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98D76A" w14:textId="77777777" w:rsidR="006F0C4A" w:rsidRPr="008F7276" w:rsidRDefault="006F0C4A" w:rsidP="006F0C4A">
      <w:pPr>
        <w:pStyle w:val="Naslov"/>
        <w:rPr>
          <w:rFonts w:ascii="Arial" w:hAnsi="Arial" w:cs="Arial"/>
          <w:sz w:val="24"/>
          <w:szCs w:val="24"/>
        </w:rPr>
      </w:pPr>
      <w:bookmarkStart w:id="0" w:name="_Toc132205559"/>
      <w:r w:rsidRPr="008F7276">
        <w:rPr>
          <w:rFonts w:ascii="Arial" w:hAnsi="Arial" w:cs="Arial"/>
          <w:sz w:val="24"/>
          <w:szCs w:val="24"/>
        </w:rPr>
        <w:t>OBR 1</w:t>
      </w:r>
      <w:bookmarkEnd w:id="0"/>
      <w:r w:rsidRPr="008F7276">
        <w:rPr>
          <w:rFonts w:ascii="Arial" w:hAnsi="Arial" w:cs="Arial"/>
          <w:sz w:val="24"/>
          <w:szCs w:val="24"/>
        </w:rPr>
        <w:t xml:space="preserve"> </w:t>
      </w:r>
    </w:p>
    <w:p w14:paraId="1A8D05BB" w14:textId="77777777" w:rsidR="006F0C4A" w:rsidRPr="008F7276" w:rsidRDefault="006F0C4A" w:rsidP="006F0C4A">
      <w:pPr>
        <w:pStyle w:val="Brezrazmikov"/>
        <w:rPr>
          <w:rFonts w:ascii="Arial" w:hAnsi="Arial" w:cs="Arial"/>
          <w:lang w:val="sl-SI" w:eastAsia="sl-SI"/>
        </w:rPr>
      </w:pPr>
    </w:p>
    <w:p w14:paraId="2F21931A" w14:textId="77777777" w:rsidR="006F0C4A" w:rsidRPr="008F7276" w:rsidRDefault="006F0C4A" w:rsidP="006F0C4A">
      <w:pPr>
        <w:pStyle w:val="Brezrazmikov"/>
        <w:jc w:val="center"/>
        <w:rPr>
          <w:rFonts w:ascii="Arial" w:hAnsi="Arial" w:cs="Arial"/>
          <w:b/>
          <w:lang w:val="sl-SI" w:eastAsia="sl-SI"/>
        </w:rPr>
      </w:pPr>
      <w:r w:rsidRPr="008F7276">
        <w:rPr>
          <w:rFonts w:ascii="Arial" w:hAnsi="Arial" w:cs="Arial"/>
          <w:b/>
          <w:lang w:val="sl-SI" w:eastAsia="sl-SI"/>
        </w:rPr>
        <w:t>PODATKI O PONUDNIKU oz. POSLOVODEČEMU PONUDNIKU</w:t>
      </w:r>
    </w:p>
    <w:p w14:paraId="361520D1" w14:textId="77777777" w:rsidR="008631C9" w:rsidRDefault="008631C9" w:rsidP="008631C9">
      <w:pPr>
        <w:suppressAutoHyphens/>
        <w:autoSpaceDN w:val="0"/>
        <w:spacing w:after="0" w:line="240" w:lineRule="auto"/>
        <w:textAlignment w:val="baseline"/>
        <w:rPr>
          <w:rFonts w:ascii="Arial" w:eastAsia="Times New Roman" w:hAnsi="Arial" w:cs="Arial"/>
          <w:i/>
          <w:kern w:val="3"/>
          <w:sz w:val="22"/>
          <w:szCs w:val="22"/>
          <w:lang w:eastAsia="zh-CN"/>
        </w:rPr>
      </w:pPr>
    </w:p>
    <w:p w14:paraId="6398B9A1" w14:textId="77777777" w:rsidR="008631C9" w:rsidRPr="00A24AFE" w:rsidRDefault="008631C9" w:rsidP="008631C9">
      <w:pPr>
        <w:suppressAutoHyphens/>
        <w:autoSpaceDN w:val="0"/>
        <w:spacing w:after="0" w:line="240" w:lineRule="auto"/>
        <w:textAlignment w:val="baseline"/>
        <w:rPr>
          <w:rFonts w:ascii="Arial" w:eastAsia="Times New Roman" w:hAnsi="Arial" w:cs="Arial"/>
          <w:kern w:val="3"/>
          <w:sz w:val="20"/>
          <w:szCs w:val="20"/>
          <w:lang w:eastAsia="zh-CN"/>
        </w:rPr>
      </w:pPr>
      <w:r w:rsidRPr="00A24AFE">
        <w:rPr>
          <w:rFonts w:ascii="Arial" w:eastAsia="Times New Roman" w:hAnsi="Arial" w:cs="Arial"/>
          <w:i/>
          <w:kern w:val="3"/>
          <w:sz w:val="20"/>
          <w:szCs w:val="20"/>
          <w:lang w:eastAsia="zh-CN"/>
        </w:rPr>
        <w:t>(Navodilo: obrazec fotokopirajte za potrebno število izvajalcev v skupnem nastopu)</w:t>
      </w:r>
    </w:p>
    <w:p w14:paraId="75164F2B" w14:textId="77777777" w:rsidR="006F0C4A" w:rsidRPr="00A24AFE" w:rsidRDefault="006F0C4A" w:rsidP="006F0C4A">
      <w:pPr>
        <w:pStyle w:val="Brezrazmikov"/>
        <w:rPr>
          <w:rFonts w:ascii="Arial" w:hAnsi="Arial" w:cs="Arial"/>
          <w:sz w:val="20"/>
          <w:szCs w:val="20"/>
          <w:lang w:val="sl-SI"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0C4A" w:rsidRPr="00A24AFE" w14:paraId="6085CE5C"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82439" w14:textId="77777777" w:rsidR="006F0C4A" w:rsidRPr="00A24AFE" w:rsidRDefault="006F0C4A" w:rsidP="00C155A1">
            <w:pPr>
              <w:pStyle w:val="Brezrazmikov"/>
              <w:rPr>
                <w:rFonts w:ascii="Arial" w:hAnsi="Arial" w:cs="Arial"/>
                <w:sz w:val="20"/>
                <w:szCs w:val="20"/>
                <w:lang w:val="sl-SI" w:eastAsia="sl-SI"/>
              </w:rPr>
            </w:pPr>
            <w:r w:rsidRPr="00A24AFE">
              <w:rPr>
                <w:rFonts w:ascii="Arial" w:hAnsi="Arial" w:cs="Arial"/>
                <w:sz w:val="20"/>
                <w:szCs w:val="20"/>
                <w:lang w:val="sl-SI" w:eastAsia="sl-SI"/>
              </w:rPr>
              <w:t>NAZIV PONUDNIKA:</w:t>
            </w:r>
          </w:p>
        </w:tc>
        <w:tc>
          <w:tcPr>
            <w:tcW w:w="5811" w:type="dxa"/>
            <w:tcBorders>
              <w:top w:val="single" w:sz="4" w:space="0" w:color="auto"/>
              <w:left w:val="single" w:sz="4" w:space="0" w:color="auto"/>
              <w:bottom w:val="single" w:sz="4" w:space="0" w:color="auto"/>
              <w:right w:val="single" w:sz="4" w:space="0" w:color="auto"/>
            </w:tcBorders>
            <w:vAlign w:val="center"/>
          </w:tcPr>
          <w:p w14:paraId="2BC2856F" w14:textId="77777777" w:rsidR="006F0C4A" w:rsidRPr="00A24AFE" w:rsidRDefault="0068663C" w:rsidP="00C155A1">
            <w:pPr>
              <w:pStyle w:val="Brezrazmikov"/>
              <w:rPr>
                <w:rFonts w:ascii="Arial" w:hAnsi="Arial" w:cs="Arial"/>
                <w:sz w:val="20"/>
                <w:szCs w:val="20"/>
                <w:lang w:val="sl-SI" w:eastAsia="sl-SI"/>
              </w:rPr>
            </w:pPr>
            <w:r w:rsidRPr="00A24AFE">
              <w:rPr>
                <w:rFonts w:ascii="Arial" w:hAnsi="Arial" w:cs="Arial"/>
                <w:sz w:val="20"/>
                <w:szCs w:val="20"/>
                <w:lang w:val="sl-SI" w:eastAsia="sl-SI"/>
              </w:rPr>
              <w:fldChar w:fldCharType="begin">
                <w:ffData>
                  <w:name w:val="Besedilo42"/>
                  <w:enabled/>
                  <w:calcOnExit w:val="0"/>
                  <w:textInput/>
                </w:ffData>
              </w:fldChar>
            </w:r>
            <w:r w:rsidRPr="00A24AFE">
              <w:rPr>
                <w:rFonts w:ascii="Arial" w:hAnsi="Arial" w:cs="Arial"/>
                <w:sz w:val="20"/>
                <w:szCs w:val="20"/>
                <w:lang w:val="sl-SI" w:eastAsia="sl-SI"/>
              </w:rPr>
              <w:instrText xml:space="preserve"> FORMTEXT </w:instrText>
            </w:r>
            <w:r w:rsidRPr="00A24AFE">
              <w:rPr>
                <w:rFonts w:ascii="Arial" w:hAnsi="Arial" w:cs="Arial"/>
                <w:sz w:val="20"/>
                <w:szCs w:val="20"/>
                <w:lang w:val="sl-SI" w:eastAsia="sl-SI"/>
              </w:rPr>
            </w:r>
            <w:r w:rsidRPr="00A24AFE">
              <w:rPr>
                <w:rFonts w:ascii="Arial" w:hAnsi="Arial" w:cs="Arial"/>
                <w:sz w:val="20"/>
                <w:szCs w:val="20"/>
                <w:lang w:val="sl-SI" w:eastAsia="sl-SI"/>
              </w:rPr>
              <w:fldChar w:fldCharType="separate"/>
            </w:r>
            <w:r w:rsidRPr="00A24AFE">
              <w:rPr>
                <w:rFonts w:ascii="Arial" w:hAnsi="Arial" w:cs="Arial"/>
                <w:sz w:val="20"/>
                <w:szCs w:val="20"/>
                <w:lang w:val="sl-SI" w:eastAsia="sl-SI"/>
              </w:rPr>
              <w:t> </w:t>
            </w:r>
            <w:r w:rsidRPr="00A24AFE">
              <w:rPr>
                <w:rFonts w:ascii="Arial" w:hAnsi="Arial" w:cs="Arial"/>
                <w:sz w:val="20"/>
                <w:szCs w:val="20"/>
                <w:lang w:val="sl-SI" w:eastAsia="sl-SI"/>
              </w:rPr>
              <w:t> </w:t>
            </w:r>
            <w:r w:rsidRPr="00A24AFE">
              <w:rPr>
                <w:rFonts w:ascii="Arial" w:hAnsi="Arial" w:cs="Arial"/>
                <w:sz w:val="20"/>
                <w:szCs w:val="20"/>
                <w:lang w:val="sl-SI" w:eastAsia="sl-SI"/>
              </w:rPr>
              <w:t> </w:t>
            </w:r>
            <w:r w:rsidRPr="00A24AFE">
              <w:rPr>
                <w:rFonts w:ascii="Arial" w:hAnsi="Arial" w:cs="Arial"/>
                <w:sz w:val="20"/>
                <w:szCs w:val="20"/>
                <w:lang w:val="sl-SI" w:eastAsia="sl-SI"/>
              </w:rPr>
              <w:t> </w:t>
            </w:r>
            <w:r w:rsidRPr="00A24AFE">
              <w:rPr>
                <w:rFonts w:ascii="Arial" w:hAnsi="Arial" w:cs="Arial"/>
                <w:sz w:val="20"/>
                <w:szCs w:val="20"/>
                <w:lang w:val="sl-SI" w:eastAsia="sl-SI"/>
              </w:rPr>
              <w:t> </w:t>
            </w:r>
            <w:r w:rsidRPr="00A24AFE">
              <w:rPr>
                <w:rFonts w:ascii="Arial" w:hAnsi="Arial" w:cs="Arial"/>
                <w:sz w:val="20"/>
                <w:szCs w:val="20"/>
                <w:lang w:val="sl-SI" w:eastAsia="sl-SI"/>
              </w:rPr>
              <w:fldChar w:fldCharType="end"/>
            </w:r>
          </w:p>
        </w:tc>
      </w:tr>
      <w:tr w:rsidR="0068663C" w:rsidRPr="00A24AFE" w14:paraId="077610AB"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A93DD" w14:textId="77777777" w:rsidR="0068663C" w:rsidRPr="00A24AFE" w:rsidRDefault="0068663C" w:rsidP="0068663C">
            <w:pPr>
              <w:pStyle w:val="Brezrazmikov"/>
              <w:rPr>
                <w:rFonts w:ascii="Arial" w:hAnsi="Arial" w:cs="Arial"/>
                <w:sz w:val="20"/>
                <w:szCs w:val="20"/>
                <w:lang w:val="sl-SI" w:eastAsia="sl-SI"/>
              </w:rPr>
            </w:pPr>
            <w:r w:rsidRPr="00A24AFE">
              <w:rPr>
                <w:rFonts w:ascii="Arial" w:hAnsi="Arial" w:cs="Arial"/>
                <w:sz w:val="20"/>
                <w:szCs w:val="20"/>
                <w:lang w:val="sl-SI" w:eastAsia="sl-SI"/>
              </w:rPr>
              <w:t xml:space="preserve">NASLOV </w:t>
            </w:r>
            <w:r w:rsidR="008631C9" w:rsidRPr="00A24AFE">
              <w:rPr>
                <w:rFonts w:ascii="Arial" w:hAnsi="Arial" w:cs="Arial"/>
                <w:sz w:val="20"/>
                <w:szCs w:val="20"/>
                <w:lang w:val="sl-SI" w:eastAsia="sl-SI"/>
              </w:rPr>
              <w:t xml:space="preserve">IN SEDEŽ </w:t>
            </w:r>
            <w:r w:rsidRPr="00A24AFE">
              <w:rPr>
                <w:rFonts w:ascii="Arial" w:hAnsi="Arial" w:cs="Arial"/>
                <w:sz w:val="20"/>
                <w:szCs w:val="20"/>
                <w:lang w:val="sl-SI" w:eastAsia="sl-SI"/>
              </w:rPr>
              <w:t>PONUDNIKA:</w:t>
            </w:r>
          </w:p>
        </w:tc>
        <w:tc>
          <w:tcPr>
            <w:tcW w:w="5811" w:type="dxa"/>
            <w:tcBorders>
              <w:top w:val="single" w:sz="4" w:space="0" w:color="auto"/>
              <w:left w:val="single" w:sz="4" w:space="0" w:color="auto"/>
              <w:bottom w:val="single" w:sz="4" w:space="0" w:color="auto"/>
              <w:right w:val="single" w:sz="4" w:space="0" w:color="auto"/>
            </w:tcBorders>
          </w:tcPr>
          <w:p w14:paraId="3017431A" w14:textId="77777777" w:rsidR="0068663C" w:rsidRPr="00A24AFE" w:rsidRDefault="0068663C" w:rsidP="0068663C">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631C9" w:rsidRPr="00A24AFE" w14:paraId="0FB433D2"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tcPr>
          <w:p w14:paraId="576A29E4" w14:textId="77777777" w:rsidR="008631C9" w:rsidRPr="00A24AFE" w:rsidRDefault="008631C9" w:rsidP="0068663C">
            <w:pPr>
              <w:pStyle w:val="Brezrazmikov"/>
              <w:rPr>
                <w:rFonts w:ascii="Arial" w:hAnsi="Arial" w:cs="Arial"/>
                <w:sz w:val="20"/>
                <w:szCs w:val="20"/>
                <w:lang w:val="sl-SI" w:eastAsia="sl-SI"/>
              </w:rPr>
            </w:pPr>
            <w:r w:rsidRPr="00A24AFE">
              <w:rPr>
                <w:rFonts w:ascii="Arial" w:hAnsi="Arial" w:cs="Arial"/>
                <w:sz w:val="20"/>
                <w:szCs w:val="20"/>
                <w:lang w:val="sl-SI" w:eastAsia="sl-SI"/>
              </w:rPr>
              <w:t xml:space="preserve">VSI ZAKONITI ZASTOPNIKI OZ. POOBLAŠČENE OSEBE </w:t>
            </w:r>
          </w:p>
        </w:tc>
        <w:tc>
          <w:tcPr>
            <w:tcW w:w="5811" w:type="dxa"/>
            <w:tcBorders>
              <w:top w:val="single" w:sz="4" w:space="0" w:color="auto"/>
              <w:left w:val="single" w:sz="4" w:space="0" w:color="auto"/>
              <w:bottom w:val="single" w:sz="4" w:space="0" w:color="auto"/>
              <w:right w:val="single" w:sz="4" w:space="0" w:color="auto"/>
            </w:tcBorders>
          </w:tcPr>
          <w:p w14:paraId="1ED5EB65" w14:textId="77777777" w:rsidR="008631C9" w:rsidRPr="00A24AFE" w:rsidRDefault="008631C9" w:rsidP="0068663C">
            <w:pPr>
              <w:rPr>
                <w:rFonts w:ascii="Arial" w:eastAsia="Times New Roman" w:hAnsi="Arial" w:cs="Arial"/>
                <w:sz w:val="20"/>
                <w:szCs w:val="20"/>
                <w:lang w:eastAsia="sl-SI"/>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68663C" w:rsidRPr="00A24AFE" w14:paraId="094F39CB"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4C6A0" w14:textId="77777777" w:rsidR="0068663C" w:rsidRPr="00A24AFE" w:rsidRDefault="0068663C" w:rsidP="0068663C">
            <w:pPr>
              <w:pStyle w:val="Brezrazmikov"/>
              <w:rPr>
                <w:rFonts w:ascii="Arial" w:hAnsi="Arial" w:cs="Arial"/>
                <w:sz w:val="20"/>
                <w:szCs w:val="20"/>
                <w:lang w:val="sl-SI" w:eastAsia="sl-SI"/>
              </w:rPr>
            </w:pPr>
            <w:r w:rsidRPr="00A24AFE">
              <w:rPr>
                <w:rFonts w:ascii="Arial" w:hAnsi="Arial" w:cs="Arial"/>
                <w:sz w:val="20"/>
                <w:szCs w:val="20"/>
                <w:lang w:val="sl-SI" w:eastAsia="sl-SI"/>
              </w:rPr>
              <w:t>KONTAKTNA OSEBA:</w:t>
            </w:r>
          </w:p>
        </w:tc>
        <w:tc>
          <w:tcPr>
            <w:tcW w:w="5811" w:type="dxa"/>
            <w:tcBorders>
              <w:top w:val="single" w:sz="4" w:space="0" w:color="auto"/>
              <w:left w:val="single" w:sz="4" w:space="0" w:color="auto"/>
              <w:bottom w:val="single" w:sz="4" w:space="0" w:color="auto"/>
              <w:right w:val="single" w:sz="4" w:space="0" w:color="auto"/>
            </w:tcBorders>
          </w:tcPr>
          <w:p w14:paraId="76B4989A" w14:textId="77777777" w:rsidR="0068663C" w:rsidRPr="00A24AFE" w:rsidRDefault="0068663C" w:rsidP="0068663C">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68663C" w:rsidRPr="00A24AFE" w14:paraId="380D7A72"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8DF50" w14:textId="77777777" w:rsidR="0068663C" w:rsidRPr="00A24AFE" w:rsidRDefault="0068663C" w:rsidP="0068663C">
            <w:pPr>
              <w:pStyle w:val="Brezrazmikov"/>
              <w:rPr>
                <w:rFonts w:ascii="Arial" w:hAnsi="Arial" w:cs="Arial"/>
                <w:sz w:val="20"/>
                <w:szCs w:val="20"/>
                <w:lang w:val="sl-SI" w:eastAsia="sl-SI"/>
              </w:rPr>
            </w:pPr>
            <w:r w:rsidRPr="00A24AFE">
              <w:rPr>
                <w:rFonts w:ascii="Arial" w:hAnsi="Arial" w:cs="Arial"/>
                <w:sz w:val="20"/>
                <w:szCs w:val="20"/>
                <w:lang w:val="sl-SI" w:eastAsia="sl-SI"/>
              </w:rPr>
              <w:t>E-</w:t>
            </w:r>
            <w:r w:rsidR="00AB79D8" w:rsidRPr="00A24AFE">
              <w:rPr>
                <w:rFonts w:ascii="Arial" w:hAnsi="Arial" w:cs="Arial"/>
                <w:sz w:val="20"/>
                <w:szCs w:val="20"/>
                <w:lang w:val="sl-SI" w:eastAsia="sl-SI"/>
              </w:rPr>
              <w:t>mail (ELEKTRONSKA POŠTA)</w:t>
            </w:r>
            <w:r w:rsidRPr="00A24AFE">
              <w:rPr>
                <w:rFonts w:ascii="Arial" w:hAnsi="Arial" w:cs="Arial"/>
                <w:sz w:val="20"/>
                <w:szCs w:val="20"/>
                <w:lang w:val="sl-SI" w:eastAsia="sl-SI"/>
              </w:rPr>
              <w:t>:</w:t>
            </w:r>
          </w:p>
        </w:tc>
        <w:tc>
          <w:tcPr>
            <w:tcW w:w="5811" w:type="dxa"/>
            <w:tcBorders>
              <w:top w:val="single" w:sz="4" w:space="0" w:color="auto"/>
              <w:left w:val="single" w:sz="4" w:space="0" w:color="auto"/>
              <w:bottom w:val="single" w:sz="4" w:space="0" w:color="auto"/>
              <w:right w:val="single" w:sz="4" w:space="0" w:color="auto"/>
            </w:tcBorders>
          </w:tcPr>
          <w:p w14:paraId="354BCD3D" w14:textId="77777777" w:rsidR="0068663C" w:rsidRPr="00A24AFE" w:rsidRDefault="0068663C" w:rsidP="0068663C">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68663C" w:rsidRPr="00A24AFE" w14:paraId="201EF801"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F46B8" w14:textId="77777777" w:rsidR="0068663C" w:rsidRPr="00A24AFE" w:rsidRDefault="0068663C" w:rsidP="0068663C">
            <w:pPr>
              <w:pStyle w:val="Brezrazmikov"/>
              <w:rPr>
                <w:rFonts w:ascii="Arial" w:hAnsi="Arial" w:cs="Arial"/>
                <w:sz w:val="20"/>
                <w:szCs w:val="20"/>
                <w:lang w:val="sl-SI" w:eastAsia="sl-SI"/>
              </w:rPr>
            </w:pPr>
            <w:r w:rsidRPr="00A24AFE">
              <w:rPr>
                <w:rFonts w:ascii="Arial" w:hAnsi="Arial" w:cs="Arial"/>
                <w:sz w:val="20"/>
                <w:szCs w:val="20"/>
                <w:lang w:val="sl-SI" w:eastAsia="sl-SI"/>
              </w:rPr>
              <w:t>TELEFON:</w:t>
            </w:r>
          </w:p>
        </w:tc>
        <w:tc>
          <w:tcPr>
            <w:tcW w:w="5811" w:type="dxa"/>
            <w:tcBorders>
              <w:top w:val="single" w:sz="4" w:space="0" w:color="auto"/>
              <w:left w:val="single" w:sz="4" w:space="0" w:color="auto"/>
              <w:bottom w:val="single" w:sz="4" w:space="0" w:color="auto"/>
              <w:right w:val="single" w:sz="4" w:space="0" w:color="auto"/>
            </w:tcBorders>
          </w:tcPr>
          <w:p w14:paraId="62E902D8" w14:textId="77777777" w:rsidR="0068663C" w:rsidRPr="00A24AFE" w:rsidRDefault="0068663C" w:rsidP="0068663C">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68663C" w:rsidRPr="00A24AFE" w14:paraId="09DA7E8F"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D088A" w14:textId="77777777" w:rsidR="0068663C" w:rsidRPr="00A24AFE" w:rsidRDefault="008631C9" w:rsidP="0068663C">
            <w:pPr>
              <w:pStyle w:val="Brezrazmikov"/>
              <w:rPr>
                <w:rFonts w:ascii="Arial" w:hAnsi="Arial" w:cs="Arial"/>
                <w:sz w:val="20"/>
                <w:szCs w:val="20"/>
                <w:lang w:val="sl-SI" w:eastAsia="sl-SI"/>
              </w:rPr>
            </w:pPr>
            <w:r w:rsidRPr="00A24AFE">
              <w:rPr>
                <w:rFonts w:ascii="Arial" w:hAnsi="Arial" w:cs="Arial"/>
                <w:sz w:val="20"/>
                <w:szCs w:val="20"/>
                <w:lang w:val="sl-SI" w:eastAsia="sl-SI"/>
              </w:rPr>
              <w:t>IDENTIFIKACIJSKA ŠT.</w:t>
            </w:r>
            <w:r w:rsidR="0068663C" w:rsidRPr="00A24AFE">
              <w:rPr>
                <w:rFonts w:ascii="Arial" w:hAnsi="Arial" w:cs="Arial"/>
                <w:sz w:val="20"/>
                <w:szCs w:val="20"/>
                <w:lang w:val="sl-SI" w:eastAsia="sl-SI"/>
              </w:rPr>
              <w:t xml:space="preserve"> za DDV:</w:t>
            </w:r>
          </w:p>
        </w:tc>
        <w:tc>
          <w:tcPr>
            <w:tcW w:w="5811" w:type="dxa"/>
            <w:tcBorders>
              <w:top w:val="single" w:sz="4" w:space="0" w:color="auto"/>
              <w:left w:val="single" w:sz="4" w:space="0" w:color="auto"/>
              <w:bottom w:val="single" w:sz="4" w:space="0" w:color="auto"/>
              <w:right w:val="single" w:sz="4" w:space="0" w:color="auto"/>
            </w:tcBorders>
          </w:tcPr>
          <w:p w14:paraId="77DD8F97" w14:textId="77777777" w:rsidR="0068663C" w:rsidRPr="00A24AFE" w:rsidRDefault="0068663C" w:rsidP="0068663C">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68663C" w:rsidRPr="00A24AFE" w14:paraId="54ECEDB3"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5DA3D" w14:textId="77777777" w:rsidR="0068663C" w:rsidRPr="00A24AFE" w:rsidRDefault="0068663C" w:rsidP="0068663C">
            <w:pPr>
              <w:pStyle w:val="Brezrazmikov"/>
              <w:rPr>
                <w:rFonts w:ascii="Arial" w:hAnsi="Arial" w:cs="Arial"/>
                <w:sz w:val="20"/>
                <w:szCs w:val="20"/>
                <w:lang w:val="sl-SI" w:eastAsia="sl-SI"/>
              </w:rPr>
            </w:pPr>
            <w:r w:rsidRPr="00A24AFE">
              <w:rPr>
                <w:rFonts w:ascii="Arial" w:hAnsi="Arial" w:cs="Arial"/>
                <w:sz w:val="20"/>
                <w:szCs w:val="20"/>
                <w:lang w:val="sl-SI" w:eastAsia="sl-SI"/>
              </w:rPr>
              <w:t>MATIČNA ŠTEVILKA:</w:t>
            </w:r>
          </w:p>
        </w:tc>
        <w:tc>
          <w:tcPr>
            <w:tcW w:w="5811" w:type="dxa"/>
            <w:tcBorders>
              <w:top w:val="single" w:sz="4" w:space="0" w:color="auto"/>
              <w:left w:val="single" w:sz="4" w:space="0" w:color="auto"/>
              <w:bottom w:val="single" w:sz="4" w:space="0" w:color="auto"/>
              <w:right w:val="single" w:sz="4" w:space="0" w:color="auto"/>
            </w:tcBorders>
          </w:tcPr>
          <w:p w14:paraId="13022909" w14:textId="77777777" w:rsidR="0068663C" w:rsidRPr="00A24AFE" w:rsidRDefault="0068663C" w:rsidP="0068663C">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68663C" w:rsidRPr="00A24AFE" w14:paraId="1DFF4162"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7C50B" w14:textId="77777777" w:rsidR="0068663C" w:rsidRPr="00A24AFE" w:rsidRDefault="0068663C" w:rsidP="0068663C">
            <w:pPr>
              <w:pStyle w:val="Brezrazmikov"/>
              <w:rPr>
                <w:rFonts w:ascii="Arial" w:hAnsi="Arial" w:cs="Arial"/>
                <w:sz w:val="20"/>
                <w:szCs w:val="20"/>
                <w:lang w:val="sl-SI" w:eastAsia="sl-SI"/>
              </w:rPr>
            </w:pPr>
            <w:r w:rsidRPr="00A24AFE">
              <w:rPr>
                <w:rFonts w:ascii="Arial" w:hAnsi="Arial" w:cs="Arial"/>
                <w:sz w:val="20"/>
                <w:szCs w:val="20"/>
                <w:lang w:val="sl-SI" w:eastAsia="sl-SI"/>
              </w:rPr>
              <w:t>ŠT. TRR:</w:t>
            </w:r>
          </w:p>
        </w:tc>
        <w:tc>
          <w:tcPr>
            <w:tcW w:w="5811" w:type="dxa"/>
            <w:tcBorders>
              <w:top w:val="single" w:sz="4" w:space="0" w:color="auto"/>
              <w:left w:val="single" w:sz="4" w:space="0" w:color="auto"/>
              <w:bottom w:val="single" w:sz="4" w:space="0" w:color="auto"/>
              <w:right w:val="single" w:sz="4" w:space="0" w:color="auto"/>
            </w:tcBorders>
          </w:tcPr>
          <w:p w14:paraId="47FF08BE" w14:textId="77777777" w:rsidR="0068663C" w:rsidRPr="00A24AFE" w:rsidRDefault="0068663C" w:rsidP="0068663C">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68663C" w:rsidRPr="00A24AFE" w14:paraId="513C4B8E"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C16B4" w14:textId="77777777" w:rsidR="0068663C" w:rsidRPr="00A24AFE" w:rsidRDefault="0068663C" w:rsidP="0068663C">
            <w:pPr>
              <w:pStyle w:val="Brezrazmikov"/>
              <w:rPr>
                <w:rFonts w:ascii="Arial" w:hAnsi="Arial" w:cs="Arial"/>
                <w:sz w:val="20"/>
                <w:szCs w:val="20"/>
                <w:lang w:val="sl-SI" w:eastAsia="sl-SI"/>
              </w:rPr>
            </w:pPr>
            <w:r w:rsidRPr="00A24AFE">
              <w:rPr>
                <w:rFonts w:ascii="Arial" w:hAnsi="Arial" w:cs="Arial"/>
                <w:sz w:val="20"/>
                <w:szCs w:val="20"/>
                <w:lang w:val="sl-SI" w:eastAsia="sl-SI"/>
              </w:rPr>
              <w:t>POOBLAŠČENA OSEBA ZA PODPIS DOKUMENTOV:</w:t>
            </w:r>
          </w:p>
        </w:tc>
        <w:tc>
          <w:tcPr>
            <w:tcW w:w="5811" w:type="dxa"/>
            <w:tcBorders>
              <w:top w:val="single" w:sz="4" w:space="0" w:color="auto"/>
              <w:left w:val="single" w:sz="4" w:space="0" w:color="auto"/>
              <w:bottom w:val="single" w:sz="4" w:space="0" w:color="auto"/>
              <w:right w:val="single" w:sz="4" w:space="0" w:color="auto"/>
            </w:tcBorders>
          </w:tcPr>
          <w:p w14:paraId="077FE9E3" w14:textId="77777777" w:rsidR="0068663C" w:rsidRPr="00A24AFE" w:rsidRDefault="0068663C" w:rsidP="0068663C">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bl>
    <w:p w14:paraId="112B793B" w14:textId="77777777" w:rsidR="006F0C4A" w:rsidRPr="00A24AFE" w:rsidRDefault="006F0C4A" w:rsidP="006F0C4A">
      <w:pPr>
        <w:pStyle w:val="Brezrazmikov"/>
        <w:rPr>
          <w:rFonts w:ascii="Arial" w:hAnsi="Arial" w:cs="Arial"/>
          <w:sz w:val="20"/>
          <w:szCs w:val="20"/>
          <w:lang w:val="sl-SI" w:eastAsia="sl-SI"/>
        </w:rPr>
      </w:pPr>
    </w:p>
    <w:p w14:paraId="4BD67C76" w14:textId="77777777" w:rsidR="006F0C4A" w:rsidRPr="00A24AFE" w:rsidRDefault="006F0C4A" w:rsidP="006F0C4A">
      <w:pPr>
        <w:pStyle w:val="Brezrazmikov"/>
        <w:rPr>
          <w:rFonts w:ascii="Arial" w:hAnsi="Arial" w:cs="Arial"/>
          <w:sz w:val="20"/>
          <w:szCs w:val="20"/>
          <w:lang w:val="sl-SI" w:eastAsia="sl-SI"/>
        </w:rPr>
      </w:pPr>
    </w:p>
    <w:p w14:paraId="7E71A543" w14:textId="77777777" w:rsidR="00334A6D" w:rsidRPr="00A24AFE" w:rsidRDefault="00334A6D" w:rsidP="00334A6D">
      <w:pPr>
        <w:suppressAutoHyphens/>
        <w:autoSpaceDE w:val="0"/>
        <w:autoSpaceDN w:val="0"/>
        <w:spacing w:after="0" w:line="276" w:lineRule="auto"/>
        <w:jc w:val="both"/>
        <w:textAlignment w:val="baseline"/>
        <w:rPr>
          <w:rFonts w:ascii="Times New Roman" w:eastAsia="Times New Roman" w:hAnsi="Times New Roman" w:cs="Times New Roman"/>
          <w:kern w:val="3"/>
          <w:sz w:val="20"/>
          <w:szCs w:val="20"/>
          <w:lang w:eastAsia="zh-CN"/>
        </w:rPr>
      </w:pPr>
      <w:r w:rsidRPr="00A24AFE">
        <w:rPr>
          <w:rFonts w:ascii="Arial" w:eastAsia="Times New Roman" w:hAnsi="Arial" w:cs="Arial"/>
          <w:kern w:val="3"/>
          <w:sz w:val="20"/>
          <w:szCs w:val="20"/>
          <w:lang w:eastAsia="zh-CN"/>
        </w:rPr>
        <w:t xml:space="preserve">S podpisom zakoniti zastopnik pooblaščam naročnika </w:t>
      </w:r>
      <w:bookmarkStart w:id="1" w:name="_Hlk29367715"/>
      <w:bookmarkStart w:id="2" w:name="_Hlk43885030"/>
      <w:bookmarkStart w:id="3" w:name="_Hlk94857154"/>
      <w:r w:rsidRPr="00A24AFE">
        <w:rPr>
          <w:rFonts w:ascii="Arial" w:eastAsia="Times New Roman" w:hAnsi="Arial" w:cs="Arial"/>
          <w:kern w:val="3"/>
          <w:sz w:val="20"/>
          <w:szCs w:val="20"/>
          <w:lang w:eastAsia="zh-CN"/>
        </w:rPr>
        <w:t>UNIVERZA V LJUBLJANI, MEDICINSKA FAKULTETA</w:t>
      </w:r>
      <w:bookmarkEnd w:id="1"/>
      <w:bookmarkEnd w:id="2"/>
      <w:bookmarkEnd w:id="3"/>
      <w:r w:rsidR="00BB17B9" w:rsidRPr="00A24AFE">
        <w:rPr>
          <w:rFonts w:ascii="Arial" w:eastAsia="Times New Roman" w:hAnsi="Arial" w:cs="Arial"/>
          <w:kern w:val="3"/>
          <w:sz w:val="20"/>
          <w:szCs w:val="20"/>
          <w:lang w:eastAsia="zh-CN"/>
        </w:rPr>
        <w:t xml:space="preserve">, </w:t>
      </w:r>
      <w:r w:rsidRPr="00A24AFE">
        <w:rPr>
          <w:rFonts w:ascii="Arial" w:eastAsia="Times New Roman" w:hAnsi="Arial" w:cs="Arial"/>
          <w:kern w:val="3"/>
          <w:sz w:val="20"/>
          <w:szCs w:val="20"/>
          <w:lang w:eastAsia="zh-CN"/>
        </w:rPr>
        <w:t xml:space="preserve">Vrazov trg 002, 1000 Ljubljana, da zaradi izvedbe javnega naročila </w:t>
      </w:r>
      <w:bookmarkStart w:id="4" w:name="_Hlk45631535"/>
      <w:r w:rsidRPr="00A24AFE">
        <w:rPr>
          <w:rFonts w:ascii="Arial" w:eastAsia="Times New Roman" w:hAnsi="Arial" w:cs="Times New Roman"/>
          <w:b/>
          <w:bCs/>
          <w:iCs/>
          <w:kern w:val="3"/>
          <w:sz w:val="20"/>
          <w:szCs w:val="20"/>
          <w:lang w:eastAsia="zh-CN"/>
        </w:rPr>
        <w:t>»</w:t>
      </w:r>
      <w:bookmarkStart w:id="5" w:name="_Hlk167094098"/>
      <w:r w:rsidRPr="00A24AFE">
        <w:rPr>
          <w:rFonts w:ascii="Arial" w:hAnsi="Arial"/>
          <w:b/>
          <w:bCs/>
          <w:sz w:val="20"/>
          <w:szCs w:val="20"/>
        </w:rPr>
        <w:t>Izdelava projektne dokumentacije za Kampus Vrazov trg KVT II</w:t>
      </w:r>
      <w:bookmarkEnd w:id="5"/>
      <w:r w:rsidRPr="00A24AFE">
        <w:rPr>
          <w:rFonts w:ascii="Arial" w:eastAsia="Times New Roman" w:hAnsi="Arial" w:cs="Times New Roman"/>
          <w:b/>
          <w:bCs/>
          <w:iCs/>
          <w:kern w:val="3"/>
          <w:sz w:val="20"/>
          <w:szCs w:val="20"/>
          <w:lang w:eastAsia="zh-CN"/>
        </w:rPr>
        <w:t xml:space="preserve">« </w:t>
      </w:r>
      <w:bookmarkEnd w:id="4"/>
      <w:r w:rsidRPr="00A24AFE">
        <w:rPr>
          <w:rFonts w:ascii="Arial" w:eastAsia="Times New Roman" w:hAnsi="Arial" w:cs="Arial"/>
          <w:kern w:val="3"/>
          <w:sz w:val="20"/>
          <w:szCs w:val="20"/>
          <w:lang w:eastAsia="zh-CN"/>
        </w:rPr>
        <w:t xml:space="preserve">na podlagi zgoraj navedenih osebnih podatkov od Ministrstva za pravosodje pridobi </w:t>
      </w:r>
      <w:r w:rsidRPr="00A24AFE">
        <w:rPr>
          <w:rFonts w:ascii="Arial" w:eastAsia="Times New Roman" w:hAnsi="Arial" w:cs="Arial"/>
          <w:kern w:val="3"/>
          <w:sz w:val="20"/>
          <w:szCs w:val="20"/>
          <w:u w:val="single"/>
          <w:lang w:eastAsia="zh-CN"/>
        </w:rPr>
        <w:t>Potrdilo iz kazenske evidence za pravne osebe.</w:t>
      </w:r>
    </w:p>
    <w:p w14:paraId="68DDF8D8" w14:textId="77777777" w:rsidR="00334A6D" w:rsidRPr="00A24AFE" w:rsidRDefault="00334A6D" w:rsidP="00334A6D">
      <w:pPr>
        <w:suppressAutoHyphens/>
        <w:autoSpaceDN w:val="0"/>
        <w:spacing w:after="0" w:line="276" w:lineRule="auto"/>
        <w:jc w:val="center"/>
        <w:textAlignment w:val="baseline"/>
        <w:rPr>
          <w:rFonts w:ascii="Arial" w:eastAsia="Times New Roman" w:hAnsi="Arial" w:cs="Arial"/>
          <w:kern w:val="3"/>
          <w:sz w:val="20"/>
          <w:szCs w:val="20"/>
          <w:lang w:eastAsia="zh-CN"/>
        </w:rPr>
      </w:pPr>
    </w:p>
    <w:p w14:paraId="26A059E7" w14:textId="77777777" w:rsidR="006F0C4A" w:rsidRPr="00A24AFE" w:rsidRDefault="006F0C4A" w:rsidP="006F0C4A">
      <w:pPr>
        <w:pStyle w:val="Brezrazmikov"/>
        <w:rPr>
          <w:rFonts w:ascii="Arial" w:hAnsi="Arial" w:cs="Arial"/>
          <w:sz w:val="20"/>
          <w:szCs w:val="20"/>
          <w:lang w:val="sl-SI" w:eastAsia="sl-SI"/>
        </w:rPr>
      </w:pPr>
    </w:p>
    <w:p w14:paraId="70A5A7D1" w14:textId="77777777" w:rsidR="006F0C4A" w:rsidRPr="00A24AFE" w:rsidRDefault="006F0C4A" w:rsidP="006F0C4A">
      <w:pPr>
        <w:pStyle w:val="Brezrazmikov"/>
        <w:rPr>
          <w:rFonts w:ascii="Arial" w:hAnsi="Arial" w:cs="Arial"/>
          <w:sz w:val="20"/>
          <w:szCs w:val="20"/>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A24AFE" w14:paraId="50F73A61" w14:textId="77777777" w:rsidTr="00C155A1">
        <w:trPr>
          <w:jc w:val="center"/>
        </w:trPr>
        <w:tc>
          <w:tcPr>
            <w:tcW w:w="2976" w:type="dxa"/>
            <w:hideMark/>
          </w:tcPr>
          <w:p w14:paraId="1E23DFE9" w14:textId="77777777" w:rsidR="006F0C4A" w:rsidRPr="00A24AFE" w:rsidRDefault="006F0C4A" w:rsidP="00C155A1">
            <w:pPr>
              <w:pStyle w:val="Brezrazmikov"/>
              <w:rPr>
                <w:rFonts w:ascii="Arial" w:hAnsi="Arial" w:cs="Arial"/>
                <w:sz w:val="20"/>
                <w:szCs w:val="20"/>
                <w:lang w:val="sl-SI" w:eastAsia="sl-SI"/>
              </w:rPr>
            </w:pPr>
            <w:bookmarkStart w:id="6" w:name="_Hlk133312719"/>
            <w:r w:rsidRPr="00A24AFE">
              <w:rPr>
                <w:rFonts w:ascii="Arial" w:hAnsi="Arial" w:cs="Arial"/>
                <w:sz w:val="20"/>
                <w:szCs w:val="20"/>
                <w:lang w:val="sl-SI" w:eastAsia="sl-SI"/>
              </w:rPr>
              <w:t>Kraj in datum:</w:t>
            </w:r>
          </w:p>
          <w:p w14:paraId="61519F2C" w14:textId="77777777" w:rsidR="006F0C4A" w:rsidRPr="00A24AFE" w:rsidRDefault="006F0C4A" w:rsidP="00C155A1">
            <w:pPr>
              <w:pStyle w:val="Brezrazmikov"/>
              <w:rPr>
                <w:rFonts w:ascii="Arial" w:hAnsi="Arial" w:cs="Arial"/>
                <w:sz w:val="20"/>
                <w:szCs w:val="20"/>
                <w:lang w:val="sl-SI" w:eastAsia="sl-SI"/>
              </w:rPr>
            </w:pPr>
            <w:r w:rsidRPr="00A24AFE">
              <w:rPr>
                <w:rFonts w:ascii="Arial" w:hAnsi="Arial" w:cs="Arial"/>
                <w:bCs/>
                <w:iCs/>
                <w:sz w:val="20"/>
                <w:szCs w:val="20"/>
                <w:lang w:val="sl-SI"/>
              </w:rPr>
              <w:fldChar w:fldCharType="begin">
                <w:ffData>
                  <w:name w:val="Besedilo12"/>
                  <w:enabled/>
                  <w:calcOnExit w:val="0"/>
                  <w:textInput/>
                </w:ffData>
              </w:fldChar>
            </w:r>
            <w:r w:rsidRPr="00A24AFE">
              <w:rPr>
                <w:rFonts w:ascii="Arial" w:hAnsi="Arial" w:cs="Arial"/>
                <w:bCs/>
                <w:iCs/>
                <w:sz w:val="20"/>
                <w:szCs w:val="20"/>
                <w:lang w:val="sl-SI"/>
              </w:rPr>
              <w:instrText xml:space="preserve"> FORMTEXT </w:instrText>
            </w:r>
            <w:r w:rsidRPr="00A24AFE">
              <w:rPr>
                <w:rFonts w:ascii="Arial" w:hAnsi="Arial" w:cs="Arial"/>
                <w:bCs/>
                <w:iCs/>
                <w:sz w:val="20"/>
                <w:szCs w:val="20"/>
                <w:lang w:val="sl-SI"/>
              </w:rPr>
            </w:r>
            <w:r w:rsidRPr="00A24AFE">
              <w:rPr>
                <w:rFonts w:ascii="Arial" w:hAnsi="Arial" w:cs="Arial"/>
                <w:bCs/>
                <w:iCs/>
                <w:sz w:val="20"/>
                <w:szCs w:val="20"/>
                <w:lang w:val="sl-SI"/>
              </w:rPr>
              <w:fldChar w:fldCharType="separate"/>
            </w:r>
            <w:r w:rsidRPr="00A24AFE">
              <w:rPr>
                <w:rFonts w:ascii="Arial" w:hAnsi="Arial" w:cs="Arial"/>
                <w:bCs/>
                <w:iCs/>
                <w:sz w:val="20"/>
                <w:szCs w:val="20"/>
                <w:lang w:val="sl-SI"/>
              </w:rPr>
              <w:t> </w:t>
            </w:r>
            <w:r w:rsidRPr="00A24AFE">
              <w:rPr>
                <w:rFonts w:ascii="Arial" w:hAnsi="Arial" w:cs="Arial"/>
                <w:bCs/>
                <w:iCs/>
                <w:sz w:val="20"/>
                <w:szCs w:val="20"/>
                <w:lang w:val="sl-SI"/>
              </w:rPr>
              <w:t> </w:t>
            </w:r>
            <w:r w:rsidRPr="00A24AFE">
              <w:rPr>
                <w:rFonts w:ascii="Arial" w:hAnsi="Arial" w:cs="Arial"/>
                <w:bCs/>
                <w:iCs/>
                <w:sz w:val="20"/>
                <w:szCs w:val="20"/>
                <w:lang w:val="sl-SI"/>
              </w:rPr>
              <w:t> </w:t>
            </w:r>
            <w:r w:rsidRPr="00A24AFE">
              <w:rPr>
                <w:rFonts w:ascii="Arial" w:hAnsi="Arial" w:cs="Arial"/>
                <w:bCs/>
                <w:iCs/>
                <w:sz w:val="20"/>
                <w:szCs w:val="20"/>
                <w:lang w:val="sl-SI"/>
              </w:rPr>
              <w:t> </w:t>
            </w:r>
            <w:r w:rsidRPr="00A24AFE">
              <w:rPr>
                <w:rFonts w:ascii="Arial" w:hAnsi="Arial" w:cs="Arial"/>
                <w:bCs/>
                <w:iCs/>
                <w:sz w:val="20"/>
                <w:szCs w:val="20"/>
                <w:lang w:val="sl-SI"/>
              </w:rPr>
              <w:t> </w:t>
            </w:r>
            <w:r w:rsidRPr="00A24AFE">
              <w:rPr>
                <w:rFonts w:ascii="Arial" w:hAnsi="Arial" w:cs="Arial"/>
                <w:bCs/>
                <w:iCs/>
                <w:sz w:val="20"/>
                <w:szCs w:val="20"/>
                <w:lang w:val="sl-SI"/>
              </w:rPr>
              <w:fldChar w:fldCharType="end"/>
            </w:r>
          </w:p>
          <w:p w14:paraId="1354374D" w14:textId="77777777" w:rsidR="006F0C4A" w:rsidRPr="00A24AFE" w:rsidRDefault="006F0C4A" w:rsidP="00C155A1">
            <w:pPr>
              <w:pStyle w:val="Brezrazmikov"/>
              <w:rPr>
                <w:rFonts w:ascii="Arial" w:hAnsi="Arial" w:cs="Arial"/>
                <w:sz w:val="20"/>
                <w:szCs w:val="20"/>
                <w:lang w:val="sl-SI" w:eastAsia="sl-SI"/>
              </w:rPr>
            </w:pPr>
          </w:p>
          <w:p w14:paraId="20DA300F" w14:textId="77777777" w:rsidR="006F0C4A" w:rsidRPr="00A24AFE" w:rsidRDefault="006F0C4A" w:rsidP="00C155A1">
            <w:pPr>
              <w:pStyle w:val="Brezrazmikov"/>
              <w:rPr>
                <w:rFonts w:ascii="Arial" w:hAnsi="Arial" w:cs="Arial"/>
                <w:sz w:val="20"/>
                <w:szCs w:val="20"/>
                <w:lang w:val="sl-SI" w:eastAsia="sl-SI"/>
              </w:rPr>
            </w:pPr>
          </w:p>
        </w:tc>
        <w:tc>
          <w:tcPr>
            <w:tcW w:w="2978" w:type="dxa"/>
            <w:hideMark/>
          </w:tcPr>
          <w:p w14:paraId="6D7273EE" w14:textId="6E3D0052" w:rsidR="006F0C4A" w:rsidRPr="00A24AFE" w:rsidRDefault="006F0C4A" w:rsidP="00C155A1">
            <w:pPr>
              <w:pStyle w:val="Brezrazmikov"/>
              <w:rPr>
                <w:rFonts w:ascii="Arial" w:hAnsi="Arial" w:cs="Arial"/>
                <w:sz w:val="20"/>
                <w:szCs w:val="20"/>
                <w:lang w:val="sl-SI" w:eastAsia="sl-SI"/>
              </w:rPr>
            </w:pPr>
            <w:r w:rsidRPr="00A24AFE">
              <w:rPr>
                <w:rFonts w:ascii="Arial" w:hAnsi="Arial" w:cs="Arial"/>
                <w:sz w:val="20"/>
                <w:szCs w:val="20"/>
                <w:lang w:val="sl-SI" w:eastAsia="sl-SI"/>
              </w:rPr>
              <w:t xml:space="preserve">           </w:t>
            </w:r>
          </w:p>
        </w:tc>
        <w:tc>
          <w:tcPr>
            <w:tcW w:w="2974" w:type="dxa"/>
            <w:tcBorders>
              <w:bottom w:val="single" w:sz="4" w:space="0" w:color="auto"/>
            </w:tcBorders>
            <w:hideMark/>
          </w:tcPr>
          <w:p w14:paraId="5AD67269" w14:textId="77777777" w:rsidR="006F0C4A" w:rsidRPr="00A24AFE" w:rsidRDefault="006F0C4A" w:rsidP="00C155A1">
            <w:pPr>
              <w:pStyle w:val="Brezrazmikov"/>
              <w:rPr>
                <w:rFonts w:ascii="Arial" w:hAnsi="Arial" w:cs="Arial"/>
                <w:sz w:val="20"/>
                <w:szCs w:val="20"/>
                <w:lang w:val="sl-SI" w:eastAsia="sl-SI"/>
              </w:rPr>
            </w:pPr>
            <w:r w:rsidRPr="00A24AFE">
              <w:rPr>
                <w:rFonts w:ascii="Arial" w:hAnsi="Arial" w:cs="Arial"/>
                <w:sz w:val="20"/>
                <w:szCs w:val="20"/>
                <w:lang w:val="sl-SI" w:eastAsia="sl-SI"/>
              </w:rPr>
              <w:t>Po</w:t>
            </w:r>
            <w:r w:rsidR="00F41ACA" w:rsidRPr="00A24AFE">
              <w:rPr>
                <w:rFonts w:ascii="Arial" w:hAnsi="Arial" w:cs="Arial"/>
                <w:sz w:val="20"/>
                <w:szCs w:val="20"/>
                <w:lang w:val="sl-SI" w:eastAsia="sl-SI"/>
              </w:rPr>
              <w:t>dpis</w:t>
            </w:r>
            <w:r w:rsidRPr="00A24AFE">
              <w:rPr>
                <w:rFonts w:ascii="Arial" w:hAnsi="Arial" w:cs="Arial"/>
                <w:sz w:val="20"/>
                <w:szCs w:val="20"/>
                <w:lang w:val="sl-SI" w:eastAsia="sl-SI"/>
              </w:rPr>
              <w:t xml:space="preserve">: </w:t>
            </w:r>
          </w:p>
          <w:p w14:paraId="6FF01735" w14:textId="77777777" w:rsidR="006F0C4A" w:rsidRPr="00A24AFE" w:rsidRDefault="006F0C4A" w:rsidP="00C155A1">
            <w:pPr>
              <w:pStyle w:val="Brezrazmikov"/>
              <w:rPr>
                <w:rFonts w:ascii="Arial" w:hAnsi="Arial" w:cs="Arial"/>
                <w:sz w:val="20"/>
                <w:szCs w:val="20"/>
                <w:lang w:val="sl-SI" w:eastAsia="sl-SI"/>
              </w:rPr>
            </w:pPr>
          </w:p>
          <w:p w14:paraId="68B75020" w14:textId="77777777" w:rsidR="006F0C4A" w:rsidRPr="00A24AFE" w:rsidRDefault="006F0C4A" w:rsidP="00C155A1">
            <w:pPr>
              <w:pStyle w:val="Brezrazmikov"/>
              <w:rPr>
                <w:rFonts w:ascii="Arial" w:hAnsi="Arial" w:cs="Arial"/>
                <w:sz w:val="20"/>
                <w:szCs w:val="20"/>
                <w:lang w:val="sl-SI" w:eastAsia="sl-SI"/>
              </w:rPr>
            </w:pPr>
          </w:p>
          <w:p w14:paraId="5B89CFD6" w14:textId="77777777" w:rsidR="006F0C4A" w:rsidRPr="00A24AFE" w:rsidRDefault="006F0C4A" w:rsidP="00C155A1">
            <w:pPr>
              <w:pStyle w:val="Brezrazmikov"/>
              <w:rPr>
                <w:rFonts w:ascii="Arial" w:hAnsi="Arial" w:cs="Arial"/>
                <w:sz w:val="20"/>
                <w:szCs w:val="20"/>
                <w:lang w:val="sl-SI" w:eastAsia="sl-SI"/>
              </w:rPr>
            </w:pPr>
          </w:p>
        </w:tc>
      </w:tr>
      <w:bookmarkEnd w:id="6"/>
    </w:tbl>
    <w:p w14:paraId="37877BD2" w14:textId="77777777" w:rsidR="006F0C4A" w:rsidRPr="00A24AFE" w:rsidRDefault="006F0C4A" w:rsidP="006F0C4A">
      <w:pPr>
        <w:pStyle w:val="Brezrazmikov"/>
        <w:rPr>
          <w:rFonts w:ascii="Arial" w:hAnsi="Arial" w:cs="Arial"/>
          <w:sz w:val="20"/>
          <w:szCs w:val="20"/>
          <w:lang w:val="sl-SI" w:eastAsia="sl-SI"/>
        </w:rPr>
      </w:pPr>
    </w:p>
    <w:p w14:paraId="63A6064C" w14:textId="77777777" w:rsidR="006F0C4A" w:rsidRPr="00A24AFE" w:rsidRDefault="006F0C4A" w:rsidP="006F0C4A">
      <w:pPr>
        <w:pStyle w:val="Brezrazmikov"/>
        <w:rPr>
          <w:rFonts w:ascii="Arial" w:hAnsi="Arial" w:cs="Arial"/>
          <w:sz w:val="20"/>
          <w:szCs w:val="20"/>
          <w:lang w:val="sl-SI" w:eastAsia="sl-SI"/>
        </w:rPr>
      </w:pPr>
    </w:p>
    <w:p w14:paraId="734C77BC" w14:textId="77777777" w:rsidR="006F0C4A" w:rsidRPr="00A24AFE" w:rsidRDefault="006F0C4A" w:rsidP="006F0C4A">
      <w:pPr>
        <w:pStyle w:val="Brezrazmikov"/>
        <w:rPr>
          <w:rFonts w:ascii="Arial" w:hAnsi="Arial" w:cs="Arial"/>
          <w:sz w:val="20"/>
          <w:szCs w:val="20"/>
          <w:lang w:val="sl-SI" w:eastAsia="sl-SI"/>
        </w:rPr>
      </w:pPr>
    </w:p>
    <w:p w14:paraId="579A573D" w14:textId="77777777" w:rsidR="006F0C4A" w:rsidRPr="00E62F35" w:rsidRDefault="006F0C4A" w:rsidP="006F0C4A">
      <w:pPr>
        <w:pStyle w:val="Brezrazmikov"/>
        <w:rPr>
          <w:rFonts w:ascii="Arial" w:hAnsi="Arial" w:cs="Arial"/>
          <w:sz w:val="20"/>
          <w:szCs w:val="20"/>
          <w:lang w:val="sl-SI" w:eastAsia="sl-SI"/>
        </w:rPr>
      </w:pPr>
    </w:p>
    <w:p w14:paraId="5711A762" w14:textId="77777777" w:rsidR="006F0C4A" w:rsidRPr="00E62F35" w:rsidRDefault="006F0C4A" w:rsidP="006F0C4A">
      <w:pPr>
        <w:pStyle w:val="Brezrazmikov"/>
        <w:rPr>
          <w:rFonts w:ascii="Arial" w:hAnsi="Arial" w:cs="Arial"/>
          <w:sz w:val="20"/>
          <w:szCs w:val="20"/>
          <w:lang w:val="sl-SI" w:eastAsia="sl-SI"/>
        </w:rPr>
      </w:pPr>
    </w:p>
    <w:p w14:paraId="5B4F4DD7" w14:textId="77777777" w:rsidR="006F0C4A" w:rsidRPr="00FE5027" w:rsidRDefault="006F0C4A" w:rsidP="006F0C4A">
      <w:pPr>
        <w:pStyle w:val="Brezrazmikov"/>
        <w:rPr>
          <w:rFonts w:ascii="Arial" w:hAnsi="Arial" w:cs="Arial"/>
          <w:lang w:val="sl-SI" w:eastAsia="sl-SI"/>
        </w:rPr>
      </w:pPr>
    </w:p>
    <w:p w14:paraId="0C6A18E2" w14:textId="77777777" w:rsidR="006F0C4A" w:rsidRPr="00FE5027" w:rsidRDefault="006F0C4A" w:rsidP="006F0C4A">
      <w:pPr>
        <w:pStyle w:val="Brezrazmikov"/>
        <w:rPr>
          <w:rFonts w:ascii="Arial" w:hAnsi="Arial" w:cs="Arial"/>
          <w:lang w:val="sl-SI" w:eastAsia="sl-SI"/>
        </w:rPr>
      </w:pPr>
    </w:p>
    <w:p w14:paraId="5D495F88" w14:textId="77777777" w:rsidR="006F0C4A" w:rsidRPr="00FE5027" w:rsidRDefault="006F0C4A" w:rsidP="006F0C4A">
      <w:pPr>
        <w:pStyle w:val="Brezrazmikov"/>
        <w:rPr>
          <w:rFonts w:ascii="Arial" w:hAnsi="Arial" w:cs="Arial"/>
          <w:lang w:val="sl-SI" w:eastAsia="sl-SI"/>
        </w:rPr>
      </w:pPr>
    </w:p>
    <w:p w14:paraId="62E2BE8B" w14:textId="77777777" w:rsidR="006F0C4A" w:rsidRPr="00FE5027" w:rsidRDefault="006F0C4A" w:rsidP="006F0C4A">
      <w:pPr>
        <w:pStyle w:val="Brezrazmikov"/>
        <w:rPr>
          <w:rFonts w:ascii="Arial" w:hAnsi="Arial" w:cs="Arial"/>
          <w:lang w:val="sl-SI" w:eastAsia="sl-SI"/>
        </w:rPr>
      </w:pPr>
    </w:p>
    <w:p w14:paraId="2FB4C80B" w14:textId="77777777" w:rsidR="006F0C4A" w:rsidRPr="00FE5027" w:rsidRDefault="006F0C4A" w:rsidP="006F0C4A">
      <w:pPr>
        <w:pStyle w:val="Brezrazmikov"/>
        <w:rPr>
          <w:rFonts w:ascii="Arial" w:hAnsi="Arial" w:cs="Arial"/>
          <w:lang w:val="sl-SI" w:eastAsia="sl-SI"/>
        </w:rPr>
      </w:pPr>
    </w:p>
    <w:p w14:paraId="456B16E7" w14:textId="77777777" w:rsidR="006F0C4A" w:rsidRPr="00FE5027" w:rsidRDefault="006F0C4A" w:rsidP="006F0C4A">
      <w:pPr>
        <w:pStyle w:val="Brezrazmikov"/>
        <w:rPr>
          <w:rFonts w:ascii="Arial" w:hAnsi="Arial" w:cs="Arial"/>
          <w:lang w:val="sl-SI" w:eastAsia="sl-SI"/>
        </w:rPr>
      </w:pPr>
    </w:p>
    <w:p w14:paraId="385A6BA4" w14:textId="77777777" w:rsidR="00753F22" w:rsidRDefault="00753F22" w:rsidP="006F0C4A">
      <w:pPr>
        <w:pStyle w:val="Brezrazmikov"/>
        <w:rPr>
          <w:rFonts w:ascii="Arial" w:hAnsi="Arial" w:cs="Arial"/>
          <w:lang w:val="sl-SI" w:eastAsia="sl-SI"/>
        </w:rPr>
      </w:pPr>
    </w:p>
    <w:p w14:paraId="7FE0569B" w14:textId="77777777" w:rsidR="00A24AFE" w:rsidRDefault="00A24AFE" w:rsidP="006F0C4A">
      <w:pPr>
        <w:pStyle w:val="Brezrazmikov"/>
        <w:rPr>
          <w:rFonts w:ascii="Arial" w:hAnsi="Arial" w:cs="Arial"/>
          <w:lang w:val="sl-SI" w:eastAsia="sl-SI"/>
        </w:rPr>
      </w:pPr>
    </w:p>
    <w:p w14:paraId="5C6764F4" w14:textId="77777777" w:rsidR="00E62F35" w:rsidRDefault="00E62F35" w:rsidP="006F0C4A">
      <w:pPr>
        <w:pStyle w:val="Brezrazmikov"/>
        <w:rPr>
          <w:rFonts w:ascii="Arial" w:hAnsi="Arial" w:cs="Arial"/>
          <w:lang w:val="sl-SI" w:eastAsia="sl-SI"/>
        </w:rPr>
      </w:pPr>
    </w:p>
    <w:p w14:paraId="0598CD2B" w14:textId="77777777" w:rsidR="00E62F35" w:rsidRDefault="00E62F35" w:rsidP="006F0C4A">
      <w:pPr>
        <w:pStyle w:val="Brezrazmikov"/>
        <w:rPr>
          <w:rFonts w:ascii="Arial" w:hAnsi="Arial" w:cs="Arial"/>
          <w:lang w:val="sl-SI" w:eastAsia="sl-SI"/>
        </w:rPr>
      </w:pPr>
    </w:p>
    <w:p w14:paraId="5203AD02" w14:textId="77777777" w:rsidR="00E62F35" w:rsidRDefault="00E62F35" w:rsidP="006F0C4A">
      <w:pPr>
        <w:pStyle w:val="Brezrazmikov"/>
        <w:rPr>
          <w:rFonts w:ascii="Arial" w:hAnsi="Arial" w:cs="Arial"/>
          <w:lang w:val="sl-SI" w:eastAsia="sl-SI"/>
        </w:rPr>
      </w:pPr>
    </w:p>
    <w:p w14:paraId="7210FD04" w14:textId="77777777" w:rsidR="00BB17B9" w:rsidRPr="00FE5027" w:rsidRDefault="00BB17B9" w:rsidP="006F0C4A">
      <w:pPr>
        <w:pStyle w:val="Brezrazmikov"/>
        <w:rPr>
          <w:rFonts w:ascii="Arial" w:hAnsi="Arial" w:cs="Arial"/>
          <w:lang w:val="sl-SI" w:eastAsia="sl-SI"/>
        </w:rPr>
      </w:pPr>
    </w:p>
    <w:p w14:paraId="10C773BF" w14:textId="77777777" w:rsidR="006F0C4A" w:rsidRPr="008F7276" w:rsidRDefault="006F0C4A" w:rsidP="006F0C4A">
      <w:pPr>
        <w:pStyle w:val="Naslov"/>
        <w:rPr>
          <w:rFonts w:ascii="Arial" w:hAnsi="Arial" w:cs="Arial"/>
          <w:sz w:val="24"/>
          <w:szCs w:val="24"/>
        </w:rPr>
      </w:pPr>
      <w:bookmarkStart w:id="7" w:name="_Toc417460430"/>
      <w:bookmarkStart w:id="8" w:name="_Toc100062007"/>
      <w:bookmarkStart w:id="9" w:name="_Toc132205560"/>
      <w:r w:rsidRPr="008F7276">
        <w:rPr>
          <w:rFonts w:ascii="Arial" w:hAnsi="Arial" w:cs="Arial"/>
          <w:sz w:val="24"/>
          <w:szCs w:val="24"/>
        </w:rPr>
        <w:lastRenderedPageBreak/>
        <w:t>OBR</w:t>
      </w:r>
      <w:r w:rsidR="001249FD">
        <w:rPr>
          <w:rFonts w:ascii="Arial" w:hAnsi="Arial" w:cs="Arial"/>
          <w:sz w:val="24"/>
          <w:szCs w:val="24"/>
        </w:rPr>
        <w:t xml:space="preserve"> </w:t>
      </w:r>
      <w:r w:rsidRPr="008F7276">
        <w:rPr>
          <w:rFonts w:ascii="Arial" w:hAnsi="Arial" w:cs="Arial"/>
          <w:sz w:val="24"/>
          <w:szCs w:val="24"/>
        </w:rPr>
        <w:t>1</w:t>
      </w:r>
      <w:bookmarkEnd w:id="7"/>
      <w:r w:rsidRPr="008F7276">
        <w:rPr>
          <w:rFonts w:ascii="Arial" w:hAnsi="Arial" w:cs="Arial"/>
          <w:sz w:val="24"/>
          <w:szCs w:val="24"/>
        </w:rPr>
        <w:t>a</w:t>
      </w:r>
      <w:bookmarkEnd w:id="8"/>
      <w:bookmarkEnd w:id="9"/>
    </w:p>
    <w:p w14:paraId="4EB03270" w14:textId="77777777" w:rsidR="006F0C4A" w:rsidRPr="00FE5027" w:rsidRDefault="006F0C4A" w:rsidP="006F0C4A">
      <w:pPr>
        <w:pStyle w:val="Brezrazmikov"/>
        <w:jc w:val="center"/>
        <w:rPr>
          <w:rFonts w:ascii="Arial" w:hAnsi="Arial" w:cs="Arial"/>
          <w:b/>
          <w:lang w:val="sl-SI" w:eastAsia="sl-SI"/>
        </w:rPr>
      </w:pPr>
    </w:p>
    <w:p w14:paraId="588BDA89" w14:textId="26FF1D7E" w:rsidR="008631C9" w:rsidRPr="008F7276" w:rsidRDefault="006F0C4A" w:rsidP="008631C9">
      <w:pPr>
        <w:pStyle w:val="Brezrazmikov"/>
        <w:jc w:val="center"/>
        <w:rPr>
          <w:rFonts w:ascii="Arial" w:hAnsi="Arial" w:cs="Arial"/>
          <w:b/>
          <w:lang w:val="sl-SI" w:eastAsia="sl-SI"/>
        </w:rPr>
      </w:pPr>
      <w:r w:rsidRPr="008F7276">
        <w:rPr>
          <w:rFonts w:ascii="Arial" w:hAnsi="Arial" w:cs="Arial"/>
          <w:b/>
          <w:lang w:val="sl-SI" w:eastAsia="sl-SI"/>
        </w:rPr>
        <w:t xml:space="preserve">PODATKI O </w:t>
      </w:r>
      <w:r w:rsidR="002D0323">
        <w:rPr>
          <w:rFonts w:ascii="Arial" w:eastAsia="Times New Roman" w:hAnsi="Arial" w:cs="Arial"/>
          <w:b/>
          <w:kern w:val="3"/>
          <w:sz w:val="22"/>
          <w:szCs w:val="22"/>
          <w:lang w:eastAsia="zh-CN"/>
        </w:rPr>
        <w:t>PONUDNIKIH V SKUPNEM</w:t>
      </w:r>
      <w:r w:rsidR="008631C9" w:rsidRPr="008631C9">
        <w:rPr>
          <w:rFonts w:ascii="Arial" w:eastAsia="Times New Roman" w:hAnsi="Arial" w:cs="Arial"/>
          <w:b/>
          <w:kern w:val="3"/>
          <w:sz w:val="22"/>
          <w:szCs w:val="22"/>
          <w:lang w:eastAsia="zh-CN"/>
        </w:rPr>
        <w:t xml:space="preserve"> NASTOPU</w:t>
      </w:r>
      <w:r w:rsidR="008631C9" w:rsidRPr="008F7276">
        <w:rPr>
          <w:rFonts w:ascii="Arial" w:hAnsi="Arial" w:cs="Arial"/>
          <w:b/>
          <w:vertAlign w:val="superscript"/>
          <w:lang w:val="sl-SI" w:eastAsia="sl-SI"/>
        </w:rPr>
        <w:footnoteReference w:id="1"/>
      </w:r>
    </w:p>
    <w:p w14:paraId="084BB089" w14:textId="77777777" w:rsidR="008631C9" w:rsidRPr="008631C9" w:rsidRDefault="008631C9" w:rsidP="008631C9">
      <w:pPr>
        <w:pStyle w:val="Glava"/>
        <w:rPr>
          <w:rFonts w:ascii="Arial" w:eastAsia="Times New Roman" w:hAnsi="Arial" w:cs="Arial"/>
          <w:kern w:val="3"/>
          <w:sz w:val="20"/>
          <w:szCs w:val="20"/>
          <w:lang w:eastAsia="zh-CN"/>
        </w:rPr>
      </w:pPr>
    </w:p>
    <w:p w14:paraId="5AC0276C" w14:textId="77777777" w:rsidR="008631C9" w:rsidRPr="008631C9" w:rsidRDefault="008631C9" w:rsidP="008631C9">
      <w:pPr>
        <w:suppressAutoHyphens/>
        <w:autoSpaceDN w:val="0"/>
        <w:spacing w:after="0" w:line="240" w:lineRule="auto"/>
        <w:jc w:val="both"/>
        <w:textAlignment w:val="baseline"/>
        <w:rPr>
          <w:rFonts w:ascii="Arial" w:eastAsia="Times New Roman" w:hAnsi="Arial" w:cs="Arial"/>
          <w:b/>
          <w:i/>
          <w:kern w:val="3"/>
          <w:sz w:val="22"/>
          <w:szCs w:val="22"/>
          <w:lang w:eastAsia="zh-CN"/>
        </w:rPr>
      </w:pPr>
    </w:p>
    <w:p w14:paraId="18B54828" w14:textId="77777777" w:rsidR="008631C9" w:rsidRPr="006A587B" w:rsidRDefault="008631C9" w:rsidP="008631C9">
      <w:pPr>
        <w:suppressAutoHyphens/>
        <w:autoSpaceDN w:val="0"/>
        <w:spacing w:after="0" w:line="240" w:lineRule="auto"/>
        <w:jc w:val="both"/>
        <w:textAlignment w:val="baseline"/>
        <w:rPr>
          <w:rFonts w:ascii="Arial" w:eastAsia="Times New Roman" w:hAnsi="Arial" w:cs="Arial"/>
          <w:kern w:val="3"/>
          <w:sz w:val="22"/>
          <w:szCs w:val="22"/>
          <w:lang w:eastAsia="zh-CN"/>
        </w:rPr>
      </w:pPr>
      <w:r w:rsidRPr="006A587B">
        <w:rPr>
          <w:rFonts w:ascii="Arial" w:eastAsia="Times New Roman" w:hAnsi="Arial" w:cs="Arial"/>
          <w:b/>
          <w:i/>
          <w:kern w:val="3"/>
          <w:sz w:val="22"/>
          <w:szCs w:val="22"/>
          <w:lang w:eastAsia="zh-CN"/>
        </w:rPr>
        <w:t>Fotokopija pravnega akta o skupnem nastopu je priloga tega obrazca</w:t>
      </w:r>
      <w:r w:rsidRPr="006A587B">
        <w:rPr>
          <w:rFonts w:ascii="Arial" w:eastAsia="Times New Roman" w:hAnsi="Arial" w:cs="Arial"/>
          <w:i/>
          <w:kern w:val="3"/>
          <w:sz w:val="22"/>
          <w:szCs w:val="22"/>
          <w:lang w:eastAsia="zh-CN"/>
        </w:rPr>
        <w:t>!</w:t>
      </w:r>
    </w:p>
    <w:p w14:paraId="7D9DEBE9" w14:textId="77777777" w:rsidR="008631C9" w:rsidRPr="008631C9" w:rsidRDefault="008631C9" w:rsidP="008631C9">
      <w:pPr>
        <w:suppressAutoHyphens/>
        <w:autoSpaceDN w:val="0"/>
        <w:spacing w:after="0" w:line="240" w:lineRule="auto"/>
        <w:jc w:val="both"/>
        <w:textAlignment w:val="baseline"/>
        <w:rPr>
          <w:rFonts w:ascii="Arial" w:eastAsia="Times New Roman" w:hAnsi="Arial" w:cs="Arial"/>
          <w:kern w:val="3"/>
          <w:sz w:val="22"/>
          <w:szCs w:val="22"/>
          <w:lang w:eastAsia="zh-CN"/>
        </w:rPr>
      </w:pPr>
    </w:p>
    <w:p w14:paraId="2E70517E" w14:textId="77777777" w:rsidR="008631C9" w:rsidRPr="008631C9" w:rsidRDefault="008631C9" w:rsidP="008631C9">
      <w:pPr>
        <w:suppressAutoHyphens/>
        <w:autoSpaceDN w:val="0"/>
        <w:spacing w:after="0" w:line="240" w:lineRule="auto"/>
        <w:jc w:val="both"/>
        <w:textAlignment w:val="baseline"/>
        <w:rPr>
          <w:rFonts w:ascii="Arial" w:eastAsia="Times New Roman" w:hAnsi="Arial" w:cs="Arial"/>
          <w:kern w:val="3"/>
          <w:sz w:val="20"/>
          <w:szCs w:val="20"/>
          <w:lang w:eastAsia="zh-CN"/>
        </w:rPr>
      </w:pPr>
      <w:r w:rsidRPr="008631C9">
        <w:rPr>
          <w:rFonts w:ascii="Arial" w:eastAsia="Times New Roman" w:hAnsi="Arial" w:cs="Arial"/>
          <w:b/>
          <w:kern w:val="3"/>
          <w:sz w:val="22"/>
          <w:szCs w:val="22"/>
          <w:lang w:eastAsia="zh-CN"/>
        </w:rPr>
        <w:t>PRI IZVEDBI JAVNEGA NAROČILA BODO SODELOVALI PONUDNIKI V SKUPNEM NASTOPU:</w:t>
      </w:r>
    </w:p>
    <w:p w14:paraId="25F30E64" w14:textId="77777777" w:rsidR="006F0C4A" w:rsidRPr="00FE5027" w:rsidRDefault="006F0C4A" w:rsidP="006F0C4A">
      <w:pPr>
        <w:pStyle w:val="Brezrazmikov"/>
        <w:rPr>
          <w:rFonts w:ascii="Arial" w:hAnsi="Arial" w:cs="Arial"/>
          <w:lang w:val="sl-SI" w:eastAsia="sl-SI"/>
        </w:rPr>
      </w:pPr>
    </w:p>
    <w:p w14:paraId="787BCDF8" w14:textId="77777777" w:rsidR="006F0C4A" w:rsidRPr="00FE5027" w:rsidRDefault="006F0C4A" w:rsidP="006F0C4A">
      <w:pPr>
        <w:pStyle w:val="Brezrazmikov"/>
        <w:rPr>
          <w:rFonts w:ascii="Arial" w:eastAsia="Times New Roman" w:hAnsi="Arial" w:cs="Arial"/>
          <w:lang w:val="sl-SI"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6F0C4A" w:rsidRPr="00A24AFE" w14:paraId="7B6C0E98"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99369" w14:textId="77777777" w:rsidR="006F0C4A" w:rsidRPr="00A24AFE" w:rsidRDefault="006F0C4A" w:rsidP="00C155A1">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NAZIV PONUDNIKA</w:t>
            </w:r>
            <w:r w:rsidR="008631C9" w:rsidRPr="00A24AFE">
              <w:rPr>
                <w:rFonts w:ascii="Arial" w:eastAsia="Times New Roman" w:hAnsi="Arial" w:cs="Arial"/>
                <w:sz w:val="20"/>
                <w:szCs w:val="20"/>
                <w:lang w:val="sl-SI" w:eastAsia="sl-SI"/>
              </w:rPr>
              <w:t xml:space="preserve"> V SKUPNEM NASTOPU</w:t>
            </w:r>
            <w:r w:rsidRPr="00A24AFE">
              <w:rPr>
                <w:rFonts w:ascii="Arial" w:eastAsia="Times New Roman" w:hAnsi="Arial" w:cs="Arial"/>
                <w:sz w:val="20"/>
                <w:szCs w:val="20"/>
                <w:lang w:val="sl-SI" w:eastAsia="sl-SI"/>
              </w:rPr>
              <w:t>:</w:t>
            </w:r>
          </w:p>
        </w:tc>
        <w:tc>
          <w:tcPr>
            <w:tcW w:w="5103" w:type="dxa"/>
            <w:tcBorders>
              <w:top w:val="single" w:sz="4" w:space="0" w:color="auto"/>
              <w:left w:val="single" w:sz="4" w:space="0" w:color="auto"/>
              <w:bottom w:val="single" w:sz="4" w:space="0" w:color="auto"/>
              <w:right w:val="single" w:sz="4" w:space="0" w:color="auto"/>
            </w:tcBorders>
            <w:vAlign w:val="center"/>
          </w:tcPr>
          <w:p w14:paraId="5EB907C6" w14:textId="77777777" w:rsidR="006F0C4A" w:rsidRPr="00A24AFE" w:rsidRDefault="0068663C" w:rsidP="00C155A1">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fldChar w:fldCharType="begin">
                <w:ffData>
                  <w:name w:val="Besedilo42"/>
                  <w:enabled/>
                  <w:calcOnExit w:val="0"/>
                  <w:textInput/>
                </w:ffData>
              </w:fldChar>
            </w:r>
            <w:bookmarkStart w:id="10" w:name="Besedilo42"/>
            <w:r w:rsidRPr="00A24AFE">
              <w:rPr>
                <w:rFonts w:ascii="Arial" w:eastAsia="Times New Roman" w:hAnsi="Arial" w:cs="Arial"/>
                <w:sz w:val="20"/>
                <w:szCs w:val="20"/>
                <w:lang w:val="sl-SI" w:eastAsia="sl-SI"/>
              </w:rPr>
              <w:instrText xml:space="preserve"> FORMTEXT </w:instrText>
            </w:r>
            <w:r w:rsidRPr="00A24AFE">
              <w:rPr>
                <w:rFonts w:ascii="Arial" w:eastAsia="Times New Roman" w:hAnsi="Arial" w:cs="Arial"/>
                <w:sz w:val="20"/>
                <w:szCs w:val="20"/>
                <w:lang w:val="sl-SI" w:eastAsia="sl-SI"/>
              </w:rPr>
            </w:r>
            <w:r w:rsidRPr="00A24AFE">
              <w:rPr>
                <w:rFonts w:ascii="Arial" w:eastAsia="Times New Roman" w:hAnsi="Arial" w:cs="Arial"/>
                <w:sz w:val="20"/>
                <w:szCs w:val="20"/>
                <w:lang w:val="sl-SI" w:eastAsia="sl-SI"/>
              </w:rPr>
              <w:fldChar w:fldCharType="separate"/>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sz w:val="20"/>
                <w:szCs w:val="20"/>
                <w:lang w:val="sl-SI" w:eastAsia="sl-SI"/>
              </w:rPr>
              <w:fldChar w:fldCharType="end"/>
            </w:r>
            <w:bookmarkEnd w:id="10"/>
          </w:p>
        </w:tc>
      </w:tr>
      <w:tr w:rsidR="0068663C" w:rsidRPr="00A24AFE" w14:paraId="5B204183"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8CAFC" w14:textId="77777777" w:rsidR="0068663C" w:rsidRPr="00A24AFE" w:rsidRDefault="0068663C" w:rsidP="0068663C">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 xml:space="preserve">NASLOV PONUDNIKA </w:t>
            </w:r>
            <w:r w:rsidR="008631C9" w:rsidRPr="00A24AFE">
              <w:rPr>
                <w:rFonts w:ascii="Arial" w:eastAsia="Times New Roman" w:hAnsi="Arial" w:cs="Arial"/>
                <w:sz w:val="20"/>
                <w:szCs w:val="20"/>
                <w:lang w:val="sl-SI" w:eastAsia="sl-SI"/>
              </w:rPr>
              <w:t>V SKUPNEM NASTOPU:</w:t>
            </w:r>
          </w:p>
        </w:tc>
        <w:tc>
          <w:tcPr>
            <w:tcW w:w="5103" w:type="dxa"/>
            <w:tcBorders>
              <w:top w:val="single" w:sz="4" w:space="0" w:color="auto"/>
              <w:left w:val="single" w:sz="4" w:space="0" w:color="auto"/>
              <w:bottom w:val="single" w:sz="4" w:space="0" w:color="auto"/>
              <w:right w:val="single" w:sz="4" w:space="0" w:color="auto"/>
            </w:tcBorders>
          </w:tcPr>
          <w:p w14:paraId="641029CB" w14:textId="77777777" w:rsidR="0068663C" w:rsidRPr="00A24AFE" w:rsidRDefault="0068663C" w:rsidP="0068663C">
            <w:pPr>
              <w:rPr>
                <w:rFonts w:ascii="Arial" w:hAnsi="Arial" w:cs="Arial"/>
                <w:sz w:val="20"/>
                <w:szCs w:val="20"/>
              </w:rPr>
            </w:pPr>
            <w:r w:rsidRPr="00A24AFE">
              <w:rPr>
                <w:rFonts w:ascii="Arial" w:eastAsia="Times New Roman" w:hAnsi="Arial" w:cs="Arial"/>
                <w:sz w:val="20"/>
                <w:szCs w:val="20"/>
                <w:lang w:eastAsia="sl-SI"/>
              </w:rPr>
              <w:fldChar w:fldCharType="begin">
                <w:ffData>
                  <w:name w:val=""/>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631C9" w:rsidRPr="00A24AFE" w14:paraId="51ED1EA7" w14:textId="77777777" w:rsidTr="0073652D">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7F7E2696" w14:textId="77777777" w:rsidR="008631C9" w:rsidRPr="00A24AFE" w:rsidRDefault="008631C9" w:rsidP="008631C9">
            <w:pPr>
              <w:pStyle w:val="Brezrazmikov"/>
              <w:rPr>
                <w:rFonts w:ascii="Arial" w:eastAsia="Times New Roman" w:hAnsi="Arial" w:cs="Arial"/>
                <w:sz w:val="20"/>
                <w:szCs w:val="20"/>
                <w:lang w:val="sl-SI" w:eastAsia="sl-SI"/>
              </w:rPr>
            </w:pPr>
            <w:r w:rsidRPr="00A24AFE">
              <w:rPr>
                <w:rFonts w:ascii="Arial" w:hAnsi="Arial" w:cs="Arial"/>
                <w:sz w:val="20"/>
                <w:szCs w:val="20"/>
                <w:lang w:val="sl-SI" w:eastAsia="sl-SI"/>
              </w:rPr>
              <w:t>VSI ZAKONITI ZASTOPNIKI OZ. POOBLAŠČENE OSEBE:</w:t>
            </w:r>
          </w:p>
        </w:tc>
        <w:tc>
          <w:tcPr>
            <w:tcW w:w="5103" w:type="dxa"/>
            <w:tcBorders>
              <w:top w:val="single" w:sz="4" w:space="0" w:color="auto"/>
              <w:left w:val="single" w:sz="4" w:space="0" w:color="auto"/>
              <w:bottom w:val="single" w:sz="4" w:space="0" w:color="auto"/>
              <w:right w:val="single" w:sz="4" w:space="0" w:color="auto"/>
            </w:tcBorders>
          </w:tcPr>
          <w:p w14:paraId="259B4D31" w14:textId="77777777" w:rsidR="008631C9" w:rsidRPr="00A24AFE" w:rsidRDefault="008631C9" w:rsidP="008631C9">
            <w:pPr>
              <w:rPr>
                <w:rFonts w:ascii="Arial" w:eastAsia="Times New Roman" w:hAnsi="Arial" w:cs="Arial"/>
                <w:sz w:val="20"/>
                <w:szCs w:val="20"/>
                <w:lang w:eastAsia="sl-SI"/>
              </w:rPr>
            </w:pPr>
            <w:r w:rsidRPr="00A24AFE">
              <w:rPr>
                <w:rFonts w:ascii="Arial" w:eastAsia="Times New Roman" w:hAnsi="Arial" w:cs="Arial"/>
                <w:sz w:val="20"/>
                <w:szCs w:val="20"/>
                <w:lang w:eastAsia="sl-SI"/>
              </w:rPr>
              <w:fldChar w:fldCharType="begin">
                <w:ffData>
                  <w:name w:val=""/>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631C9" w:rsidRPr="00A24AFE" w14:paraId="7E99105B" w14:textId="77777777" w:rsidTr="0073652D">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DBBF2" w14:textId="77777777" w:rsidR="008631C9" w:rsidRPr="00A24AFE" w:rsidRDefault="008631C9" w:rsidP="008631C9">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KONTAKTNA OSEBA:</w:t>
            </w:r>
          </w:p>
        </w:tc>
        <w:tc>
          <w:tcPr>
            <w:tcW w:w="5103" w:type="dxa"/>
            <w:tcBorders>
              <w:top w:val="single" w:sz="4" w:space="0" w:color="auto"/>
              <w:left w:val="single" w:sz="4" w:space="0" w:color="auto"/>
              <w:bottom w:val="single" w:sz="4" w:space="0" w:color="auto"/>
              <w:right w:val="single" w:sz="4" w:space="0" w:color="auto"/>
            </w:tcBorders>
          </w:tcPr>
          <w:p w14:paraId="59DFED22" w14:textId="77777777" w:rsidR="008631C9" w:rsidRPr="00A24AFE" w:rsidRDefault="008631C9" w:rsidP="008631C9">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48E0396B"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57F8C" w14:textId="77777777" w:rsidR="00803B9A" w:rsidRPr="00A24AFE" w:rsidRDefault="00803B9A" w:rsidP="00803B9A">
            <w:pPr>
              <w:pStyle w:val="Brezrazmikov"/>
              <w:rPr>
                <w:rFonts w:ascii="Arial" w:eastAsia="Times New Roman" w:hAnsi="Arial" w:cs="Arial"/>
                <w:sz w:val="20"/>
                <w:szCs w:val="20"/>
                <w:lang w:val="sl-SI" w:eastAsia="sl-SI"/>
              </w:rPr>
            </w:pPr>
            <w:r w:rsidRPr="00A24AFE">
              <w:rPr>
                <w:rFonts w:ascii="Arial" w:hAnsi="Arial" w:cs="Arial"/>
                <w:sz w:val="20"/>
                <w:szCs w:val="20"/>
                <w:lang w:val="sl-SI" w:eastAsia="sl-SI"/>
              </w:rPr>
              <w:t>E-mail (ELEKTRONSKA POŠTA):</w:t>
            </w:r>
          </w:p>
        </w:tc>
        <w:tc>
          <w:tcPr>
            <w:tcW w:w="5103" w:type="dxa"/>
            <w:tcBorders>
              <w:top w:val="single" w:sz="4" w:space="0" w:color="auto"/>
              <w:left w:val="single" w:sz="4" w:space="0" w:color="auto"/>
              <w:bottom w:val="single" w:sz="4" w:space="0" w:color="auto"/>
              <w:right w:val="single" w:sz="4" w:space="0" w:color="auto"/>
            </w:tcBorders>
          </w:tcPr>
          <w:p w14:paraId="40CB0DE1" w14:textId="77777777" w:rsidR="00803B9A" w:rsidRPr="00A24AFE" w:rsidRDefault="00803B9A" w:rsidP="00803B9A">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631C9" w:rsidRPr="00A24AFE" w14:paraId="718A920E"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79F0D" w14:textId="77777777" w:rsidR="008631C9" w:rsidRPr="00A24AFE" w:rsidRDefault="008631C9" w:rsidP="008631C9">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TELEFON:</w:t>
            </w:r>
          </w:p>
        </w:tc>
        <w:tc>
          <w:tcPr>
            <w:tcW w:w="5103" w:type="dxa"/>
            <w:tcBorders>
              <w:top w:val="single" w:sz="4" w:space="0" w:color="auto"/>
              <w:left w:val="single" w:sz="4" w:space="0" w:color="auto"/>
              <w:bottom w:val="single" w:sz="4" w:space="0" w:color="auto"/>
              <w:right w:val="single" w:sz="4" w:space="0" w:color="auto"/>
            </w:tcBorders>
          </w:tcPr>
          <w:p w14:paraId="086DA61E" w14:textId="77777777" w:rsidR="008631C9" w:rsidRPr="00A24AFE" w:rsidRDefault="008631C9" w:rsidP="008631C9">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631C9" w:rsidRPr="00A24AFE" w14:paraId="1BAC6D2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21606" w14:textId="77777777" w:rsidR="008631C9" w:rsidRPr="00A24AFE" w:rsidRDefault="008631C9" w:rsidP="008631C9">
            <w:pPr>
              <w:pStyle w:val="Brezrazmikov"/>
              <w:rPr>
                <w:rFonts w:ascii="Arial" w:eastAsia="Times New Roman" w:hAnsi="Arial" w:cs="Arial"/>
                <w:sz w:val="20"/>
                <w:szCs w:val="20"/>
                <w:lang w:val="sl-SI" w:eastAsia="sl-SI"/>
              </w:rPr>
            </w:pPr>
            <w:r w:rsidRPr="00A24AFE">
              <w:rPr>
                <w:rFonts w:ascii="Arial" w:hAnsi="Arial" w:cs="Arial"/>
                <w:sz w:val="20"/>
                <w:szCs w:val="20"/>
                <w:lang w:val="sl-SI" w:eastAsia="sl-SI"/>
              </w:rPr>
              <w:t>IDENTIFIKACIJSKA ŠT. za DDV:</w:t>
            </w:r>
          </w:p>
        </w:tc>
        <w:tc>
          <w:tcPr>
            <w:tcW w:w="5103" w:type="dxa"/>
            <w:tcBorders>
              <w:top w:val="single" w:sz="4" w:space="0" w:color="auto"/>
              <w:left w:val="single" w:sz="4" w:space="0" w:color="auto"/>
              <w:bottom w:val="single" w:sz="4" w:space="0" w:color="auto"/>
              <w:right w:val="single" w:sz="4" w:space="0" w:color="auto"/>
            </w:tcBorders>
          </w:tcPr>
          <w:p w14:paraId="0CE3D699" w14:textId="77777777" w:rsidR="008631C9" w:rsidRPr="00A24AFE" w:rsidRDefault="008631C9" w:rsidP="008631C9">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631C9" w:rsidRPr="00A24AFE" w14:paraId="0436B504"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3FBCF" w14:textId="77777777" w:rsidR="008631C9" w:rsidRPr="00A24AFE" w:rsidRDefault="008631C9" w:rsidP="008631C9">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MATIČNA ŠTEVILKA:</w:t>
            </w:r>
          </w:p>
        </w:tc>
        <w:tc>
          <w:tcPr>
            <w:tcW w:w="5103" w:type="dxa"/>
            <w:tcBorders>
              <w:top w:val="single" w:sz="4" w:space="0" w:color="auto"/>
              <w:left w:val="single" w:sz="4" w:space="0" w:color="auto"/>
              <w:bottom w:val="single" w:sz="4" w:space="0" w:color="auto"/>
              <w:right w:val="single" w:sz="4" w:space="0" w:color="auto"/>
            </w:tcBorders>
          </w:tcPr>
          <w:p w14:paraId="0540061A" w14:textId="77777777" w:rsidR="008631C9" w:rsidRPr="00A24AFE" w:rsidRDefault="008631C9" w:rsidP="008631C9">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631C9" w:rsidRPr="00A24AFE" w14:paraId="26EC9DC0"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B1C51" w14:textId="77777777" w:rsidR="008631C9" w:rsidRPr="00A24AFE" w:rsidRDefault="008631C9" w:rsidP="008631C9">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ŠT. TRANSAKCIJSKEGA RAČUNA:</w:t>
            </w:r>
          </w:p>
        </w:tc>
        <w:tc>
          <w:tcPr>
            <w:tcW w:w="5103" w:type="dxa"/>
            <w:tcBorders>
              <w:top w:val="single" w:sz="4" w:space="0" w:color="auto"/>
              <w:left w:val="single" w:sz="4" w:space="0" w:color="auto"/>
              <w:bottom w:val="single" w:sz="4" w:space="0" w:color="auto"/>
              <w:right w:val="single" w:sz="4" w:space="0" w:color="auto"/>
            </w:tcBorders>
          </w:tcPr>
          <w:p w14:paraId="280A1C4E" w14:textId="77777777" w:rsidR="008631C9" w:rsidRPr="00A24AFE" w:rsidRDefault="008631C9" w:rsidP="008631C9">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631C9" w:rsidRPr="00A24AFE" w14:paraId="1708D061"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5E6C982E" w14:textId="77777777" w:rsidR="008631C9" w:rsidRPr="00A24AFE" w:rsidRDefault="008631C9" w:rsidP="008631C9">
            <w:pPr>
              <w:pStyle w:val="Brezrazmikov"/>
              <w:rPr>
                <w:rFonts w:ascii="Arial" w:eastAsia="Times New Roman" w:hAnsi="Arial" w:cs="Arial"/>
                <w:sz w:val="20"/>
                <w:szCs w:val="20"/>
                <w:lang w:val="sl-SI" w:eastAsia="sl-SI"/>
              </w:rPr>
            </w:pPr>
            <w:r w:rsidRPr="00A24AFE">
              <w:rPr>
                <w:rFonts w:ascii="Arial" w:hAnsi="Arial" w:cs="Arial"/>
                <w:sz w:val="20"/>
                <w:szCs w:val="20"/>
              </w:rPr>
              <w:t>VRSTA DEL, KI JIH BODO IZVAJALI</w:t>
            </w:r>
          </w:p>
        </w:tc>
        <w:tc>
          <w:tcPr>
            <w:tcW w:w="5103" w:type="dxa"/>
            <w:tcBorders>
              <w:top w:val="single" w:sz="4" w:space="0" w:color="auto"/>
              <w:left w:val="single" w:sz="4" w:space="0" w:color="auto"/>
              <w:bottom w:val="single" w:sz="4" w:space="0" w:color="auto"/>
              <w:right w:val="single" w:sz="4" w:space="0" w:color="auto"/>
            </w:tcBorders>
          </w:tcPr>
          <w:p w14:paraId="0716F6DA" w14:textId="77777777" w:rsidR="008631C9" w:rsidRPr="00A24AFE" w:rsidRDefault="008631C9" w:rsidP="008631C9">
            <w:pPr>
              <w:rPr>
                <w:rFonts w:ascii="Arial" w:eastAsia="Times New Roman" w:hAnsi="Arial" w:cs="Arial"/>
                <w:sz w:val="20"/>
                <w:szCs w:val="20"/>
                <w:lang w:eastAsia="sl-SI"/>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631C9" w:rsidRPr="00A24AFE" w14:paraId="11E9B04A"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482EE225" w14:textId="77777777" w:rsidR="008631C9" w:rsidRPr="00A24AFE" w:rsidRDefault="008631C9" w:rsidP="008631C9">
            <w:pPr>
              <w:pStyle w:val="Brezrazmikov"/>
              <w:rPr>
                <w:rFonts w:ascii="Arial" w:eastAsia="Times New Roman" w:hAnsi="Arial" w:cs="Arial"/>
                <w:sz w:val="20"/>
                <w:szCs w:val="20"/>
                <w:lang w:val="sl-SI" w:eastAsia="sl-SI"/>
              </w:rPr>
            </w:pPr>
            <w:r w:rsidRPr="00A24AFE">
              <w:rPr>
                <w:rFonts w:ascii="Arial" w:hAnsi="Arial" w:cs="Arial"/>
                <w:sz w:val="20"/>
                <w:szCs w:val="20"/>
              </w:rPr>
              <w:t>VREDNOST DEL, KI JIH BODO IZVAJALI (EUR BREZ DDV)</w:t>
            </w:r>
          </w:p>
        </w:tc>
        <w:tc>
          <w:tcPr>
            <w:tcW w:w="5103" w:type="dxa"/>
            <w:tcBorders>
              <w:top w:val="single" w:sz="4" w:space="0" w:color="auto"/>
              <w:left w:val="single" w:sz="4" w:space="0" w:color="auto"/>
              <w:bottom w:val="single" w:sz="4" w:space="0" w:color="auto"/>
              <w:right w:val="single" w:sz="4" w:space="0" w:color="auto"/>
            </w:tcBorders>
          </w:tcPr>
          <w:p w14:paraId="49A6752A" w14:textId="77777777" w:rsidR="008631C9" w:rsidRPr="00A24AFE" w:rsidRDefault="008631C9" w:rsidP="008631C9">
            <w:pPr>
              <w:rPr>
                <w:rFonts w:ascii="Arial" w:eastAsia="Times New Roman" w:hAnsi="Arial" w:cs="Arial"/>
                <w:sz w:val="20"/>
                <w:szCs w:val="20"/>
                <w:lang w:eastAsia="sl-SI"/>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bl>
    <w:p w14:paraId="4D1CCD2A" w14:textId="77777777" w:rsidR="006F0C4A" w:rsidRPr="00A24AFE" w:rsidRDefault="006F0C4A" w:rsidP="006F0C4A">
      <w:pPr>
        <w:pStyle w:val="Brezrazmikov"/>
        <w:rPr>
          <w:rFonts w:ascii="Arial" w:eastAsia="Times New Roman" w:hAnsi="Arial" w:cs="Arial"/>
          <w:sz w:val="20"/>
          <w:szCs w:val="20"/>
          <w:lang w:val="sl-SI" w:eastAsia="sl-SI"/>
        </w:rPr>
      </w:pPr>
    </w:p>
    <w:p w14:paraId="64F7ACA2" w14:textId="77777777" w:rsidR="006F0C4A" w:rsidRPr="00A24AFE" w:rsidRDefault="006F0C4A" w:rsidP="006F0C4A">
      <w:pPr>
        <w:pStyle w:val="Brezrazmikov"/>
        <w:rPr>
          <w:rFonts w:ascii="Arial" w:eastAsia="Times New Roman" w:hAnsi="Arial" w:cs="Arial"/>
          <w:sz w:val="20"/>
          <w:szCs w:val="20"/>
          <w:lang w:val="sl-SI" w:eastAsia="sl-SI"/>
        </w:rPr>
      </w:pPr>
    </w:p>
    <w:p w14:paraId="0CA69DAB" w14:textId="77777777" w:rsidR="00334A6D" w:rsidRPr="00A24AFE" w:rsidRDefault="00334A6D" w:rsidP="00334A6D">
      <w:pPr>
        <w:suppressAutoHyphens/>
        <w:autoSpaceDE w:val="0"/>
        <w:autoSpaceDN w:val="0"/>
        <w:spacing w:after="0" w:line="276" w:lineRule="auto"/>
        <w:jc w:val="both"/>
        <w:textAlignment w:val="baseline"/>
        <w:rPr>
          <w:rFonts w:ascii="Times New Roman" w:eastAsia="Times New Roman" w:hAnsi="Times New Roman" w:cs="Times New Roman"/>
          <w:kern w:val="3"/>
          <w:sz w:val="20"/>
          <w:szCs w:val="20"/>
          <w:lang w:eastAsia="zh-CN"/>
        </w:rPr>
      </w:pPr>
      <w:r w:rsidRPr="00A24AFE">
        <w:rPr>
          <w:rFonts w:ascii="Arial" w:eastAsia="Times New Roman" w:hAnsi="Arial" w:cs="Arial"/>
          <w:kern w:val="3"/>
          <w:sz w:val="20"/>
          <w:szCs w:val="20"/>
          <w:lang w:eastAsia="zh-CN"/>
        </w:rPr>
        <w:t>S podpisom zakoniti zastopnik pooblaščam naročnika UNIVERZA V LJUBLJANI, MEDICINSKA FAKULTETA</w:t>
      </w:r>
      <w:r w:rsidR="00BB17B9" w:rsidRPr="00A24AFE">
        <w:rPr>
          <w:rFonts w:ascii="Arial" w:eastAsia="Times New Roman" w:hAnsi="Arial" w:cs="Arial"/>
          <w:kern w:val="3"/>
          <w:sz w:val="20"/>
          <w:szCs w:val="20"/>
          <w:lang w:eastAsia="zh-CN"/>
        </w:rPr>
        <w:t xml:space="preserve">, </w:t>
      </w:r>
      <w:r w:rsidRPr="00A24AFE">
        <w:rPr>
          <w:rFonts w:ascii="Arial" w:eastAsia="Times New Roman" w:hAnsi="Arial" w:cs="Arial"/>
          <w:kern w:val="3"/>
          <w:sz w:val="20"/>
          <w:szCs w:val="20"/>
          <w:lang w:eastAsia="zh-CN"/>
        </w:rPr>
        <w:t xml:space="preserve">Vrazov trg 002, 1000 Ljubljana, da zaradi izvedbe javnega naročila </w:t>
      </w:r>
      <w:r w:rsidRPr="00A24AFE">
        <w:rPr>
          <w:rFonts w:ascii="Arial" w:eastAsia="Times New Roman" w:hAnsi="Arial" w:cs="Times New Roman"/>
          <w:b/>
          <w:bCs/>
          <w:iCs/>
          <w:kern w:val="3"/>
          <w:sz w:val="20"/>
          <w:szCs w:val="20"/>
          <w:lang w:eastAsia="zh-CN"/>
        </w:rPr>
        <w:t>»</w:t>
      </w:r>
      <w:r w:rsidRPr="00A24AFE">
        <w:rPr>
          <w:rFonts w:ascii="Arial" w:hAnsi="Arial"/>
          <w:b/>
          <w:bCs/>
          <w:sz w:val="20"/>
          <w:szCs w:val="20"/>
        </w:rPr>
        <w:t>Izdelava projektne dokumentacije za Kampus Vrazov trg KVT II</w:t>
      </w:r>
      <w:r w:rsidRPr="00A24AFE">
        <w:rPr>
          <w:rFonts w:ascii="Arial" w:eastAsia="Times New Roman" w:hAnsi="Arial" w:cs="Times New Roman"/>
          <w:b/>
          <w:bCs/>
          <w:iCs/>
          <w:kern w:val="3"/>
          <w:sz w:val="20"/>
          <w:szCs w:val="20"/>
          <w:lang w:eastAsia="zh-CN"/>
        </w:rPr>
        <w:t xml:space="preserve">« </w:t>
      </w:r>
      <w:r w:rsidRPr="00A24AFE">
        <w:rPr>
          <w:rFonts w:ascii="Arial" w:eastAsia="Times New Roman" w:hAnsi="Arial" w:cs="Arial"/>
          <w:kern w:val="3"/>
          <w:sz w:val="20"/>
          <w:szCs w:val="20"/>
          <w:lang w:eastAsia="zh-CN"/>
        </w:rPr>
        <w:t>na podlagi zgoraj navedenih o</w:t>
      </w:r>
      <w:r w:rsidR="001632B5" w:rsidRPr="00A24AFE">
        <w:rPr>
          <w:rFonts w:ascii="Arial" w:eastAsia="Times New Roman" w:hAnsi="Arial" w:cs="Arial"/>
          <w:kern w:val="3"/>
          <w:sz w:val="20"/>
          <w:szCs w:val="20"/>
          <w:lang w:eastAsia="zh-CN"/>
        </w:rPr>
        <w:t>s</w:t>
      </w:r>
      <w:r w:rsidRPr="00A24AFE">
        <w:rPr>
          <w:rFonts w:ascii="Arial" w:eastAsia="Times New Roman" w:hAnsi="Arial" w:cs="Arial"/>
          <w:kern w:val="3"/>
          <w:sz w:val="20"/>
          <w:szCs w:val="20"/>
          <w:lang w:eastAsia="zh-CN"/>
        </w:rPr>
        <w:t xml:space="preserve">ebnih podatkov od Ministrstva za pravosodje pridobi </w:t>
      </w:r>
      <w:r w:rsidRPr="00A24AFE">
        <w:rPr>
          <w:rFonts w:ascii="Arial" w:eastAsia="Times New Roman" w:hAnsi="Arial" w:cs="Arial"/>
          <w:kern w:val="3"/>
          <w:sz w:val="20"/>
          <w:szCs w:val="20"/>
          <w:u w:val="single"/>
          <w:lang w:eastAsia="zh-CN"/>
        </w:rPr>
        <w:t>Potrdilo iz kazenske evidence za pravne osebe.</w:t>
      </w:r>
    </w:p>
    <w:p w14:paraId="4D20FBF2" w14:textId="77777777" w:rsidR="006F0C4A" w:rsidRDefault="006F0C4A" w:rsidP="006F0C4A">
      <w:pPr>
        <w:pStyle w:val="Brezrazmikov"/>
        <w:rPr>
          <w:rFonts w:ascii="Arial" w:eastAsia="Times New Roman" w:hAnsi="Arial" w:cs="Arial"/>
          <w:sz w:val="22"/>
          <w:szCs w:val="22"/>
          <w:lang w:val="sl-SI" w:eastAsia="sl-SI"/>
        </w:rPr>
      </w:pPr>
    </w:p>
    <w:p w14:paraId="5070CE77" w14:textId="77777777" w:rsidR="001B7D99" w:rsidRPr="001B7D99" w:rsidRDefault="001B7D99" w:rsidP="006F0C4A">
      <w:pPr>
        <w:pStyle w:val="Brezrazmikov"/>
        <w:rPr>
          <w:rFonts w:ascii="Arial" w:eastAsia="Times New Roman" w:hAnsi="Arial" w:cs="Arial"/>
          <w:sz w:val="20"/>
          <w:szCs w:val="20"/>
          <w:lang w:val="sl-SI" w:eastAsia="sl-SI"/>
        </w:rPr>
      </w:pPr>
    </w:p>
    <w:p w14:paraId="1B9175E4" w14:textId="77777777" w:rsidR="001B7D99" w:rsidRPr="001B7D99" w:rsidRDefault="001B7D99" w:rsidP="001B7D99">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1B7D99">
        <w:rPr>
          <w:rFonts w:ascii="Arial" w:eastAsia="Times New Roman" w:hAnsi="Arial" w:cs="Arial"/>
          <w:kern w:val="3"/>
          <w:sz w:val="20"/>
          <w:szCs w:val="20"/>
          <w:lang w:eastAsia="zh-CN"/>
        </w:rPr>
        <w:t>Datum:</w:t>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t>Podpis:</w:t>
      </w:r>
    </w:p>
    <w:p w14:paraId="36647D20" w14:textId="77777777" w:rsidR="001B7D99" w:rsidRPr="001B7D99" w:rsidRDefault="001B7D99" w:rsidP="001B7D99">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48211189" w14:textId="77777777" w:rsidR="001B7D99" w:rsidRPr="001B7D99" w:rsidRDefault="001B7D99" w:rsidP="001B7D99">
      <w:pPr>
        <w:suppressAutoHyphens/>
        <w:autoSpaceDN w:val="0"/>
        <w:spacing w:after="0" w:line="240" w:lineRule="auto"/>
        <w:textAlignment w:val="baseline"/>
        <w:rPr>
          <w:rFonts w:ascii="Arial" w:eastAsia="Times New Roman" w:hAnsi="Arial" w:cs="Arial"/>
          <w:b/>
          <w:kern w:val="3"/>
          <w:sz w:val="20"/>
          <w:szCs w:val="20"/>
          <w:lang w:eastAsia="zh-CN"/>
        </w:rPr>
      </w:pPr>
      <w:r w:rsidRPr="001B7D99">
        <w:rPr>
          <w:rFonts w:ascii="Arial" w:eastAsia="Times New Roman" w:hAnsi="Arial" w:cs="Arial"/>
          <w:kern w:val="3"/>
          <w:sz w:val="20"/>
          <w:szCs w:val="20"/>
          <w:lang w:eastAsia="zh-CN"/>
        </w:rPr>
        <w:t>_________________</w:t>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t>___________________</w:t>
      </w:r>
    </w:p>
    <w:p w14:paraId="11CC25EE" w14:textId="77777777" w:rsidR="001B7D99" w:rsidRPr="001B7D99" w:rsidRDefault="001B7D99" w:rsidP="006F0C4A">
      <w:pPr>
        <w:pStyle w:val="Brezrazmikov"/>
        <w:rPr>
          <w:rFonts w:ascii="Arial" w:eastAsia="Times New Roman" w:hAnsi="Arial" w:cs="Arial"/>
          <w:sz w:val="20"/>
          <w:szCs w:val="20"/>
          <w:lang w:val="sl-SI" w:eastAsia="sl-SI"/>
        </w:rPr>
      </w:pPr>
    </w:p>
    <w:p w14:paraId="056E5406" w14:textId="77777777" w:rsidR="006F0C4A" w:rsidRPr="001B7D99" w:rsidRDefault="006F0C4A" w:rsidP="006F0C4A">
      <w:pPr>
        <w:pStyle w:val="Brezrazmikov"/>
        <w:rPr>
          <w:rFonts w:ascii="Arial" w:eastAsia="Times New Roman" w:hAnsi="Arial" w:cs="Arial"/>
          <w:sz w:val="20"/>
          <w:szCs w:val="20"/>
          <w:lang w:val="sl-SI" w:eastAsia="sl-SI"/>
        </w:rPr>
      </w:pPr>
    </w:p>
    <w:p w14:paraId="749A2D3D" w14:textId="77777777" w:rsidR="006F0C4A" w:rsidRPr="001B7D99" w:rsidRDefault="006F0C4A" w:rsidP="006F0C4A">
      <w:pPr>
        <w:pStyle w:val="Brezrazmikov"/>
        <w:rPr>
          <w:rFonts w:ascii="Arial" w:eastAsia="Times New Roman" w:hAnsi="Arial" w:cs="Arial"/>
          <w:sz w:val="20"/>
          <w:szCs w:val="20"/>
          <w:lang w:val="sl-SI" w:eastAsia="sl-SI"/>
        </w:rPr>
      </w:pPr>
    </w:p>
    <w:p w14:paraId="59C66CCD" w14:textId="77777777" w:rsidR="006F0C4A" w:rsidRDefault="006F0C4A" w:rsidP="006F0C4A">
      <w:pPr>
        <w:pStyle w:val="Brezrazmikov"/>
        <w:rPr>
          <w:rFonts w:ascii="Arial" w:eastAsia="Times New Roman" w:hAnsi="Arial" w:cs="Arial"/>
          <w:sz w:val="20"/>
          <w:szCs w:val="20"/>
          <w:lang w:val="sl-SI" w:eastAsia="sl-SI"/>
        </w:rPr>
      </w:pPr>
    </w:p>
    <w:p w14:paraId="2C48E730" w14:textId="77777777" w:rsidR="00A24AFE" w:rsidRDefault="00A24AFE" w:rsidP="006F0C4A">
      <w:pPr>
        <w:pStyle w:val="Brezrazmikov"/>
        <w:rPr>
          <w:rFonts w:ascii="Arial" w:eastAsia="Times New Roman" w:hAnsi="Arial" w:cs="Arial"/>
          <w:sz w:val="20"/>
          <w:szCs w:val="20"/>
          <w:lang w:val="sl-SI" w:eastAsia="sl-SI"/>
        </w:rPr>
      </w:pPr>
    </w:p>
    <w:p w14:paraId="303616FF" w14:textId="77777777" w:rsidR="001B7D99" w:rsidRDefault="001B7D99" w:rsidP="006F0C4A">
      <w:pPr>
        <w:pStyle w:val="Brezrazmikov"/>
        <w:rPr>
          <w:rFonts w:ascii="Arial" w:eastAsia="Times New Roman" w:hAnsi="Arial" w:cs="Arial"/>
          <w:sz w:val="20"/>
          <w:szCs w:val="20"/>
          <w:lang w:val="sl-SI" w:eastAsia="sl-SI"/>
        </w:rPr>
      </w:pPr>
    </w:p>
    <w:p w14:paraId="4849BD4D" w14:textId="77777777" w:rsidR="001B7D99" w:rsidRDefault="001B7D99" w:rsidP="006F0C4A">
      <w:pPr>
        <w:pStyle w:val="Brezrazmikov"/>
        <w:rPr>
          <w:rFonts w:ascii="Arial" w:eastAsia="Times New Roman" w:hAnsi="Arial" w:cs="Arial"/>
          <w:sz w:val="20"/>
          <w:szCs w:val="20"/>
          <w:lang w:val="sl-SI" w:eastAsia="sl-SI"/>
        </w:rPr>
      </w:pPr>
    </w:p>
    <w:p w14:paraId="03D9F9CD" w14:textId="77777777" w:rsidR="00A24AFE" w:rsidRDefault="00A24AFE" w:rsidP="006F0C4A">
      <w:pPr>
        <w:pStyle w:val="Brezrazmikov"/>
        <w:rPr>
          <w:rFonts w:ascii="Arial" w:eastAsia="Times New Roman" w:hAnsi="Arial" w:cs="Arial"/>
          <w:sz w:val="20"/>
          <w:szCs w:val="20"/>
          <w:lang w:val="sl-SI" w:eastAsia="sl-SI"/>
        </w:rPr>
      </w:pPr>
    </w:p>
    <w:p w14:paraId="5C50ED63" w14:textId="77777777" w:rsidR="00A24AFE" w:rsidRPr="00E62F35" w:rsidRDefault="00A24AFE" w:rsidP="006F0C4A">
      <w:pPr>
        <w:pStyle w:val="Brezrazmikov"/>
        <w:rPr>
          <w:rFonts w:ascii="Arial" w:eastAsia="Times New Roman" w:hAnsi="Arial" w:cs="Arial"/>
          <w:sz w:val="20"/>
          <w:szCs w:val="20"/>
          <w:lang w:val="sl-SI" w:eastAsia="sl-SI"/>
        </w:rPr>
      </w:pPr>
    </w:p>
    <w:p w14:paraId="27AFC67C" w14:textId="77777777" w:rsidR="006F0C4A" w:rsidRDefault="006F0C4A" w:rsidP="006F0C4A">
      <w:pPr>
        <w:pStyle w:val="Brezrazmikov"/>
        <w:rPr>
          <w:rFonts w:ascii="Arial" w:eastAsia="Times New Roman" w:hAnsi="Arial" w:cs="Arial"/>
          <w:sz w:val="20"/>
          <w:szCs w:val="20"/>
          <w:lang w:val="sl-SI" w:eastAsia="sl-SI"/>
        </w:rPr>
      </w:pPr>
    </w:p>
    <w:p w14:paraId="1D5E3C85" w14:textId="77777777" w:rsidR="006F0C4A" w:rsidRPr="00FE5027" w:rsidRDefault="006F0C4A" w:rsidP="00803B9A">
      <w:pPr>
        <w:pStyle w:val="Naslov"/>
        <w:rPr>
          <w:rFonts w:ascii="Arial" w:hAnsi="Arial" w:cs="Arial"/>
        </w:rPr>
      </w:pPr>
      <w:bookmarkStart w:id="11" w:name="_Toc100062009"/>
      <w:bookmarkStart w:id="12" w:name="_Toc132205561"/>
      <w:bookmarkStart w:id="13" w:name="_Toc384570237"/>
      <w:bookmarkStart w:id="14" w:name="_Toc417460432"/>
      <w:r w:rsidRPr="008F7276">
        <w:rPr>
          <w:rFonts w:ascii="Arial" w:hAnsi="Arial" w:cs="Arial"/>
          <w:sz w:val="24"/>
          <w:szCs w:val="24"/>
        </w:rPr>
        <w:lastRenderedPageBreak/>
        <w:t xml:space="preserve">OBR </w:t>
      </w:r>
      <w:bookmarkEnd w:id="11"/>
      <w:bookmarkEnd w:id="12"/>
      <w:r w:rsidR="00803B9A">
        <w:rPr>
          <w:rFonts w:ascii="Arial" w:hAnsi="Arial" w:cs="Arial"/>
          <w:sz w:val="24"/>
          <w:szCs w:val="24"/>
        </w:rPr>
        <w:t>1 b</w:t>
      </w:r>
      <w:bookmarkEnd w:id="13"/>
      <w:bookmarkEnd w:id="14"/>
    </w:p>
    <w:p w14:paraId="43447A01" w14:textId="77777777" w:rsidR="00803B9A" w:rsidRDefault="00803B9A" w:rsidP="006F0C4A">
      <w:pPr>
        <w:pStyle w:val="Brezrazmikov"/>
        <w:jc w:val="center"/>
        <w:rPr>
          <w:rFonts w:ascii="Arial" w:hAnsi="Arial" w:cs="Arial"/>
          <w:b/>
          <w:lang w:val="sl-SI" w:eastAsia="sl-SI"/>
        </w:rPr>
      </w:pPr>
    </w:p>
    <w:p w14:paraId="35096157" w14:textId="77777777" w:rsidR="00803B9A" w:rsidRPr="00803B9A" w:rsidRDefault="00803B9A" w:rsidP="00803B9A">
      <w:pPr>
        <w:suppressAutoHyphens/>
        <w:autoSpaceDN w:val="0"/>
        <w:spacing w:after="0" w:line="240" w:lineRule="auto"/>
        <w:jc w:val="both"/>
        <w:textAlignment w:val="baseline"/>
        <w:rPr>
          <w:rFonts w:ascii="Arial" w:eastAsia="Times New Roman" w:hAnsi="Arial" w:cs="Arial"/>
          <w:kern w:val="3"/>
          <w:sz w:val="20"/>
          <w:szCs w:val="20"/>
          <w:lang w:eastAsia="zh-CN"/>
        </w:rPr>
      </w:pPr>
      <w:r w:rsidRPr="00803B9A">
        <w:rPr>
          <w:rFonts w:ascii="Arial" w:eastAsia="Times New Roman" w:hAnsi="Arial" w:cs="Arial"/>
          <w:b/>
          <w:kern w:val="3"/>
          <w:sz w:val="22"/>
          <w:szCs w:val="22"/>
          <w:lang w:eastAsia="zh-CN"/>
        </w:rPr>
        <w:t>SEZNAM VSEH PODIZVAJALCEV IN PODATKI O PODIZVAJALCIH</w:t>
      </w:r>
      <w:r w:rsidRPr="008F7276">
        <w:rPr>
          <w:rFonts w:ascii="Arial" w:hAnsi="Arial" w:cs="Arial"/>
          <w:b/>
          <w:vertAlign w:val="superscript"/>
          <w:lang w:eastAsia="sl-SI"/>
        </w:rPr>
        <w:footnoteReference w:id="2"/>
      </w:r>
      <w:r w:rsidRPr="008F7276">
        <w:rPr>
          <w:rFonts w:ascii="Arial" w:hAnsi="Arial" w:cs="Arial"/>
          <w:b/>
          <w:lang w:eastAsia="sl-SI"/>
        </w:rPr>
        <w:t>,</w:t>
      </w:r>
    </w:p>
    <w:p w14:paraId="43E80C70" w14:textId="77777777" w:rsidR="00803B9A" w:rsidRDefault="00803B9A" w:rsidP="006F0C4A">
      <w:pPr>
        <w:pStyle w:val="Brezrazmikov"/>
        <w:jc w:val="center"/>
        <w:rPr>
          <w:rFonts w:ascii="Arial" w:hAnsi="Arial" w:cs="Arial"/>
          <w:b/>
          <w:lang w:val="sl-SI"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803B9A" w:rsidRPr="00A24AFE" w14:paraId="286D47B1"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2099E" w14:textId="77777777" w:rsidR="00803B9A" w:rsidRPr="00A24AFE" w:rsidRDefault="00803B9A" w:rsidP="00BC1417">
            <w:pPr>
              <w:pStyle w:val="Brezrazmikov"/>
              <w:rPr>
                <w:rFonts w:ascii="Arial" w:eastAsia="Times New Roman" w:hAnsi="Arial" w:cs="Arial"/>
                <w:sz w:val="20"/>
                <w:szCs w:val="20"/>
                <w:lang w:val="sl-SI" w:eastAsia="sl-SI"/>
              </w:rPr>
            </w:pPr>
            <w:bookmarkStart w:id="15" w:name="_Hlk167095994"/>
            <w:r w:rsidRPr="00A24AFE">
              <w:rPr>
                <w:rFonts w:ascii="Arial" w:eastAsia="Times New Roman" w:hAnsi="Arial" w:cs="Arial"/>
                <w:sz w:val="20"/>
                <w:szCs w:val="20"/>
                <w:lang w:val="sl-SI" w:eastAsia="sl-SI"/>
              </w:rPr>
              <w:t>NAZIV PODIZVAJALCA:</w:t>
            </w:r>
          </w:p>
        </w:tc>
        <w:tc>
          <w:tcPr>
            <w:tcW w:w="5103" w:type="dxa"/>
            <w:tcBorders>
              <w:top w:val="single" w:sz="4" w:space="0" w:color="auto"/>
              <w:left w:val="single" w:sz="4" w:space="0" w:color="auto"/>
              <w:bottom w:val="single" w:sz="4" w:space="0" w:color="auto"/>
              <w:right w:val="single" w:sz="4" w:space="0" w:color="auto"/>
            </w:tcBorders>
            <w:vAlign w:val="center"/>
          </w:tcPr>
          <w:p w14:paraId="72A7BF92"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fldChar w:fldCharType="begin">
                <w:ffData>
                  <w:name w:val="Besedilo42"/>
                  <w:enabled/>
                  <w:calcOnExit w:val="0"/>
                  <w:textInput/>
                </w:ffData>
              </w:fldChar>
            </w:r>
            <w:r w:rsidRPr="00A24AFE">
              <w:rPr>
                <w:rFonts w:ascii="Arial" w:eastAsia="Times New Roman" w:hAnsi="Arial" w:cs="Arial"/>
                <w:sz w:val="20"/>
                <w:szCs w:val="20"/>
                <w:lang w:val="sl-SI" w:eastAsia="sl-SI"/>
              </w:rPr>
              <w:instrText xml:space="preserve"> FORMTEXT </w:instrText>
            </w:r>
            <w:r w:rsidRPr="00A24AFE">
              <w:rPr>
                <w:rFonts w:ascii="Arial" w:eastAsia="Times New Roman" w:hAnsi="Arial" w:cs="Arial"/>
                <w:sz w:val="20"/>
                <w:szCs w:val="20"/>
                <w:lang w:val="sl-SI" w:eastAsia="sl-SI"/>
              </w:rPr>
            </w:r>
            <w:r w:rsidRPr="00A24AFE">
              <w:rPr>
                <w:rFonts w:ascii="Arial" w:eastAsia="Times New Roman" w:hAnsi="Arial" w:cs="Arial"/>
                <w:sz w:val="20"/>
                <w:szCs w:val="20"/>
                <w:lang w:val="sl-SI" w:eastAsia="sl-SI"/>
              </w:rPr>
              <w:fldChar w:fldCharType="separate"/>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sz w:val="20"/>
                <w:szCs w:val="20"/>
                <w:lang w:val="sl-SI" w:eastAsia="sl-SI"/>
              </w:rPr>
              <w:fldChar w:fldCharType="end"/>
            </w:r>
          </w:p>
        </w:tc>
      </w:tr>
      <w:tr w:rsidR="00803B9A" w:rsidRPr="00A24AFE" w14:paraId="2AB6D408"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40A53"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NASLOV IN SEDEŽ PODIZVAJALCA:</w:t>
            </w:r>
          </w:p>
        </w:tc>
        <w:tc>
          <w:tcPr>
            <w:tcW w:w="5103" w:type="dxa"/>
            <w:tcBorders>
              <w:top w:val="single" w:sz="4" w:space="0" w:color="auto"/>
              <w:left w:val="single" w:sz="4" w:space="0" w:color="auto"/>
              <w:bottom w:val="single" w:sz="4" w:space="0" w:color="auto"/>
              <w:right w:val="single" w:sz="4" w:space="0" w:color="auto"/>
            </w:tcBorders>
          </w:tcPr>
          <w:p w14:paraId="2FECCE65" w14:textId="77777777" w:rsidR="00803B9A" w:rsidRPr="00A24AFE" w:rsidRDefault="00803B9A"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2847DC50" w14:textId="77777777" w:rsidTr="00BC1417">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42F0FA7E"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hAnsi="Arial" w:cs="Arial"/>
                <w:sz w:val="20"/>
                <w:szCs w:val="20"/>
                <w:lang w:val="sl-SI" w:eastAsia="sl-SI"/>
              </w:rPr>
              <w:t>VSI ZAKONITI ZASTOPNIKI OZ. POOBLAŠČENE OSEBE:</w:t>
            </w:r>
          </w:p>
        </w:tc>
        <w:tc>
          <w:tcPr>
            <w:tcW w:w="5103" w:type="dxa"/>
            <w:tcBorders>
              <w:top w:val="single" w:sz="4" w:space="0" w:color="auto"/>
              <w:left w:val="single" w:sz="4" w:space="0" w:color="auto"/>
              <w:bottom w:val="single" w:sz="4" w:space="0" w:color="auto"/>
              <w:right w:val="single" w:sz="4" w:space="0" w:color="auto"/>
            </w:tcBorders>
          </w:tcPr>
          <w:p w14:paraId="31C68778" w14:textId="77777777" w:rsidR="00803B9A" w:rsidRPr="00A24AFE" w:rsidRDefault="00803B9A" w:rsidP="00BC1417">
            <w:pPr>
              <w:rPr>
                <w:rFonts w:ascii="Arial" w:eastAsia="Times New Roman" w:hAnsi="Arial" w:cs="Arial"/>
                <w:sz w:val="20"/>
                <w:szCs w:val="20"/>
                <w:lang w:eastAsia="sl-SI"/>
              </w:rPr>
            </w:pPr>
            <w:r w:rsidRPr="00A24AFE">
              <w:rPr>
                <w:rFonts w:ascii="Arial" w:eastAsia="Times New Roman" w:hAnsi="Arial" w:cs="Arial"/>
                <w:sz w:val="20"/>
                <w:szCs w:val="20"/>
                <w:lang w:eastAsia="sl-SI"/>
              </w:rPr>
              <w:fldChar w:fldCharType="begin">
                <w:ffData>
                  <w:name w:val=""/>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41031A9E" w14:textId="77777777" w:rsidTr="00BC1417">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BBB1B"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KONTAKTNA OSEBA:</w:t>
            </w:r>
          </w:p>
        </w:tc>
        <w:tc>
          <w:tcPr>
            <w:tcW w:w="5103" w:type="dxa"/>
            <w:tcBorders>
              <w:top w:val="single" w:sz="4" w:space="0" w:color="auto"/>
              <w:left w:val="single" w:sz="4" w:space="0" w:color="auto"/>
              <w:bottom w:val="single" w:sz="4" w:space="0" w:color="auto"/>
              <w:right w:val="single" w:sz="4" w:space="0" w:color="auto"/>
            </w:tcBorders>
          </w:tcPr>
          <w:p w14:paraId="73A5F709" w14:textId="77777777" w:rsidR="00803B9A" w:rsidRPr="00A24AFE" w:rsidRDefault="00803B9A"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0BAE447C"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0ED1A"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hAnsi="Arial" w:cs="Arial"/>
                <w:sz w:val="20"/>
                <w:szCs w:val="20"/>
                <w:lang w:val="sl-SI" w:eastAsia="sl-SI"/>
              </w:rPr>
              <w:t>E-mail (ELEKTRONSKA POŠTA):</w:t>
            </w:r>
          </w:p>
        </w:tc>
        <w:tc>
          <w:tcPr>
            <w:tcW w:w="5103" w:type="dxa"/>
            <w:tcBorders>
              <w:top w:val="single" w:sz="4" w:space="0" w:color="auto"/>
              <w:left w:val="single" w:sz="4" w:space="0" w:color="auto"/>
              <w:bottom w:val="single" w:sz="4" w:space="0" w:color="auto"/>
              <w:right w:val="single" w:sz="4" w:space="0" w:color="auto"/>
            </w:tcBorders>
          </w:tcPr>
          <w:p w14:paraId="1D34BFC9" w14:textId="77777777" w:rsidR="00803B9A" w:rsidRPr="00A24AFE" w:rsidRDefault="00803B9A"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49AB27A2"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600F2"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TELEFON:</w:t>
            </w:r>
          </w:p>
        </w:tc>
        <w:tc>
          <w:tcPr>
            <w:tcW w:w="5103" w:type="dxa"/>
            <w:tcBorders>
              <w:top w:val="single" w:sz="4" w:space="0" w:color="auto"/>
              <w:left w:val="single" w:sz="4" w:space="0" w:color="auto"/>
              <w:bottom w:val="single" w:sz="4" w:space="0" w:color="auto"/>
              <w:right w:val="single" w:sz="4" w:space="0" w:color="auto"/>
            </w:tcBorders>
          </w:tcPr>
          <w:p w14:paraId="2ADF0AB9" w14:textId="77777777" w:rsidR="00803B9A" w:rsidRPr="00A24AFE" w:rsidRDefault="00803B9A"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027E908B"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C562E"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hAnsi="Arial" w:cs="Arial"/>
                <w:sz w:val="20"/>
                <w:szCs w:val="20"/>
                <w:lang w:val="sl-SI" w:eastAsia="sl-SI"/>
              </w:rPr>
              <w:t>IDENTIFIKACIJSKA ŠT. za DDV:</w:t>
            </w:r>
          </w:p>
        </w:tc>
        <w:tc>
          <w:tcPr>
            <w:tcW w:w="5103" w:type="dxa"/>
            <w:tcBorders>
              <w:top w:val="single" w:sz="4" w:space="0" w:color="auto"/>
              <w:left w:val="single" w:sz="4" w:space="0" w:color="auto"/>
              <w:bottom w:val="single" w:sz="4" w:space="0" w:color="auto"/>
              <w:right w:val="single" w:sz="4" w:space="0" w:color="auto"/>
            </w:tcBorders>
          </w:tcPr>
          <w:p w14:paraId="482304DE" w14:textId="77777777" w:rsidR="00803B9A" w:rsidRPr="00A24AFE" w:rsidRDefault="00803B9A"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085EB1C7"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BDA72"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MATIČNA ŠTEVILKA:</w:t>
            </w:r>
          </w:p>
        </w:tc>
        <w:tc>
          <w:tcPr>
            <w:tcW w:w="5103" w:type="dxa"/>
            <w:tcBorders>
              <w:top w:val="single" w:sz="4" w:space="0" w:color="auto"/>
              <w:left w:val="single" w:sz="4" w:space="0" w:color="auto"/>
              <w:bottom w:val="single" w:sz="4" w:space="0" w:color="auto"/>
              <w:right w:val="single" w:sz="4" w:space="0" w:color="auto"/>
            </w:tcBorders>
          </w:tcPr>
          <w:p w14:paraId="467818DD" w14:textId="77777777" w:rsidR="00803B9A" w:rsidRPr="00A24AFE" w:rsidRDefault="00803B9A"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6C8E90AF"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6CA74"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ŠT. TRANSAKCIJSKEGA RAČUNA:</w:t>
            </w:r>
          </w:p>
        </w:tc>
        <w:tc>
          <w:tcPr>
            <w:tcW w:w="5103" w:type="dxa"/>
            <w:tcBorders>
              <w:top w:val="single" w:sz="4" w:space="0" w:color="auto"/>
              <w:left w:val="single" w:sz="4" w:space="0" w:color="auto"/>
              <w:bottom w:val="single" w:sz="4" w:space="0" w:color="auto"/>
              <w:right w:val="single" w:sz="4" w:space="0" w:color="auto"/>
            </w:tcBorders>
          </w:tcPr>
          <w:p w14:paraId="52218F98" w14:textId="77777777" w:rsidR="00803B9A" w:rsidRPr="00A24AFE" w:rsidRDefault="00803B9A"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00979EA5"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34517AF1"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hAnsi="Arial" w:cs="Arial"/>
                <w:sz w:val="20"/>
                <w:szCs w:val="20"/>
              </w:rPr>
              <w:t>VRSTA DEL, KI JIH BODO IZVAJALI</w:t>
            </w:r>
          </w:p>
        </w:tc>
        <w:tc>
          <w:tcPr>
            <w:tcW w:w="5103" w:type="dxa"/>
            <w:tcBorders>
              <w:top w:val="single" w:sz="4" w:space="0" w:color="auto"/>
              <w:left w:val="single" w:sz="4" w:space="0" w:color="auto"/>
              <w:bottom w:val="single" w:sz="4" w:space="0" w:color="auto"/>
              <w:right w:val="single" w:sz="4" w:space="0" w:color="auto"/>
            </w:tcBorders>
          </w:tcPr>
          <w:p w14:paraId="34E642A6" w14:textId="77777777" w:rsidR="00803B9A" w:rsidRPr="00A24AFE" w:rsidRDefault="00803B9A" w:rsidP="00BC1417">
            <w:pPr>
              <w:rPr>
                <w:rFonts w:ascii="Arial" w:eastAsia="Times New Roman" w:hAnsi="Arial" w:cs="Arial"/>
                <w:sz w:val="20"/>
                <w:szCs w:val="20"/>
                <w:lang w:eastAsia="sl-SI"/>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61D1C997"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53ADC63B"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hAnsi="Arial" w:cs="Arial"/>
                <w:sz w:val="20"/>
                <w:szCs w:val="20"/>
              </w:rPr>
              <w:t>VREDNOST DEL, KI JIH BODO IZVAJALI (EUR BREZ DDV)</w:t>
            </w:r>
          </w:p>
        </w:tc>
        <w:tc>
          <w:tcPr>
            <w:tcW w:w="5103" w:type="dxa"/>
            <w:tcBorders>
              <w:top w:val="single" w:sz="4" w:space="0" w:color="auto"/>
              <w:left w:val="single" w:sz="4" w:space="0" w:color="auto"/>
              <w:bottom w:val="single" w:sz="4" w:space="0" w:color="auto"/>
              <w:right w:val="single" w:sz="4" w:space="0" w:color="auto"/>
            </w:tcBorders>
          </w:tcPr>
          <w:p w14:paraId="4C9A984E" w14:textId="77777777" w:rsidR="00803B9A" w:rsidRPr="00A24AFE" w:rsidRDefault="00803B9A" w:rsidP="00BC1417">
            <w:pPr>
              <w:rPr>
                <w:rFonts w:ascii="Arial" w:eastAsia="Times New Roman" w:hAnsi="Arial" w:cs="Arial"/>
                <w:sz w:val="20"/>
                <w:szCs w:val="20"/>
                <w:lang w:eastAsia="sl-SI"/>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bookmarkEnd w:id="15"/>
    </w:tbl>
    <w:p w14:paraId="482F9D37" w14:textId="77777777" w:rsidR="006F0C4A" w:rsidRPr="00A24AFE" w:rsidRDefault="006F0C4A" w:rsidP="006F0C4A">
      <w:pPr>
        <w:pStyle w:val="Brezrazmikov"/>
        <w:rPr>
          <w:rFonts w:ascii="Arial" w:hAnsi="Arial" w:cs="Arial"/>
          <w:sz w:val="20"/>
          <w:szCs w:val="20"/>
          <w:lang w:val="sl-SI" w:eastAsia="sl-SI"/>
        </w:rPr>
      </w:pPr>
    </w:p>
    <w:p w14:paraId="65AF2E61" w14:textId="77777777" w:rsidR="006F0C4A" w:rsidRPr="00A24AFE" w:rsidRDefault="006F0C4A" w:rsidP="006F0C4A">
      <w:pPr>
        <w:pStyle w:val="Brezrazmikov"/>
        <w:rPr>
          <w:rFonts w:ascii="Arial" w:hAnsi="Arial" w:cs="Arial"/>
          <w:sz w:val="20"/>
          <w:szCs w:val="20"/>
          <w:lang w:val="sl-SI" w:eastAsia="sl-SI"/>
        </w:rPr>
      </w:pPr>
    </w:p>
    <w:p w14:paraId="0C93328E" w14:textId="77777777" w:rsidR="00334A6D" w:rsidRPr="00A24AFE" w:rsidRDefault="00334A6D" w:rsidP="00334A6D">
      <w:pPr>
        <w:suppressAutoHyphens/>
        <w:autoSpaceDE w:val="0"/>
        <w:autoSpaceDN w:val="0"/>
        <w:spacing w:after="0" w:line="276" w:lineRule="auto"/>
        <w:jc w:val="both"/>
        <w:textAlignment w:val="baseline"/>
        <w:rPr>
          <w:rFonts w:ascii="Times New Roman" w:eastAsia="Times New Roman" w:hAnsi="Times New Roman" w:cs="Times New Roman"/>
          <w:kern w:val="3"/>
          <w:sz w:val="20"/>
          <w:szCs w:val="20"/>
          <w:lang w:eastAsia="zh-CN"/>
        </w:rPr>
      </w:pPr>
      <w:r w:rsidRPr="00A24AFE">
        <w:rPr>
          <w:rFonts w:ascii="Arial" w:eastAsia="Times New Roman" w:hAnsi="Arial" w:cs="Arial"/>
          <w:kern w:val="3"/>
          <w:sz w:val="20"/>
          <w:szCs w:val="20"/>
          <w:lang w:eastAsia="zh-CN"/>
        </w:rPr>
        <w:t>S podpisom zakoniti zastopnik pooblaščam naročnika UNIVERZA V LJUBLJANI, MEDICINSKA FAKULTETA</w:t>
      </w:r>
      <w:r w:rsidR="001632B5" w:rsidRPr="00A24AFE">
        <w:rPr>
          <w:rFonts w:ascii="Arial" w:eastAsia="Times New Roman" w:hAnsi="Arial" w:cs="Arial"/>
          <w:kern w:val="3"/>
          <w:sz w:val="20"/>
          <w:szCs w:val="20"/>
          <w:lang w:eastAsia="zh-CN"/>
        </w:rPr>
        <w:t xml:space="preserve">, </w:t>
      </w:r>
      <w:r w:rsidRPr="00A24AFE">
        <w:rPr>
          <w:rFonts w:ascii="Arial" w:eastAsia="Times New Roman" w:hAnsi="Arial" w:cs="Arial"/>
          <w:kern w:val="3"/>
          <w:sz w:val="20"/>
          <w:szCs w:val="20"/>
          <w:lang w:eastAsia="zh-CN"/>
        </w:rPr>
        <w:t xml:space="preserve">Vrazov trg 002, 1000 Ljubljana, da zaradi izvedbe javnega naročila </w:t>
      </w:r>
      <w:r w:rsidRPr="00A24AFE">
        <w:rPr>
          <w:rFonts w:ascii="Arial" w:eastAsia="Times New Roman" w:hAnsi="Arial" w:cs="Times New Roman"/>
          <w:b/>
          <w:bCs/>
          <w:iCs/>
          <w:kern w:val="3"/>
          <w:sz w:val="20"/>
          <w:szCs w:val="20"/>
          <w:lang w:eastAsia="zh-CN"/>
        </w:rPr>
        <w:t>»</w:t>
      </w:r>
      <w:r w:rsidRPr="00A24AFE">
        <w:rPr>
          <w:rFonts w:ascii="Arial" w:hAnsi="Arial"/>
          <w:b/>
          <w:bCs/>
          <w:sz w:val="20"/>
          <w:szCs w:val="20"/>
        </w:rPr>
        <w:t>Izdelava projektne dokumentacije za Kampus Vrazov trg KVT II</w:t>
      </w:r>
      <w:r w:rsidRPr="00A24AFE">
        <w:rPr>
          <w:rFonts w:ascii="Arial" w:eastAsia="Times New Roman" w:hAnsi="Arial" w:cs="Times New Roman"/>
          <w:b/>
          <w:bCs/>
          <w:iCs/>
          <w:kern w:val="3"/>
          <w:sz w:val="20"/>
          <w:szCs w:val="20"/>
          <w:lang w:eastAsia="zh-CN"/>
        </w:rPr>
        <w:t xml:space="preserve">« </w:t>
      </w:r>
      <w:r w:rsidRPr="00A24AFE">
        <w:rPr>
          <w:rFonts w:ascii="Arial" w:eastAsia="Times New Roman" w:hAnsi="Arial" w:cs="Arial"/>
          <w:kern w:val="3"/>
          <w:sz w:val="20"/>
          <w:szCs w:val="20"/>
          <w:lang w:eastAsia="zh-CN"/>
        </w:rPr>
        <w:t xml:space="preserve">na podlagi zgoraj navedenih osebnih podatkov od Ministrstva za pravosodje pridobi </w:t>
      </w:r>
      <w:r w:rsidRPr="00A24AFE">
        <w:rPr>
          <w:rFonts w:ascii="Arial" w:eastAsia="Times New Roman" w:hAnsi="Arial" w:cs="Arial"/>
          <w:kern w:val="3"/>
          <w:sz w:val="20"/>
          <w:szCs w:val="20"/>
          <w:u w:val="single"/>
          <w:lang w:eastAsia="zh-CN"/>
        </w:rPr>
        <w:t>Potrdilo iz kazenske evidence za pravne osebe.</w:t>
      </w:r>
    </w:p>
    <w:p w14:paraId="060739F8" w14:textId="77777777" w:rsidR="006F0C4A" w:rsidRPr="00A24AFE" w:rsidRDefault="006F0C4A" w:rsidP="006F0C4A">
      <w:pPr>
        <w:pStyle w:val="Brezrazmikov"/>
        <w:rPr>
          <w:rFonts w:ascii="Arial" w:hAnsi="Arial" w:cs="Arial"/>
          <w:sz w:val="20"/>
          <w:szCs w:val="20"/>
          <w:lang w:val="sl-SI" w:eastAsia="sl-SI"/>
        </w:rPr>
      </w:pPr>
    </w:p>
    <w:p w14:paraId="5E47A467" w14:textId="77777777" w:rsidR="00E62F35" w:rsidRPr="00A24AFE" w:rsidRDefault="00E62F35" w:rsidP="006F0C4A">
      <w:pPr>
        <w:pStyle w:val="Brezrazmikov"/>
        <w:rPr>
          <w:rFonts w:ascii="Arial" w:eastAsia="Times New Roman" w:hAnsi="Arial" w:cs="Arial"/>
          <w:sz w:val="20"/>
          <w:szCs w:val="20"/>
          <w:lang w:val="sl-SI" w:eastAsia="sl-SI"/>
        </w:rPr>
      </w:pPr>
    </w:p>
    <w:p w14:paraId="7D7ADDEE" w14:textId="77777777" w:rsidR="006F0C4A" w:rsidRPr="001B7D99" w:rsidRDefault="006F0C4A" w:rsidP="006F0C4A">
      <w:pPr>
        <w:pStyle w:val="Brezrazmikov"/>
        <w:rPr>
          <w:rFonts w:ascii="Arial" w:eastAsia="Times New Roman" w:hAnsi="Arial" w:cs="Arial"/>
          <w:sz w:val="20"/>
          <w:szCs w:val="20"/>
          <w:lang w:val="sl-SI" w:eastAsia="sl-SI"/>
        </w:rPr>
      </w:pPr>
    </w:p>
    <w:p w14:paraId="084FFC7E" w14:textId="77777777" w:rsidR="001B7D99" w:rsidRPr="001B7D99" w:rsidRDefault="001B7D99" w:rsidP="001B7D99">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1B7D99">
        <w:rPr>
          <w:rFonts w:ascii="Arial" w:eastAsia="Times New Roman" w:hAnsi="Arial" w:cs="Arial"/>
          <w:kern w:val="3"/>
          <w:sz w:val="20"/>
          <w:szCs w:val="20"/>
          <w:lang w:eastAsia="zh-CN"/>
        </w:rPr>
        <w:t>Datum:</w:t>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t>Podpis:</w:t>
      </w:r>
    </w:p>
    <w:p w14:paraId="7F961E79" w14:textId="77777777" w:rsidR="001B7D99" w:rsidRPr="001B7D99" w:rsidRDefault="001B7D99" w:rsidP="001B7D99">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3D1C0AB5" w14:textId="77777777" w:rsidR="001B7D99" w:rsidRPr="001B7D99" w:rsidRDefault="001B7D99" w:rsidP="001B7D99">
      <w:pPr>
        <w:suppressAutoHyphens/>
        <w:autoSpaceDN w:val="0"/>
        <w:spacing w:after="0" w:line="240" w:lineRule="auto"/>
        <w:textAlignment w:val="baseline"/>
        <w:rPr>
          <w:rFonts w:ascii="Arial" w:eastAsia="Times New Roman" w:hAnsi="Arial" w:cs="Arial"/>
          <w:b/>
          <w:kern w:val="3"/>
          <w:sz w:val="20"/>
          <w:szCs w:val="20"/>
          <w:lang w:eastAsia="zh-CN"/>
        </w:rPr>
      </w:pPr>
      <w:r w:rsidRPr="001B7D99">
        <w:rPr>
          <w:rFonts w:ascii="Arial" w:eastAsia="Times New Roman" w:hAnsi="Arial" w:cs="Arial"/>
          <w:kern w:val="3"/>
          <w:sz w:val="20"/>
          <w:szCs w:val="20"/>
          <w:lang w:eastAsia="zh-CN"/>
        </w:rPr>
        <w:t>_________________</w:t>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t>___________________</w:t>
      </w:r>
    </w:p>
    <w:p w14:paraId="0015B8E1" w14:textId="77777777" w:rsidR="006F0C4A" w:rsidRPr="001B7D99" w:rsidRDefault="006F0C4A" w:rsidP="006F0C4A">
      <w:pPr>
        <w:pStyle w:val="Brezrazmikov"/>
        <w:rPr>
          <w:rFonts w:ascii="Arial" w:eastAsia="Times New Roman" w:hAnsi="Arial" w:cs="Arial"/>
          <w:sz w:val="20"/>
          <w:szCs w:val="20"/>
          <w:lang w:val="sl-SI" w:eastAsia="sl-SI"/>
        </w:rPr>
      </w:pPr>
    </w:p>
    <w:p w14:paraId="5C6236A0" w14:textId="77777777" w:rsidR="00BB17B9" w:rsidRPr="001B7D99" w:rsidRDefault="00BB17B9" w:rsidP="006F0C4A">
      <w:pPr>
        <w:pStyle w:val="Brezrazmikov"/>
        <w:rPr>
          <w:rFonts w:ascii="Arial" w:eastAsia="Times New Roman" w:hAnsi="Arial" w:cs="Arial"/>
          <w:sz w:val="20"/>
          <w:szCs w:val="20"/>
          <w:lang w:val="sl-SI" w:eastAsia="sl-SI"/>
        </w:rPr>
      </w:pPr>
    </w:p>
    <w:p w14:paraId="3ED67C61" w14:textId="77777777" w:rsidR="00BB17B9" w:rsidRPr="00A24AFE" w:rsidRDefault="00BB17B9" w:rsidP="006F0C4A">
      <w:pPr>
        <w:pStyle w:val="Brezrazmikov"/>
        <w:rPr>
          <w:rFonts w:ascii="Arial" w:eastAsia="Times New Roman" w:hAnsi="Arial" w:cs="Arial"/>
          <w:sz w:val="20"/>
          <w:szCs w:val="20"/>
          <w:lang w:val="sl-SI" w:eastAsia="sl-SI"/>
        </w:rPr>
      </w:pPr>
    </w:p>
    <w:p w14:paraId="456E7E10" w14:textId="77777777" w:rsidR="00BB17B9" w:rsidRDefault="00BB17B9" w:rsidP="006F0C4A">
      <w:pPr>
        <w:pStyle w:val="Brezrazmikov"/>
        <w:rPr>
          <w:rFonts w:ascii="Arial" w:eastAsia="Times New Roman" w:hAnsi="Arial" w:cs="Arial"/>
          <w:sz w:val="20"/>
          <w:szCs w:val="20"/>
          <w:lang w:val="sl-SI" w:eastAsia="sl-SI"/>
        </w:rPr>
      </w:pPr>
    </w:p>
    <w:p w14:paraId="3AE70A13" w14:textId="77777777" w:rsidR="00BB17B9" w:rsidRDefault="00BB17B9" w:rsidP="006F0C4A">
      <w:pPr>
        <w:pStyle w:val="Brezrazmikov"/>
        <w:rPr>
          <w:rFonts w:ascii="Arial" w:eastAsia="Times New Roman" w:hAnsi="Arial" w:cs="Arial"/>
          <w:sz w:val="20"/>
          <w:szCs w:val="20"/>
          <w:lang w:val="sl-SI" w:eastAsia="sl-SI"/>
        </w:rPr>
      </w:pPr>
    </w:p>
    <w:p w14:paraId="4C7A41B6" w14:textId="77777777" w:rsidR="00BB17B9" w:rsidRDefault="00BB17B9" w:rsidP="006F0C4A">
      <w:pPr>
        <w:pStyle w:val="Brezrazmikov"/>
        <w:rPr>
          <w:rFonts w:ascii="Arial" w:eastAsia="Times New Roman" w:hAnsi="Arial" w:cs="Arial"/>
          <w:sz w:val="20"/>
          <w:szCs w:val="20"/>
          <w:lang w:val="sl-SI" w:eastAsia="sl-SI"/>
        </w:rPr>
      </w:pPr>
    </w:p>
    <w:p w14:paraId="0937AF8C" w14:textId="77777777" w:rsidR="00BB17B9" w:rsidRDefault="00BB17B9" w:rsidP="006F0C4A">
      <w:pPr>
        <w:pStyle w:val="Brezrazmikov"/>
        <w:rPr>
          <w:rFonts w:ascii="Arial" w:eastAsia="Times New Roman" w:hAnsi="Arial" w:cs="Arial"/>
          <w:sz w:val="20"/>
          <w:szCs w:val="20"/>
          <w:lang w:val="sl-SI" w:eastAsia="sl-SI"/>
        </w:rPr>
      </w:pPr>
    </w:p>
    <w:p w14:paraId="38564BD3" w14:textId="77777777" w:rsidR="00BB17B9" w:rsidRDefault="00BB17B9" w:rsidP="006F0C4A">
      <w:pPr>
        <w:pStyle w:val="Brezrazmikov"/>
        <w:rPr>
          <w:rFonts w:ascii="Arial" w:eastAsia="Times New Roman" w:hAnsi="Arial" w:cs="Arial"/>
          <w:sz w:val="20"/>
          <w:szCs w:val="20"/>
          <w:lang w:val="sl-SI" w:eastAsia="sl-SI"/>
        </w:rPr>
      </w:pPr>
    </w:p>
    <w:p w14:paraId="61A7BFCF" w14:textId="77777777" w:rsidR="00BB17B9" w:rsidRDefault="00BB17B9" w:rsidP="006F0C4A">
      <w:pPr>
        <w:pStyle w:val="Brezrazmikov"/>
        <w:rPr>
          <w:rFonts w:ascii="Arial" w:eastAsia="Times New Roman" w:hAnsi="Arial" w:cs="Arial"/>
          <w:sz w:val="20"/>
          <w:szCs w:val="20"/>
          <w:lang w:val="sl-SI" w:eastAsia="sl-SI"/>
        </w:rPr>
      </w:pPr>
    </w:p>
    <w:p w14:paraId="2196FE47" w14:textId="77777777" w:rsidR="00145F00" w:rsidRDefault="00145F00" w:rsidP="006F0C4A">
      <w:pPr>
        <w:pStyle w:val="Brezrazmikov"/>
        <w:rPr>
          <w:rFonts w:ascii="Arial" w:eastAsia="Times New Roman" w:hAnsi="Arial" w:cs="Arial"/>
          <w:sz w:val="20"/>
          <w:szCs w:val="20"/>
          <w:lang w:val="sl-SI" w:eastAsia="sl-SI"/>
        </w:rPr>
      </w:pPr>
    </w:p>
    <w:p w14:paraId="46CB3801" w14:textId="77777777" w:rsidR="00145F00" w:rsidRDefault="00145F00" w:rsidP="006F0C4A">
      <w:pPr>
        <w:pStyle w:val="Brezrazmikov"/>
        <w:rPr>
          <w:rFonts w:ascii="Arial" w:eastAsia="Times New Roman" w:hAnsi="Arial" w:cs="Arial"/>
          <w:sz w:val="20"/>
          <w:szCs w:val="20"/>
          <w:lang w:val="sl-SI" w:eastAsia="sl-SI"/>
        </w:rPr>
      </w:pPr>
    </w:p>
    <w:p w14:paraId="7B764016" w14:textId="77777777" w:rsidR="00BB17B9" w:rsidRDefault="00BB17B9" w:rsidP="006F0C4A">
      <w:pPr>
        <w:pStyle w:val="Brezrazmikov"/>
        <w:rPr>
          <w:rFonts w:ascii="Arial" w:eastAsia="Times New Roman" w:hAnsi="Arial" w:cs="Arial"/>
          <w:sz w:val="20"/>
          <w:szCs w:val="20"/>
          <w:lang w:val="sl-SI" w:eastAsia="sl-SI"/>
        </w:rPr>
      </w:pPr>
    </w:p>
    <w:p w14:paraId="02858EAC" w14:textId="77777777" w:rsidR="00BB17B9" w:rsidRPr="00E62F35" w:rsidRDefault="00BB17B9" w:rsidP="006F0C4A">
      <w:pPr>
        <w:pStyle w:val="Brezrazmikov"/>
        <w:rPr>
          <w:rFonts w:ascii="Arial" w:eastAsia="Times New Roman" w:hAnsi="Arial" w:cs="Arial"/>
          <w:sz w:val="20"/>
          <w:szCs w:val="20"/>
          <w:lang w:val="sl-SI" w:eastAsia="sl-SI"/>
        </w:rPr>
      </w:pPr>
    </w:p>
    <w:p w14:paraId="58BF0791" w14:textId="77777777" w:rsidR="001C7D80" w:rsidRPr="00FE5027" w:rsidRDefault="001C7D80" w:rsidP="001C7D80">
      <w:pPr>
        <w:pStyle w:val="Naslov"/>
        <w:rPr>
          <w:rFonts w:ascii="Arial" w:hAnsi="Arial" w:cs="Arial"/>
        </w:rPr>
      </w:pPr>
      <w:bookmarkStart w:id="16" w:name="_Toc384570238"/>
      <w:bookmarkStart w:id="17" w:name="_Toc417460433"/>
      <w:bookmarkStart w:id="18" w:name="_Toc100062010"/>
      <w:bookmarkStart w:id="19" w:name="_Toc132205562"/>
      <w:r w:rsidRPr="008F7276">
        <w:rPr>
          <w:rFonts w:ascii="Arial" w:hAnsi="Arial" w:cs="Arial"/>
          <w:sz w:val="24"/>
          <w:szCs w:val="24"/>
        </w:rPr>
        <w:lastRenderedPageBreak/>
        <w:t xml:space="preserve">OBR </w:t>
      </w:r>
      <w:r>
        <w:rPr>
          <w:rFonts w:ascii="Arial" w:hAnsi="Arial" w:cs="Arial"/>
          <w:sz w:val="24"/>
          <w:szCs w:val="24"/>
        </w:rPr>
        <w:t>1 c</w:t>
      </w:r>
    </w:p>
    <w:p w14:paraId="33923087" w14:textId="77777777" w:rsidR="001C7D80" w:rsidRDefault="001C7D80" w:rsidP="00803B9A">
      <w:pPr>
        <w:pStyle w:val="Naslov"/>
        <w:rPr>
          <w:rFonts w:ascii="Arial" w:hAnsi="Arial" w:cs="Arial"/>
          <w:sz w:val="24"/>
          <w:szCs w:val="24"/>
        </w:rPr>
      </w:pPr>
    </w:p>
    <w:p w14:paraId="0A5C7646" w14:textId="77777777" w:rsidR="001C7D80" w:rsidRPr="001C7D80" w:rsidRDefault="001C7D80" w:rsidP="001C7D80">
      <w:pPr>
        <w:suppressAutoHyphens/>
        <w:autoSpaceDN w:val="0"/>
        <w:spacing w:after="0" w:line="240" w:lineRule="auto"/>
        <w:jc w:val="both"/>
        <w:textAlignment w:val="baseline"/>
        <w:rPr>
          <w:rFonts w:ascii="Arial" w:eastAsia="Times New Roman" w:hAnsi="Arial" w:cs="Arial"/>
          <w:kern w:val="3"/>
          <w:sz w:val="20"/>
          <w:szCs w:val="20"/>
          <w:lang w:eastAsia="zh-CN"/>
        </w:rPr>
      </w:pPr>
      <w:r w:rsidRPr="001C7D80">
        <w:rPr>
          <w:rFonts w:ascii="Arial" w:eastAsia="Times New Roman" w:hAnsi="Arial" w:cs="Arial"/>
          <w:b/>
          <w:kern w:val="3"/>
          <w:sz w:val="22"/>
          <w:szCs w:val="22"/>
          <w:lang w:eastAsia="zh-CN"/>
        </w:rPr>
        <w:t>PODATKI  O ČLANIH UPRAVNIH, VODSTVENIH ALI NADZORNIH ORGANOV IN OSEBAH, KI IMAJO POOBLASTILO ZA ZASTOPANJE ALI ODLOČANJE ALI NADZOR V PONUDNIKU (</w:t>
      </w:r>
      <w:proofErr w:type="spellStart"/>
      <w:r w:rsidRPr="001C7D80">
        <w:rPr>
          <w:rFonts w:ascii="Arial" w:eastAsia="Times New Roman" w:hAnsi="Arial" w:cs="Arial"/>
          <w:b/>
          <w:kern w:val="3"/>
          <w:sz w:val="22"/>
          <w:szCs w:val="22"/>
          <w:lang w:eastAsia="zh-CN"/>
        </w:rPr>
        <w:t>poslovodečega</w:t>
      </w:r>
      <w:proofErr w:type="spellEnd"/>
      <w:r w:rsidRPr="001C7D80">
        <w:rPr>
          <w:rFonts w:ascii="Arial" w:eastAsia="Times New Roman" w:hAnsi="Arial" w:cs="Arial"/>
          <w:b/>
          <w:kern w:val="3"/>
          <w:sz w:val="22"/>
          <w:szCs w:val="22"/>
          <w:lang w:eastAsia="zh-CN"/>
        </w:rPr>
        <w:t xml:space="preserve"> in vseh ponudnikov v skupni ponudbi) oz. PODIZVAJALCIH</w:t>
      </w:r>
      <w:r w:rsidR="007C1A3C">
        <w:rPr>
          <w:rStyle w:val="Sprotnaopomba-sklic"/>
          <w:rFonts w:ascii="Arial" w:eastAsia="Times New Roman" w:hAnsi="Arial" w:cs="Arial"/>
          <w:b/>
          <w:kern w:val="3"/>
          <w:sz w:val="22"/>
          <w:szCs w:val="22"/>
          <w:lang w:eastAsia="zh-CN"/>
        </w:rPr>
        <w:footnoteReference w:id="3"/>
      </w:r>
    </w:p>
    <w:p w14:paraId="18321CFF" w14:textId="77777777" w:rsidR="001C7D80" w:rsidRPr="001C7D80" w:rsidRDefault="001C7D80" w:rsidP="001C7D80">
      <w:pPr>
        <w:suppressAutoHyphens/>
        <w:autoSpaceDN w:val="0"/>
        <w:spacing w:after="0" w:line="240" w:lineRule="auto"/>
        <w:jc w:val="both"/>
        <w:textAlignment w:val="baseline"/>
        <w:rPr>
          <w:rFonts w:ascii="Arial" w:eastAsia="Times New Roman" w:hAnsi="Arial" w:cs="Arial"/>
          <w:b/>
          <w:i/>
          <w:kern w:val="3"/>
          <w:sz w:val="22"/>
          <w:szCs w:val="22"/>
          <w:lang w:eastAsia="zh-CN"/>
        </w:rPr>
      </w:pPr>
      <w:r w:rsidRPr="001C7D80">
        <w:rPr>
          <w:rFonts w:ascii="Arial" w:eastAsia="Times New Roman" w:hAnsi="Arial" w:cs="Arial"/>
          <w:b/>
          <w:i/>
          <w:kern w:val="3"/>
          <w:sz w:val="22"/>
          <w:szCs w:val="22"/>
          <w:lang w:eastAsia="zh-CN"/>
        </w:rPr>
        <w:t xml:space="preserve">    </w:t>
      </w:r>
    </w:p>
    <w:p w14:paraId="558F13A4" w14:textId="77777777" w:rsidR="001C7D80" w:rsidRPr="001C7D80" w:rsidRDefault="001C7D80" w:rsidP="001C7D80">
      <w:pPr>
        <w:suppressAutoHyphens/>
        <w:autoSpaceDN w:val="0"/>
        <w:spacing w:after="0" w:line="240" w:lineRule="auto"/>
        <w:jc w:val="both"/>
        <w:textAlignment w:val="baseline"/>
        <w:rPr>
          <w:rFonts w:ascii="Arial" w:eastAsia="Times New Roman" w:hAnsi="Arial" w:cs="Arial"/>
          <w:b/>
          <w:i/>
          <w:kern w:val="3"/>
          <w:sz w:val="22"/>
          <w:szCs w:val="22"/>
          <w:lang w:eastAsia="zh-CN"/>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1C7D80" w:rsidRPr="00A24AFE" w14:paraId="744FFB79"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14C79" w14:textId="77777777" w:rsidR="001C7D80" w:rsidRPr="00A24AFE" w:rsidRDefault="001C7D80"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IME IN PRIIMEK:</w:t>
            </w:r>
          </w:p>
        </w:tc>
        <w:tc>
          <w:tcPr>
            <w:tcW w:w="5103" w:type="dxa"/>
            <w:tcBorders>
              <w:top w:val="single" w:sz="4" w:space="0" w:color="auto"/>
              <w:left w:val="single" w:sz="4" w:space="0" w:color="auto"/>
              <w:bottom w:val="single" w:sz="4" w:space="0" w:color="auto"/>
              <w:right w:val="single" w:sz="4" w:space="0" w:color="auto"/>
            </w:tcBorders>
            <w:vAlign w:val="center"/>
          </w:tcPr>
          <w:p w14:paraId="000FAC41" w14:textId="77777777" w:rsidR="001C7D80" w:rsidRPr="00A24AFE" w:rsidRDefault="001C7D80"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fldChar w:fldCharType="begin">
                <w:ffData>
                  <w:name w:val="Besedilo42"/>
                  <w:enabled/>
                  <w:calcOnExit w:val="0"/>
                  <w:textInput/>
                </w:ffData>
              </w:fldChar>
            </w:r>
            <w:r w:rsidRPr="00A24AFE">
              <w:rPr>
                <w:rFonts w:ascii="Arial" w:eastAsia="Times New Roman" w:hAnsi="Arial" w:cs="Arial"/>
                <w:sz w:val="20"/>
                <w:szCs w:val="20"/>
                <w:lang w:val="sl-SI" w:eastAsia="sl-SI"/>
              </w:rPr>
              <w:instrText xml:space="preserve"> FORMTEXT </w:instrText>
            </w:r>
            <w:r w:rsidRPr="00A24AFE">
              <w:rPr>
                <w:rFonts w:ascii="Arial" w:eastAsia="Times New Roman" w:hAnsi="Arial" w:cs="Arial"/>
                <w:sz w:val="20"/>
                <w:szCs w:val="20"/>
                <w:lang w:val="sl-SI" w:eastAsia="sl-SI"/>
              </w:rPr>
            </w:r>
            <w:r w:rsidRPr="00A24AFE">
              <w:rPr>
                <w:rFonts w:ascii="Arial" w:eastAsia="Times New Roman" w:hAnsi="Arial" w:cs="Arial"/>
                <w:sz w:val="20"/>
                <w:szCs w:val="20"/>
                <w:lang w:val="sl-SI" w:eastAsia="sl-SI"/>
              </w:rPr>
              <w:fldChar w:fldCharType="separate"/>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sz w:val="20"/>
                <w:szCs w:val="20"/>
                <w:lang w:val="sl-SI" w:eastAsia="sl-SI"/>
              </w:rPr>
              <w:fldChar w:fldCharType="end"/>
            </w:r>
          </w:p>
        </w:tc>
      </w:tr>
      <w:tr w:rsidR="001C7D80" w:rsidRPr="00A24AFE" w14:paraId="0638E430"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F4433" w14:textId="77777777" w:rsidR="001C7D80" w:rsidRPr="00A24AFE" w:rsidRDefault="001C7D80"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DATUM ROJSTVA:</w:t>
            </w:r>
          </w:p>
        </w:tc>
        <w:tc>
          <w:tcPr>
            <w:tcW w:w="5103" w:type="dxa"/>
            <w:tcBorders>
              <w:top w:val="single" w:sz="4" w:space="0" w:color="auto"/>
              <w:left w:val="single" w:sz="4" w:space="0" w:color="auto"/>
              <w:bottom w:val="single" w:sz="4" w:space="0" w:color="auto"/>
              <w:right w:val="single" w:sz="4" w:space="0" w:color="auto"/>
            </w:tcBorders>
          </w:tcPr>
          <w:p w14:paraId="369827BA" w14:textId="77777777" w:rsidR="001C7D80" w:rsidRPr="00A24AFE" w:rsidRDefault="001C7D80"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1C7D80" w:rsidRPr="00A24AFE" w14:paraId="0C61C90C" w14:textId="77777777" w:rsidTr="00BC1417">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4F96C234" w14:textId="77777777" w:rsidR="001C7D80" w:rsidRPr="00A24AFE" w:rsidRDefault="001C7D80" w:rsidP="00BC1417">
            <w:pPr>
              <w:pStyle w:val="Brezrazmikov"/>
              <w:rPr>
                <w:rFonts w:ascii="Arial" w:eastAsia="Times New Roman" w:hAnsi="Arial" w:cs="Arial"/>
                <w:sz w:val="20"/>
                <w:szCs w:val="20"/>
                <w:lang w:val="sl-SI" w:eastAsia="sl-SI"/>
              </w:rPr>
            </w:pPr>
            <w:r w:rsidRPr="00A24AFE">
              <w:rPr>
                <w:rFonts w:ascii="Arial" w:hAnsi="Arial" w:cs="Arial"/>
                <w:sz w:val="20"/>
                <w:szCs w:val="20"/>
                <w:lang w:val="sl-SI" w:eastAsia="sl-SI"/>
              </w:rPr>
              <w:t>EMŠO:</w:t>
            </w:r>
          </w:p>
        </w:tc>
        <w:tc>
          <w:tcPr>
            <w:tcW w:w="5103" w:type="dxa"/>
            <w:tcBorders>
              <w:top w:val="single" w:sz="4" w:space="0" w:color="auto"/>
              <w:left w:val="single" w:sz="4" w:space="0" w:color="auto"/>
              <w:bottom w:val="single" w:sz="4" w:space="0" w:color="auto"/>
              <w:right w:val="single" w:sz="4" w:space="0" w:color="auto"/>
            </w:tcBorders>
          </w:tcPr>
          <w:p w14:paraId="65A52AA4" w14:textId="77777777" w:rsidR="001C7D80" w:rsidRPr="00A24AFE" w:rsidRDefault="001C7D80" w:rsidP="00BC1417">
            <w:pPr>
              <w:rPr>
                <w:rFonts w:ascii="Arial" w:eastAsia="Times New Roman" w:hAnsi="Arial" w:cs="Arial"/>
                <w:sz w:val="20"/>
                <w:szCs w:val="20"/>
                <w:lang w:eastAsia="sl-SI"/>
              </w:rPr>
            </w:pPr>
            <w:r w:rsidRPr="00A24AFE">
              <w:rPr>
                <w:rFonts w:ascii="Arial" w:eastAsia="Times New Roman" w:hAnsi="Arial" w:cs="Arial"/>
                <w:sz w:val="20"/>
                <w:szCs w:val="20"/>
                <w:lang w:eastAsia="sl-SI"/>
              </w:rPr>
              <w:fldChar w:fldCharType="begin">
                <w:ffData>
                  <w:name w:val=""/>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1C7D80" w:rsidRPr="00A24AFE" w14:paraId="66456609" w14:textId="77777777" w:rsidTr="00BC1417">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A8151" w14:textId="77777777" w:rsidR="001C7D80" w:rsidRPr="00A24AFE" w:rsidRDefault="001C7D80"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KRAJ ROJSTVA:</w:t>
            </w:r>
          </w:p>
        </w:tc>
        <w:tc>
          <w:tcPr>
            <w:tcW w:w="5103" w:type="dxa"/>
            <w:tcBorders>
              <w:top w:val="single" w:sz="4" w:space="0" w:color="auto"/>
              <w:left w:val="single" w:sz="4" w:space="0" w:color="auto"/>
              <w:bottom w:val="single" w:sz="4" w:space="0" w:color="auto"/>
              <w:right w:val="single" w:sz="4" w:space="0" w:color="auto"/>
            </w:tcBorders>
          </w:tcPr>
          <w:p w14:paraId="76EFBD7D" w14:textId="77777777" w:rsidR="001C7D80" w:rsidRPr="00A24AFE" w:rsidRDefault="001C7D80"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1C7D80" w:rsidRPr="00A24AFE" w14:paraId="70C0A24C"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84A67" w14:textId="77777777" w:rsidR="001C7D80" w:rsidRPr="00A24AFE" w:rsidRDefault="001C7D80" w:rsidP="00BC1417">
            <w:pPr>
              <w:pStyle w:val="Brezrazmikov"/>
              <w:rPr>
                <w:rFonts w:ascii="Arial" w:eastAsia="Times New Roman" w:hAnsi="Arial" w:cs="Arial"/>
                <w:sz w:val="20"/>
                <w:szCs w:val="20"/>
                <w:lang w:val="sl-SI" w:eastAsia="sl-SI"/>
              </w:rPr>
            </w:pPr>
            <w:r w:rsidRPr="00A24AFE">
              <w:rPr>
                <w:rFonts w:ascii="Arial" w:hAnsi="Arial" w:cs="Arial"/>
                <w:sz w:val="20"/>
                <w:szCs w:val="20"/>
                <w:lang w:val="sl-SI" w:eastAsia="sl-SI"/>
              </w:rPr>
              <w:t>OBČINA ROJSTVA:</w:t>
            </w:r>
          </w:p>
        </w:tc>
        <w:tc>
          <w:tcPr>
            <w:tcW w:w="5103" w:type="dxa"/>
            <w:tcBorders>
              <w:top w:val="single" w:sz="4" w:space="0" w:color="auto"/>
              <w:left w:val="single" w:sz="4" w:space="0" w:color="auto"/>
              <w:bottom w:val="single" w:sz="4" w:space="0" w:color="auto"/>
              <w:right w:val="single" w:sz="4" w:space="0" w:color="auto"/>
            </w:tcBorders>
          </w:tcPr>
          <w:p w14:paraId="2EFB10CF" w14:textId="77777777" w:rsidR="001C7D80" w:rsidRPr="00A24AFE" w:rsidRDefault="001C7D80"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1C7D80" w:rsidRPr="00A24AFE" w14:paraId="1F413454"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F3A4B" w14:textId="77777777" w:rsidR="001C7D80" w:rsidRPr="00A24AFE" w:rsidRDefault="001C7D80"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DRŽAVA ROJSTVA:</w:t>
            </w:r>
          </w:p>
        </w:tc>
        <w:tc>
          <w:tcPr>
            <w:tcW w:w="5103" w:type="dxa"/>
            <w:tcBorders>
              <w:top w:val="single" w:sz="4" w:space="0" w:color="auto"/>
              <w:left w:val="single" w:sz="4" w:space="0" w:color="auto"/>
              <w:bottom w:val="single" w:sz="4" w:space="0" w:color="auto"/>
              <w:right w:val="single" w:sz="4" w:space="0" w:color="auto"/>
            </w:tcBorders>
          </w:tcPr>
          <w:p w14:paraId="2E0C0C50" w14:textId="77777777" w:rsidR="001C7D80" w:rsidRPr="00A24AFE" w:rsidRDefault="001C7D80"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1C7D80" w:rsidRPr="00A24AFE" w14:paraId="6946A5F6"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13722" w14:textId="77777777" w:rsidR="001C7D80" w:rsidRPr="00A24AFE" w:rsidRDefault="001C7D80" w:rsidP="00BC1417">
            <w:pPr>
              <w:pStyle w:val="Brezrazmikov"/>
              <w:rPr>
                <w:rFonts w:ascii="Arial" w:eastAsia="Times New Roman" w:hAnsi="Arial" w:cs="Arial"/>
                <w:sz w:val="20"/>
                <w:szCs w:val="20"/>
                <w:lang w:val="sl-SI" w:eastAsia="sl-SI"/>
              </w:rPr>
            </w:pPr>
            <w:r w:rsidRPr="00A24AFE">
              <w:rPr>
                <w:rFonts w:ascii="Arial" w:hAnsi="Arial" w:cs="Arial"/>
                <w:sz w:val="20"/>
                <w:szCs w:val="20"/>
                <w:lang w:val="sl-SI" w:eastAsia="sl-SI"/>
              </w:rPr>
              <w:t>NASLOV STALNEGA/ZAČASNEGA BIVALIŠČA (ulica in hišna številka, pošta in poštna številka):</w:t>
            </w:r>
          </w:p>
        </w:tc>
        <w:tc>
          <w:tcPr>
            <w:tcW w:w="5103" w:type="dxa"/>
            <w:tcBorders>
              <w:top w:val="single" w:sz="4" w:space="0" w:color="auto"/>
              <w:left w:val="single" w:sz="4" w:space="0" w:color="auto"/>
              <w:bottom w:val="single" w:sz="4" w:space="0" w:color="auto"/>
              <w:right w:val="single" w:sz="4" w:space="0" w:color="auto"/>
            </w:tcBorders>
          </w:tcPr>
          <w:p w14:paraId="2F2CEB2B" w14:textId="77777777" w:rsidR="001C7D80" w:rsidRPr="00A24AFE" w:rsidRDefault="001C7D80"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1C7D80" w:rsidRPr="00A24AFE" w14:paraId="5B19F3BD"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9CA4C" w14:textId="77777777" w:rsidR="001C7D80" w:rsidRPr="00A24AFE" w:rsidRDefault="007C1A3C"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DRŽAVLJANSTVO</w:t>
            </w:r>
            <w:r w:rsidR="001C7D80" w:rsidRPr="00A24AFE">
              <w:rPr>
                <w:rFonts w:ascii="Arial" w:eastAsia="Times New Roman" w:hAnsi="Arial" w:cs="Arial"/>
                <w:sz w:val="20"/>
                <w:szCs w:val="20"/>
                <w:lang w:val="sl-SI" w:eastAsia="sl-SI"/>
              </w:rPr>
              <w:t>:</w:t>
            </w:r>
          </w:p>
        </w:tc>
        <w:tc>
          <w:tcPr>
            <w:tcW w:w="5103" w:type="dxa"/>
            <w:tcBorders>
              <w:top w:val="single" w:sz="4" w:space="0" w:color="auto"/>
              <w:left w:val="single" w:sz="4" w:space="0" w:color="auto"/>
              <w:bottom w:val="single" w:sz="4" w:space="0" w:color="auto"/>
              <w:right w:val="single" w:sz="4" w:space="0" w:color="auto"/>
            </w:tcBorders>
          </w:tcPr>
          <w:p w14:paraId="4DB2B015" w14:textId="77777777" w:rsidR="001C7D80" w:rsidRPr="00A24AFE" w:rsidRDefault="001C7D80"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1C7D80" w:rsidRPr="00A24AFE" w14:paraId="1CAA8481"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78E6" w14:textId="77777777" w:rsidR="001C7D80" w:rsidRPr="00A24AFE" w:rsidRDefault="007C1A3C"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 xml:space="preserve">PODPIS </w:t>
            </w:r>
            <w:r w:rsidR="001C7D80" w:rsidRPr="00A24AFE">
              <w:rPr>
                <w:rFonts w:ascii="Arial" w:eastAsia="Times New Roman" w:hAnsi="Arial" w:cs="Arial"/>
                <w:sz w:val="20"/>
                <w:szCs w:val="20"/>
                <w:lang w:val="sl-SI" w:eastAsia="sl-SI"/>
              </w:rPr>
              <w:t>:</w:t>
            </w:r>
          </w:p>
        </w:tc>
        <w:tc>
          <w:tcPr>
            <w:tcW w:w="5103" w:type="dxa"/>
            <w:tcBorders>
              <w:top w:val="single" w:sz="4" w:space="0" w:color="auto"/>
              <w:left w:val="single" w:sz="4" w:space="0" w:color="auto"/>
              <w:bottom w:val="single" w:sz="4" w:space="0" w:color="auto"/>
              <w:right w:val="single" w:sz="4" w:space="0" w:color="auto"/>
            </w:tcBorders>
          </w:tcPr>
          <w:p w14:paraId="1332BDDD" w14:textId="77777777" w:rsidR="001C7D80" w:rsidRPr="00A24AFE" w:rsidRDefault="001C7D80"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bl>
    <w:p w14:paraId="54AA0BB3" w14:textId="77777777" w:rsidR="001C7D80" w:rsidRPr="00A24AFE" w:rsidRDefault="001C7D80" w:rsidP="001C7D80">
      <w:pPr>
        <w:suppressAutoHyphens/>
        <w:autoSpaceDN w:val="0"/>
        <w:spacing w:after="0" w:line="240" w:lineRule="auto"/>
        <w:jc w:val="both"/>
        <w:textAlignment w:val="baseline"/>
        <w:rPr>
          <w:rFonts w:ascii="Arial" w:eastAsia="Times New Roman" w:hAnsi="Arial" w:cs="Arial"/>
          <w:kern w:val="3"/>
          <w:sz w:val="20"/>
          <w:szCs w:val="20"/>
          <w:lang w:eastAsia="zh-CN"/>
        </w:rPr>
      </w:pPr>
    </w:p>
    <w:p w14:paraId="1A8FACC5" w14:textId="77777777" w:rsidR="001C7D80" w:rsidRPr="00A24AFE" w:rsidRDefault="001C7D80" w:rsidP="001C7D80">
      <w:pPr>
        <w:suppressAutoHyphens/>
        <w:autoSpaceDN w:val="0"/>
        <w:spacing w:after="0" w:line="240" w:lineRule="auto"/>
        <w:jc w:val="center"/>
        <w:textAlignment w:val="baseline"/>
        <w:rPr>
          <w:rFonts w:ascii="Arial" w:eastAsia="Times New Roman" w:hAnsi="Arial" w:cs="Arial"/>
          <w:kern w:val="3"/>
          <w:sz w:val="20"/>
          <w:szCs w:val="20"/>
          <w:lang w:eastAsia="zh-CN"/>
        </w:rPr>
      </w:pPr>
    </w:p>
    <w:p w14:paraId="14E3B3C5" w14:textId="77777777" w:rsidR="001632B5" w:rsidRPr="00A24AFE" w:rsidRDefault="001632B5" w:rsidP="001632B5">
      <w:pPr>
        <w:suppressAutoHyphens/>
        <w:autoSpaceDE w:val="0"/>
        <w:autoSpaceDN w:val="0"/>
        <w:spacing w:after="0" w:line="276" w:lineRule="auto"/>
        <w:jc w:val="both"/>
        <w:textAlignment w:val="baseline"/>
        <w:rPr>
          <w:rFonts w:ascii="Times New Roman" w:eastAsia="Times New Roman" w:hAnsi="Times New Roman" w:cs="Times New Roman"/>
          <w:kern w:val="3"/>
          <w:sz w:val="20"/>
          <w:szCs w:val="20"/>
          <w:lang w:eastAsia="zh-CN"/>
        </w:rPr>
      </w:pPr>
      <w:r w:rsidRPr="00A24AFE">
        <w:rPr>
          <w:rFonts w:ascii="Arial" w:eastAsia="Times New Roman" w:hAnsi="Arial" w:cs="Arial"/>
          <w:kern w:val="3"/>
          <w:sz w:val="20"/>
          <w:szCs w:val="20"/>
          <w:lang w:eastAsia="zh-CN"/>
        </w:rPr>
        <w:t xml:space="preserve">S podpisom pooblaščam naročnika UNIVERZA V LJUBLJANI, MEDICINSKA FAKULTETA, Vrazov trg 002, 1000 Ljubljana, da zaradi izvedbe javnega naročila </w:t>
      </w:r>
      <w:r w:rsidRPr="00A24AFE">
        <w:rPr>
          <w:rFonts w:ascii="Arial" w:eastAsia="Times New Roman" w:hAnsi="Arial" w:cs="Times New Roman"/>
          <w:b/>
          <w:bCs/>
          <w:iCs/>
          <w:kern w:val="3"/>
          <w:sz w:val="20"/>
          <w:szCs w:val="20"/>
          <w:lang w:eastAsia="zh-CN"/>
        </w:rPr>
        <w:t>»</w:t>
      </w:r>
      <w:r w:rsidRPr="00A24AFE">
        <w:rPr>
          <w:rFonts w:ascii="Arial" w:hAnsi="Arial"/>
          <w:b/>
          <w:bCs/>
          <w:sz w:val="20"/>
          <w:szCs w:val="20"/>
        </w:rPr>
        <w:t>Izdelava projektne dokumentacije za Kampus Vrazov trg KVT II</w:t>
      </w:r>
      <w:r w:rsidRPr="00A24AFE">
        <w:rPr>
          <w:rFonts w:ascii="Arial" w:eastAsia="Times New Roman" w:hAnsi="Arial" w:cs="Times New Roman"/>
          <w:b/>
          <w:bCs/>
          <w:iCs/>
          <w:kern w:val="3"/>
          <w:sz w:val="20"/>
          <w:szCs w:val="20"/>
          <w:lang w:eastAsia="zh-CN"/>
        </w:rPr>
        <w:t xml:space="preserve">« </w:t>
      </w:r>
      <w:r w:rsidRPr="00A24AFE">
        <w:rPr>
          <w:rFonts w:ascii="Arial" w:eastAsia="Times New Roman" w:hAnsi="Arial" w:cs="Arial"/>
          <w:kern w:val="3"/>
          <w:sz w:val="20"/>
          <w:szCs w:val="20"/>
          <w:lang w:eastAsia="zh-CN"/>
        </w:rPr>
        <w:t xml:space="preserve">na podlagi zgoraj navedenih osebnih podatkov od Ministrstva za pravosodje pridobi </w:t>
      </w:r>
      <w:r w:rsidRPr="00A24AFE">
        <w:rPr>
          <w:rFonts w:ascii="Arial" w:eastAsia="Times New Roman" w:hAnsi="Arial" w:cs="Arial"/>
          <w:kern w:val="3"/>
          <w:sz w:val="20"/>
          <w:szCs w:val="20"/>
          <w:u w:val="single"/>
          <w:lang w:eastAsia="zh-CN"/>
        </w:rPr>
        <w:t>Potrdilo iz kazenske evidence za fizične osebe.</w:t>
      </w:r>
    </w:p>
    <w:p w14:paraId="7E745ADD" w14:textId="77777777" w:rsidR="001C7D80" w:rsidRPr="00A24AFE" w:rsidRDefault="001C7D80" w:rsidP="001C7D80">
      <w:pPr>
        <w:suppressAutoHyphens/>
        <w:autoSpaceDN w:val="0"/>
        <w:spacing w:after="0" w:line="240" w:lineRule="auto"/>
        <w:jc w:val="center"/>
        <w:textAlignment w:val="baseline"/>
        <w:rPr>
          <w:rFonts w:ascii="Arial" w:eastAsia="Times New Roman" w:hAnsi="Arial" w:cs="Arial"/>
          <w:kern w:val="3"/>
          <w:sz w:val="20"/>
          <w:szCs w:val="20"/>
          <w:lang w:eastAsia="zh-CN"/>
        </w:rPr>
      </w:pPr>
    </w:p>
    <w:p w14:paraId="50CEC95E" w14:textId="77777777" w:rsidR="001C7D80" w:rsidRPr="00A24AFE" w:rsidRDefault="001C7D80" w:rsidP="001C7D80">
      <w:pPr>
        <w:suppressAutoHyphens/>
        <w:autoSpaceDN w:val="0"/>
        <w:spacing w:after="0" w:line="240" w:lineRule="auto"/>
        <w:textAlignment w:val="baseline"/>
        <w:rPr>
          <w:rFonts w:ascii="Arial" w:eastAsia="Times New Roman" w:hAnsi="Arial" w:cs="Arial"/>
          <w:kern w:val="3"/>
          <w:sz w:val="20"/>
          <w:szCs w:val="20"/>
          <w:lang w:eastAsia="zh-CN"/>
        </w:rPr>
      </w:pPr>
    </w:p>
    <w:p w14:paraId="2810095F" w14:textId="77777777" w:rsidR="001C7D80" w:rsidRPr="006A587B" w:rsidRDefault="001C7D80" w:rsidP="001C7D80">
      <w:pPr>
        <w:suppressAutoHyphens/>
        <w:autoSpaceDN w:val="0"/>
        <w:spacing w:after="0" w:line="240" w:lineRule="auto"/>
        <w:jc w:val="center"/>
        <w:textAlignment w:val="baseline"/>
        <w:rPr>
          <w:rFonts w:ascii="Arial" w:eastAsia="Times New Roman" w:hAnsi="Arial" w:cs="Arial"/>
          <w:kern w:val="3"/>
          <w:sz w:val="22"/>
          <w:szCs w:val="22"/>
          <w:lang w:eastAsia="zh-CN"/>
        </w:rPr>
      </w:pPr>
    </w:p>
    <w:p w14:paraId="0A443C69" w14:textId="77777777" w:rsidR="001C7D80" w:rsidRPr="006A587B" w:rsidRDefault="001C7D80" w:rsidP="001C7D80">
      <w:pPr>
        <w:suppressAutoHyphens/>
        <w:autoSpaceDE w:val="0"/>
        <w:autoSpaceDN w:val="0"/>
        <w:spacing w:after="0" w:line="240" w:lineRule="auto"/>
        <w:textAlignment w:val="baseline"/>
        <w:rPr>
          <w:rFonts w:ascii="Arial" w:eastAsia="Times New Roman" w:hAnsi="Arial" w:cs="Arial"/>
          <w:kern w:val="3"/>
          <w:sz w:val="22"/>
          <w:szCs w:val="22"/>
          <w:lang w:eastAsia="zh-CN"/>
        </w:rPr>
      </w:pPr>
    </w:p>
    <w:p w14:paraId="76CE32C7" w14:textId="77777777" w:rsidR="001C7D80" w:rsidRPr="001B7D99" w:rsidRDefault="001C7D80" w:rsidP="001C7D80">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bookmarkStart w:id="20" w:name="_Hlk173747098"/>
      <w:r w:rsidRPr="001B7D99">
        <w:rPr>
          <w:rFonts w:ascii="Arial" w:eastAsia="Times New Roman" w:hAnsi="Arial" w:cs="Arial"/>
          <w:kern w:val="3"/>
          <w:sz w:val="20"/>
          <w:szCs w:val="20"/>
          <w:lang w:eastAsia="zh-CN"/>
        </w:rPr>
        <w:t>Datum:</w:t>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t>Podpis:</w:t>
      </w:r>
    </w:p>
    <w:p w14:paraId="5F7EE3B1" w14:textId="77777777" w:rsidR="001C7D80" w:rsidRPr="001B7D99" w:rsidRDefault="001C7D80" w:rsidP="001C7D80">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21F1F09E" w14:textId="77777777" w:rsidR="001C7D80" w:rsidRPr="001B7D99" w:rsidRDefault="001C7D80" w:rsidP="001C7D80">
      <w:pPr>
        <w:suppressAutoHyphens/>
        <w:autoSpaceDN w:val="0"/>
        <w:spacing w:after="0" w:line="240" w:lineRule="auto"/>
        <w:textAlignment w:val="baseline"/>
        <w:rPr>
          <w:rFonts w:ascii="Arial" w:eastAsia="Times New Roman" w:hAnsi="Arial" w:cs="Arial"/>
          <w:b/>
          <w:kern w:val="3"/>
          <w:sz w:val="20"/>
          <w:szCs w:val="20"/>
          <w:lang w:eastAsia="zh-CN"/>
        </w:rPr>
      </w:pPr>
      <w:r w:rsidRPr="001B7D99">
        <w:rPr>
          <w:rFonts w:ascii="Arial" w:eastAsia="Times New Roman" w:hAnsi="Arial" w:cs="Arial"/>
          <w:kern w:val="3"/>
          <w:sz w:val="20"/>
          <w:szCs w:val="20"/>
          <w:lang w:eastAsia="zh-CN"/>
        </w:rPr>
        <w:t>_________________</w:t>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t>___________________</w:t>
      </w:r>
    </w:p>
    <w:bookmarkEnd w:id="20"/>
    <w:p w14:paraId="59A8A5C7" w14:textId="77777777" w:rsidR="001C7D80" w:rsidRPr="001B7D99" w:rsidRDefault="001C7D80" w:rsidP="001C7D80">
      <w:pPr>
        <w:suppressAutoHyphens/>
        <w:autoSpaceDN w:val="0"/>
        <w:spacing w:after="0" w:line="240" w:lineRule="auto"/>
        <w:jc w:val="right"/>
        <w:textAlignment w:val="baseline"/>
        <w:rPr>
          <w:rFonts w:ascii="Arial" w:eastAsia="Times New Roman" w:hAnsi="Arial" w:cs="Arial"/>
          <w:b/>
          <w:kern w:val="3"/>
          <w:sz w:val="20"/>
          <w:szCs w:val="20"/>
          <w:lang w:eastAsia="zh-CN"/>
        </w:rPr>
      </w:pPr>
    </w:p>
    <w:p w14:paraId="35ECAEF7" w14:textId="77777777" w:rsidR="001C7D80" w:rsidRDefault="001C7D80" w:rsidP="00803B9A">
      <w:pPr>
        <w:pStyle w:val="Naslov"/>
        <w:rPr>
          <w:rFonts w:ascii="Arial" w:hAnsi="Arial" w:cs="Arial"/>
          <w:sz w:val="24"/>
          <w:szCs w:val="24"/>
        </w:rPr>
      </w:pPr>
    </w:p>
    <w:p w14:paraId="5401143E" w14:textId="77777777" w:rsidR="001C7D80" w:rsidRDefault="001C7D80" w:rsidP="00803B9A">
      <w:pPr>
        <w:pStyle w:val="Naslov"/>
        <w:rPr>
          <w:rFonts w:ascii="Arial" w:hAnsi="Arial" w:cs="Arial"/>
          <w:sz w:val="24"/>
          <w:szCs w:val="24"/>
        </w:rPr>
      </w:pPr>
    </w:p>
    <w:p w14:paraId="4872788C" w14:textId="77777777" w:rsidR="001C7D80" w:rsidRDefault="001C7D80" w:rsidP="00803B9A">
      <w:pPr>
        <w:pStyle w:val="Naslov"/>
        <w:rPr>
          <w:rFonts w:ascii="Arial" w:hAnsi="Arial" w:cs="Arial"/>
          <w:sz w:val="24"/>
          <w:szCs w:val="24"/>
        </w:rPr>
      </w:pPr>
    </w:p>
    <w:p w14:paraId="6A876D85" w14:textId="77777777" w:rsidR="001C7D80" w:rsidRDefault="001C7D80" w:rsidP="001C7D80">
      <w:pPr>
        <w:rPr>
          <w:lang w:eastAsia="sl-SI"/>
        </w:rPr>
      </w:pPr>
    </w:p>
    <w:p w14:paraId="68817F46" w14:textId="77777777" w:rsidR="001C7D80" w:rsidRDefault="001C7D80" w:rsidP="001C7D80">
      <w:pPr>
        <w:rPr>
          <w:lang w:eastAsia="sl-SI"/>
        </w:rPr>
      </w:pPr>
    </w:p>
    <w:p w14:paraId="4AFC9937" w14:textId="77777777" w:rsidR="00A24AFE" w:rsidRDefault="00A24AFE" w:rsidP="001C7D80">
      <w:pPr>
        <w:rPr>
          <w:lang w:eastAsia="sl-SI"/>
        </w:rPr>
      </w:pPr>
    </w:p>
    <w:p w14:paraId="23E014AC" w14:textId="77777777" w:rsidR="001B7D99" w:rsidRDefault="001B7D99" w:rsidP="001C7D80">
      <w:pPr>
        <w:rPr>
          <w:lang w:eastAsia="sl-SI"/>
        </w:rPr>
      </w:pPr>
    </w:p>
    <w:p w14:paraId="166952E5" w14:textId="77777777" w:rsidR="001C7D80" w:rsidRPr="007C1A3C" w:rsidRDefault="007C1A3C" w:rsidP="007C1A3C">
      <w:pPr>
        <w:pStyle w:val="Naslov"/>
        <w:rPr>
          <w:rFonts w:ascii="Arial" w:hAnsi="Arial" w:cs="Arial"/>
          <w:sz w:val="24"/>
          <w:szCs w:val="24"/>
        </w:rPr>
      </w:pPr>
      <w:r w:rsidRPr="007C1A3C">
        <w:rPr>
          <w:rFonts w:ascii="Arial" w:hAnsi="Arial" w:cs="Arial"/>
          <w:sz w:val="24"/>
          <w:szCs w:val="24"/>
        </w:rPr>
        <w:lastRenderedPageBreak/>
        <w:t>OBR 2</w:t>
      </w:r>
    </w:p>
    <w:p w14:paraId="619DEAB0" w14:textId="77777777" w:rsidR="001C7D80" w:rsidRDefault="001C7D80" w:rsidP="001C7D80">
      <w:pPr>
        <w:rPr>
          <w:lang w:eastAsia="sl-SI"/>
        </w:rPr>
      </w:pPr>
    </w:p>
    <w:p w14:paraId="0241576E" w14:textId="77777777" w:rsidR="00312B81" w:rsidRPr="00312B81" w:rsidRDefault="00312B81" w:rsidP="00312B81">
      <w:pPr>
        <w:suppressAutoHyphens/>
        <w:autoSpaceDN w:val="0"/>
        <w:spacing w:after="0" w:line="240" w:lineRule="auto"/>
        <w:jc w:val="center"/>
        <w:textAlignment w:val="baseline"/>
        <w:rPr>
          <w:rFonts w:ascii="Arial" w:eastAsia="Times New Roman" w:hAnsi="Arial" w:cs="Arial"/>
          <w:b/>
          <w:bCs/>
          <w:kern w:val="3"/>
          <w:sz w:val="22"/>
          <w:szCs w:val="22"/>
          <w:lang w:eastAsia="zh-CN"/>
        </w:rPr>
      </w:pPr>
      <w:r w:rsidRPr="00312B81">
        <w:rPr>
          <w:rFonts w:ascii="Arial" w:eastAsia="Times New Roman" w:hAnsi="Arial" w:cs="Arial"/>
          <w:b/>
          <w:bCs/>
          <w:kern w:val="3"/>
          <w:sz w:val="22"/>
          <w:szCs w:val="22"/>
          <w:lang w:eastAsia="zh-CN"/>
        </w:rPr>
        <w:t>KROVNA IZJAVA PONUDNIKA</w:t>
      </w:r>
    </w:p>
    <w:p w14:paraId="1FC3C33F" w14:textId="77777777" w:rsidR="00312B81" w:rsidRPr="00312B81" w:rsidRDefault="00312B81" w:rsidP="00312B81">
      <w:pPr>
        <w:suppressAutoHyphens/>
        <w:autoSpaceDN w:val="0"/>
        <w:spacing w:after="0" w:line="240" w:lineRule="auto"/>
        <w:jc w:val="both"/>
        <w:textAlignment w:val="baseline"/>
        <w:rPr>
          <w:rFonts w:ascii="Arial" w:eastAsia="Times New Roman" w:hAnsi="Arial" w:cs="Arial"/>
          <w:b/>
          <w:bCs/>
          <w:kern w:val="3"/>
          <w:sz w:val="22"/>
          <w:szCs w:val="22"/>
          <w:lang w:eastAsia="zh-CN"/>
        </w:rPr>
      </w:pPr>
    </w:p>
    <w:p w14:paraId="342608C7" w14:textId="77777777" w:rsidR="00312B81" w:rsidRPr="00312B81" w:rsidRDefault="00312B81"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322B9050" w14:textId="77777777" w:rsidR="00312B81" w:rsidRPr="00A24AFE" w:rsidRDefault="00312B81" w:rsidP="00312B81">
      <w:p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b/>
          <w:bCs/>
          <w:kern w:val="3"/>
          <w:sz w:val="20"/>
          <w:szCs w:val="20"/>
          <w:lang w:eastAsia="zh-CN"/>
        </w:rPr>
        <w:t>S polno odgovornostjo izjavljamo:</w:t>
      </w:r>
    </w:p>
    <w:p w14:paraId="4C4C149E" w14:textId="77777777" w:rsidR="00312B81" w:rsidRPr="00A24AFE" w:rsidRDefault="00312B81" w:rsidP="00312B81">
      <w:pPr>
        <w:suppressAutoHyphens/>
        <w:autoSpaceDN w:val="0"/>
        <w:spacing w:after="0" w:line="240" w:lineRule="auto"/>
        <w:jc w:val="both"/>
        <w:textAlignment w:val="baseline"/>
        <w:rPr>
          <w:rFonts w:ascii="Arial" w:eastAsia="Times New Roman" w:hAnsi="Arial" w:cs="Arial"/>
          <w:kern w:val="3"/>
          <w:sz w:val="20"/>
          <w:szCs w:val="20"/>
          <w:lang w:eastAsia="zh-CN"/>
        </w:rPr>
      </w:pPr>
    </w:p>
    <w:p w14:paraId="1DBFDD26" w14:textId="77777777" w:rsidR="00312B81" w:rsidRPr="00A24AFE" w:rsidRDefault="00312B81" w:rsidP="00312B81">
      <w:pPr>
        <w:suppressAutoHyphens/>
        <w:autoSpaceDN w:val="0"/>
        <w:spacing w:after="0" w:line="240" w:lineRule="auto"/>
        <w:jc w:val="both"/>
        <w:textAlignment w:val="baseline"/>
        <w:rPr>
          <w:rFonts w:ascii="Arial" w:eastAsia="Times New Roman" w:hAnsi="Arial" w:cs="Arial"/>
          <w:kern w:val="3"/>
          <w:sz w:val="20"/>
          <w:szCs w:val="20"/>
          <w:lang w:eastAsia="zh-CN"/>
        </w:rPr>
      </w:pPr>
    </w:p>
    <w:p w14:paraId="6493B5EC" w14:textId="77777777" w:rsidR="00312B81" w:rsidRPr="00A24AFE" w:rsidRDefault="00312B81" w:rsidP="00354A84">
      <w:pPr>
        <w:widowControl w:val="0"/>
        <w:numPr>
          <w:ilvl w:val="0"/>
          <w:numId w:val="10"/>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 vse kopije dokumentov, ki so priložene ponudbi, ustrezajo originalom;</w:t>
      </w:r>
    </w:p>
    <w:p w14:paraId="11B704A4" w14:textId="77777777" w:rsidR="00312B81" w:rsidRPr="00A24AFE" w:rsidRDefault="00312B81" w:rsidP="00312B81">
      <w:pPr>
        <w:suppressAutoHyphens/>
        <w:autoSpaceDN w:val="0"/>
        <w:spacing w:after="0" w:line="240" w:lineRule="auto"/>
        <w:ind w:left="360"/>
        <w:jc w:val="both"/>
        <w:textAlignment w:val="baseline"/>
        <w:rPr>
          <w:rFonts w:ascii="Arial" w:eastAsia="Times New Roman" w:hAnsi="Arial" w:cs="Arial"/>
          <w:kern w:val="3"/>
          <w:sz w:val="20"/>
          <w:szCs w:val="20"/>
          <w:lang w:eastAsia="zh-CN"/>
        </w:rPr>
      </w:pPr>
    </w:p>
    <w:p w14:paraId="3539BC41" w14:textId="77777777" w:rsidR="00312B81" w:rsidRPr="00A24AFE" w:rsidRDefault="00312B81" w:rsidP="00312B81">
      <w:pPr>
        <w:suppressAutoHyphens/>
        <w:autoSpaceDN w:val="0"/>
        <w:spacing w:after="0" w:line="240" w:lineRule="auto"/>
        <w:ind w:left="360"/>
        <w:jc w:val="both"/>
        <w:textAlignment w:val="baseline"/>
        <w:rPr>
          <w:rFonts w:ascii="Arial" w:eastAsia="Times New Roman" w:hAnsi="Arial" w:cs="Arial"/>
          <w:kern w:val="3"/>
          <w:sz w:val="20"/>
          <w:szCs w:val="20"/>
          <w:lang w:eastAsia="zh-CN"/>
        </w:rPr>
      </w:pPr>
    </w:p>
    <w:p w14:paraId="02F7D7B1" w14:textId="77777777" w:rsidR="00312B81" w:rsidRPr="00A24AFE" w:rsidRDefault="00312B81" w:rsidP="00354A84">
      <w:pPr>
        <w:widowControl w:val="0"/>
        <w:numPr>
          <w:ilvl w:val="0"/>
          <w:numId w:val="8"/>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 vse navedbe, ki smo jih podali v ponudbi, ustrezajo dejanskemu stanju, naročniku pa dajemo pravico, da jih preveri pri sodelujočih v ponudbi ali pristojnih ustanovah oz. inštitucijah;</w:t>
      </w:r>
    </w:p>
    <w:p w14:paraId="791A5F1D" w14:textId="77777777" w:rsidR="00312B81" w:rsidRPr="00A24AFE" w:rsidRDefault="00312B81" w:rsidP="00312B81">
      <w:pPr>
        <w:suppressAutoHyphens/>
        <w:autoSpaceDN w:val="0"/>
        <w:spacing w:after="0" w:line="240" w:lineRule="auto"/>
        <w:ind w:left="708"/>
        <w:textAlignment w:val="baseline"/>
        <w:rPr>
          <w:rFonts w:ascii="Times New Roman" w:eastAsia="Times New Roman" w:hAnsi="Times New Roman" w:cs="Arial"/>
          <w:kern w:val="3"/>
          <w:sz w:val="20"/>
          <w:szCs w:val="20"/>
          <w:lang w:eastAsia="zh-CN"/>
        </w:rPr>
      </w:pPr>
    </w:p>
    <w:p w14:paraId="03BFD620" w14:textId="77777777" w:rsidR="00312B81" w:rsidRPr="00A24AFE" w:rsidRDefault="00312B81" w:rsidP="00312B81">
      <w:pPr>
        <w:suppressAutoHyphens/>
        <w:autoSpaceDN w:val="0"/>
        <w:spacing w:after="0" w:line="240" w:lineRule="auto"/>
        <w:ind w:left="708"/>
        <w:textAlignment w:val="baseline"/>
        <w:rPr>
          <w:rFonts w:ascii="Times New Roman" w:eastAsia="Times New Roman" w:hAnsi="Times New Roman" w:cs="Arial"/>
          <w:kern w:val="3"/>
          <w:sz w:val="20"/>
          <w:szCs w:val="20"/>
          <w:lang w:eastAsia="zh-CN"/>
        </w:rPr>
      </w:pPr>
    </w:p>
    <w:p w14:paraId="7186341B" w14:textId="77777777" w:rsidR="00312B81" w:rsidRPr="00A24AFE" w:rsidRDefault="00312B81" w:rsidP="00354A84">
      <w:pPr>
        <w:widowControl w:val="0"/>
        <w:numPr>
          <w:ilvl w:val="0"/>
          <w:numId w:val="8"/>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 v primeru tega javnega naročila nismo, skupaj s podizvajalci, izdelali oz. sodelovali z izdelovalci pri izdelavi razpisne dokumentacije ali njenih delov; prav tako izdelovalci razpisne dokumentacije niso sodelovali z nami pri pripravi ponudbe;</w:t>
      </w:r>
    </w:p>
    <w:p w14:paraId="4489EFA3" w14:textId="77777777" w:rsidR="00312B81" w:rsidRPr="00A24AFE" w:rsidRDefault="00312B81" w:rsidP="00312B81">
      <w:pPr>
        <w:suppressAutoHyphens/>
        <w:autoSpaceDN w:val="0"/>
        <w:spacing w:after="0" w:line="240" w:lineRule="auto"/>
        <w:ind w:left="708"/>
        <w:textAlignment w:val="baseline"/>
        <w:rPr>
          <w:rFonts w:ascii="Times New Roman" w:eastAsia="Times New Roman" w:hAnsi="Times New Roman" w:cs="Arial"/>
          <w:kern w:val="3"/>
          <w:sz w:val="20"/>
          <w:szCs w:val="20"/>
          <w:lang w:eastAsia="zh-CN"/>
        </w:rPr>
      </w:pPr>
    </w:p>
    <w:p w14:paraId="7ABB158E" w14:textId="77777777" w:rsidR="00312B81" w:rsidRPr="00A24AFE" w:rsidRDefault="00312B81" w:rsidP="00312B81">
      <w:pPr>
        <w:suppressAutoHyphens/>
        <w:autoSpaceDN w:val="0"/>
        <w:spacing w:after="0" w:line="240" w:lineRule="auto"/>
        <w:jc w:val="both"/>
        <w:textAlignment w:val="baseline"/>
        <w:rPr>
          <w:rFonts w:ascii="Arial" w:eastAsia="Times New Roman" w:hAnsi="Arial" w:cs="Arial"/>
          <w:kern w:val="3"/>
          <w:sz w:val="20"/>
          <w:szCs w:val="20"/>
          <w:lang w:eastAsia="zh-CN"/>
        </w:rPr>
      </w:pPr>
    </w:p>
    <w:p w14:paraId="7636E484" w14:textId="77777777" w:rsidR="00312B81" w:rsidRPr="00A24AFE" w:rsidRDefault="00312B81" w:rsidP="00354A84">
      <w:pPr>
        <w:widowControl w:val="0"/>
        <w:numPr>
          <w:ilvl w:val="0"/>
          <w:numId w:val="8"/>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 nam zakon ne prepoveduje skleniti pogodbe za izvedbo javnega naročila;</w:t>
      </w:r>
    </w:p>
    <w:p w14:paraId="32E98694" w14:textId="77777777" w:rsidR="00312B81" w:rsidRPr="00A24AFE" w:rsidRDefault="00312B81" w:rsidP="00312B81">
      <w:pPr>
        <w:suppressAutoHyphens/>
        <w:autoSpaceDN w:val="0"/>
        <w:spacing w:after="0" w:line="240" w:lineRule="auto"/>
        <w:ind w:left="708"/>
        <w:textAlignment w:val="baseline"/>
        <w:rPr>
          <w:rFonts w:ascii="Times New Roman" w:eastAsia="Times New Roman" w:hAnsi="Times New Roman" w:cs="Arial"/>
          <w:kern w:val="3"/>
          <w:sz w:val="20"/>
          <w:szCs w:val="20"/>
          <w:lang w:eastAsia="zh-CN"/>
        </w:rPr>
      </w:pPr>
    </w:p>
    <w:p w14:paraId="43DCA186" w14:textId="77777777" w:rsidR="00312B81" w:rsidRPr="00A24AFE" w:rsidRDefault="00312B81" w:rsidP="00312B81">
      <w:pPr>
        <w:suppressAutoHyphens/>
        <w:autoSpaceDN w:val="0"/>
        <w:spacing w:after="0" w:line="240" w:lineRule="auto"/>
        <w:jc w:val="both"/>
        <w:textAlignment w:val="baseline"/>
        <w:rPr>
          <w:rFonts w:ascii="Arial" w:eastAsia="Times New Roman" w:hAnsi="Arial" w:cs="Arial"/>
          <w:kern w:val="3"/>
          <w:sz w:val="20"/>
          <w:szCs w:val="20"/>
          <w:lang w:eastAsia="zh-CN"/>
        </w:rPr>
      </w:pPr>
    </w:p>
    <w:p w14:paraId="022D6FA5" w14:textId="77777777" w:rsidR="00312B81" w:rsidRPr="00A24AFE" w:rsidRDefault="00312B81" w:rsidP="00354A84">
      <w:pPr>
        <w:widowControl w:val="0"/>
        <w:numPr>
          <w:ilvl w:val="0"/>
          <w:numId w:val="8"/>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 bomo glede na že sklenjene pogodbe, v primeru, da bomo izbrani, sposobni kvalitetno izvajati dela razpisanega javnega naročila in da razpolagamo z zadostnimi tehničnimi zmogljivostmi;</w:t>
      </w:r>
    </w:p>
    <w:p w14:paraId="2420B7E1" w14:textId="77777777" w:rsidR="00312B81" w:rsidRPr="00A24AFE" w:rsidRDefault="00312B81" w:rsidP="00312B81">
      <w:pPr>
        <w:suppressAutoHyphens/>
        <w:autoSpaceDN w:val="0"/>
        <w:spacing w:after="0" w:line="240" w:lineRule="auto"/>
        <w:ind w:left="720"/>
        <w:jc w:val="both"/>
        <w:textAlignment w:val="baseline"/>
        <w:rPr>
          <w:rFonts w:ascii="Arial" w:eastAsia="Times New Roman" w:hAnsi="Arial" w:cs="Arial"/>
          <w:kern w:val="3"/>
          <w:sz w:val="20"/>
          <w:szCs w:val="20"/>
          <w:lang w:eastAsia="zh-CN"/>
        </w:rPr>
      </w:pPr>
    </w:p>
    <w:p w14:paraId="163AE94B" w14:textId="77777777" w:rsidR="00312B81" w:rsidRPr="00A24AFE" w:rsidRDefault="00312B81" w:rsidP="00312B81">
      <w:pPr>
        <w:suppressAutoHyphens/>
        <w:autoSpaceDN w:val="0"/>
        <w:spacing w:after="0" w:line="240" w:lineRule="auto"/>
        <w:ind w:left="720"/>
        <w:jc w:val="both"/>
        <w:textAlignment w:val="baseline"/>
        <w:rPr>
          <w:rFonts w:ascii="Arial" w:eastAsia="Times New Roman" w:hAnsi="Arial" w:cs="Arial"/>
          <w:kern w:val="3"/>
          <w:sz w:val="20"/>
          <w:szCs w:val="20"/>
          <w:lang w:eastAsia="zh-CN"/>
        </w:rPr>
      </w:pPr>
    </w:p>
    <w:p w14:paraId="6D148F5A" w14:textId="77777777" w:rsidR="00312B81" w:rsidRPr="00A24AFE" w:rsidRDefault="00312B81" w:rsidP="00354A84">
      <w:pPr>
        <w:widowControl w:val="0"/>
        <w:numPr>
          <w:ilvl w:val="0"/>
          <w:numId w:val="8"/>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 bodo strokovnjaki, ki jih navajamo v ponudbi, tudi izvajali predmet tega javnega naročila;</w:t>
      </w:r>
    </w:p>
    <w:p w14:paraId="48CC56DF" w14:textId="77777777" w:rsidR="00312B81" w:rsidRPr="00A24AFE" w:rsidRDefault="00312B81" w:rsidP="00312B81">
      <w:pPr>
        <w:suppressAutoHyphens/>
        <w:autoSpaceDN w:val="0"/>
        <w:spacing w:after="0" w:line="240" w:lineRule="auto"/>
        <w:ind w:left="708"/>
        <w:textAlignment w:val="baseline"/>
        <w:rPr>
          <w:rFonts w:ascii="Times New Roman" w:eastAsia="Times New Roman" w:hAnsi="Times New Roman" w:cs="Arial"/>
          <w:kern w:val="3"/>
          <w:sz w:val="20"/>
          <w:szCs w:val="20"/>
          <w:lang w:eastAsia="zh-CN"/>
        </w:rPr>
      </w:pPr>
    </w:p>
    <w:p w14:paraId="622D877F" w14:textId="77777777" w:rsidR="00312B81" w:rsidRPr="00A24AFE" w:rsidRDefault="00312B81" w:rsidP="00312B81">
      <w:pPr>
        <w:suppressAutoHyphens/>
        <w:autoSpaceDN w:val="0"/>
        <w:spacing w:after="0" w:line="240" w:lineRule="auto"/>
        <w:ind w:left="708"/>
        <w:textAlignment w:val="baseline"/>
        <w:rPr>
          <w:rFonts w:ascii="Times New Roman" w:eastAsia="Times New Roman" w:hAnsi="Times New Roman" w:cs="Arial"/>
          <w:kern w:val="3"/>
          <w:sz w:val="20"/>
          <w:szCs w:val="20"/>
          <w:lang w:eastAsia="zh-CN"/>
        </w:rPr>
      </w:pPr>
    </w:p>
    <w:p w14:paraId="07B3EEDA" w14:textId="77777777" w:rsidR="00312B81" w:rsidRPr="00A24AFE" w:rsidRDefault="00312B81" w:rsidP="00354A84">
      <w:pPr>
        <w:widowControl w:val="0"/>
        <w:numPr>
          <w:ilvl w:val="0"/>
          <w:numId w:val="8"/>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 naše podjetje izpolnjuje vse zakonsko predpisane pogoje za opravljanje dejavnosti, za katero se prijavljamo po predmetnem razpisu.</w:t>
      </w:r>
    </w:p>
    <w:p w14:paraId="1CDEE143" w14:textId="77777777" w:rsidR="00312B81" w:rsidRPr="00A24AFE" w:rsidRDefault="00312B81" w:rsidP="00312B81">
      <w:pPr>
        <w:suppressAutoHyphens/>
        <w:autoSpaceDN w:val="0"/>
        <w:spacing w:after="0" w:line="240" w:lineRule="auto"/>
        <w:ind w:left="720"/>
        <w:jc w:val="both"/>
        <w:textAlignment w:val="baseline"/>
        <w:rPr>
          <w:rFonts w:ascii="Arial" w:eastAsia="Times New Roman" w:hAnsi="Arial" w:cs="Arial"/>
          <w:kern w:val="3"/>
          <w:sz w:val="20"/>
          <w:szCs w:val="20"/>
          <w:lang w:eastAsia="zh-CN"/>
        </w:rPr>
      </w:pPr>
    </w:p>
    <w:p w14:paraId="2D74866E" w14:textId="77777777" w:rsidR="00312B81" w:rsidRPr="00A24AFE" w:rsidRDefault="00312B81" w:rsidP="00312B81">
      <w:pPr>
        <w:suppressAutoHyphens/>
        <w:autoSpaceDN w:val="0"/>
        <w:spacing w:after="0" w:line="240" w:lineRule="auto"/>
        <w:ind w:left="720"/>
        <w:jc w:val="both"/>
        <w:textAlignment w:val="baseline"/>
        <w:rPr>
          <w:rFonts w:ascii="Arial" w:eastAsia="Times New Roman" w:hAnsi="Arial" w:cs="Arial"/>
          <w:kern w:val="3"/>
          <w:sz w:val="20"/>
          <w:szCs w:val="20"/>
          <w:lang w:eastAsia="zh-CN"/>
        </w:rPr>
      </w:pPr>
    </w:p>
    <w:p w14:paraId="6A56018D" w14:textId="77777777" w:rsidR="00312B81" w:rsidRPr="00A24AFE" w:rsidRDefault="00312B81" w:rsidP="00354A84">
      <w:pPr>
        <w:widowControl w:val="0"/>
        <w:numPr>
          <w:ilvl w:val="0"/>
          <w:numId w:val="8"/>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 bomo naročniku v roku 8 dni od prejema njegovega poziva posredovali podatke o:</w:t>
      </w:r>
    </w:p>
    <w:p w14:paraId="00866507" w14:textId="77777777" w:rsidR="00312B81" w:rsidRPr="00A24AFE" w:rsidRDefault="00312B81" w:rsidP="00354A84">
      <w:pPr>
        <w:widowControl w:val="0"/>
        <w:numPr>
          <w:ilvl w:val="0"/>
          <w:numId w:val="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 xml:space="preserve">naših ustanoviteljih, družbenikih, vključno s tihimi družbeniki, delničarjih, </w:t>
      </w:r>
      <w:proofErr w:type="spellStart"/>
      <w:r w:rsidRPr="00A24AFE">
        <w:rPr>
          <w:rFonts w:ascii="Arial" w:eastAsia="Times New Roman" w:hAnsi="Arial" w:cs="Arial"/>
          <w:kern w:val="3"/>
          <w:sz w:val="20"/>
          <w:szCs w:val="20"/>
          <w:lang w:eastAsia="zh-CN"/>
        </w:rPr>
        <w:t>komanditistih</w:t>
      </w:r>
      <w:proofErr w:type="spellEnd"/>
      <w:r w:rsidRPr="00A24AFE">
        <w:rPr>
          <w:rFonts w:ascii="Arial" w:eastAsia="Times New Roman" w:hAnsi="Arial" w:cs="Arial"/>
          <w:kern w:val="3"/>
          <w:sz w:val="20"/>
          <w:szCs w:val="20"/>
          <w:lang w:eastAsia="zh-CN"/>
        </w:rPr>
        <w:t xml:space="preserve"> ali drugih lastnikih in podatke o lastniških deležih navedenih oseb;</w:t>
      </w:r>
    </w:p>
    <w:p w14:paraId="3EDE791D" w14:textId="77777777" w:rsidR="00312B81" w:rsidRPr="00A24AFE" w:rsidRDefault="00312B81" w:rsidP="00354A84">
      <w:pPr>
        <w:widowControl w:val="0"/>
        <w:numPr>
          <w:ilvl w:val="0"/>
          <w:numId w:val="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gospodarskih subjektih, za katere se glede na določbe zakona, ki ureja gospodarske službe, šteje, da so z nami povezane.</w:t>
      </w:r>
    </w:p>
    <w:p w14:paraId="77D91085" w14:textId="77777777" w:rsidR="00312B81" w:rsidRPr="00A24AFE" w:rsidRDefault="00312B81" w:rsidP="00312B81">
      <w:pPr>
        <w:suppressAutoHyphens/>
        <w:autoSpaceDN w:val="0"/>
        <w:spacing w:after="0" w:line="240" w:lineRule="auto"/>
        <w:ind w:left="720"/>
        <w:jc w:val="both"/>
        <w:textAlignment w:val="baseline"/>
        <w:rPr>
          <w:rFonts w:ascii="Arial" w:eastAsia="Times New Roman" w:hAnsi="Arial" w:cs="Arial"/>
          <w:kern w:val="3"/>
          <w:sz w:val="20"/>
          <w:szCs w:val="20"/>
          <w:lang w:eastAsia="zh-CN"/>
        </w:rPr>
      </w:pPr>
    </w:p>
    <w:p w14:paraId="5D5BB274" w14:textId="77777777" w:rsidR="00312B81" w:rsidRPr="00A24AFE" w:rsidRDefault="00312B81" w:rsidP="00312B81">
      <w:pPr>
        <w:suppressAutoHyphens/>
        <w:autoSpaceDN w:val="0"/>
        <w:spacing w:after="0" w:line="240" w:lineRule="auto"/>
        <w:ind w:left="720"/>
        <w:jc w:val="both"/>
        <w:textAlignment w:val="baseline"/>
        <w:rPr>
          <w:rFonts w:ascii="Arial" w:eastAsia="Times New Roman" w:hAnsi="Arial" w:cs="Arial"/>
          <w:kern w:val="3"/>
          <w:sz w:val="20"/>
          <w:szCs w:val="20"/>
          <w:lang w:eastAsia="zh-CN"/>
        </w:rPr>
      </w:pPr>
    </w:p>
    <w:p w14:paraId="21D9FAF6" w14:textId="77777777" w:rsidR="00312B81" w:rsidRPr="00A24AFE" w:rsidRDefault="00312B81" w:rsidP="00312B81">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Datum:</w:t>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006A587B" w:rsidRPr="00A24AFE">
        <w:rPr>
          <w:rFonts w:ascii="Arial" w:eastAsia="Times New Roman" w:hAnsi="Arial" w:cs="Arial"/>
          <w:kern w:val="3"/>
          <w:sz w:val="20"/>
          <w:szCs w:val="20"/>
          <w:lang w:eastAsia="zh-CN"/>
        </w:rPr>
        <w:t>P</w:t>
      </w:r>
      <w:r w:rsidRPr="00A24AFE">
        <w:rPr>
          <w:rFonts w:ascii="Arial" w:eastAsia="Times New Roman" w:hAnsi="Arial" w:cs="Arial"/>
          <w:kern w:val="3"/>
          <w:sz w:val="20"/>
          <w:szCs w:val="20"/>
          <w:lang w:eastAsia="zh-CN"/>
        </w:rPr>
        <w:t>odpis:</w:t>
      </w:r>
    </w:p>
    <w:p w14:paraId="427D7BA5" w14:textId="77777777" w:rsidR="00312B81" w:rsidRPr="00A24AFE" w:rsidRDefault="00312B81" w:rsidP="00312B81">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0"/>
          <w:szCs w:val="20"/>
          <w:lang w:eastAsia="zh-CN"/>
        </w:rPr>
      </w:pPr>
    </w:p>
    <w:p w14:paraId="62FD3F55" w14:textId="77777777" w:rsidR="00312B81" w:rsidRPr="00A24AFE" w:rsidRDefault="00312B81" w:rsidP="00312B81">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0"/>
          <w:szCs w:val="20"/>
          <w:lang w:eastAsia="zh-CN"/>
        </w:rPr>
      </w:pPr>
    </w:p>
    <w:p w14:paraId="28738A47" w14:textId="77777777" w:rsidR="00242DAA" w:rsidRPr="00A24AFE" w:rsidRDefault="00312B81" w:rsidP="00312B81">
      <w:p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ab/>
        <w:t>_________________</w:t>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t>___________________</w:t>
      </w:r>
      <w:r w:rsidR="00242DAA" w:rsidRPr="00A24AFE">
        <w:rPr>
          <w:rFonts w:ascii="Arial" w:eastAsia="Times New Roman" w:hAnsi="Arial" w:cs="Arial"/>
          <w:kern w:val="3"/>
          <w:sz w:val="20"/>
          <w:szCs w:val="20"/>
          <w:lang w:eastAsia="zh-CN"/>
        </w:rPr>
        <w:t xml:space="preserve"> </w:t>
      </w:r>
    </w:p>
    <w:p w14:paraId="738C9CEF" w14:textId="77777777" w:rsidR="00242DAA" w:rsidRPr="00A24AFE" w:rsidRDefault="00242DAA" w:rsidP="00312B81">
      <w:pPr>
        <w:suppressAutoHyphens/>
        <w:autoSpaceDN w:val="0"/>
        <w:spacing w:after="0" w:line="240" w:lineRule="auto"/>
        <w:jc w:val="both"/>
        <w:textAlignment w:val="baseline"/>
        <w:rPr>
          <w:rFonts w:ascii="Arial" w:eastAsia="Times New Roman" w:hAnsi="Arial" w:cs="Arial"/>
          <w:kern w:val="3"/>
          <w:sz w:val="20"/>
          <w:szCs w:val="20"/>
          <w:lang w:eastAsia="zh-CN"/>
        </w:rPr>
      </w:pPr>
    </w:p>
    <w:p w14:paraId="746D602D" w14:textId="77777777" w:rsidR="00242DAA" w:rsidRPr="006A587B" w:rsidRDefault="00242DAA"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230F9928" w14:textId="77777777" w:rsidR="00242DAA" w:rsidRPr="006A587B" w:rsidRDefault="00242DAA"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28736248" w14:textId="77777777" w:rsidR="00242DAA" w:rsidRPr="006A587B" w:rsidRDefault="00242DAA"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6D8E3A52" w14:textId="77777777" w:rsidR="00242DAA" w:rsidRPr="006A587B" w:rsidRDefault="00242DAA"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046057A6" w14:textId="77777777" w:rsidR="00BB17B9" w:rsidRDefault="00BB17B9"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7F0F3885" w14:textId="77777777" w:rsidR="00A24AFE" w:rsidRDefault="00A24AFE"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05F82F85" w14:textId="77777777" w:rsidR="00A24AFE" w:rsidRDefault="00A24AFE"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1D43B5B2" w14:textId="77777777" w:rsidR="00A24AFE" w:rsidRDefault="00A24AFE"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499E1FDE" w14:textId="77777777" w:rsidR="00A24AFE" w:rsidRDefault="00A24AFE"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523955F3" w14:textId="77777777" w:rsidR="00A24AFE" w:rsidRDefault="00A24AFE"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7CA31DFF" w14:textId="77777777" w:rsidR="00A24AFE" w:rsidRPr="006A587B" w:rsidRDefault="00A24AFE"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7F948BE3" w14:textId="77777777" w:rsidR="00242DAA" w:rsidRPr="006A587B" w:rsidRDefault="00242DAA" w:rsidP="00312B81">
      <w:pPr>
        <w:suppressAutoHyphens/>
        <w:autoSpaceDN w:val="0"/>
        <w:spacing w:after="0" w:line="240" w:lineRule="auto"/>
        <w:jc w:val="both"/>
        <w:textAlignment w:val="baseline"/>
        <w:rPr>
          <w:rFonts w:ascii="Arial" w:eastAsia="Times New Roman" w:hAnsi="Arial" w:cs="Arial"/>
          <w:b/>
          <w:bCs/>
          <w:kern w:val="3"/>
          <w:lang w:eastAsia="zh-CN"/>
        </w:rPr>
      </w:pPr>
      <w:r w:rsidRPr="006A587B">
        <w:rPr>
          <w:rFonts w:ascii="Arial" w:eastAsia="Times New Roman" w:hAnsi="Arial" w:cs="Arial"/>
          <w:b/>
          <w:bCs/>
          <w:kern w:val="3"/>
          <w:lang w:eastAsia="zh-CN"/>
        </w:rPr>
        <w:lastRenderedPageBreak/>
        <w:t>OBR 3</w:t>
      </w:r>
    </w:p>
    <w:p w14:paraId="00C781CC" w14:textId="77777777" w:rsidR="00312B81" w:rsidRPr="00312B81" w:rsidRDefault="00312B81" w:rsidP="00312B81">
      <w:pPr>
        <w:suppressAutoHyphens/>
        <w:autoSpaceDN w:val="0"/>
        <w:spacing w:after="0" w:line="240" w:lineRule="auto"/>
        <w:jc w:val="both"/>
        <w:textAlignment w:val="baseline"/>
        <w:rPr>
          <w:rFonts w:ascii="Arial" w:eastAsia="Times New Roman" w:hAnsi="Arial" w:cs="Arial"/>
          <w:kern w:val="3"/>
          <w:sz w:val="20"/>
          <w:szCs w:val="20"/>
          <w:lang w:eastAsia="zh-CN"/>
        </w:rPr>
      </w:pPr>
      <w:r w:rsidRPr="00312B81">
        <w:rPr>
          <w:rFonts w:ascii="Arial" w:eastAsia="Times New Roman" w:hAnsi="Arial" w:cs="Arial"/>
          <w:kern w:val="3"/>
          <w:sz w:val="22"/>
          <w:szCs w:val="22"/>
          <w:lang w:eastAsia="zh-CN"/>
        </w:rPr>
        <w:tab/>
      </w:r>
      <w:r w:rsidRPr="00312B81">
        <w:rPr>
          <w:rFonts w:ascii="Arial" w:eastAsia="Times New Roman" w:hAnsi="Arial" w:cs="Arial"/>
          <w:kern w:val="3"/>
          <w:sz w:val="22"/>
          <w:szCs w:val="22"/>
          <w:lang w:eastAsia="zh-CN"/>
        </w:rPr>
        <w:tab/>
      </w:r>
      <w:r w:rsidRPr="00312B81">
        <w:rPr>
          <w:rFonts w:ascii="Arial" w:eastAsia="Times New Roman" w:hAnsi="Arial" w:cs="Arial"/>
          <w:kern w:val="3"/>
          <w:sz w:val="22"/>
          <w:szCs w:val="22"/>
          <w:lang w:eastAsia="zh-CN"/>
        </w:rPr>
        <w:tab/>
      </w:r>
      <w:r w:rsidRPr="00312B81">
        <w:rPr>
          <w:rFonts w:ascii="Arial" w:eastAsia="Times New Roman" w:hAnsi="Arial" w:cs="Arial"/>
          <w:kern w:val="3"/>
          <w:sz w:val="22"/>
          <w:szCs w:val="22"/>
          <w:lang w:eastAsia="zh-CN"/>
        </w:rPr>
        <w:tab/>
      </w:r>
      <w:r w:rsidRPr="00312B81">
        <w:rPr>
          <w:rFonts w:ascii="Arial" w:eastAsia="Times New Roman" w:hAnsi="Arial" w:cs="Arial"/>
          <w:kern w:val="3"/>
          <w:sz w:val="22"/>
          <w:szCs w:val="22"/>
          <w:lang w:eastAsia="zh-CN"/>
        </w:rPr>
        <w:tab/>
      </w:r>
      <w:r w:rsidRPr="00312B81">
        <w:rPr>
          <w:rFonts w:ascii="Arial" w:eastAsia="Times New Roman" w:hAnsi="Arial" w:cs="Arial"/>
          <w:kern w:val="3"/>
          <w:sz w:val="22"/>
          <w:szCs w:val="22"/>
          <w:lang w:eastAsia="zh-CN"/>
        </w:rPr>
        <w:tab/>
      </w:r>
    </w:p>
    <w:p w14:paraId="00CB2C2E" w14:textId="77777777" w:rsidR="001C7D80" w:rsidRPr="00685A3F" w:rsidRDefault="001C7D80" w:rsidP="001C7D80">
      <w:pPr>
        <w:rPr>
          <w:rFonts w:ascii="Arial" w:hAnsi="Arial" w:cs="Arial"/>
          <w:lang w:eastAsia="sl-SI"/>
        </w:rPr>
      </w:pPr>
    </w:p>
    <w:p w14:paraId="0D6A959D" w14:textId="77777777" w:rsidR="00242DAA" w:rsidRPr="00685A3F" w:rsidRDefault="00242DAA" w:rsidP="00242DAA">
      <w:pPr>
        <w:pStyle w:val="Brezrazmikov"/>
        <w:jc w:val="center"/>
        <w:rPr>
          <w:rFonts w:ascii="Arial" w:hAnsi="Arial" w:cs="Arial"/>
          <w:b/>
          <w:sz w:val="28"/>
          <w:szCs w:val="28"/>
          <w:lang w:val="sl-SI" w:eastAsia="sl-SI"/>
        </w:rPr>
      </w:pPr>
      <w:r w:rsidRPr="00685A3F">
        <w:rPr>
          <w:rFonts w:ascii="Arial" w:hAnsi="Arial" w:cs="Arial"/>
          <w:b/>
          <w:sz w:val="28"/>
          <w:szCs w:val="28"/>
          <w:lang w:val="sl-SI" w:eastAsia="sl-SI"/>
        </w:rPr>
        <w:t>PROTIKORUPCIJSKA IZJAVA</w:t>
      </w:r>
    </w:p>
    <w:p w14:paraId="4CFA7027" w14:textId="77777777" w:rsidR="00242DAA" w:rsidRPr="00685A3F" w:rsidRDefault="00242DAA" w:rsidP="00242DAA">
      <w:pPr>
        <w:pStyle w:val="Brezrazmikov"/>
        <w:jc w:val="both"/>
        <w:rPr>
          <w:rFonts w:ascii="Arial" w:eastAsia="Times New Roman" w:hAnsi="Arial" w:cs="Arial"/>
          <w:lang w:val="sl-SI" w:eastAsia="sl-SI"/>
        </w:rPr>
      </w:pPr>
    </w:p>
    <w:p w14:paraId="3EAD57A1" w14:textId="77777777" w:rsidR="00242DAA" w:rsidRPr="00685A3F" w:rsidRDefault="00242DAA" w:rsidP="00242DAA">
      <w:pPr>
        <w:pStyle w:val="Brezrazmikov"/>
        <w:jc w:val="both"/>
        <w:rPr>
          <w:rFonts w:ascii="Arial" w:eastAsia="Times New Roman" w:hAnsi="Arial" w:cs="Arial"/>
          <w:lang w:val="sl-SI" w:eastAsia="sl-SI"/>
        </w:rPr>
      </w:pPr>
    </w:p>
    <w:p w14:paraId="1B079A5A" w14:textId="77777777" w:rsidR="00242DAA" w:rsidRPr="006A587B" w:rsidRDefault="00242DAA" w:rsidP="00242DAA">
      <w:pPr>
        <w:pStyle w:val="Brezrazmikov"/>
        <w:spacing w:line="276" w:lineRule="auto"/>
        <w:jc w:val="both"/>
        <w:rPr>
          <w:rFonts w:ascii="Arial" w:eastAsia="Times New Roman" w:hAnsi="Arial" w:cs="Arial"/>
          <w:b/>
          <w:sz w:val="22"/>
          <w:szCs w:val="22"/>
          <w:lang w:val="sl-SI" w:eastAsia="sl-SI"/>
        </w:rPr>
      </w:pPr>
      <w:r w:rsidRPr="006A587B">
        <w:rPr>
          <w:rFonts w:ascii="Arial" w:eastAsia="Times New Roman" w:hAnsi="Arial" w:cs="Arial"/>
          <w:b/>
          <w:sz w:val="22"/>
          <w:szCs w:val="22"/>
          <w:lang w:val="sl-SI" w:eastAsia="sl-SI"/>
        </w:rPr>
        <w:t xml:space="preserve">Ponudnik (partner, podizvajalec): </w:t>
      </w:r>
      <w:r w:rsidRPr="006A587B">
        <w:rPr>
          <w:rFonts w:ascii="Arial" w:hAnsi="Arial" w:cs="Arial"/>
          <w:bCs/>
          <w:iCs/>
          <w:sz w:val="22"/>
          <w:szCs w:val="22"/>
          <w:lang w:val="sl-SI"/>
        </w:rPr>
        <w:fldChar w:fldCharType="begin">
          <w:ffData>
            <w:name w:val="Besedilo12"/>
            <w:enabled/>
            <w:calcOnExit w:val="0"/>
            <w:textInput/>
          </w:ffData>
        </w:fldChar>
      </w:r>
      <w:r w:rsidRPr="006A587B">
        <w:rPr>
          <w:rFonts w:ascii="Arial" w:hAnsi="Arial" w:cs="Arial"/>
          <w:bCs/>
          <w:iCs/>
          <w:sz w:val="22"/>
          <w:szCs w:val="22"/>
          <w:lang w:val="sl-SI"/>
        </w:rPr>
        <w:instrText xml:space="preserve"> FORMTEXT </w:instrText>
      </w:r>
      <w:r w:rsidRPr="006A587B">
        <w:rPr>
          <w:rFonts w:ascii="Arial" w:hAnsi="Arial" w:cs="Arial"/>
          <w:bCs/>
          <w:iCs/>
          <w:sz w:val="22"/>
          <w:szCs w:val="22"/>
          <w:lang w:val="sl-SI"/>
        </w:rPr>
      </w:r>
      <w:r w:rsidRPr="006A587B">
        <w:rPr>
          <w:rFonts w:ascii="Arial" w:hAnsi="Arial" w:cs="Arial"/>
          <w:bCs/>
          <w:iCs/>
          <w:sz w:val="22"/>
          <w:szCs w:val="22"/>
          <w:lang w:val="sl-SI"/>
        </w:rPr>
        <w:fldChar w:fldCharType="separate"/>
      </w:r>
      <w:r w:rsidRPr="006A587B">
        <w:rPr>
          <w:rFonts w:ascii="Arial" w:hAnsi="Arial" w:cs="Arial"/>
          <w:bCs/>
          <w:iCs/>
          <w:sz w:val="22"/>
          <w:szCs w:val="22"/>
          <w:lang w:val="sl-SI"/>
        </w:rPr>
        <w:t> </w:t>
      </w:r>
      <w:r w:rsidRPr="006A587B">
        <w:rPr>
          <w:rFonts w:ascii="Arial" w:hAnsi="Arial" w:cs="Arial"/>
          <w:bCs/>
          <w:iCs/>
          <w:sz w:val="22"/>
          <w:szCs w:val="22"/>
          <w:lang w:val="sl-SI"/>
        </w:rPr>
        <w:t> </w:t>
      </w:r>
      <w:r w:rsidRPr="006A587B">
        <w:rPr>
          <w:rFonts w:ascii="Arial" w:hAnsi="Arial" w:cs="Arial"/>
          <w:bCs/>
          <w:iCs/>
          <w:sz w:val="22"/>
          <w:szCs w:val="22"/>
          <w:lang w:val="sl-SI"/>
        </w:rPr>
        <w:t> </w:t>
      </w:r>
      <w:r w:rsidRPr="006A587B">
        <w:rPr>
          <w:rFonts w:ascii="Arial" w:hAnsi="Arial" w:cs="Arial"/>
          <w:bCs/>
          <w:iCs/>
          <w:sz w:val="22"/>
          <w:szCs w:val="22"/>
          <w:lang w:val="sl-SI"/>
        </w:rPr>
        <w:t> </w:t>
      </w:r>
      <w:r w:rsidRPr="006A587B">
        <w:rPr>
          <w:rFonts w:ascii="Arial" w:hAnsi="Arial" w:cs="Arial"/>
          <w:bCs/>
          <w:iCs/>
          <w:sz w:val="22"/>
          <w:szCs w:val="22"/>
          <w:lang w:val="sl-SI"/>
        </w:rPr>
        <w:t xml:space="preserve">                                                       </w:t>
      </w:r>
      <w:r w:rsidRPr="006A587B">
        <w:rPr>
          <w:rFonts w:ascii="Arial" w:hAnsi="Arial" w:cs="Arial"/>
          <w:bCs/>
          <w:iCs/>
          <w:sz w:val="22"/>
          <w:szCs w:val="22"/>
          <w:lang w:val="sl-SI"/>
        </w:rPr>
        <w:fldChar w:fldCharType="end"/>
      </w:r>
    </w:p>
    <w:p w14:paraId="0DB92087" w14:textId="77777777" w:rsidR="00242DAA" w:rsidRPr="006A587B" w:rsidRDefault="00242DAA" w:rsidP="00242DAA">
      <w:pPr>
        <w:pStyle w:val="Brezrazmikov"/>
        <w:spacing w:line="276" w:lineRule="auto"/>
        <w:jc w:val="both"/>
        <w:rPr>
          <w:rFonts w:ascii="Arial" w:eastAsia="Times New Roman" w:hAnsi="Arial" w:cs="Arial"/>
          <w:sz w:val="22"/>
          <w:szCs w:val="22"/>
          <w:lang w:val="sl-SI" w:eastAsia="sl-SI"/>
        </w:rPr>
      </w:pPr>
    </w:p>
    <w:p w14:paraId="12218681" w14:textId="77777777" w:rsidR="00242DAA" w:rsidRPr="00A24AFE" w:rsidRDefault="00242DAA" w:rsidP="00242DAA">
      <w:pPr>
        <w:spacing w:line="276" w:lineRule="auto"/>
        <w:jc w:val="both"/>
        <w:rPr>
          <w:rFonts w:ascii="Arial" w:eastAsia="Times New Roman" w:hAnsi="Arial" w:cs="Arial"/>
          <w:sz w:val="20"/>
          <w:szCs w:val="20"/>
          <w:lang w:eastAsia="sl-SI"/>
        </w:rPr>
      </w:pPr>
      <w:r w:rsidRPr="00A24AFE">
        <w:rPr>
          <w:rFonts w:ascii="Arial" w:eastAsia="Times New Roman" w:hAnsi="Arial" w:cs="Arial"/>
          <w:sz w:val="20"/>
          <w:szCs w:val="20"/>
          <w:lang w:eastAsia="sl-SI"/>
        </w:rPr>
        <w:t xml:space="preserve">na javnem razpisu: </w:t>
      </w:r>
      <w:r w:rsidRPr="00A24AFE">
        <w:rPr>
          <w:rFonts w:ascii="Arial" w:eastAsia="Times New Roman" w:hAnsi="Arial" w:cs="Arial"/>
          <w:b/>
          <w:sz w:val="20"/>
          <w:szCs w:val="20"/>
          <w:lang w:eastAsia="sl-SI"/>
        </w:rPr>
        <w:t>»</w:t>
      </w:r>
      <w:r w:rsidR="0056044A" w:rsidRPr="00A24AFE">
        <w:rPr>
          <w:rFonts w:ascii="Arial" w:hAnsi="Arial" w:cs="Arial"/>
          <w:b/>
          <w:bCs/>
          <w:sz w:val="20"/>
          <w:szCs w:val="20"/>
        </w:rPr>
        <w:t>Izdelava projektne dokumentacije za Kampus Vrazov trg KVT II</w:t>
      </w:r>
      <w:r w:rsidRPr="00A24AFE">
        <w:rPr>
          <w:rFonts w:ascii="Arial" w:eastAsia="Times New Roman" w:hAnsi="Arial" w:cs="Arial"/>
          <w:b/>
          <w:sz w:val="20"/>
          <w:szCs w:val="20"/>
          <w:lang w:eastAsia="sl-SI"/>
        </w:rPr>
        <w:t>«</w:t>
      </w:r>
    </w:p>
    <w:p w14:paraId="2B31C3D4" w14:textId="77777777" w:rsidR="00242DAA" w:rsidRPr="00A24AFE" w:rsidRDefault="00242DAA" w:rsidP="00242DAA">
      <w:pPr>
        <w:pStyle w:val="Brezrazmikov"/>
        <w:spacing w:line="276" w:lineRule="auto"/>
        <w:jc w:val="both"/>
        <w:rPr>
          <w:rFonts w:ascii="Arial" w:eastAsia="Times New Roman" w:hAnsi="Arial" w:cs="Arial"/>
          <w:sz w:val="20"/>
          <w:szCs w:val="20"/>
          <w:lang w:val="sl-SI" w:eastAsia="sl-SI"/>
        </w:rPr>
      </w:pPr>
    </w:p>
    <w:p w14:paraId="2F326200" w14:textId="77777777" w:rsidR="00242DAA" w:rsidRPr="00A24AFE" w:rsidRDefault="00242DAA" w:rsidP="00242DAA">
      <w:pPr>
        <w:pStyle w:val="Brezrazmikov"/>
        <w:spacing w:line="276" w:lineRule="auto"/>
        <w:jc w:val="both"/>
        <w:rPr>
          <w:rFonts w:ascii="Arial" w:eastAsia="Times New Roman" w:hAnsi="Arial" w:cs="Arial"/>
          <w:sz w:val="20"/>
          <w:szCs w:val="20"/>
          <w:lang w:val="sl-SI" w:eastAsia="sl-SI"/>
        </w:rPr>
      </w:pPr>
      <w:r w:rsidRPr="00A24AFE">
        <w:rPr>
          <w:rFonts w:ascii="Arial" w:eastAsia="Times New Roman" w:hAnsi="Arial" w:cs="Arial"/>
          <w:color w:val="000000"/>
          <w:sz w:val="20"/>
          <w:szCs w:val="20"/>
          <w:lang w:val="sl-SI" w:eastAsia="sl-SI"/>
        </w:rPr>
        <w:t xml:space="preserve">Določba 1. odst. </w:t>
      </w:r>
      <w:r w:rsidRPr="00A24AFE">
        <w:rPr>
          <w:rFonts w:ascii="Arial" w:eastAsia="Times New Roman" w:hAnsi="Arial" w:cs="Arial"/>
          <w:sz w:val="20"/>
          <w:szCs w:val="20"/>
          <w:lang w:val="sl-SI" w:eastAsia="sl-SI"/>
        </w:rPr>
        <w:t xml:space="preserve">35. člena Zakona o integriteti in preprečevanju korupcije (ZIntPK-UPB2, </w:t>
      </w:r>
      <w:proofErr w:type="spellStart"/>
      <w:r w:rsidRPr="00A24AFE">
        <w:rPr>
          <w:rFonts w:ascii="Arial" w:eastAsia="Times New Roman" w:hAnsi="Arial" w:cs="Arial"/>
          <w:sz w:val="20"/>
          <w:szCs w:val="20"/>
          <w:lang w:val="sl-SI" w:eastAsia="sl-SI"/>
        </w:rPr>
        <w:t>Ur.l</w:t>
      </w:r>
      <w:proofErr w:type="spellEnd"/>
      <w:r w:rsidRPr="00A24AFE">
        <w:rPr>
          <w:rFonts w:ascii="Arial" w:eastAsia="Times New Roman" w:hAnsi="Arial" w:cs="Arial"/>
          <w:sz w:val="20"/>
          <w:szCs w:val="20"/>
          <w:lang w:val="sl-SI" w:eastAsia="sl-SI"/>
        </w:rPr>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AE66681" w14:textId="77777777" w:rsidR="00242DAA" w:rsidRPr="00A24AFE" w:rsidRDefault="00242DAA" w:rsidP="00242DAA">
      <w:pPr>
        <w:pStyle w:val="Brezrazmikov"/>
        <w:spacing w:line="276" w:lineRule="auto"/>
        <w:jc w:val="both"/>
        <w:rPr>
          <w:rFonts w:ascii="Arial" w:eastAsia="Times New Roman" w:hAnsi="Arial" w:cs="Arial"/>
          <w:sz w:val="20"/>
          <w:szCs w:val="20"/>
          <w:lang w:val="sl-SI" w:eastAsia="sl-SI"/>
        </w:rPr>
      </w:pPr>
    </w:p>
    <w:p w14:paraId="33F727CC" w14:textId="77777777" w:rsidR="00242DAA" w:rsidRPr="00A24AFE" w:rsidRDefault="00242DAA" w:rsidP="00242DAA">
      <w:pPr>
        <w:pStyle w:val="Brezrazmikov"/>
        <w:spacing w:line="276" w:lineRule="auto"/>
        <w:jc w:val="both"/>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BBE9B25" w14:textId="77777777" w:rsidR="00242DAA" w:rsidRPr="00A24AFE" w:rsidRDefault="00242DAA" w:rsidP="00242DAA">
      <w:pPr>
        <w:pStyle w:val="Brezrazmikov"/>
        <w:spacing w:line="276" w:lineRule="auto"/>
        <w:jc w:val="both"/>
        <w:rPr>
          <w:rFonts w:ascii="Arial" w:eastAsia="Times New Roman" w:hAnsi="Arial" w:cs="Arial"/>
          <w:sz w:val="20"/>
          <w:szCs w:val="20"/>
          <w:lang w:val="sl-SI" w:eastAsia="sl-SI"/>
        </w:rPr>
      </w:pPr>
    </w:p>
    <w:p w14:paraId="4A52B2B5" w14:textId="77777777" w:rsidR="00242DAA" w:rsidRPr="00A24AFE" w:rsidRDefault="00242DAA" w:rsidP="00242DAA">
      <w:pPr>
        <w:pStyle w:val="Brezrazmikov"/>
        <w:spacing w:line="276" w:lineRule="auto"/>
        <w:jc w:val="both"/>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 xml:space="preserve">Izjavljamo, da nismo uvrščeni v evidenco poslovnih subjektov iz 35. člena Zakona o integriteti in preprečevanju korupcije (ZIntPK-UPB2, </w:t>
      </w:r>
      <w:proofErr w:type="spellStart"/>
      <w:r w:rsidRPr="00A24AFE">
        <w:rPr>
          <w:rFonts w:ascii="Arial" w:eastAsia="Times New Roman" w:hAnsi="Arial" w:cs="Arial"/>
          <w:sz w:val="20"/>
          <w:szCs w:val="20"/>
          <w:lang w:val="sl-SI" w:eastAsia="sl-SI"/>
        </w:rPr>
        <w:t>Ur.l</w:t>
      </w:r>
      <w:proofErr w:type="spellEnd"/>
      <w:r w:rsidRPr="00A24AFE">
        <w:rPr>
          <w:rFonts w:ascii="Arial" w:eastAsia="Times New Roman" w:hAnsi="Arial" w:cs="Arial"/>
          <w:sz w:val="20"/>
          <w:szCs w:val="20"/>
          <w:lang w:val="sl-SI" w:eastAsia="sl-SI"/>
        </w:rPr>
        <w:t xml:space="preserve">. RS 69/11). </w:t>
      </w:r>
    </w:p>
    <w:p w14:paraId="619EA28B" w14:textId="77777777" w:rsidR="00242DAA" w:rsidRPr="00A24AFE" w:rsidRDefault="00242DAA" w:rsidP="00242DAA">
      <w:pPr>
        <w:pStyle w:val="Brezrazmikov"/>
        <w:spacing w:line="276" w:lineRule="auto"/>
        <w:jc w:val="both"/>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ab/>
      </w:r>
    </w:p>
    <w:p w14:paraId="1DCE91B4" w14:textId="77777777" w:rsidR="00242DAA" w:rsidRPr="00A24AFE" w:rsidRDefault="00242DAA" w:rsidP="00242DAA">
      <w:pPr>
        <w:pStyle w:val="Brezrazmikov"/>
        <w:spacing w:line="276" w:lineRule="auto"/>
        <w:jc w:val="both"/>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 xml:space="preserve">Pogodba ali druge oblike pridobivanja sredstev, ki so v nasprotju z določbami 35. člena </w:t>
      </w:r>
      <w:proofErr w:type="spellStart"/>
      <w:r w:rsidRPr="00A24AFE">
        <w:rPr>
          <w:rFonts w:ascii="Arial" w:eastAsia="Times New Roman" w:hAnsi="Arial" w:cs="Arial"/>
          <w:sz w:val="20"/>
          <w:szCs w:val="20"/>
          <w:lang w:val="sl-SI" w:eastAsia="sl-SI"/>
        </w:rPr>
        <w:t>ZIntPK</w:t>
      </w:r>
      <w:proofErr w:type="spellEnd"/>
      <w:r w:rsidRPr="00A24AFE">
        <w:rPr>
          <w:rFonts w:ascii="Arial" w:eastAsia="Times New Roman" w:hAnsi="Arial" w:cs="Arial"/>
          <w:sz w:val="20"/>
          <w:szCs w:val="20"/>
          <w:lang w:val="sl-SI" w:eastAsia="sl-SI"/>
        </w:rPr>
        <w:t>, so nične.</w:t>
      </w:r>
    </w:p>
    <w:p w14:paraId="18B86CC0" w14:textId="77777777" w:rsidR="00242DAA" w:rsidRPr="00A24AFE" w:rsidRDefault="00242DAA" w:rsidP="00242DAA">
      <w:pPr>
        <w:pStyle w:val="Brezrazmikov"/>
        <w:jc w:val="both"/>
        <w:rPr>
          <w:rFonts w:ascii="Arial" w:eastAsia="Times New Roman" w:hAnsi="Arial" w:cs="Arial"/>
          <w:sz w:val="20"/>
          <w:szCs w:val="20"/>
          <w:lang w:val="sl-SI" w:eastAsia="sl-SI"/>
        </w:rPr>
      </w:pPr>
    </w:p>
    <w:p w14:paraId="7630CABA" w14:textId="77777777" w:rsidR="001C7D80" w:rsidRPr="00A24AFE" w:rsidRDefault="001C7D80" w:rsidP="001C7D80">
      <w:pPr>
        <w:rPr>
          <w:rFonts w:ascii="Arial" w:hAnsi="Arial" w:cs="Arial"/>
          <w:sz w:val="20"/>
          <w:szCs w:val="20"/>
          <w:lang w:eastAsia="sl-SI"/>
        </w:rPr>
      </w:pPr>
    </w:p>
    <w:p w14:paraId="48DE3EA0" w14:textId="77777777" w:rsidR="00242DAA" w:rsidRPr="00A24AFE" w:rsidRDefault="00242DAA" w:rsidP="006A587B">
      <w:pPr>
        <w:tabs>
          <w:tab w:val="left" w:pos="5103"/>
        </w:tabs>
        <w:suppressAutoHyphens/>
        <w:autoSpaceDN w:val="0"/>
        <w:spacing w:after="0" w:line="240" w:lineRule="auto"/>
        <w:ind w:left="708" w:firstLine="1"/>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Datum:</w:t>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t>Podpis:</w:t>
      </w:r>
    </w:p>
    <w:p w14:paraId="1115601D" w14:textId="77777777" w:rsidR="00242DAA" w:rsidRPr="00A24AFE" w:rsidRDefault="00242DAA" w:rsidP="00242DAA">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0"/>
          <w:szCs w:val="20"/>
          <w:lang w:eastAsia="zh-CN"/>
        </w:rPr>
      </w:pPr>
    </w:p>
    <w:p w14:paraId="7C14DFCB" w14:textId="77777777" w:rsidR="00242DAA" w:rsidRPr="00A24AFE" w:rsidRDefault="00242DAA" w:rsidP="00242DAA">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0"/>
          <w:szCs w:val="20"/>
          <w:lang w:eastAsia="zh-CN"/>
        </w:rPr>
      </w:pPr>
    </w:p>
    <w:p w14:paraId="47DA75D7" w14:textId="77777777" w:rsidR="00242DAA" w:rsidRPr="00A24AFE" w:rsidRDefault="00242DAA" w:rsidP="00242DAA">
      <w:p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ab/>
        <w:t>_________________</w:t>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t xml:space="preserve">___________________ </w:t>
      </w:r>
    </w:p>
    <w:p w14:paraId="22E7A621" w14:textId="77777777" w:rsidR="00242DAA" w:rsidRPr="00A24AFE" w:rsidRDefault="00242DAA" w:rsidP="00242DAA">
      <w:pPr>
        <w:suppressAutoHyphens/>
        <w:autoSpaceDN w:val="0"/>
        <w:spacing w:after="0" w:line="240" w:lineRule="auto"/>
        <w:jc w:val="both"/>
        <w:textAlignment w:val="baseline"/>
        <w:rPr>
          <w:rFonts w:ascii="Arial" w:eastAsia="Times New Roman" w:hAnsi="Arial" w:cs="Arial"/>
          <w:kern w:val="3"/>
          <w:sz w:val="20"/>
          <w:szCs w:val="20"/>
          <w:lang w:eastAsia="zh-CN"/>
        </w:rPr>
      </w:pPr>
    </w:p>
    <w:p w14:paraId="2BDCFE7B" w14:textId="77777777" w:rsidR="001C7D80" w:rsidRPr="00A24AFE" w:rsidRDefault="001C7D80" w:rsidP="001C7D80">
      <w:pPr>
        <w:rPr>
          <w:rFonts w:ascii="Arial" w:hAnsi="Arial" w:cs="Arial"/>
          <w:sz w:val="20"/>
          <w:szCs w:val="20"/>
          <w:lang w:eastAsia="sl-SI"/>
        </w:rPr>
      </w:pPr>
    </w:p>
    <w:p w14:paraId="581B7AE4" w14:textId="77777777" w:rsidR="00242DAA" w:rsidRPr="00685A3F" w:rsidRDefault="00242DAA" w:rsidP="001C7D80">
      <w:pPr>
        <w:rPr>
          <w:rFonts w:ascii="Arial" w:hAnsi="Arial" w:cs="Arial"/>
          <w:lang w:eastAsia="sl-SI"/>
        </w:rPr>
      </w:pPr>
    </w:p>
    <w:p w14:paraId="31465E3C" w14:textId="77777777" w:rsidR="00242DAA" w:rsidRPr="00685A3F" w:rsidRDefault="00242DAA" w:rsidP="001C7D80">
      <w:pPr>
        <w:rPr>
          <w:rFonts w:ascii="Arial" w:hAnsi="Arial" w:cs="Arial"/>
          <w:lang w:eastAsia="sl-SI"/>
        </w:rPr>
      </w:pPr>
    </w:p>
    <w:p w14:paraId="739A02BA" w14:textId="77777777" w:rsidR="00242DAA" w:rsidRPr="00685A3F" w:rsidRDefault="00242DAA" w:rsidP="001C7D80">
      <w:pPr>
        <w:rPr>
          <w:rFonts w:ascii="Arial" w:hAnsi="Arial" w:cs="Arial"/>
          <w:lang w:eastAsia="sl-SI"/>
        </w:rPr>
      </w:pPr>
    </w:p>
    <w:p w14:paraId="76679F17" w14:textId="77777777" w:rsidR="00242DAA" w:rsidRDefault="00242DAA" w:rsidP="001C7D80">
      <w:pPr>
        <w:rPr>
          <w:rFonts w:ascii="Arial" w:hAnsi="Arial" w:cs="Arial"/>
          <w:lang w:eastAsia="sl-SI"/>
        </w:rPr>
      </w:pPr>
    </w:p>
    <w:p w14:paraId="004F2993" w14:textId="77777777" w:rsidR="00A24AFE" w:rsidRDefault="00A24AFE" w:rsidP="001C7D80">
      <w:pPr>
        <w:rPr>
          <w:rFonts w:ascii="Arial" w:hAnsi="Arial" w:cs="Arial"/>
          <w:lang w:eastAsia="sl-SI"/>
        </w:rPr>
      </w:pPr>
    </w:p>
    <w:p w14:paraId="77FA9563" w14:textId="77777777" w:rsidR="00A24AFE" w:rsidRDefault="00A24AFE" w:rsidP="001C7D80">
      <w:pPr>
        <w:rPr>
          <w:rFonts w:ascii="Arial" w:hAnsi="Arial" w:cs="Arial"/>
          <w:lang w:eastAsia="sl-SI"/>
        </w:rPr>
      </w:pPr>
    </w:p>
    <w:p w14:paraId="6341DE84" w14:textId="77777777" w:rsidR="00A24AFE" w:rsidRDefault="00A24AFE" w:rsidP="001C7D80">
      <w:pPr>
        <w:rPr>
          <w:rFonts w:ascii="Arial" w:hAnsi="Arial" w:cs="Arial"/>
          <w:lang w:eastAsia="sl-SI"/>
        </w:rPr>
      </w:pPr>
    </w:p>
    <w:p w14:paraId="7102573A" w14:textId="77777777" w:rsidR="00A24AFE" w:rsidRDefault="00A24AFE" w:rsidP="001C7D80">
      <w:pPr>
        <w:rPr>
          <w:rFonts w:ascii="Arial" w:hAnsi="Arial" w:cs="Arial"/>
          <w:lang w:eastAsia="sl-SI"/>
        </w:rPr>
      </w:pPr>
    </w:p>
    <w:p w14:paraId="01D92DC8" w14:textId="77777777" w:rsidR="00A24AFE" w:rsidRDefault="00A24AFE" w:rsidP="001C7D80">
      <w:pPr>
        <w:rPr>
          <w:rFonts w:ascii="Arial" w:hAnsi="Arial" w:cs="Arial"/>
          <w:lang w:eastAsia="sl-SI"/>
        </w:rPr>
      </w:pPr>
    </w:p>
    <w:p w14:paraId="7D5EB0CE" w14:textId="77777777" w:rsidR="00F96B81" w:rsidRDefault="00F96B81" w:rsidP="001C7D80">
      <w:pPr>
        <w:rPr>
          <w:rFonts w:ascii="Arial" w:hAnsi="Arial" w:cs="Arial"/>
          <w:lang w:eastAsia="sl-SI"/>
        </w:rPr>
      </w:pPr>
    </w:p>
    <w:p w14:paraId="03BDFFBE" w14:textId="77777777" w:rsidR="00A24AFE" w:rsidRDefault="00A24AFE" w:rsidP="001C7D80">
      <w:pPr>
        <w:rPr>
          <w:rFonts w:ascii="Arial" w:hAnsi="Arial" w:cs="Arial"/>
          <w:lang w:eastAsia="sl-SI"/>
        </w:rPr>
      </w:pPr>
    </w:p>
    <w:p w14:paraId="2B08C457" w14:textId="77777777" w:rsidR="00242DAA" w:rsidRPr="00685A3F" w:rsidRDefault="00242DAA" w:rsidP="001C7D80">
      <w:pPr>
        <w:rPr>
          <w:rFonts w:ascii="Arial" w:hAnsi="Arial" w:cs="Arial"/>
          <w:lang w:eastAsia="sl-SI"/>
        </w:rPr>
      </w:pPr>
      <w:r w:rsidRPr="00685A3F">
        <w:rPr>
          <w:rFonts w:ascii="Arial" w:hAnsi="Arial" w:cs="Arial"/>
          <w:b/>
          <w:bCs/>
          <w:lang w:eastAsia="sl-SI"/>
        </w:rPr>
        <w:lastRenderedPageBreak/>
        <w:t>OBR 4</w:t>
      </w:r>
    </w:p>
    <w:p w14:paraId="0A60FD70" w14:textId="77777777" w:rsidR="00242DAA" w:rsidRPr="00242DAA" w:rsidRDefault="00242DAA" w:rsidP="00242DAA">
      <w:pPr>
        <w:suppressAutoHyphens/>
        <w:autoSpaceDN w:val="0"/>
        <w:spacing w:after="0" w:line="240" w:lineRule="auto"/>
        <w:jc w:val="both"/>
        <w:textAlignment w:val="baseline"/>
        <w:rPr>
          <w:rFonts w:ascii="Arial" w:eastAsia="Times New Roman" w:hAnsi="Arial" w:cs="Arial"/>
          <w:b/>
          <w:kern w:val="3"/>
          <w:sz w:val="22"/>
          <w:szCs w:val="22"/>
          <w:lang w:eastAsia="zh-CN"/>
        </w:rPr>
      </w:pPr>
      <w:r w:rsidRPr="00242DAA">
        <w:rPr>
          <w:rFonts w:ascii="Arial" w:eastAsia="Times New Roman" w:hAnsi="Arial" w:cs="Arial"/>
          <w:b/>
          <w:kern w:val="3"/>
          <w:sz w:val="22"/>
          <w:szCs w:val="22"/>
          <w:lang w:eastAsia="zh-CN"/>
        </w:rPr>
        <w:t>PONUDBA  št.: _______________________</w:t>
      </w:r>
    </w:p>
    <w:p w14:paraId="45E772FD" w14:textId="77777777" w:rsidR="00242DAA" w:rsidRPr="00242DAA" w:rsidRDefault="00242DAA" w:rsidP="00242DAA">
      <w:pPr>
        <w:suppressAutoHyphens/>
        <w:autoSpaceDN w:val="0"/>
        <w:spacing w:after="0" w:line="240" w:lineRule="auto"/>
        <w:jc w:val="both"/>
        <w:textAlignment w:val="baseline"/>
        <w:rPr>
          <w:rFonts w:ascii="Arial" w:eastAsia="Times New Roman" w:hAnsi="Arial" w:cs="Arial"/>
          <w:b/>
          <w:kern w:val="3"/>
          <w:sz w:val="22"/>
          <w:szCs w:val="22"/>
          <w:lang w:eastAsia="zh-CN"/>
        </w:rPr>
      </w:pPr>
    </w:p>
    <w:p w14:paraId="5B332611" w14:textId="77777777" w:rsidR="00242DAA" w:rsidRPr="00242DAA" w:rsidRDefault="00242DAA" w:rsidP="00242DAA">
      <w:pPr>
        <w:suppressAutoHyphens/>
        <w:autoSpaceDN w:val="0"/>
        <w:spacing w:after="0" w:line="240" w:lineRule="auto"/>
        <w:jc w:val="both"/>
        <w:textAlignment w:val="baseline"/>
        <w:rPr>
          <w:rFonts w:ascii="Arial" w:eastAsia="Times New Roman" w:hAnsi="Arial" w:cs="Arial"/>
          <w:b/>
          <w:kern w:val="3"/>
          <w:sz w:val="22"/>
          <w:szCs w:val="22"/>
          <w:lang w:eastAsia="zh-CN"/>
        </w:rPr>
      </w:pPr>
      <w:r w:rsidRPr="00242DAA">
        <w:rPr>
          <w:rFonts w:ascii="Arial" w:eastAsia="Times New Roman" w:hAnsi="Arial" w:cs="Arial"/>
          <w:b/>
          <w:kern w:val="3"/>
          <w:sz w:val="22"/>
          <w:szCs w:val="22"/>
          <w:lang w:eastAsia="zh-CN"/>
        </w:rPr>
        <w:t>PONUDNIK:</w:t>
      </w:r>
    </w:p>
    <w:p w14:paraId="54484DB7" w14:textId="77777777" w:rsidR="00242DAA" w:rsidRPr="00242DAA" w:rsidRDefault="00242DAA" w:rsidP="00242DAA">
      <w:pPr>
        <w:suppressAutoHyphens/>
        <w:autoSpaceDN w:val="0"/>
        <w:spacing w:after="0" w:line="240" w:lineRule="auto"/>
        <w:jc w:val="both"/>
        <w:textAlignment w:val="baseline"/>
        <w:rPr>
          <w:rFonts w:ascii="Arial" w:eastAsia="Times New Roman" w:hAnsi="Arial" w:cs="Arial"/>
          <w:kern w:val="3"/>
          <w:sz w:val="22"/>
          <w:szCs w:val="22"/>
          <w:lang w:eastAsia="zh-CN"/>
        </w:rPr>
      </w:pPr>
    </w:p>
    <w:p w14:paraId="74DA42C3" w14:textId="77777777" w:rsidR="00242DAA" w:rsidRPr="00242DAA" w:rsidRDefault="00242DAA" w:rsidP="00242DAA">
      <w:pPr>
        <w:suppressAutoHyphens/>
        <w:autoSpaceDN w:val="0"/>
        <w:spacing w:after="0" w:line="240" w:lineRule="auto"/>
        <w:jc w:val="both"/>
        <w:textAlignment w:val="baseline"/>
        <w:rPr>
          <w:rFonts w:ascii="Arial" w:eastAsia="Times New Roman" w:hAnsi="Arial" w:cs="Arial"/>
          <w:kern w:val="3"/>
          <w:sz w:val="20"/>
          <w:szCs w:val="20"/>
          <w:lang w:eastAsia="zh-CN"/>
        </w:rPr>
      </w:pPr>
      <w:r w:rsidRPr="00242DAA">
        <w:rPr>
          <w:rFonts w:ascii="Arial" w:eastAsia="Times New Roman" w:hAnsi="Arial" w:cs="Arial"/>
          <w:kern w:val="3"/>
          <w:sz w:val="22"/>
          <w:szCs w:val="22"/>
          <w:lang w:eastAsia="zh-CN"/>
        </w:rPr>
        <w:t>____________________________________________________________________</w:t>
      </w:r>
      <w:r w:rsidRPr="00685A3F">
        <w:rPr>
          <w:rFonts w:ascii="Arial" w:eastAsia="Times New Roman" w:hAnsi="Arial" w:cs="Arial"/>
          <w:kern w:val="3"/>
          <w:sz w:val="22"/>
          <w:szCs w:val="22"/>
          <w:lang w:eastAsia="zh-CN"/>
        </w:rPr>
        <w:t xml:space="preserve"> </w:t>
      </w:r>
      <w:r w:rsidRPr="00242DAA">
        <w:rPr>
          <w:rFonts w:ascii="Arial" w:eastAsia="Times New Roman" w:hAnsi="Arial" w:cs="Arial"/>
          <w:kern w:val="3"/>
          <w:sz w:val="22"/>
          <w:szCs w:val="22"/>
          <w:lang w:eastAsia="zh-CN"/>
        </w:rPr>
        <w:t>_____</w:t>
      </w:r>
    </w:p>
    <w:p w14:paraId="74403882" w14:textId="77777777" w:rsidR="00242DAA" w:rsidRPr="00BB17B9" w:rsidRDefault="00242DAA" w:rsidP="001C7D80">
      <w:pPr>
        <w:rPr>
          <w:rFonts w:ascii="Arial" w:hAnsi="Arial" w:cs="Arial"/>
          <w:sz w:val="20"/>
          <w:szCs w:val="20"/>
          <w:lang w:eastAsia="sl-SI"/>
        </w:rPr>
      </w:pPr>
    </w:p>
    <w:p w14:paraId="5EC4D53A" w14:textId="77777777" w:rsidR="0056044A" w:rsidRPr="00A24AFE" w:rsidRDefault="00242DAA" w:rsidP="00242DAA">
      <w:pPr>
        <w:widowControl w:val="0"/>
        <w:suppressAutoHyphens/>
        <w:autoSpaceDN w:val="0"/>
        <w:spacing w:after="0" w:line="240" w:lineRule="auto"/>
        <w:jc w:val="both"/>
        <w:textAlignment w:val="baseline"/>
        <w:rPr>
          <w:rFonts w:ascii="Arial" w:eastAsia="SimSun" w:hAnsi="Arial" w:cs="Arial"/>
          <w:kern w:val="3"/>
          <w:sz w:val="20"/>
          <w:szCs w:val="20"/>
          <w:lang w:eastAsia="zh-CN" w:bidi="hi-IN"/>
        </w:rPr>
      </w:pPr>
      <w:r w:rsidRPr="00A24AFE">
        <w:rPr>
          <w:rFonts w:ascii="Arial" w:eastAsia="SimSun" w:hAnsi="Arial" w:cs="Arial"/>
          <w:b/>
          <w:bCs/>
          <w:kern w:val="3"/>
          <w:sz w:val="20"/>
          <w:szCs w:val="20"/>
          <w:lang w:eastAsia="zh-CN" w:bidi="hi-IN"/>
        </w:rPr>
        <w:t>1.</w:t>
      </w:r>
      <w:r w:rsidRPr="00A24AFE">
        <w:rPr>
          <w:rFonts w:ascii="Arial" w:eastAsia="SimSun" w:hAnsi="Arial" w:cs="Arial"/>
          <w:kern w:val="3"/>
          <w:sz w:val="20"/>
          <w:szCs w:val="20"/>
          <w:lang w:eastAsia="zh-CN" w:bidi="hi-IN"/>
        </w:rPr>
        <w:t xml:space="preserve"> V skladu z razpisnimi pogoji in razpisno dokumentacijo smo pripravljeni izvesti javno naročilo </w:t>
      </w:r>
    </w:p>
    <w:p w14:paraId="4034F19B" w14:textId="77777777" w:rsidR="0056044A" w:rsidRPr="00A24AFE" w:rsidRDefault="0056044A" w:rsidP="00242DAA">
      <w:pPr>
        <w:widowControl w:val="0"/>
        <w:suppressAutoHyphens/>
        <w:autoSpaceDN w:val="0"/>
        <w:spacing w:after="0" w:line="240" w:lineRule="auto"/>
        <w:jc w:val="both"/>
        <w:textAlignment w:val="baseline"/>
        <w:rPr>
          <w:rFonts w:ascii="Arial" w:eastAsia="SimSun" w:hAnsi="Arial" w:cs="Arial"/>
          <w:kern w:val="3"/>
          <w:sz w:val="20"/>
          <w:szCs w:val="20"/>
          <w:lang w:val="en-US" w:eastAsia="zh-CN" w:bidi="hi-IN"/>
        </w:rPr>
      </w:pPr>
    </w:p>
    <w:p w14:paraId="4A25917D" w14:textId="77777777" w:rsidR="00242DAA" w:rsidRPr="00A24AFE" w:rsidRDefault="00242DAA" w:rsidP="00242DAA">
      <w:pPr>
        <w:widowControl w:val="0"/>
        <w:suppressAutoHyphens/>
        <w:autoSpaceDN w:val="0"/>
        <w:spacing w:after="0" w:line="240" w:lineRule="auto"/>
        <w:jc w:val="both"/>
        <w:textAlignment w:val="baseline"/>
        <w:rPr>
          <w:rFonts w:ascii="Arial" w:eastAsia="SimSun" w:hAnsi="Arial" w:cs="Arial"/>
          <w:kern w:val="3"/>
          <w:sz w:val="20"/>
          <w:szCs w:val="20"/>
          <w:lang w:val="en-US" w:eastAsia="zh-CN" w:bidi="hi-IN"/>
        </w:rPr>
      </w:pPr>
      <w:r w:rsidRPr="00A24AFE">
        <w:rPr>
          <w:rFonts w:ascii="Arial" w:eastAsia="Calibri" w:hAnsi="Arial" w:cs="Arial"/>
          <w:b/>
          <w:bCs/>
          <w:iCs/>
          <w:sz w:val="20"/>
          <w:szCs w:val="20"/>
        </w:rPr>
        <w:t>»</w:t>
      </w:r>
      <w:r w:rsidRPr="00A24AFE">
        <w:rPr>
          <w:rFonts w:ascii="Arial" w:hAnsi="Arial" w:cs="Arial"/>
          <w:b/>
          <w:bCs/>
          <w:sz w:val="20"/>
          <w:szCs w:val="20"/>
        </w:rPr>
        <w:t>Izdelava projektne dokumentacije za Kampus Vrazov trg KVT II</w:t>
      </w:r>
      <w:r w:rsidRPr="00A24AFE">
        <w:rPr>
          <w:rFonts w:ascii="Arial" w:eastAsia="Calibri" w:hAnsi="Arial" w:cs="Arial"/>
          <w:b/>
          <w:bCs/>
          <w:iCs/>
          <w:sz w:val="20"/>
          <w:szCs w:val="20"/>
        </w:rPr>
        <w:t xml:space="preserve">« </w:t>
      </w:r>
      <w:r w:rsidRPr="00A24AFE">
        <w:rPr>
          <w:rFonts w:ascii="Arial" w:eastAsia="SimSun" w:hAnsi="Arial" w:cs="Arial"/>
          <w:kern w:val="3"/>
          <w:sz w:val="20"/>
          <w:szCs w:val="20"/>
          <w:lang w:val="en-US" w:eastAsia="zh-CN" w:bidi="hi-IN"/>
        </w:rPr>
        <w:t xml:space="preserve">za </w:t>
      </w:r>
      <w:proofErr w:type="spellStart"/>
      <w:r w:rsidRPr="00A24AFE">
        <w:rPr>
          <w:rFonts w:ascii="Arial" w:eastAsia="SimSun" w:hAnsi="Arial" w:cs="Arial"/>
          <w:kern w:val="3"/>
          <w:sz w:val="20"/>
          <w:szCs w:val="20"/>
          <w:lang w:val="en-US" w:eastAsia="zh-CN" w:bidi="hi-IN"/>
        </w:rPr>
        <w:t>ceno</w:t>
      </w:r>
      <w:proofErr w:type="spellEnd"/>
      <w:r w:rsidRPr="00A24AFE">
        <w:rPr>
          <w:rFonts w:ascii="Arial" w:eastAsia="SimSun" w:hAnsi="Arial" w:cs="Arial"/>
          <w:kern w:val="3"/>
          <w:sz w:val="20"/>
          <w:szCs w:val="20"/>
          <w:lang w:val="en-US" w:eastAsia="zh-CN" w:bidi="hi-IN"/>
        </w:rPr>
        <w:t xml:space="preserve">: </w:t>
      </w:r>
    </w:p>
    <w:p w14:paraId="1E4B3B82" w14:textId="77777777" w:rsidR="00242DAA" w:rsidRPr="00A24AFE" w:rsidRDefault="00242DAA" w:rsidP="00242DAA">
      <w:pPr>
        <w:widowControl w:val="0"/>
        <w:suppressAutoHyphens/>
        <w:autoSpaceDN w:val="0"/>
        <w:spacing w:after="0" w:line="240" w:lineRule="auto"/>
        <w:jc w:val="both"/>
        <w:textAlignment w:val="baseline"/>
        <w:rPr>
          <w:rFonts w:ascii="Arial" w:eastAsia="SimSun" w:hAnsi="Arial" w:cs="Arial"/>
          <w:kern w:val="3"/>
          <w:sz w:val="20"/>
          <w:szCs w:val="20"/>
          <w:lang w:val="en-US" w:eastAsia="zh-CN" w:bidi="hi-IN"/>
        </w:rPr>
      </w:pPr>
    </w:p>
    <w:tbl>
      <w:tblPr>
        <w:tblW w:w="8958" w:type="dxa"/>
        <w:tblInd w:w="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47"/>
        <w:gridCol w:w="4111"/>
        <w:gridCol w:w="1417"/>
        <w:gridCol w:w="1418"/>
        <w:gridCol w:w="1265"/>
      </w:tblGrid>
      <w:tr w:rsidR="00F92589" w:rsidRPr="00A24AFE" w14:paraId="0C0B9195" w14:textId="77777777" w:rsidTr="00091FED">
        <w:trPr>
          <w:trHeight w:val="315"/>
        </w:trPr>
        <w:tc>
          <w:tcPr>
            <w:tcW w:w="747" w:type="dxa"/>
            <w:shd w:val="clear" w:color="000000" w:fill="D9E2F3"/>
          </w:tcPr>
          <w:p w14:paraId="4736AE90" w14:textId="77777777" w:rsidR="00F92589" w:rsidRPr="00A24AFE" w:rsidRDefault="00F92589" w:rsidP="00242DAA">
            <w:pPr>
              <w:spacing w:after="0" w:line="240" w:lineRule="auto"/>
              <w:rPr>
                <w:rFonts w:ascii="Arial" w:eastAsia="Times New Roman" w:hAnsi="Arial" w:cs="Arial"/>
                <w:b/>
                <w:sz w:val="20"/>
                <w:szCs w:val="20"/>
              </w:rPr>
            </w:pPr>
            <w:proofErr w:type="spellStart"/>
            <w:r w:rsidRPr="00A24AFE">
              <w:rPr>
                <w:rFonts w:ascii="Arial" w:eastAsia="Times New Roman" w:hAnsi="Arial" w:cs="Arial"/>
                <w:b/>
                <w:sz w:val="20"/>
                <w:szCs w:val="20"/>
              </w:rPr>
              <w:t>Zap</w:t>
            </w:r>
            <w:proofErr w:type="spellEnd"/>
            <w:r w:rsidRPr="00A24AFE">
              <w:rPr>
                <w:rFonts w:ascii="Arial" w:eastAsia="Times New Roman" w:hAnsi="Arial" w:cs="Arial"/>
                <w:b/>
                <w:sz w:val="20"/>
                <w:szCs w:val="20"/>
              </w:rPr>
              <w:t>.</w:t>
            </w:r>
          </w:p>
          <w:p w14:paraId="17D396F8" w14:textId="77777777" w:rsidR="00F92589" w:rsidRPr="00A24AFE" w:rsidRDefault="00F92589" w:rsidP="00242DAA">
            <w:pPr>
              <w:spacing w:after="0" w:line="240" w:lineRule="auto"/>
              <w:rPr>
                <w:rFonts w:ascii="Arial" w:eastAsia="Times New Roman" w:hAnsi="Arial" w:cs="Arial"/>
                <w:b/>
                <w:sz w:val="20"/>
                <w:szCs w:val="20"/>
              </w:rPr>
            </w:pPr>
            <w:r w:rsidRPr="00A24AFE">
              <w:rPr>
                <w:rFonts w:ascii="Arial" w:eastAsia="Times New Roman" w:hAnsi="Arial" w:cs="Arial"/>
                <w:b/>
                <w:sz w:val="20"/>
                <w:szCs w:val="20"/>
              </w:rPr>
              <w:t>št.</w:t>
            </w:r>
          </w:p>
        </w:tc>
        <w:tc>
          <w:tcPr>
            <w:tcW w:w="4111" w:type="dxa"/>
            <w:shd w:val="clear" w:color="000000" w:fill="D9E2F3"/>
            <w:vAlign w:val="center"/>
            <w:hideMark/>
          </w:tcPr>
          <w:p w14:paraId="2B53549A" w14:textId="77777777" w:rsidR="00F92589" w:rsidRPr="00A24AFE" w:rsidRDefault="00F92589" w:rsidP="00242DAA">
            <w:pPr>
              <w:spacing w:after="0" w:line="240" w:lineRule="auto"/>
              <w:rPr>
                <w:rFonts w:ascii="Arial" w:eastAsia="Times New Roman" w:hAnsi="Arial" w:cs="Arial"/>
                <w:b/>
                <w:sz w:val="20"/>
                <w:szCs w:val="20"/>
              </w:rPr>
            </w:pPr>
            <w:bookmarkStart w:id="21" w:name="_Hlk46409337"/>
            <w:r w:rsidRPr="00A24AFE">
              <w:rPr>
                <w:rFonts w:ascii="Arial" w:eastAsia="Times New Roman" w:hAnsi="Arial" w:cs="Arial"/>
                <w:b/>
                <w:sz w:val="20"/>
                <w:szCs w:val="20"/>
              </w:rPr>
              <w:t>VRSTA DEL</w:t>
            </w:r>
          </w:p>
        </w:tc>
        <w:tc>
          <w:tcPr>
            <w:tcW w:w="1417" w:type="dxa"/>
            <w:tcBorders>
              <w:bottom w:val="single" w:sz="8" w:space="0" w:color="auto"/>
            </w:tcBorders>
            <w:shd w:val="clear" w:color="000000" w:fill="D9E2F3"/>
            <w:vAlign w:val="center"/>
            <w:hideMark/>
          </w:tcPr>
          <w:p w14:paraId="36E16DBD" w14:textId="77777777" w:rsidR="00F92589" w:rsidRPr="00A24AFE" w:rsidRDefault="00F92589" w:rsidP="00242DAA">
            <w:pPr>
              <w:spacing w:after="0" w:line="240" w:lineRule="auto"/>
              <w:jc w:val="center"/>
              <w:rPr>
                <w:rFonts w:ascii="Arial" w:eastAsia="Times New Roman" w:hAnsi="Arial" w:cs="Arial"/>
                <w:b/>
                <w:bCs/>
                <w:sz w:val="20"/>
                <w:szCs w:val="20"/>
              </w:rPr>
            </w:pPr>
            <w:r w:rsidRPr="00A24AFE">
              <w:rPr>
                <w:rFonts w:ascii="Arial" w:eastAsia="Times New Roman" w:hAnsi="Arial" w:cs="Arial"/>
                <w:b/>
                <w:bCs/>
                <w:sz w:val="20"/>
                <w:szCs w:val="20"/>
              </w:rPr>
              <w:t>CENA BREZ DDV</w:t>
            </w:r>
          </w:p>
        </w:tc>
        <w:tc>
          <w:tcPr>
            <w:tcW w:w="1418" w:type="dxa"/>
            <w:tcBorders>
              <w:bottom w:val="single" w:sz="8" w:space="0" w:color="auto"/>
            </w:tcBorders>
            <w:shd w:val="clear" w:color="000000" w:fill="D9E2F3"/>
            <w:vAlign w:val="center"/>
            <w:hideMark/>
          </w:tcPr>
          <w:p w14:paraId="013BC4AE" w14:textId="77777777" w:rsidR="00F92589" w:rsidRPr="00A24AFE" w:rsidRDefault="00F92589" w:rsidP="00242DAA">
            <w:pPr>
              <w:spacing w:after="0" w:line="240" w:lineRule="auto"/>
              <w:jc w:val="both"/>
              <w:rPr>
                <w:rFonts w:ascii="Arial" w:eastAsia="Times New Roman" w:hAnsi="Arial" w:cs="Arial"/>
                <w:b/>
                <w:bCs/>
                <w:sz w:val="20"/>
                <w:szCs w:val="20"/>
              </w:rPr>
            </w:pPr>
            <w:r w:rsidRPr="00A24AFE">
              <w:rPr>
                <w:rFonts w:ascii="Arial" w:eastAsia="Times New Roman" w:hAnsi="Arial" w:cs="Arial"/>
                <w:b/>
                <w:bCs/>
                <w:sz w:val="20"/>
                <w:szCs w:val="20"/>
              </w:rPr>
              <w:t>DDV – 22 %</w:t>
            </w:r>
          </w:p>
        </w:tc>
        <w:tc>
          <w:tcPr>
            <w:tcW w:w="1265" w:type="dxa"/>
            <w:tcBorders>
              <w:bottom w:val="single" w:sz="8" w:space="0" w:color="auto"/>
            </w:tcBorders>
            <w:shd w:val="clear" w:color="000000" w:fill="D9E2F3"/>
            <w:vAlign w:val="center"/>
            <w:hideMark/>
          </w:tcPr>
          <w:p w14:paraId="6CF4F298" w14:textId="77777777" w:rsidR="00F92589" w:rsidRPr="00A24AFE" w:rsidRDefault="00F92589" w:rsidP="00242DAA">
            <w:pPr>
              <w:spacing w:after="0" w:line="240" w:lineRule="auto"/>
              <w:jc w:val="both"/>
              <w:rPr>
                <w:rFonts w:ascii="Arial" w:eastAsia="Times New Roman" w:hAnsi="Arial" w:cs="Arial"/>
                <w:b/>
                <w:bCs/>
                <w:sz w:val="20"/>
                <w:szCs w:val="20"/>
              </w:rPr>
            </w:pPr>
            <w:r w:rsidRPr="00A24AFE">
              <w:rPr>
                <w:rFonts w:ascii="Arial" w:eastAsia="Times New Roman" w:hAnsi="Arial" w:cs="Arial"/>
                <w:b/>
                <w:bCs/>
                <w:sz w:val="20"/>
                <w:szCs w:val="20"/>
              </w:rPr>
              <w:t>CENA Z DDV</w:t>
            </w:r>
          </w:p>
        </w:tc>
      </w:tr>
      <w:tr w:rsidR="00F92589" w:rsidRPr="00A24AFE" w14:paraId="621B92BB" w14:textId="77777777" w:rsidTr="00091FED">
        <w:trPr>
          <w:trHeight w:val="315"/>
        </w:trPr>
        <w:tc>
          <w:tcPr>
            <w:tcW w:w="747" w:type="dxa"/>
            <w:vAlign w:val="center"/>
          </w:tcPr>
          <w:p w14:paraId="32DCB069" w14:textId="77777777" w:rsidR="00F92589" w:rsidRPr="00A24AFE" w:rsidRDefault="00F92589" w:rsidP="00242DAA">
            <w:pPr>
              <w:spacing w:after="0" w:line="240" w:lineRule="auto"/>
              <w:rPr>
                <w:rFonts w:ascii="Arial" w:eastAsia="Times New Roman" w:hAnsi="Arial" w:cs="Arial"/>
                <w:b/>
                <w:sz w:val="20"/>
                <w:szCs w:val="20"/>
              </w:rPr>
            </w:pPr>
            <w:r w:rsidRPr="00A24AFE">
              <w:rPr>
                <w:rFonts w:ascii="Arial" w:eastAsia="Times New Roman" w:hAnsi="Arial" w:cs="Arial"/>
                <w:b/>
                <w:sz w:val="20"/>
                <w:szCs w:val="20"/>
              </w:rPr>
              <w:t>1.</w:t>
            </w:r>
          </w:p>
        </w:tc>
        <w:tc>
          <w:tcPr>
            <w:tcW w:w="4111" w:type="dxa"/>
            <w:shd w:val="clear" w:color="auto" w:fill="auto"/>
            <w:vAlign w:val="center"/>
          </w:tcPr>
          <w:p w14:paraId="57687739" w14:textId="77777777" w:rsidR="00F92589" w:rsidRDefault="00F92589" w:rsidP="00242DAA">
            <w:pPr>
              <w:spacing w:after="0" w:line="240" w:lineRule="auto"/>
              <w:rPr>
                <w:rFonts w:ascii="Arial" w:eastAsia="Times New Roman" w:hAnsi="Arial" w:cs="Arial"/>
                <w:b/>
                <w:sz w:val="20"/>
                <w:szCs w:val="20"/>
              </w:rPr>
            </w:pPr>
            <w:r w:rsidRPr="00A24AFE">
              <w:rPr>
                <w:rFonts w:ascii="Arial" w:eastAsia="Times New Roman" w:hAnsi="Arial" w:cs="Arial"/>
                <w:b/>
                <w:sz w:val="20"/>
                <w:szCs w:val="20"/>
              </w:rPr>
              <w:t>Projektna dokumentacija - idejna zasnova (IZP) za objekt in za zunanjo, prometno in komunalno ureditev</w:t>
            </w:r>
            <w:r w:rsidR="00B13CFB">
              <w:rPr>
                <w:rFonts w:ascii="Arial" w:eastAsia="Times New Roman" w:hAnsi="Arial" w:cs="Arial"/>
                <w:b/>
                <w:sz w:val="20"/>
                <w:szCs w:val="20"/>
              </w:rPr>
              <w:t xml:space="preserve"> </w:t>
            </w:r>
          </w:p>
          <w:p w14:paraId="5DB29FB2" w14:textId="77777777" w:rsidR="00B53631" w:rsidRPr="00A24AFE" w:rsidRDefault="00B53631" w:rsidP="00242DAA">
            <w:pPr>
              <w:spacing w:after="0" w:line="240" w:lineRule="auto"/>
              <w:rPr>
                <w:rFonts w:ascii="Arial" w:eastAsia="Times New Roman" w:hAnsi="Arial" w:cs="Arial"/>
                <w:b/>
                <w:sz w:val="20"/>
                <w:szCs w:val="20"/>
              </w:rPr>
            </w:pPr>
          </w:p>
        </w:tc>
        <w:tc>
          <w:tcPr>
            <w:tcW w:w="1417" w:type="dxa"/>
            <w:tcBorders>
              <w:bottom w:val="single" w:sz="8" w:space="0" w:color="auto"/>
            </w:tcBorders>
            <w:shd w:val="clear" w:color="auto" w:fill="auto"/>
            <w:vAlign w:val="center"/>
          </w:tcPr>
          <w:p w14:paraId="28A54F46" w14:textId="77777777" w:rsidR="00F92589" w:rsidRPr="00A24AFE" w:rsidRDefault="00F92589" w:rsidP="00242DAA">
            <w:pPr>
              <w:spacing w:after="0" w:line="240" w:lineRule="auto"/>
              <w:jc w:val="center"/>
              <w:rPr>
                <w:rFonts w:ascii="Arial" w:eastAsia="Times New Roman" w:hAnsi="Arial" w:cs="Arial"/>
                <w:b/>
                <w:bCs/>
                <w:sz w:val="20"/>
                <w:szCs w:val="20"/>
              </w:rPr>
            </w:pPr>
          </w:p>
        </w:tc>
        <w:tc>
          <w:tcPr>
            <w:tcW w:w="1418" w:type="dxa"/>
            <w:tcBorders>
              <w:bottom w:val="single" w:sz="8" w:space="0" w:color="auto"/>
            </w:tcBorders>
            <w:shd w:val="clear" w:color="auto" w:fill="auto"/>
            <w:vAlign w:val="center"/>
          </w:tcPr>
          <w:p w14:paraId="68DF0193" w14:textId="77777777" w:rsidR="00F92589" w:rsidRPr="00A24AFE" w:rsidRDefault="00F92589" w:rsidP="00242DAA">
            <w:pPr>
              <w:spacing w:after="0" w:line="240" w:lineRule="auto"/>
              <w:jc w:val="both"/>
              <w:rPr>
                <w:rFonts w:ascii="Arial" w:eastAsia="Times New Roman" w:hAnsi="Arial" w:cs="Arial"/>
                <w:b/>
                <w:bCs/>
                <w:sz w:val="20"/>
                <w:szCs w:val="20"/>
              </w:rPr>
            </w:pPr>
          </w:p>
        </w:tc>
        <w:tc>
          <w:tcPr>
            <w:tcW w:w="1265" w:type="dxa"/>
            <w:tcBorders>
              <w:bottom w:val="single" w:sz="8" w:space="0" w:color="auto"/>
            </w:tcBorders>
            <w:shd w:val="clear" w:color="auto" w:fill="auto"/>
            <w:vAlign w:val="center"/>
          </w:tcPr>
          <w:p w14:paraId="4E4C59BD" w14:textId="77777777" w:rsidR="00F92589" w:rsidRPr="00A24AFE" w:rsidRDefault="00F92589" w:rsidP="00242DAA">
            <w:pPr>
              <w:spacing w:after="0" w:line="240" w:lineRule="auto"/>
              <w:jc w:val="both"/>
              <w:rPr>
                <w:rFonts w:ascii="Arial" w:eastAsia="Times New Roman" w:hAnsi="Arial" w:cs="Arial"/>
                <w:b/>
                <w:bCs/>
                <w:sz w:val="20"/>
                <w:szCs w:val="20"/>
              </w:rPr>
            </w:pPr>
          </w:p>
        </w:tc>
      </w:tr>
      <w:tr w:rsidR="00F92589" w:rsidRPr="00A24AFE" w14:paraId="0184131D" w14:textId="77777777" w:rsidTr="00091FED">
        <w:trPr>
          <w:trHeight w:val="989"/>
        </w:trPr>
        <w:tc>
          <w:tcPr>
            <w:tcW w:w="747" w:type="dxa"/>
            <w:vAlign w:val="center"/>
          </w:tcPr>
          <w:p w14:paraId="56D8FF6D" w14:textId="77777777" w:rsidR="00F92589" w:rsidRPr="00A24AFE" w:rsidRDefault="00F92589" w:rsidP="00242DAA">
            <w:pPr>
              <w:spacing w:after="0" w:line="240" w:lineRule="auto"/>
              <w:rPr>
                <w:rFonts w:ascii="Arial" w:hAnsi="Arial" w:cs="Arial"/>
                <w:b/>
                <w:sz w:val="20"/>
                <w:szCs w:val="20"/>
              </w:rPr>
            </w:pPr>
            <w:r w:rsidRPr="00A24AFE">
              <w:rPr>
                <w:rFonts w:ascii="Arial" w:hAnsi="Arial" w:cs="Arial"/>
                <w:b/>
                <w:sz w:val="20"/>
                <w:szCs w:val="20"/>
              </w:rPr>
              <w:t>2.</w:t>
            </w:r>
          </w:p>
        </w:tc>
        <w:tc>
          <w:tcPr>
            <w:tcW w:w="4111" w:type="dxa"/>
            <w:shd w:val="clear" w:color="auto" w:fill="auto"/>
            <w:vAlign w:val="center"/>
          </w:tcPr>
          <w:p w14:paraId="5DCBDD3A" w14:textId="77777777" w:rsidR="00F92589" w:rsidRDefault="00116EA3" w:rsidP="00242DAA">
            <w:pPr>
              <w:spacing w:after="0" w:line="240" w:lineRule="auto"/>
              <w:rPr>
                <w:rFonts w:ascii="Arial" w:hAnsi="Arial" w:cs="Arial"/>
                <w:b/>
                <w:sz w:val="20"/>
                <w:szCs w:val="20"/>
              </w:rPr>
            </w:pPr>
            <w:r w:rsidRPr="00116EA3">
              <w:rPr>
                <w:rFonts w:ascii="Arial" w:hAnsi="Arial" w:cs="Arial"/>
                <w:b/>
                <w:sz w:val="20"/>
                <w:szCs w:val="20"/>
              </w:rPr>
              <w:t>Projektna dokumentacija za pridobitev projektnih in drugih pogojev (DPP), usklajena s projektnimi in drugimi pogoji</w:t>
            </w:r>
          </w:p>
          <w:p w14:paraId="70F2D1BC" w14:textId="77777777" w:rsidR="00B53631" w:rsidRPr="00116EA3" w:rsidRDefault="00B53631" w:rsidP="00242DAA">
            <w:pPr>
              <w:spacing w:after="0" w:line="240" w:lineRule="auto"/>
              <w:rPr>
                <w:rFonts w:ascii="Arial" w:eastAsia="Times New Roman" w:hAnsi="Arial" w:cs="Arial"/>
                <w:b/>
                <w:sz w:val="20"/>
                <w:szCs w:val="20"/>
              </w:rPr>
            </w:pPr>
          </w:p>
        </w:tc>
        <w:tc>
          <w:tcPr>
            <w:tcW w:w="1417" w:type="dxa"/>
            <w:shd w:val="clear" w:color="auto" w:fill="auto"/>
            <w:vAlign w:val="center"/>
          </w:tcPr>
          <w:p w14:paraId="2E650711" w14:textId="77777777" w:rsidR="00F92589" w:rsidRPr="00A24AFE" w:rsidRDefault="00F92589" w:rsidP="00242DAA">
            <w:pPr>
              <w:spacing w:after="0" w:line="240" w:lineRule="auto"/>
              <w:rPr>
                <w:rFonts w:ascii="Arial" w:eastAsia="Times New Roman" w:hAnsi="Arial" w:cs="Arial"/>
                <w:b/>
                <w:bCs/>
                <w:sz w:val="20"/>
                <w:szCs w:val="20"/>
              </w:rPr>
            </w:pPr>
          </w:p>
        </w:tc>
        <w:tc>
          <w:tcPr>
            <w:tcW w:w="1418" w:type="dxa"/>
            <w:shd w:val="clear" w:color="auto" w:fill="auto"/>
            <w:vAlign w:val="center"/>
          </w:tcPr>
          <w:p w14:paraId="74CCF50F" w14:textId="77777777" w:rsidR="00F92589" w:rsidRPr="00A24AFE" w:rsidRDefault="00F92589" w:rsidP="00242DAA">
            <w:pPr>
              <w:spacing w:after="0" w:line="240" w:lineRule="auto"/>
              <w:jc w:val="right"/>
              <w:rPr>
                <w:rFonts w:ascii="Arial" w:eastAsia="Times New Roman" w:hAnsi="Arial" w:cs="Arial"/>
                <w:b/>
                <w:bCs/>
                <w:sz w:val="20"/>
                <w:szCs w:val="20"/>
              </w:rPr>
            </w:pPr>
          </w:p>
        </w:tc>
        <w:tc>
          <w:tcPr>
            <w:tcW w:w="1265" w:type="dxa"/>
            <w:shd w:val="clear" w:color="auto" w:fill="auto"/>
            <w:vAlign w:val="center"/>
          </w:tcPr>
          <w:p w14:paraId="75E23123" w14:textId="77777777" w:rsidR="00F92589" w:rsidRPr="00A24AFE" w:rsidRDefault="00F92589" w:rsidP="00242DAA">
            <w:pPr>
              <w:spacing w:after="0" w:line="240" w:lineRule="auto"/>
              <w:jc w:val="right"/>
              <w:rPr>
                <w:rFonts w:ascii="Arial" w:eastAsia="Times New Roman" w:hAnsi="Arial" w:cs="Arial"/>
                <w:b/>
                <w:bCs/>
                <w:sz w:val="20"/>
                <w:szCs w:val="20"/>
              </w:rPr>
            </w:pPr>
          </w:p>
        </w:tc>
      </w:tr>
      <w:tr w:rsidR="00F92589" w:rsidRPr="00A24AFE" w14:paraId="6908FCE9" w14:textId="77777777" w:rsidTr="00091FED">
        <w:trPr>
          <w:trHeight w:val="989"/>
        </w:trPr>
        <w:tc>
          <w:tcPr>
            <w:tcW w:w="747" w:type="dxa"/>
            <w:vAlign w:val="center"/>
          </w:tcPr>
          <w:p w14:paraId="42DDFBB4" w14:textId="77777777" w:rsidR="00F92589" w:rsidRPr="00A24AFE" w:rsidRDefault="00F92589" w:rsidP="00242DAA">
            <w:pPr>
              <w:spacing w:after="0" w:line="240" w:lineRule="auto"/>
              <w:rPr>
                <w:rFonts w:ascii="Arial" w:hAnsi="Arial" w:cs="Arial"/>
                <w:b/>
                <w:sz w:val="20"/>
                <w:szCs w:val="20"/>
              </w:rPr>
            </w:pPr>
            <w:r w:rsidRPr="00A24AFE">
              <w:rPr>
                <w:rFonts w:ascii="Arial" w:hAnsi="Arial" w:cs="Arial"/>
                <w:b/>
                <w:sz w:val="20"/>
                <w:szCs w:val="20"/>
              </w:rPr>
              <w:t>3.</w:t>
            </w:r>
          </w:p>
        </w:tc>
        <w:tc>
          <w:tcPr>
            <w:tcW w:w="4111" w:type="dxa"/>
            <w:shd w:val="clear" w:color="auto" w:fill="auto"/>
            <w:vAlign w:val="center"/>
          </w:tcPr>
          <w:p w14:paraId="590DFCC3" w14:textId="77777777" w:rsidR="00F92589" w:rsidRDefault="00F92589" w:rsidP="00242DAA">
            <w:pPr>
              <w:spacing w:after="0" w:line="240" w:lineRule="auto"/>
              <w:rPr>
                <w:rFonts w:ascii="Arial" w:eastAsia="Times New Roman" w:hAnsi="Arial" w:cs="Arial"/>
                <w:b/>
                <w:sz w:val="20"/>
                <w:szCs w:val="20"/>
              </w:rPr>
            </w:pPr>
            <w:r w:rsidRPr="00A24AFE">
              <w:rPr>
                <w:rFonts w:ascii="Arial" w:hAnsi="Arial" w:cs="Arial"/>
                <w:b/>
                <w:sz w:val="20"/>
                <w:szCs w:val="20"/>
              </w:rPr>
              <w:t xml:space="preserve">Projektna dokumentacija za pridobitev mnenj in gradbenega dovoljenja za rekonstrukcijo in rušitve (DGD) </w:t>
            </w:r>
            <w:r w:rsidRPr="00A24AFE">
              <w:rPr>
                <w:rFonts w:ascii="Arial" w:eastAsia="Times New Roman" w:hAnsi="Arial" w:cs="Arial"/>
                <w:b/>
                <w:sz w:val="20"/>
                <w:szCs w:val="20"/>
              </w:rPr>
              <w:t>in za zunanjo, prometno in komunalno ureditev</w:t>
            </w:r>
          </w:p>
          <w:p w14:paraId="08A69804" w14:textId="77777777" w:rsidR="00B53631" w:rsidRPr="00A24AFE" w:rsidRDefault="00B53631" w:rsidP="00242DAA">
            <w:pPr>
              <w:spacing w:after="0" w:line="240" w:lineRule="auto"/>
              <w:rPr>
                <w:rFonts w:ascii="Arial" w:eastAsia="Times New Roman" w:hAnsi="Arial" w:cs="Arial"/>
                <w:b/>
                <w:bCs/>
                <w:sz w:val="20"/>
                <w:szCs w:val="20"/>
              </w:rPr>
            </w:pPr>
          </w:p>
        </w:tc>
        <w:tc>
          <w:tcPr>
            <w:tcW w:w="1417" w:type="dxa"/>
            <w:shd w:val="clear" w:color="auto" w:fill="auto"/>
            <w:vAlign w:val="center"/>
          </w:tcPr>
          <w:p w14:paraId="7A227664" w14:textId="77777777" w:rsidR="00F92589" w:rsidRPr="00A24AFE" w:rsidRDefault="00F92589" w:rsidP="00242DAA">
            <w:pPr>
              <w:spacing w:after="0" w:line="240" w:lineRule="auto"/>
              <w:rPr>
                <w:rFonts w:ascii="Arial" w:eastAsia="Times New Roman" w:hAnsi="Arial" w:cs="Arial"/>
                <w:b/>
                <w:bCs/>
                <w:sz w:val="20"/>
                <w:szCs w:val="20"/>
              </w:rPr>
            </w:pPr>
          </w:p>
        </w:tc>
        <w:tc>
          <w:tcPr>
            <w:tcW w:w="1418" w:type="dxa"/>
            <w:shd w:val="clear" w:color="auto" w:fill="auto"/>
            <w:vAlign w:val="center"/>
          </w:tcPr>
          <w:p w14:paraId="1724C93A" w14:textId="77777777" w:rsidR="00F92589" w:rsidRPr="00A24AFE" w:rsidRDefault="00F92589" w:rsidP="00242DAA">
            <w:pPr>
              <w:spacing w:after="0" w:line="240" w:lineRule="auto"/>
              <w:jc w:val="right"/>
              <w:rPr>
                <w:rFonts w:ascii="Arial" w:eastAsia="Times New Roman" w:hAnsi="Arial" w:cs="Arial"/>
                <w:b/>
                <w:bCs/>
                <w:sz w:val="20"/>
                <w:szCs w:val="20"/>
              </w:rPr>
            </w:pPr>
          </w:p>
        </w:tc>
        <w:tc>
          <w:tcPr>
            <w:tcW w:w="1265" w:type="dxa"/>
            <w:shd w:val="clear" w:color="auto" w:fill="auto"/>
            <w:vAlign w:val="center"/>
          </w:tcPr>
          <w:p w14:paraId="794862F3" w14:textId="77777777" w:rsidR="00F92589" w:rsidRPr="00A24AFE" w:rsidRDefault="00F92589" w:rsidP="00242DAA">
            <w:pPr>
              <w:spacing w:after="0" w:line="240" w:lineRule="auto"/>
              <w:jc w:val="right"/>
              <w:rPr>
                <w:rFonts w:ascii="Arial" w:eastAsia="Times New Roman" w:hAnsi="Arial" w:cs="Arial"/>
                <w:b/>
                <w:bCs/>
                <w:sz w:val="20"/>
                <w:szCs w:val="20"/>
              </w:rPr>
            </w:pPr>
          </w:p>
        </w:tc>
      </w:tr>
      <w:tr w:rsidR="00F92589" w:rsidRPr="00A24AFE" w14:paraId="0989C7BA" w14:textId="77777777" w:rsidTr="00091FED">
        <w:trPr>
          <w:trHeight w:val="989"/>
        </w:trPr>
        <w:tc>
          <w:tcPr>
            <w:tcW w:w="747" w:type="dxa"/>
            <w:vAlign w:val="center"/>
          </w:tcPr>
          <w:p w14:paraId="18DB6192" w14:textId="77777777" w:rsidR="00F92589" w:rsidRPr="00A24AFE" w:rsidRDefault="00F92589" w:rsidP="00242DAA">
            <w:pPr>
              <w:spacing w:after="0" w:line="240" w:lineRule="auto"/>
              <w:rPr>
                <w:rFonts w:ascii="Arial" w:hAnsi="Arial" w:cs="Arial"/>
                <w:b/>
                <w:sz w:val="20"/>
                <w:szCs w:val="20"/>
              </w:rPr>
            </w:pPr>
            <w:r w:rsidRPr="00A24AFE">
              <w:rPr>
                <w:rFonts w:ascii="Arial" w:hAnsi="Arial" w:cs="Arial"/>
                <w:b/>
                <w:sz w:val="20"/>
                <w:szCs w:val="20"/>
              </w:rPr>
              <w:t>4.</w:t>
            </w:r>
          </w:p>
        </w:tc>
        <w:tc>
          <w:tcPr>
            <w:tcW w:w="4111" w:type="dxa"/>
            <w:shd w:val="clear" w:color="auto" w:fill="auto"/>
            <w:vAlign w:val="center"/>
          </w:tcPr>
          <w:p w14:paraId="333AD93C" w14:textId="77777777" w:rsidR="00F92589" w:rsidRPr="00116EA3" w:rsidRDefault="00F92589" w:rsidP="00242DAA">
            <w:pPr>
              <w:spacing w:after="0" w:line="240" w:lineRule="auto"/>
              <w:rPr>
                <w:rFonts w:ascii="Arial" w:eastAsia="Times New Roman" w:hAnsi="Arial" w:cs="Arial"/>
                <w:b/>
                <w:sz w:val="20"/>
                <w:szCs w:val="20"/>
              </w:rPr>
            </w:pPr>
            <w:r w:rsidRPr="00116EA3">
              <w:rPr>
                <w:rFonts w:ascii="Arial" w:hAnsi="Arial" w:cs="Arial"/>
                <w:b/>
                <w:sz w:val="20"/>
                <w:szCs w:val="20"/>
              </w:rPr>
              <w:t xml:space="preserve">Projektna dokumentacija za izvedbo gradnje (PZI) za stavbo </w:t>
            </w:r>
            <w:r w:rsidRPr="00116EA3">
              <w:rPr>
                <w:rFonts w:ascii="Arial" w:eastAsia="Times New Roman" w:hAnsi="Arial" w:cs="Arial"/>
                <w:b/>
                <w:sz w:val="20"/>
                <w:szCs w:val="20"/>
              </w:rPr>
              <w:t>in za zunanjo, prometno in komunalno ureditev</w:t>
            </w:r>
            <w:r w:rsidR="00116EA3" w:rsidRPr="00116EA3">
              <w:rPr>
                <w:rFonts w:ascii="Arial" w:eastAsia="Times New Roman" w:hAnsi="Arial" w:cs="Arial"/>
                <w:b/>
                <w:sz w:val="20"/>
                <w:szCs w:val="20"/>
              </w:rPr>
              <w:t>, v</w:t>
            </w:r>
            <w:r w:rsidR="00116EA3" w:rsidRPr="00116EA3">
              <w:rPr>
                <w:rFonts w:ascii="Arial" w:hAnsi="Arial" w:cs="Arial"/>
                <w:b/>
                <w:sz w:val="20"/>
                <w:szCs w:val="20"/>
              </w:rPr>
              <w:t>se vključno s vsemi potrebnimi načrti, elaborati, izkazi, poročili, izračuni, popisi del, oceno GOI del, specifikacijami in drugimi potrebnimi elementi za celovito in popolno izvedbo segmenta PZI</w:t>
            </w:r>
            <w:r w:rsidR="00116EA3" w:rsidRPr="00116EA3">
              <w:rPr>
                <w:rFonts w:ascii="Arial" w:eastAsia="Times New Roman" w:hAnsi="Arial" w:cs="Arial"/>
                <w:b/>
                <w:sz w:val="20"/>
                <w:szCs w:val="20"/>
              </w:rPr>
              <w:t xml:space="preserve"> </w:t>
            </w:r>
          </w:p>
          <w:p w14:paraId="73AC994D" w14:textId="77777777" w:rsidR="00116EA3" w:rsidRPr="00A24AFE" w:rsidRDefault="00116EA3" w:rsidP="00242DAA">
            <w:pPr>
              <w:spacing w:after="0" w:line="240" w:lineRule="auto"/>
              <w:rPr>
                <w:rFonts w:ascii="Arial" w:eastAsia="Times New Roman" w:hAnsi="Arial" w:cs="Arial"/>
                <w:b/>
                <w:bCs/>
                <w:sz w:val="20"/>
                <w:szCs w:val="20"/>
              </w:rPr>
            </w:pPr>
          </w:p>
        </w:tc>
        <w:tc>
          <w:tcPr>
            <w:tcW w:w="1417" w:type="dxa"/>
            <w:shd w:val="clear" w:color="auto" w:fill="auto"/>
            <w:vAlign w:val="center"/>
          </w:tcPr>
          <w:p w14:paraId="3F821C41" w14:textId="77777777" w:rsidR="00F92589" w:rsidRPr="00A24AFE" w:rsidRDefault="00F92589" w:rsidP="00242DAA">
            <w:pPr>
              <w:spacing w:after="0" w:line="240" w:lineRule="auto"/>
              <w:rPr>
                <w:rFonts w:ascii="Arial" w:eastAsia="Times New Roman" w:hAnsi="Arial" w:cs="Arial"/>
                <w:b/>
                <w:bCs/>
                <w:sz w:val="20"/>
                <w:szCs w:val="20"/>
              </w:rPr>
            </w:pPr>
          </w:p>
        </w:tc>
        <w:tc>
          <w:tcPr>
            <w:tcW w:w="1418" w:type="dxa"/>
            <w:shd w:val="clear" w:color="auto" w:fill="auto"/>
            <w:vAlign w:val="center"/>
          </w:tcPr>
          <w:p w14:paraId="7D82B80F" w14:textId="77777777" w:rsidR="00F92589" w:rsidRPr="00A24AFE" w:rsidRDefault="00F92589" w:rsidP="00242DAA">
            <w:pPr>
              <w:spacing w:after="0" w:line="240" w:lineRule="auto"/>
              <w:jc w:val="right"/>
              <w:rPr>
                <w:rFonts w:ascii="Arial" w:eastAsia="Times New Roman" w:hAnsi="Arial" w:cs="Arial"/>
                <w:b/>
                <w:bCs/>
                <w:sz w:val="20"/>
                <w:szCs w:val="20"/>
              </w:rPr>
            </w:pPr>
          </w:p>
        </w:tc>
        <w:tc>
          <w:tcPr>
            <w:tcW w:w="1265" w:type="dxa"/>
            <w:shd w:val="clear" w:color="auto" w:fill="auto"/>
            <w:vAlign w:val="center"/>
          </w:tcPr>
          <w:p w14:paraId="1ADC1E79" w14:textId="77777777" w:rsidR="00F92589" w:rsidRPr="00A24AFE" w:rsidRDefault="00F92589" w:rsidP="00242DAA">
            <w:pPr>
              <w:spacing w:after="0" w:line="240" w:lineRule="auto"/>
              <w:jc w:val="right"/>
              <w:rPr>
                <w:rFonts w:ascii="Arial" w:eastAsia="Times New Roman" w:hAnsi="Arial" w:cs="Arial"/>
                <w:b/>
                <w:bCs/>
                <w:sz w:val="20"/>
                <w:szCs w:val="20"/>
              </w:rPr>
            </w:pPr>
          </w:p>
        </w:tc>
      </w:tr>
      <w:tr w:rsidR="00F92589" w:rsidRPr="00A24AFE" w14:paraId="5D35D447" w14:textId="77777777" w:rsidTr="00B53631">
        <w:trPr>
          <w:trHeight w:val="783"/>
        </w:trPr>
        <w:tc>
          <w:tcPr>
            <w:tcW w:w="747" w:type="dxa"/>
            <w:vAlign w:val="center"/>
          </w:tcPr>
          <w:p w14:paraId="05BFCDCA" w14:textId="77777777" w:rsidR="00F92589" w:rsidRPr="00A24AFE" w:rsidRDefault="00F92589" w:rsidP="00242DAA">
            <w:pPr>
              <w:widowControl w:val="0"/>
              <w:suppressAutoHyphens/>
              <w:autoSpaceDN w:val="0"/>
              <w:spacing w:after="0" w:line="240" w:lineRule="auto"/>
              <w:textAlignment w:val="baseline"/>
              <w:rPr>
                <w:rFonts w:ascii="Arial" w:hAnsi="Arial" w:cs="Arial"/>
                <w:b/>
                <w:sz w:val="20"/>
                <w:szCs w:val="20"/>
              </w:rPr>
            </w:pPr>
            <w:r w:rsidRPr="00A24AFE">
              <w:rPr>
                <w:rFonts w:ascii="Arial" w:hAnsi="Arial" w:cs="Arial"/>
                <w:b/>
                <w:sz w:val="20"/>
                <w:szCs w:val="20"/>
              </w:rPr>
              <w:t>5.</w:t>
            </w:r>
          </w:p>
        </w:tc>
        <w:tc>
          <w:tcPr>
            <w:tcW w:w="4111" w:type="dxa"/>
            <w:shd w:val="clear" w:color="auto" w:fill="auto"/>
            <w:vAlign w:val="center"/>
            <w:hideMark/>
          </w:tcPr>
          <w:p w14:paraId="2A468019" w14:textId="77777777" w:rsidR="00B53631" w:rsidRDefault="00F92589" w:rsidP="00242DAA">
            <w:pPr>
              <w:widowControl w:val="0"/>
              <w:suppressAutoHyphens/>
              <w:autoSpaceDN w:val="0"/>
              <w:spacing w:after="0" w:line="240" w:lineRule="auto"/>
              <w:textAlignment w:val="baseline"/>
              <w:rPr>
                <w:rFonts w:ascii="Arial" w:hAnsi="Arial" w:cs="Arial"/>
                <w:b/>
                <w:sz w:val="20"/>
                <w:szCs w:val="20"/>
              </w:rPr>
            </w:pPr>
            <w:r w:rsidRPr="00A24AFE">
              <w:rPr>
                <w:rFonts w:ascii="Arial" w:hAnsi="Arial" w:cs="Arial"/>
                <w:b/>
                <w:sz w:val="20"/>
                <w:szCs w:val="20"/>
              </w:rPr>
              <w:t>Projektna naloga PN in projektna dokumentacija IDP za notranjo opremo</w:t>
            </w:r>
          </w:p>
          <w:p w14:paraId="6DACFE05" w14:textId="77777777" w:rsidR="00B53631" w:rsidRDefault="00B53631" w:rsidP="00242DAA">
            <w:pPr>
              <w:widowControl w:val="0"/>
              <w:suppressAutoHyphens/>
              <w:autoSpaceDN w:val="0"/>
              <w:spacing w:after="0" w:line="240" w:lineRule="auto"/>
              <w:textAlignment w:val="baseline"/>
              <w:rPr>
                <w:rFonts w:ascii="Arial" w:eastAsia="Times New Roman" w:hAnsi="Arial" w:cs="Arial"/>
                <w:b/>
                <w:bCs/>
                <w:sz w:val="20"/>
                <w:szCs w:val="20"/>
              </w:rPr>
            </w:pPr>
          </w:p>
          <w:p w14:paraId="2099F5D6" w14:textId="77777777" w:rsidR="00B53631" w:rsidRPr="00A24AFE" w:rsidRDefault="00B53631" w:rsidP="00242DAA">
            <w:pPr>
              <w:widowControl w:val="0"/>
              <w:suppressAutoHyphens/>
              <w:autoSpaceDN w:val="0"/>
              <w:spacing w:after="0" w:line="240" w:lineRule="auto"/>
              <w:textAlignment w:val="baseline"/>
              <w:rPr>
                <w:rFonts w:ascii="Arial" w:eastAsia="Times New Roman" w:hAnsi="Arial" w:cs="Arial"/>
                <w:b/>
                <w:bCs/>
                <w:sz w:val="20"/>
                <w:szCs w:val="20"/>
              </w:rPr>
            </w:pPr>
          </w:p>
        </w:tc>
        <w:tc>
          <w:tcPr>
            <w:tcW w:w="1417" w:type="dxa"/>
            <w:shd w:val="clear" w:color="auto" w:fill="auto"/>
            <w:vAlign w:val="center"/>
            <w:hideMark/>
          </w:tcPr>
          <w:p w14:paraId="4D78DB7F" w14:textId="77777777" w:rsidR="00F92589" w:rsidRPr="00A24AFE" w:rsidRDefault="00F92589" w:rsidP="00242DAA">
            <w:pPr>
              <w:spacing w:after="0" w:line="240" w:lineRule="auto"/>
              <w:rPr>
                <w:rFonts w:ascii="Arial" w:eastAsia="Times New Roman" w:hAnsi="Arial" w:cs="Arial"/>
                <w:b/>
                <w:bCs/>
                <w:sz w:val="20"/>
                <w:szCs w:val="20"/>
              </w:rPr>
            </w:pPr>
          </w:p>
        </w:tc>
        <w:tc>
          <w:tcPr>
            <w:tcW w:w="1418" w:type="dxa"/>
            <w:shd w:val="clear" w:color="auto" w:fill="auto"/>
            <w:vAlign w:val="center"/>
            <w:hideMark/>
          </w:tcPr>
          <w:p w14:paraId="30897F4A" w14:textId="77777777" w:rsidR="00F92589" w:rsidRPr="00A24AFE" w:rsidRDefault="00F92589" w:rsidP="00242DAA">
            <w:pPr>
              <w:spacing w:after="0" w:line="240" w:lineRule="auto"/>
              <w:jc w:val="right"/>
              <w:rPr>
                <w:rFonts w:ascii="Arial" w:eastAsia="Times New Roman" w:hAnsi="Arial" w:cs="Arial"/>
                <w:b/>
                <w:bCs/>
                <w:sz w:val="20"/>
                <w:szCs w:val="20"/>
              </w:rPr>
            </w:pPr>
          </w:p>
        </w:tc>
        <w:tc>
          <w:tcPr>
            <w:tcW w:w="1265" w:type="dxa"/>
            <w:shd w:val="clear" w:color="auto" w:fill="auto"/>
            <w:vAlign w:val="center"/>
            <w:hideMark/>
          </w:tcPr>
          <w:p w14:paraId="25E4FFCB" w14:textId="77777777" w:rsidR="00F92589" w:rsidRPr="00A24AFE" w:rsidRDefault="00F92589" w:rsidP="00242DAA">
            <w:pPr>
              <w:spacing w:after="0" w:line="240" w:lineRule="auto"/>
              <w:jc w:val="right"/>
              <w:rPr>
                <w:rFonts w:ascii="Arial" w:eastAsia="Times New Roman" w:hAnsi="Arial" w:cs="Arial"/>
                <w:b/>
                <w:bCs/>
                <w:sz w:val="20"/>
                <w:szCs w:val="20"/>
              </w:rPr>
            </w:pPr>
          </w:p>
        </w:tc>
      </w:tr>
      <w:tr w:rsidR="00F92589" w:rsidRPr="00A24AFE" w14:paraId="0ACC2C4B" w14:textId="77777777" w:rsidTr="00091FED">
        <w:trPr>
          <w:trHeight w:val="989"/>
        </w:trPr>
        <w:tc>
          <w:tcPr>
            <w:tcW w:w="747" w:type="dxa"/>
            <w:vAlign w:val="center"/>
          </w:tcPr>
          <w:p w14:paraId="751D9735" w14:textId="77777777" w:rsidR="00F92589" w:rsidRPr="00A24AFE" w:rsidRDefault="00F92589" w:rsidP="00242DAA">
            <w:pPr>
              <w:widowControl w:val="0"/>
              <w:suppressAutoHyphens/>
              <w:autoSpaceDN w:val="0"/>
              <w:spacing w:after="0" w:line="240" w:lineRule="auto"/>
              <w:textAlignment w:val="baseline"/>
              <w:rPr>
                <w:rFonts w:ascii="Arial" w:hAnsi="Arial" w:cs="Arial"/>
                <w:b/>
                <w:sz w:val="20"/>
                <w:szCs w:val="20"/>
              </w:rPr>
            </w:pPr>
            <w:r w:rsidRPr="00A24AFE">
              <w:rPr>
                <w:rFonts w:ascii="Arial" w:hAnsi="Arial" w:cs="Arial"/>
                <w:b/>
                <w:sz w:val="20"/>
                <w:szCs w:val="20"/>
              </w:rPr>
              <w:t>6.</w:t>
            </w:r>
          </w:p>
        </w:tc>
        <w:tc>
          <w:tcPr>
            <w:tcW w:w="4111" w:type="dxa"/>
            <w:shd w:val="clear" w:color="auto" w:fill="auto"/>
            <w:vAlign w:val="center"/>
          </w:tcPr>
          <w:p w14:paraId="0B3ED048" w14:textId="77777777" w:rsidR="00F92589" w:rsidRDefault="00F92589" w:rsidP="00242DAA">
            <w:pPr>
              <w:widowControl w:val="0"/>
              <w:suppressAutoHyphens/>
              <w:autoSpaceDN w:val="0"/>
              <w:spacing w:after="0" w:line="240" w:lineRule="auto"/>
              <w:textAlignment w:val="baseline"/>
              <w:rPr>
                <w:rFonts w:ascii="Arial" w:hAnsi="Arial" w:cs="Arial"/>
                <w:b/>
                <w:sz w:val="20"/>
                <w:szCs w:val="20"/>
              </w:rPr>
            </w:pPr>
            <w:r w:rsidRPr="00A24AFE">
              <w:rPr>
                <w:rFonts w:ascii="Arial" w:hAnsi="Arial" w:cs="Arial"/>
                <w:b/>
                <w:sz w:val="20"/>
                <w:szCs w:val="20"/>
              </w:rPr>
              <w:t>Projektna dokumentacija za izvedbo (PZI) za notranjo opremo, izdelano na podlagi IDP za notranjo opremo</w:t>
            </w:r>
          </w:p>
          <w:p w14:paraId="03C90FBC" w14:textId="77777777" w:rsidR="00B53631" w:rsidRPr="00A24AFE" w:rsidRDefault="00B53631" w:rsidP="00242DAA">
            <w:pPr>
              <w:widowControl w:val="0"/>
              <w:suppressAutoHyphens/>
              <w:autoSpaceDN w:val="0"/>
              <w:spacing w:after="0" w:line="240" w:lineRule="auto"/>
              <w:textAlignment w:val="baseline"/>
              <w:rPr>
                <w:rFonts w:ascii="Arial" w:hAnsi="Arial" w:cs="Arial"/>
                <w:b/>
                <w:sz w:val="20"/>
                <w:szCs w:val="20"/>
              </w:rPr>
            </w:pPr>
          </w:p>
        </w:tc>
        <w:tc>
          <w:tcPr>
            <w:tcW w:w="1417" w:type="dxa"/>
            <w:shd w:val="clear" w:color="auto" w:fill="auto"/>
            <w:vAlign w:val="center"/>
          </w:tcPr>
          <w:p w14:paraId="536D4DE7" w14:textId="77777777" w:rsidR="00F92589" w:rsidRPr="00A24AFE" w:rsidRDefault="00F92589" w:rsidP="00242DAA">
            <w:pPr>
              <w:spacing w:after="0" w:line="240" w:lineRule="auto"/>
              <w:rPr>
                <w:rFonts w:ascii="Arial" w:eastAsia="Times New Roman" w:hAnsi="Arial" w:cs="Arial"/>
                <w:b/>
                <w:bCs/>
                <w:sz w:val="20"/>
                <w:szCs w:val="20"/>
              </w:rPr>
            </w:pPr>
          </w:p>
        </w:tc>
        <w:tc>
          <w:tcPr>
            <w:tcW w:w="1418" w:type="dxa"/>
            <w:shd w:val="clear" w:color="auto" w:fill="auto"/>
            <w:vAlign w:val="center"/>
          </w:tcPr>
          <w:p w14:paraId="23527003" w14:textId="77777777" w:rsidR="00F92589" w:rsidRPr="00A24AFE" w:rsidRDefault="00F92589" w:rsidP="00242DAA">
            <w:pPr>
              <w:spacing w:after="0" w:line="240" w:lineRule="auto"/>
              <w:jc w:val="right"/>
              <w:rPr>
                <w:rFonts w:ascii="Arial" w:eastAsia="Times New Roman" w:hAnsi="Arial" w:cs="Arial"/>
                <w:b/>
                <w:bCs/>
                <w:sz w:val="20"/>
                <w:szCs w:val="20"/>
              </w:rPr>
            </w:pPr>
          </w:p>
        </w:tc>
        <w:tc>
          <w:tcPr>
            <w:tcW w:w="1265" w:type="dxa"/>
            <w:shd w:val="clear" w:color="auto" w:fill="auto"/>
            <w:vAlign w:val="center"/>
          </w:tcPr>
          <w:p w14:paraId="2C9FD571" w14:textId="77777777" w:rsidR="00F92589" w:rsidRPr="00A24AFE" w:rsidRDefault="00F92589" w:rsidP="00242DAA">
            <w:pPr>
              <w:spacing w:after="0" w:line="240" w:lineRule="auto"/>
              <w:jc w:val="right"/>
              <w:rPr>
                <w:rFonts w:ascii="Arial" w:eastAsia="Times New Roman" w:hAnsi="Arial" w:cs="Arial"/>
                <w:b/>
                <w:bCs/>
                <w:sz w:val="20"/>
                <w:szCs w:val="20"/>
              </w:rPr>
            </w:pPr>
          </w:p>
        </w:tc>
      </w:tr>
      <w:tr w:rsidR="00F92589" w:rsidRPr="00A24AFE" w14:paraId="15985664" w14:textId="77777777" w:rsidTr="00091FED">
        <w:trPr>
          <w:trHeight w:val="989"/>
        </w:trPr>
        <w:tc>
          <w:tcPr>
            <w:tcW w:w="747" w:type="dxa"/>
            <w:vAlign w:val="center"/>
          </w:tcPr>
          <w:p w14:paraId="55CBDD5C" w14:textId="77777777" w:rsidR="00F92589" w:rsidRPr="00A24AFE" w:rsidRDefault="00F92589" w:rsidP="00242DAA">
            <w:pPr>
              <w:widowControl w:val="0"/>
              <w:suppressAutoHyphens/>
              <w:autoSpaceDN w:val="0"/>
              <w:spacing w:after="0" w:line="240" w:lineRule="auto"/>
              <w:textAlignment w:val="baseline"/>
              <w:rPr>
                <w:rFonts w:ascii="Arial" w:hAnsi="Arial" w:cs="Arial"/>
                <w:b/>
                <w:sz w:val="20"/>
                <w:szCs w:val="20"/>
              </w:rPr>
            </w:pPr>
            <w:r w:rsidRPr="00A24AFE">
              <w:rPr>
                <w:rFonts w:ascii="Arial" w:hAnsi="Arial" w:cs="Arial"/>
                <w:b/>
                <w:sz w:val="20"/>
                <w:szCs w:val="20"/>
              </w:rPr>
              <w:t>7.</w:t>
            </w:r>
          </w:p>
        </w:tc>
        <w:tc>
          <w:tcPr>
            <w:tcW w:w="4111" w:type="dxa"/>
            <w:shd w:val="clear" w:color="auto" w:fill="auto"/>
            <w:vAlign w:val="center"/>
          </w:tcPr>
          <w:p w14:paraId="08F80165" w14:textId="77777777" w:rsidR="00F92589" w:rsidRDefault="00F92589" w:rsidP="00242DAA">
            <w:pPr>
              <w:widowControl w:val="0"/>
              <w:suppressAutoHyphens/>
              <w:autoSpaceDN w:val="0"/>
              <w:spacing w:after="0" w:line="240" w:lineRule="auto"/>
              <w:textAlignment w:val="baseline"/>
              <w:rPr>
                <w:rFonts w:ascii="Arial" w:hAnsi="Arial" w:cs="Arial"/>
                <w:b/>
                <w:sz w:val="20"/>
                <w:szCs w:val="20"/>
              </w:rPr>
            </w:pPr>
            <w:r w:rsidRPr="006F78E0">
              <w:rPr>
                <w:rFonts w:ascii="Arial" w:hAnsi="Arial" w:cs="Arial"/>
                <w:b/>
                <w:sz w:val="20"/>
                <w:szCs w:val="20"/>
              </w:rPr>
              <w:t>Dokumentacija za razpis (DZR)</w:t>
            </w:r>
            <w:r w:rsidR="00116EA3" w:rsidRPr="006F78E0">
              <w:rPr>
                <w:rFonts w:ascii="Arial" w:hAnsi="Arial" w:cs="Arial"/>
                <w:b/>
                <w:sz w:val="20"/>
                <w:szCs w:val="20"/>
              </w:rPr>
              <w:t xml:space="preserve"> za stavbo </w:t>
            </w:r>
            <w:r w:rsidR="00116EA3" w:rsidRPr="006F78E0">
              <w:rPr>
                <w:rFonts w:ascii="Arial" w:eastAsia="Times New Roman" w:hAnsi="Arial" w:cs="Arial"/>
                <w:b/>
                <w:sz w:val="20"/>
                <w:szCs w:val="20"/>
              </w:rPr>
              <w:t>in za zunanjo, prometno in komunalno ureditev</w:t>
            </w:r>
            <w:r w:rsidR="006F78E0" w:rsidRPr="006F78E0">
              <w:rPr>
                <w:rFonts w:ascii="Arial" w:eastAsia="Times New Roman" w:hAnsi="Arial" w:cs="Arial"/>
                <w:b/>
                <w:sz w:val="20"/>
                <w:szCs w:val="20"/>
              </w:rPr>
              <w:t>,</w:t>
            </w:r>
            <w:r w:rsidR="00116EA3" w:rsidRPr="006F78E0">
              <w:rPr>
                <w:rFonts w:ascii="Arial" w:eastAsia="Times New Roman" w:hAnsi="Arial" w:cs="Arial"/>
                <w:b/>
                <w:sz w:val="20"/>
                <w:szCs w:val="20"/>
              </w:rPr>
              <w:t xml:space="preserve"> </w:t>
            </w:r>
            <w:r w:rsidR="006F78E0" w:rsidRPr="006F78E0">
              <w:rPr>
                <w:rFonts w:ascii="Arial" w:hAnsi="Arial" w:cs="Arial"/>
                <w:b/>
                <w:sz w:val="20"/>
                <w:szCs w:val="20"/>
              </w:rPr>
              <w:t>sodelovanje pri razpisu za oddajo del in pripravi tehničnega dela dokumentacije za razpis (izdelane na osnovi PZI)</w:t>
            </w:r>
          </w:p>
          <w:p w14:paraId="2D5A338B" w14:textId="77777777" w:rsidR="00B53631" w:rsidRPr="006F78E0" w:rsidRDefault="00B53631" w:rsidP="00242DAA">
            <w:pPr>
              <w:widowControl w:val="0"/>
              <w:suppressAutoHyphens/>
              <w:autoSpaceDN w:val="0"/>
              <w:spacing w:after="0" w:line="240" w:lineRule="auto"/>
              <w:textAlignment w:val="baseline"/>
              <w:rPr>
                <w:rFonts w:ascii="Arial" w:hAnsi="Arial" w:cs="Arial"/>
                <w:b/>
                <w:sz w:val="20"/>
                <w:szCs w:val="20"/>
              </w:rPr>
            </w:pPr>
          </w:p>
        </w:tc>
        <w:tc>
          <w:tcPr>
            <w:tcW w:w="1417" w:type="dxa"/>
            <w:shd w:val="clear" w:color="auto" w:fill="auto"/>
            <w:vAlign w:val="center"/>
          </w:tcPr>
          <w:p w14:paraId="787829A5" w14:textId="77777777" w:rsidR="00F92589" w:rsidRPr="00A24AFE" w:rsidRDefault="00F92589" w:rsidP="00242DAA">
            <w:pPr>
              <w:spacing w:after="0" w:line="240" w:lineRule="auto"/>
              <w:rPr>
                <w:rFonts w:ascii="Arial" w:eastAsia="Times New Roman" w:hAnsi="Arial" w:cs="Arial"/>
                <w:b/>
                <w:bCs/>
                <w:sz w:val="20"/>
                <w:szCs w:val="20"/>
              </w:rPr>
            </w:pPr>
          </w:p>
        </w:tc>
        <w:tc>
          <w:tcPr>
            <w:tcW w:w="1418" w:type="dxa"/>
            <w:shd w:val="clear" w:color="auto" w:fill="auto"/>
            <w:vAlign w:val="center"/>
          </w:tcPr>
          <w:p w14:paraId="34E28A17" w14:textId="77777777" w:rsidR="00F92589" w:rsidRPr="00A24AFE" w:rsidRDefault="00F92589" w:rsidP="00242DAA">
            <w:pPr>
              <w:spacing w:after="0" w:line="240" w:lineRule="auto"/>
              <w:jc w:val="right"/>
              <w:rPr>
                <w:rFonts w:ascii="Arial" w:eastAsia="Times New Roman" w:hAnsi="Arial" w:cs="Arial"/>
                <w:b/>
                <w:bCs/>
                <w:sz w:val="20"/>
                <w:szCs w:val="20"/>
              </w:rPr>
            </w:pPr>
          </w:p>
        </w:tc>
        <w:tc>
          <w:tcPr>
            <w:tcW w:w="1265" w:type="dxa"/>
            <w:shd w:val="clear" w:color="auto" w:fill="auto"/>
            <w:vAlign w:val="center"/>
          </w:tcPr>
          <w:p w14:paraId="71D8649A" w14:textId="77777777" w:rsidR="00F92589" w:rsidRPr="00A24AFE" w:rsidRDefault="00F92589" w:rsidP="00242DAA">
            <w:pPr>
              <w:spacing w:after="0" w:line="240" w:lineRule="auto"/>
              <w:jc w:val="right"/>
              <w:rPr>
                <w:rFonts w:ascii="Arial" w:eastAsia="Times New Roman" w:hAnsi="Arial" w:cs="Arial"/>
                <w:b/>
                <w:bCs/>
                <w:sz w:val="20"/>
                <w:szCs w:val="20"/>
              </w:rPr>
            </w:pPr>
          </w:p>
        </w:tc>
      </w:tr>
      <w:tr w:rsidR="006F78E0" w:rsidRPr="00A24AFE" w14:paraId="493ADC0E" w14:textId="77777777" w:rsidTr="00091FED">
        <w:trPr>
          <w:trHeight w:val="615"/>
        </w:trPr>
        <w:tc>
          <w:tcPr>
            <w:tcW w:w="747" w:type="dxa"/>
            <w:vAlign w:val="center"/>
          </w:tcPr>
          <w:p w14:paraId="10370A48" w14:textId="77777777" w:rsidR="006F78E0" w:rsidRPr="00A24AFE" w:rsidRDefault="006F78E0" w:rsidP="00685A3F">
            <w:pPr>
              <w:widowControl w:val="0"/>
              <w:suppressAutoHyphens/>
              <w:autoSpaceDN w:val="0"/>
              <w:spacing w:after="0" w:line="240" w:lineRule="auto"/>
              <w:textAlignment w:val="baseline"/>
              <w:rPr>
                <w:rFonts w:ascii="Arial" w:hAnsi="Arial" w:cs="Arial"/>
                <w:b/>
                <w:sz w:val="20"/>
                <w:szCs w:val="20"/>
              </w:rPr>
            </w:pPr>
            <w:r w:rsidRPr="00A24AFE">
              <w:rPr>
                <w:rFonts w:ascii="Arial" w:hAnsi="Arial" w:cs="Arial"/>
                <w:b/>
                <w:sz w:val="20"/>
                <w:szCs w:val="20"/>
              </w:rPr>
              <w:t>8.</w:t>
            </w:r>
          </w:p>
        </w:tc>
        <w:tc>
          <w:tcPr>
            <w:tcW w:w="4111" w:type="dxa"/>
            <w:shd w:val="clear" w:color="auto" w:fill="auto"/>
          </w:tcPr>
          <w:p w14:paraId="2A92185E" w14:textId="77777777" w:rsidR="006F78E0" w:rsidRDefault="006F78E0" w:rsidP="00685A3F">
            <w:pPr>
              <w:widowControl w:val="0"/>
              <w:suppressAutoHyphens/>
              <w:autoSpaceDN w:val="0"/>
              <w:spacing w:after="0" w:line="240" w:lineRule="auto"/>
              <w:textAlignment w:val="baseline"/>
              <w:rPr>
                <w:rFonts w:ascii="Arial" w:eastAsia="Times New Roman" w:hAnsi="Arial" w:cs="Arial"/>
                <w:b/>
                <w:sz w:val="20"/>
                <w:szCs w:val="20"/>
              </w:rPr>
            </w:pPr>
            <w:r w:rsidRPr="006F78E0">
              <w:rPr>
                <w:rFonts w:ascii="Arial" w:hAnsi="Arial" w:cs="Arial"/>
                <w:b/>
                <w:sz w:val="20"/>
                <w:szCs w:val="20"/>
              </w:rPr>
              <w:t xml:space="preserve">Dokumentacija za razpis (DZR) za </w:t>
            </w:r>
            <w:r w:rsidRPr="006F78E0">
              <w:rPr>
                <w:rFonts w:ascii="Arial" w:eastAsia="Times New Roman" w:hAnsi="Arial" w:cs="Arial"/>
                <w:b/>
                <w:sz w:val="20"/>
                <w:szCs w:val="20"/>
              </w:rPr>
              <w:t>notranjo opremo, sodelovanje pri razpisu za oddajo del in pripravi tehničnega dela dokumentacije za razpis (izdelane na osnovi PZI)</w:t>
            </w:r>
          </w:p>
          <w:p w14:paraId="41BD8811" w14:textId="77777777" w:rsidR="00B53631" w:rsidRPr="006F78E0" w:rsidRDefault="00B53631" w:rsidP="00685A3F">
            <w:pPr>
              <w:widowControl w:val="0"/>
              <w:suppressAutoHyphens/>
              <w:autoSpaceDN w:val="0"/>
              <w:spacing w:after="0" w:line="240" w:lineRule="auto"/>
              <w:textAlignment w:val="baseline"/>
              <w:rPr>
                <w:rFonts w:ascii="Arial" w:hAnsi="Arial" w:cs="Arial"/>
                <w:b/>
                <w:sz w:val="20"/>
                <w:szCs w:val="20"/>
              </w:rPr>
            </w:pPr>
          </w:p>
        </w:tc>
        <w:tc>
          <w:tcPr>
            <w:tcW w:w="1417" w:type="dxa"/>
            <w:shd w:val="clear" w:color="auto" w:fill="auto"/>
            <w:noWrap/>
          </w:tcPr>
          <w:p w14:paraId="1F19DDAD" w14:textId="77777777" w:rsidR="006F78E0" w:rsidRPr="00A24AFE" w:rsidRDefault="006F78E0" w:rsidP="00685A3F">
            <w:pPr>
              <w:spacing w:after="0" w:line="240" w:lineRule="auto"/>
              <w:rPr>
                <w:rFonts w:ascii="Arial" w:eastAsia="Times New Roman" w:hAnsi="Arial" w:cs="Arial"/>
                <w:b/>
                <w:bCs/>
                <w:sz w:val="20"/>
                <w:szCs w:val="20"/>
              </w:rPr>
            </w:pPr>
          </w:p>
        </w:tc>
        <w:tc>
          <w:tcPr>
            <w:tcW w:w="1418" w:type="dxa"/>
            <w:shd w:val="clear" w:color="auto" w:fill="auto"/>
            <w:noWrap/>
          </w:tcPr>
          <w:p w14:paraId="3E5A0619" w14:textId="77777777" w:rsidR="006F78E0" w:rsidRPr="00A24AFE" w:rsidRDefault="006F78E0" w:rsidP="00685A3F">
            <w:pPr>
              <w:spacing w:after="0" w:line="240" w:lineRule="auto"/>
              <w:rPr>
                <w:rFonts w:ascii="Arial" w:eastAsia="Times New Roman" w:hAnsi="Arial" w:cs="Arial"/>
                <w:b/>
                <w:bCs/>
                <w:sz w:val="20"/>
                <w:szCs w:val="20"/>
              </w:rPr>
            </w:pPr>
          </w:p>
        </w:tc>
        <w:tc>
          <w:tcPr>
            <w:tcW w:w="1265" w:type="dxa"/>
            <w:shd w:val="clear" w:color="auto" w:fill="auto"/>
            <w:noWrap/>
          </w:tcPr>
          <w:p w14:paraId="1EA8B52A" w14:textId="77777777" w:rsidR="006F78E0" w:rsidRPr="00A24AFE" w:rsidRDefault="006F78E0" w:rsidP="00685A3F">
            <w:pPr>
              <w:spacing w:after="0" w:line="240" w:lineRule="auto"/>
              <w:rPr>
                <w:rFonts w:ascii="Arial" w:eastAsia="Times New Roman" w:hAnsi="Arial" w:cs="Arial"/>
                <w:b/>
                <w:bCs/>
                <w:sz w:val="20"/>
                <w:szCs w:val="20"/>
              </w:rPr>
            </w:pPr>
          </w:p>
        </w:tc>
      </w:tr>
      <w:tr w:rsidR="00F92589" w:rsidRPr="00A24AFE" w14:paraId="52B31821" w14:textId="77777777" w:rsidTr="00B53631">
        <w:trPr>
          <w:trHeight w:val="698"/>
        </w:trPr>
        <w:tc>
          <w:tcPr>
            <w:tcW w:w="747" w:type="dxa"/>
            <w:vAlign w:val="center"/>
          </w:tcPr>
          <w:p w14:paraId="7218F015" w14:textId="77777777" w:rsidR="00F92589" w:rsidRPr="00A24AFE" w:rsidRDefault="006F78E0" w:rsidP="00685A3F">
            <w:pPr>
              <w:widowControl w:val="0"/>
              <w:suppressAutoHyphens/>
              <w:autoSpaceDN w:val="0"/>
              <w:spacing w:after="0" w:line="240" w:lineRule="auto"/>
              <w:textAlignment w:val="baseline"/>
              <w:rPr>
                <w:rFonts w:ascii="Arial" w:hAnsi="Arial" w:cs="Arial"/>
                <w:b/>
                <w:sz w:val="20"/>
                <w:szCs w:val="20"/>
              </w:rPr>
            </w:pPr>
            <w:r>
              <w:rPr>
                <w:rFonts w:ascii="Arial" w:hAnsi="Arial" w:cs="Arial"/>
                <w:b/>
                <w:sz w:val="20"/>
                <w:szCs w:val="20"/>
              </w:rPr>
              <w:lastRenderedPageBreak/>
              <w:t>9</w:t>
            </w:r>
            <w:r w:rsidR="00F92589" w:rsidRPr="00A24AFE">
              <w:rPr>
                <w:rFonts w:ascii="Arial" w:hAnsi="Arial" w:cs="Arial"/>
                <w:b/>
                <w:sz w:val="20"/>
                <w:szCs w:val="20"/>
              </w:rPr>
              <w:t>.</w:t>
            </w:r>
          </w:p>
        </w:tc>
        <w:tc>
          <w:tcPr>
            <w:tcW w:w="4111" w:type="dxa"/>
            <w:shd w:val="clear" w:color="auto" w:fill="auto"/>
          </w:tcPr>
          <w:p w14:paraId="41BF3E27" w14:textId="36E5A43D" w:rsidR="00F92589" w:rsidRDefault="00F92589" w:rsidP="00B53631">
            <w:pPr>
              <w:widowControl w:val="0"/>
              <w:suppressAutoHyphens/>
              <w:autoSpaceDN w:val="0"/>
              <w:spacing w:after="0" w:line="240" w:lineRule="auto"/>
              <w:textAlignment w:val="baseline"/>
              <w:rPr>
                <w:rFonts w:ascii="Arial" w:hAnsi="Arial" w:cs="Arial"/>
                <w:b/>
                <w:sz w:val="20"/>
                <w:szCs w:val="20"/>
              </w:rPr>
            </w:pPr>
            <w:r w:rsidRPr="00A24AFE">
              <w:rPr>
                <w:rFonts w:ascii="Arial" w:hAnsi="Arial" w:cs="Arial"/>
                <w:b/>
                <w:sz w:val="20"/>
                <w:szCs w:val="20"/>
              </w:rPr>
              <w:t>Projektantski nadzor v času gradnje, predviden čas gradnje je 24 mesecev (vsak mesec se zaračuna 1/24</w:t>
            </w:r>
            <w:r w:rsidR="00FE0823">
              <w:rPr>
                <w:rFonts w:ascii="Arial" w:hAnsi="Arial" w:cs="Arial"/>
                <w:b/>
                <w:sz w:val="20"/>
                <w:szCs w:val="20"/>
              </w:rPr>
              <w:t xml:space="preserve"> skupne ponudbene cene iz te postavke</w:t>
            </w:r>
            <w:r w:rsidRPr="00A24AFE">
              <w:rPr>
                <w:rFonts w:ascii="Arial" w:hAnsi="Arial" w:cs="Arial"/>
                <w:b/>
                <w:sz w:val="20"/>
                <w:szCs w:val="20"/>
              </w:rPr>
              <w:t xml:space="preserve">) </w:t>
            </w:r>
          </w:p>
          <w:p w14:paraId="60C046FE" w14:textId="77777777" w:rsidR="00B53631" w:rsidRPr="00A24AFE" w:rsidRDefault="00B53631" w:rsidP="00B53631">
            <w:pPr>
              <w:widowControl w:val="0"/>
              <w:suppressAutoHyphens/>
              <w:autoSpaceDN w:val="0"/>
              <w:spacing w:after="0" w:line="240" w:lineRule="auto"/>
              <w:textAlignment w:val="baseline"/>
              <w:rPr>
                <w:rFonts w:ascii="Arial" w:hAnsi="Arial" w:cs="Arial"/>
                <w:b/>
                <w:sz w:val="20"/>
                <w:szCs w:val="20"/>
              </w:rPr>
            </w:pPr>
          </w:p>
        </w:tc>
        <w:tc>
          <w:tcPr>
            <w:tcW w:w="1417" w:type="dxa"/>
            <w:shd w:val="clear" w:color="auto" w:fill="auto"/>
            <w:noWrap/>
          </w:tcPr>
          <w:p w14:paraId="4B705C88" w14:textId="77777777" w:rsidR="00F92589" w:rsidRPr="00A24AFE" w:rsidRDefault="00F92589" w:rsidP="00685A3F">
            <w:pPr>
              <w:spacing w:after="0" w:line="240" w:lineRule="auto"/>
              <w:rPr>
                <w:rFonts w:ascii="Arial" w:eastAsia="Times New Roman" w:hAnsi="Arial" w:cs="Arial"/>
                <w:b/>
                <w:bCs/>
                <w:sz w:val="20"/>
                <w:szCs w:val="20"/>
              </w:rPr>
            </w:pPr>
          </w:p>
        </w:tc>
        <w:tc>
          <w:tcPr>
            <w:tcW w:w="1418" w:type="dxa"/>
            <w:shd w:val="clear" w:color="auto" w:fill="auto"/>
            <w:noWrap/>
          </w:tcPr>
          <w:p w14:paraId="309ABA94" w14:textId="77777777" w:rsidR="00F92589" w:rsidRPr="00A24AFE" w:rsidRDefault="00F92589" w:rsidP="00685A3F">
            <w:pPr>
              <w:spacing w:after="0" w:line="240" w:lineRule="auto"/>
              <w:rPr>
                <w:rFonts w:ascii="Arial" w:eastAsia="Times New Roman" w:hAnsi="Arial" w:cs="Arial"/>
                <w:b/>
                <w:bCs/>
                <w:sz w:val="20"/>
                <w:szCs w:val="20"/>
              </w:rPr>
            </w:pPr>
          </w:p>
        </w:tc>
        <w:tc>
          <w:tcPr>
            <w:tcW w:w="1265" w:type="dxa"/>
            <w:shd w:val="clear" w:color="auto" w:fill="auto"/>
            <w:noWrap/>
          </w:tcPr>
          <w:p w14:paraId="3AF48C31" w14:textId="77777777" w:rsidR="00F92589" w:rsidRPr="00A24AFE" w:rsidRDefault="00F92589" w:rsidP="00685A3F">
            <w:pPr>
              <w:spacing w:after="0" w:line="240" w:lineRule="auto"/>
              <w:rPr>
                <w:rFonts w:ascii="Arial" w:eastAsia="Times New Roman" w:hAnsi="Arial" w:cs="Arial"/>
                <w:b/>
                <w:bCs/>
                <w:sz w:val="20"/>
                <w:szCs w:val="20"/>
              </w:rPr>
            </w:pPr>
          </w:p>
        </w:tc>
      </w:tr>
      <w:tr w:rsidR="00F92589" w:rsidRPr="00A24AFE" w14:paraId="70FD4421" w14:textId="77777777" w:rsidTr="00091FED">
        <w:trPr>
          <w:trHeight w:val="615"/>
        </w:trPr>
        <w:tc>
          <w:tcPr>
            <w:tcW w:w="747" w:type="dxa"/>
            <w:vAlign w:val="center"/>
          </w:tcPr>
          <w:p w14:paraId="3BB18C25" w14:textId="77777777" w:rsidR="00F92589" w:rsidRPr="00A24AFE" w:rsidRDefault="006F78E0" w:rsidP="00685A3F">
            <w:pPr>
              <w:spacing w:after="0" w:line="240" w:lineRule="auto"/>
              <w:rPr>
                <w:rFonts w:ascii="Arial" w:eastAsia="Times New Roman" w:hAnsi="Arial" w:cs="Arial"/>
                <w:b/>
                <w:bCs/>
                <w:color w:val="000000"/>
                <w:kern w:val="3"/>
                <w:sz w:val="20"/>
                <w:szCs w:val="20"/>
                <w:lang w:eastAsia="zh-CN"/>
              </w:rPr>
            </w:pPr>
            <w:r>
              <w:rPr>
                <w:rFonts w:ascii="Arial" w:eastAsia="Times New Roman" w:hAnsi="Arial" w:cs="Arial"/>
                <w:b/>
                <w:bCs/>
                <w:color w:val="000000"/>
                <w:kern w:val="3"/>
                <w:sz w:val="20"/>
                <w:szCs w:val="20"/>
                <w:lang w:eastAsia="zh-CN"/>
              </w:rPr>
              <w:t>10</w:t>
            </w:r>
            <w:r w:rsidR="00F92589" w:rsidRPr="00A24AFE">
              <w:rPr>
                <w:rFonts w:ascii="Arial" w:eastAsia="Times New Roman" w:hAnsi="Arial" w:cs="Arial"/>
                <w:b/>
                <w:bCs/>
                <w:color w:val="000000"/>
                <w:kern w:val="3"/>
                <w:sz w:val="20"/>
                <w:szCs w:val="20"/>
                <w:lang w:eastAsia="zh-CN"/>
              </w:rPr>
              <w:t>.</w:t>
            </w:r>
          </w:p>
        </w:tc>
        <w:tc>
          <w:tcPr>
            <w:tcW w:w="4111" w:type="dxa"/>
            <w:shd w:val="clear" w:color="auto" w:fill="auto"/>
          </w:tcPr>
          <w:p w14:paraId="255A3F56" w14:textId="77777777" w:rsidR="00F92589" w:rsidRPr="00A24AFE" w:rsidRDefault="00F92589" w:rsidP="00685A3F">
            <w:pPr>
              <w:spacing w:after="0" w:line="240" w:lineRule="auto"/>
              <w:rPr>
                <w:rFonts w:ascii="Arial" w:eastAsia="Times New Roman" w:hAnsi="Arial" w:cs="Arial"/>
                <w:b/>
                <w:bCs/>
                <w:color w:val="000000"/>
                <w:kern w:val="3"/>
                <w:sz w:val="20"/>
                <w:szCs w:val="20"/>
                <w:lang w:eastAsia="zh-CN"/>
              </w:rPr>
            </w:pPr>
          </w:p>
          <w:p w14:paraId="123C7C32" w14:textId="77777777" w:rsidR="00F92589" w:rsidRPr="00A24AFE" w:rsidRDefault="00F92589" w:rsidP="00685A3F">
            <w:pPr>
              <w:spacing w:after="0" w:line="240" w:lineRule="auto"/>
              <w:rPr>
                <w:rFonts w:ascii="Arial" w:eastAsia="Times New Roman" w:hAnsi="Arial" w:cs="Arial"/>
                <w:b/>
                <w:bCs/>
                <w:color w:val="000000"/>
                <w:kern w:val="3"/>
                <w:sz w:val="20"/>
                <w:szCs w:val="20"/>
                <w:lang w:eastAsia="zh-CN"/>
              </w:rPr>
            </w:pPr>
            <w:r w:rsidRPr="00A24AFE">
              <w:rPr>
                <w:rFonts w:ascii="Arial" w:eastAsia="Times New Roman" w:hAnsi="Arial" w:cs="Arial"/>
                <w:b/>
                <w:bCs/>
                <w:color w:val="000000"/>
                <w:kern w:val="3"/>
                <w:sz w:val="20"/>
                <w:szCs w:val="20"/>
                <w:lang w:eastAsia="zh-CN"/>
              </w:rPr>
              <w:t>PID dokumentacija</w:t>
            </w:r>
          </w:p>
          <w:p w14:paraId="35753540" w14:textId="77777777" w:rsidR="00F92589" w:rsidRPr="00A24AFE" w:rsidRDefault="00F92589" w:rsidP="00685A3F">
            <w:pPr>
              <w:spacing w:after="0" w:line="240" w:lineRule="auto"/>
              <w:rPr>
                <w:rFonts w:ascii="Arial" w:eastAsia="Times New Roman" w:hAnsi="Arial" w:cs="Arial"/>
                <w:b/>
                <w:bCs/>
                <w:sz w:val="20"/>
                <w:szCs w:val="20"/>
              </w:rPr>
            </w:pPr>
          </w:p>
        </w:tc>
        <w:tc>
          <w:tcPr>
            <w:tcW w:w="1417" w:type="dxa"/>
            <w:shd w:val="clear" w:color="auto" w:fill="auto"/>
            <w:noWrap/>
          </w:tcPr>
          <w:p w14:paraId="6C889CBB" w14:textId="77777777" w:rsidR="00F92589" w:rsidRPr="00A24AFE" w:rsidRDefault="00F92589" w:rsidP="00685A3F">
            <w:pPr>
              <w:spacing w:after="0" w:line="240" w:lineRule="auto"/>
              <w:rPr>
                <w:rFonts w:ascii="Arial" w:eastAsia="Times New Roman" w:hAnsi="Arial" w:cs="Arial"/>
                <w:b/>
                <w:bCs/>
                <w:sz w:val="20"/>
                <w:szCs w:val="20"/>
              </w:rPr>
            </w:pPr>
          </w:p>
        </w:tc>
        <w:tc>
          <w:tcPr>
            <w:tcW w:w="1418" w:type="dxa"/>
            <w:shd w:val="clear" w:color="auto" w:fill="auto"/>
            <w:noWrap/>
          </w:tcPr>
          <w:p w14:paraId="4FF1B2E2" w14:textId="77777777" w:rsidR="00F92589" w:rsidRPr="00A24AFE" w:rsidRDefault="00F92589" w:rsidP="00685A3F">
            <w:pPr>
              <w:spacing w:after="0" w:line="240" w:lineRule="auto"/>
              <w:rPr>
                <w:rFonts w:ascii="Arial" w:eastAsia="Times New Roman" w:hAnsi="Arial" w:cs="Arial"/>
                <w:b/>
                <w:bCs/>
                <w:sz w:val="20"/>
                <w:szCs w:val="20"/>
              </w:rPr>
            </w:pPr>
          </w:p>
        </w:tc>
        <w:tc>
          <w:tcPr>
            <w:tcW w:w="1265" w:type="dxa"/>
            <w:shd w:val="clear" w:color="auto" w:fill="auto"/>
            <w:noWrap/>
          </w:tcPr>
          <w:p w14:paraId="0668792C" w14:textId="77777777" w:rsidR="00F92589" w:rsidRPr="00A24AFE" w:rsidRDefault="00F92589" w:rsidP="00685A3F">
            <w:pPr>
              <w:spacing w:after="0" w:line="240" w:lineRule="auto"/>
              <w:rPr>
                <w:rFonts w:ascii="Arial" w:eastAsia="Times New Roman" w:hAnsi="Arial" w:cs="Arial"/>
                <w:b/>
                <w:bCs/>
                <w:sz w:val="20"/>
                <w:szCs w:val="20"/>
              </w:rPr>
            </w:pPr>
          </w:p>
        </w:tc>
      </w:tr>
      <w:tr w:rsidR="00F92589" w:rsidRPr="00A24AFE" w14:paraId="13D5D2B6" w14:textId="77777777" w:rsidTr="00091FED">
        <w:trPr>
          <w:trHeight w:val="615"/>
        </w:trPr>
        <w:tc>
          <w:tcPr>
            <w:tcW w:w="747" w:type="dxa"/>
          </w:tcPr>
          <w:p w14:paraId="3F2B9A34" w14:textId="77777777" w:rsidR="00F92589" w:rsidRPr="00A24AFE" w:rsidRDefault="00F92589" w:rsidP="00242DAA">
            <w:pPr>
              <w:spacing w:after="0" w:line="240" w:lineRule="auto"/>
              <w:rPr>
                <w:rFonts w:ascii="Arial" w:eastAsia="Times New Roman" w:hAnsi="Arial" w:cs="Arial"/>
                <w:b/>
                <w:bCs/>
                <w:sz w:val="20"/>
                <w:szCs w:val="20"/>
              </w:rPr>
            </w:pPr>
          </w:p>
        </w:tc>
        <w:tc>
          <w:tcPr>
            <w:tcW w:w="4111" w:type="dxa"/>
            <w:shd w:val="clear" w:color="auto" w:fill="auto"/>
            <w:vAlign w:val="center"/>
            <w:hideMark/>
          </w:tcPr>
          <w:p w14:paraId="06C78C3E" w14:textId="77777777" w:rsidR="00F92589" w:rsidRPr="00A24AFE" w:rsidRDefault="00F92589" w:rsidP="00242DAA">
            <w:pPr>
              <w:spacing w:after="0" w:line="240" w:lineRule="auto"/>
              <w:rPr>
                <w:rFonts w:ascii="Arial" w:eastAsia="Times New Roman" w:hAnsi="Arial" w:cs="Arial"/>
                <w:b/>
                <w:bCs/>
                <w:sz w:val="20"/>
                <w:szCs w:val="20"/>
              </w:rPr>
            </w:pPr>
            <w:r w:rsidRPr="00A24AFE">
              <w:rPr>
                <w:rFonts w:ascii="Arial" w:eastAsia="Times New Roman" w:hAnsi="Arial" w:cs="Arial"/>
                <w:b/>
                <w:bCs/>
                <w:sz w:val="20"/>
                <w:szCs w:val="20"/>
              </w:rPr>
              <w:t>SKUPAJ</w:t>
            </w:r>
          </w:p>
        </w:tc>
        <w:tc>
          <w:tcPr>
            <w:tcW w:w="1417" w:type="dxa"/>
            <w:shd w:val="clear" w:color="auto" w:fill="auto"/>
            <w:noWrap/>
            <w:vAlign w:val="bottom"/>
            <w:hideMark/>
          </w:tcPr>
          <w:p w14:paraId="305BE7B6" w14:textId="77777777" w:rsidR="00F92589" w:rsidRPr="00A24AFE" w:rsidRDefault="00F92589" w:rsidP="00242DAA">
            <w:pPr>
              <w:spacing w:after="0" w:line="240" w:lineRule="auto"/>
              <w:rPr>
                <w:rFonts w:ascii="Arial" w:eastAsia="Times New Roman" w:hAnsi="Arial" w:cs="Arial"/>
                <w:b/>
                <w:bCs/>
                <w:sz w:val="20"/>
                <w:szCs w:val="20"/>
              </w:rPr>
            </w:pPr>
            <w:r w:rsidRPr="00A24AFE">
              <w:rPr>
                <w:rFonts w:ascii="Arial" w:eastAsia="Times New Roman" w:hAnsi="Arial" w:cs="Arial"/>
                <w:b/>
                <w:bCs/>
                <w:sz w:val="20"/>
                <w:szCs w:val="20"/>
              </w:rPr>
              <w:t> </w:t>
            </w:r>
          </w:p>
        </w:tc>
        <w:tc>
          <w:tcPr>
            <w:tcW w:w="1418" w:type="dxa"/>
            <w:shd w:val="clear" w:color="auto" w:fill="auto"/>
            <w:noWrap/>
            <w:vAlign w:val="bottom"/>
            <w:hideMark/>
          </w:tcPr>
          <w:p w14:paraId="50D50C01" w14:textId="77777777" w:rsidR="00F92589" w:rsidRPr="00A24AFE" w:rsidRDefault="00F92589" w:rsidP="00242DAA">
            <w:pPr>
              <w:spacing w:after="0" w:line="240" w:lineRule="auto"/>
              <w:rPr>
                <w:rFonts w:ascii="Arial" w:eastAsia="Times New Roman" w:hAnsi="Arial" w:cs="Arial"/>
                <w:b/>
                <w:bCs/>
                <w:sz w:val="20"/>
                <w:szCs w:val="20"/>
              </w:rPr>
            </w:pPr>
            <w:r w:rsidRPr="00A24AFE">
              <w:rPr>
                <w:rFonts w:ascii="Arial" w:eastAsia="Times New Roman" w:hAnsi="Arial" w:cs="Arial"/>
                <w:b/>
                <w:bCs/>
                <w:sz w:val="20"/>
                <w:szCs w:val="20"/>
              </w:rPr>
              <w:t> </w:t>
            </w:r>
          </w:p>
        </w:tc>
        <w:tc>
          <w:tcPr>
            <w:tcW w:w="1265" w:type="dxa"/>
            <w:shd w:val="clear" w:color="auto" w:fill="auto"/>
            <w:noWrap/>
            <w:vAlign w:val="bottom"/>
            <w:hideMark/>
          </w:tcPr>
          <w:p w14:paraId="183A68DE" w14:textId="77777777" w:rsidR="00F92589" w:rsidRPr="00A24AFE" w:rsidRDefault="00F92589" w:rsidP="00242DAA">
            <w:pPr>
              <w:spacing w:after="0" w:line="240" w:lineRule="auto"/>
              <w:rPr>
                <w:rFonts w:ascii="Arial" w:eastAsia="Times New Roman" w:hAnsi="Arial" w:cs="Arial"/>
                <w:b/>
                <w:bCs/>
                <w:sz w:val="20"/>
                <w:szCs w:val="20"/>
              </w:rPr>
            </w:pPr>
            <w:r w:rsidRPr="00A24AFE">
              <w:rPr>
                <w:rFonts w:ascii="Arial" w:eastAsia="Times New Roman" w:hAnsi="Arial" w:cs="Arial"/>
                <w:b/>
                <w:bCs/>
                <w:sz w:val="20"/>
                <w:szCs w:val="20"/>
              </w:rPr>
              <w:t> </w:t>
            </w:r>
          </w:p>
        </w:tc>
      </w:tr>
      <w:bookmarkEnd w:id="21"/>
    </w:tbl>
    <w:p w14:paraId="0D013D3A" w14:textId="77777777" w:rsidR="00242DAA" w:rsidRPr="00A24AFE" w:rsidRDefault="00242DAA" w:rsidP="00242DAA">
      <w:pPr>
        <w:widowControl w:val="0"/>
        <w:suppressAutoHyphens/>
        <w:spacing w:after="0" w:line="240" w:lineRule="auto"/>
        <w:jc w:val="both"/>
        <w:rPr>
          <w:rFonts w:ascii="Arial" w:eastAsia="Times New Roman" w:hAnsi="Arial" w:cs="Arial"/>
          <w:b/>
          <w:sz w:val="20"/>
          <w:szCs w:val="20"/>
          <w:lang w:eastAsia="ar-SA"/>
        </w:rPr>
      </w:pPr>
    </w:p>
    <w:p w14:paraId="03969AE3" w14:textId="77777777" w:rsidR="00242DAA" w:rsidRPr="00A24AFE" w:rsidRDefault="00242DAA" w:rsidP="00242DAA">
      <w:pPr>
        <w:rPr>
          <w:rFonts w:ascii="Arial" w:hAnsi="Arial" w:cs="Arial"/>
          <w:sz w:val="20"/>
          <w:szCs w:val="20"/>
          <w:lang w:eastAsia="sl-SI"/>
        </w:rPr>
      </w:pPr>
      <w:r w:rsidRPr="00A24AFE">
        <w:rPr>
          <w:rFonts w:ascii="Arial" w:eastAsia="Times New Roman" w:hAnsi="Arial" w:cs="Arial"/>
          <w:sz w:val="20"/>
          <w:szCs w:val="20"/>
          <w:lang w:eastAsia="ar-SA"/>
        </w:rPr>
        <w:t>(z besedo: ………………………………………………………………………….. eurov in ……00/100)</w:t>
      </w:r>
    </w:p>
    <w:p w14:paraId="43C0AE83" w14:textId="647E792A" w:rsidR="00242DAA" w:rsidRDefault="00242DAA" w:rsidP="00FB4E50">
      <w:pPr>
        <w:pStyle w:val="Pripombabesedilo"/>
        <w:ind w:left="0"/>
        <w:rPr>
          <w:rFonts w:ascii="Arial" w:hAnsi="Arial" w:cs="Arial"/>
          <w:kern w:val="3"/>
          <w:lang w:eastAsia="zh-CN"/>
        </w:rPr>
      </w:pPr>
      <w:bookmarkStart w:id="22" w:name="_Hlk167103058"/>
      <w:r w:rsidRPr="00A24AFE">
        <w:rPr>
          <w:rFonts w:ascii="Arial" w:eastAsia="Times New Roman" w:hAnsi="Arial" w:cs="Arial"/>
          <w:b/>
          <w:bCs/>
          <w:kern w:val="3"/>
          <w:lang w:eastAsia="zh-CN"/>
        </w:rPr>
        <w:t xml:space="preserve">Ponudbena cena je </w:t>
      </w:r>
      <w:r w:rsidR="006E5AEB" w:rsidRPr="00A24AFE">
        <w:rPr>
          <w:rFonts w:ascii="Arial" w:eastAsia="Times New Roman" w:hAnsi="Arial" w:cs="Arial"/>
          <w:b/>
          <w:bCs/>
          <w:kern w:val="3"/>
          <w:lang w:eastAsia="zh-CN"/>
        </w:rPr>
        <w:t xml:space="preserve">po posameznih segmentih </w:t>
      </w:r>
      <w:r w:rsidRPr="00A24AFE">
        <w:rPr>
          <w:rFonts w:ascii="Arial" w:eastAsia="Times New Roman" w:hAnsi="Arial" w:cs="Arial"/>
          <w:b/>
          <w:bCs/>
          <w:kern w:val="3"/>
          <w:lang w:eastAsia="zh-CN"/>
        </w:rPr>
        <w:t>nespremenljiva in fiksna do dokončanja vseh del</w:t>
      </w:r>
      <w:r w:rsidRPr="00A24AFE">
        <w:rPr>
          <w:rFonts w:ascii="Arial" w:eastAsia="Times New Roman" w:hAnsi="Arial" w:cs="Arial"/>
          <w:kern w:val="3"/>
          <w:lang w:eastAsia="zh-CN"/>
        </w:rPr>
        <w:t>,</w:t>
      </w:r>
      <w:r w:rsidR="00FE0823">
        <w:rPr>
          <w:rFonts w:ascii="Arial" w:eastAsia="Times New Roman" w:hAnsi="Arial" w:cs="Arial"/>
          <w:kern w:val="3"/>
          <w:lang w:eastAsia="zh-CN"/>
        </w:rPr>
        <w:t xml:space="preserve"> razen za projektantski nadzor, kjer je fiksna cena na mesec.</w:t>
      </w:r>
      <w:r w:rsidRPr="00A24AFE">
        <w:rPr>
          <w:rFonts w:ascii="Arial" w:eastAsia="Times New Roman" w:hAnsi="Arial" w:cs="Arial"/>
          <w:kern w:val="3"/>
          <w:lang w:eastAsia="zh-CN"/>
        </w:rPr>
        <w:t xml:space="preserve"> </w:t>
      </w:r>
      <w:r w:rsidR="00FE0823">
        <w:rPr>
          <w:rFonts w:ascii="Arial" w:eastAsia="Times New Roman" w:hAnsi="Arial" w:cs="Arial"/>
          <w:kern w:val="3"/>
          <w:lang w:eastAsia="zh-CN"/>
        </w:rPr>
        <w:t>V</w:t>
      </w:r>
      <w:r w:rsidRPr="00A24AFE">
        <w:rPr>
          <w:rFonts w:ascii="Arial" w:eastAsia="Times New Roman" w:hAnsi="Arial" w:cs="Arial"/>
          <w:kern w:val="3"/>
          <w:lang w:eastAsia="zh-CN"/>
        </w:rPr>
        <w:t xml:space="preserve"> </w:t>
      </w:r>
      <w:r w:rsidR="00FE0823">
        <w:rPr>
          <w:rFonts w:ascii="Arial" w:eastAsia="Times New Roman" w:hAnsi="Arial" w:cs="Arial"/>
          <w:kern w:val="3"/>
          <w:lang w:eastAsia="zh-CN"/>
        </w:rPr>
        <w:t>ceni</w:t>
      </w:r>
      <w:r w:rsidR="00FE0823" w:rsidRPr="00A24AFE">
        <w:rPr>
          <w:rFonts w:ascii="Arial" w:eastAsia="Times New Roman" w:hAnsi="Arial" w:cs="Arial"/>
          <w:kern w:val="3"/>
          <w:lang w:eastAsia="zh-CN"/>
        </w:rPr>
        <w:t xml:space="preserve"> </w:t>
      </w:r>
      <w:r w:rsidRPr="00A24AFE">
        <w:rPr>
          <w:rFonts w:ascii="Arial" w:eastAsia="Times New Roman" w:hAnsi="Arial" w:cs="Arial"/>
          <w:kern w:val="3"/>
          <w:lang w:eastAsia="zh-CN"/>
        </w:rPr>
        <w:t xml:space="preserve">so zajeti vsi stroški in morebitni popusti, </w:t>
      </w:r>
      <w:r w:rsidR="006E5AEB" w:rsidRPr="00A24AFE">
        <w:rPr>
          <w:rFonts w:ascii="Arial" w:hAnsi="Arial" w:cs="Arial"/>
          <w:kern w:val="3"/>
          <w:lang w:eastAsia="zh-CN"/>
        </w:rPr>
        <w:t>Posamezni segment predstavlja opis obveznosti iz točke 1.3 razpisne dokumentacij</w:t>
      </w:r>
      <w:r w:rsidR="0000358F">
        <w:rPr>
          <w:rFonts w:ascii="Arial" w:hAnsi="Arial" w:cs="Arial"/>
          <w:kern w:val="3"/>
          <w:lang w:eastAsia="zh-CN"/>
        </w:rPr>
        <w:t xml:space="preserve">e </w:t>
      </w:r>
      <w:r w:rsidR="006E5AEB" w:rsidRPr="00A24AFE">
        <w:rPr>
          <w:rFonts w:ascii="Arial" w:hAnsi="Arial" w:cs="Arial"/>
          <w:kern w:val="3"/>
          <w:lang w:eastAsia="zh-CN"/>
        </w:rPr>
        <w:t xml:space="preserve">– navodila ponudnikom. </w:t>
      </w:r>
    </w:p>
    <w:p w14:paraId="31B30DB1" w14:textId="77777777" w:rsidR="00FB4E50" w:rsidRDefault="00FB4E50" w:rsidP="00946B36">
      <w:pPr>
        <w:pStyle w:val="Pripombabesedilo"/>
        <w:rPr>
          <w:rFonts w:ascii="Arial" w:eastAsia="Times New Roman" w:hAnsi="Arial" w:cs="Arial"/>
          <w:kern w:val="3"/>
          <w:lang w:eastAsia="zh-CN"/>
        </w:rPr>
      </w:pPr>
    </w:p>
    <w:p w14:paraId="71036793" w14:textId="77777777" w:rsidR="00FB4E50" w:rsidRDefault="00FB4E50" w:rsidP="00FB4E50">
      <w:pPr>
        <w:pStyle w:val="Tablecaption0"/>
        <w:shd w:val="clear" w:color="auto" w:fill="auto"/>
        <w:spacing w:line="240" w:lineRule="auto"/>
        <w:jc w:val="both"/>
        <w:rPr>
          <w:rFonts w:eastAsia="Times New Roman"/>
          <w:b w:val="0"/>
          <w:sz w:val="20"/>
          <w:szCs w:val="20"/>
          <w:lang w:eastAsia="sl-SI"/>
        </w:rPr>
      </w:pPr>
      <w:r w:rsidRPr="00EB145A">
        <w:rPr>
          <w:rFonts w:eastAsia="Times New Roman"/>
          <w:b w:val="0"/>
          <w:sz w:val="20"/>
          <w:szCs w:val="20"/>
          <w:lang w:eastAsia="sl-SI"/>
        </w:rPr>
        <w:t>Pogodbena cena za projektantski nadzor je podana za predviden čas trajanja gradnje 24 mesecev, in je kot taka okvirna, storitev projektantskega nadzora pa se obračunava v fiksnem mesečnem znesku, ki je enak 1/24 pogodbene cene, za vsak mesec dejanskega izvajanja storitve.</w:t>
      </w:r>
    </w:p>
    <w:p w14:paraId="51F3AC55" w14:textId="77777777" w:rsidR="00242DAA" w:rsidRPr="00A24AFE" w:rsidRDefault="00242DAA" w:rsidP="00242DAA">
      <w:pPr>
        <w:spacing w:after="0" w:line="240" w:lineRule="exact"/>
        <w:ind w:left="720"/>
        <w:contextualSpacing/>
        <w:jc w:val="both"/>
        <w:rPr>
          <w:rFonts w:ascii="Arial" w:eastAsia="Times New Roman" w:hAnsi="Arial" w:cs="Arial"/>
          <w:kern w:val="3"/>
          <w:sz w:val="20"/>
          <w:szCs w:val="20"/>
          <w:lang w:eastAsia="zh-CN"/>
        </w:rPr>
      </w:pPr>
    </w:p>
    <w:p w14:paraId="0C27236E" w14:textId="77777777" w:rsidR="00716484" w:rsidRPr="00A24AFE" w:rsidRDefault="00716484" w:rsidP="00716484">
      <w:pPr>
        <w:pStyle w:val="Tablecaption0"/>
        <w:shd w:val="clear" w:color="auto" w:fill="auto"/>
        <w:spacing w:line="240" w:lineRule="auto"/>
        <w:jc w:val="both"/>
        <w:rPr>
          <w:rFonts w:eastAsia="Garamond"/>
          <w:b w:val="0"/>
          <w:bCs w:val="0"/>
          <w:color w:val="000000"/>
          <w:sz w:val="20"/>
          <w:szCs w:val="20"/>
          <w:lang w:bidi="sl-SI"/>
        </w:rPr>
      </w:pPr>
      <w:bookmarkStart w:id="23" w:name="_Hlk167256952"/>
      <w:r w:rsidRPr="00A24AFE">
        <w:rPr>
          <w:b w:val="0"/>
          <w:color w:val="000000"/>
          <w:sz w:val="20"/>
          <w:szCs w:val="20"/>
          <w:lang w:bidi="sl-SI"/>
        </w:rPr>
        <w:t xml:space="preserve">V ceni morajo biti vključeni vsi stroški izvajalca za izdelavo projektne in druge dokumentacije v obsegu in obliki v skladu z veljavno zakonodajo s področja graditve objektov, veljavnimi predpisi, standardi in pravili stroke ter vse stroške izvajalca za izvedbo vseh ostalih pogodbenih del, vključno z izdelavo BIM modela, </w:t>
      </w:r>
      <w:r w:rsidRPr="00A24AFE">
        <w:rPr>
          <w:rFonts w:eastAsia="Garamond"/>
          <w:b w:val="0"/>
          <w:bCs w:val="0"/>
          <w:color w:val="000000"/>
          <w:sz w:val="20"/>
          <w:szCs w:val="20"/>
          <w:lang w:bidi="sl-SI"/>
        </w:rPr>
        <w:t xml:space="preserve">strošek projektiranja skladno z usmeritvami </w:t>
      </w:r>
      <w:r w:rsidR="006E5AEB" w:rsidRPr="00A24AFE">
        <w:rPr>
          <w:rFonts w:eastAsia="Garamond"/>
          <w:b w:val="0"/>
          <w:bCs w:val="0"/>
          <w:color w:val="000000"/>
          <w:sz w:val="20"/>
          <w:szCs w:val="20"/>
          <w:lang w:bidi="sl-SI"/>
        </w:rPr>
        <w:t>DNSH</w:t>
      </w:r>
      <w:r w:rsidRPr="00A24AFE">
        <w:rPr>
          <w:rFonts w:eastAsia="Garamond"/>
          <w:b w:val="0"/>
          <w:bCs w:val="0"/>
          <w:color w:val="000000"/>
          <w:sz w:val="20"/>
          <w:szCs w:val="20"/>
          <w:lang w:bidi="sl-SI"/>
        </w:rPr>
        <w:t>,</w:t>
      </w:r>
      <w:r w:rsidRPr="00A24AFE">
        <w:rPr>
          <w:b w:val="0"/>
          <w:color w:val="000000"/>
          <w:sz w:val="20"/>
          <w:szCs w:val="20"/>
          <w:lang w:bidi="sl-SI"/>
        </w:rPr>
        <w:t xml:space="preserve"> vodenjem in koordinacijo izdelave projektne dokumentacije, pridobivanjem projektnih in drugih pogojev, pridobivanjem mnenj in gradbenega dovoljenja, pridobivanjem soglasij, pripravo in oddajo vloge za odmero komunalnega prispevka  in sodelovanjem v postopku pridobitve uporabnega dovoljenja.</w:t>
      </w:r>
      <w:r w:rsidRPr="00A24AFE">
        <w:rPr>
          <w:rFonts w:eastAsia="Garamond"/>
          <w:b w:val="0"/>
          <w:bCs w:val="0"/>
          <w:color w:val="000000"/>
          <w:sz w:val="20"/>
          <w:szCs w:val="20"/>
          <w:lang w:bidi="sl-SI"/>
        </w:rPr>
        <w:t xml:space="preserve"> </w:t>
      </w:r>
      <w:bookmarkEnd w:id="23"/>
    </w:p>
    <w:p w14:paraId="5486F1AD" w14:textId="77777777" w:rsidR="000909A4" w:rsidRPr="00A24AFE" w:rsidRDefault="000909A4" w:rsidP="00716484">
      <w:pPr>
        <w:pStyle w:val="Tablecaption0"/>
        <w:shd w:val="clear" w:color="auto" w:fill="auto"/>
        <w:spacing w:line="240" w:lineRule="auto"/>
        <w:jc w:val="both"/>
        <w:rPr>
          <w:rFonts w:eastAsia="Garamond"/>
          <w:b w:val="0"/>
          <w:bCs w:val="0"/>
          <w:color w:val="000000"/>
          <w:sz w:val="20"/>
          <w:szCs w:val="20"/>
          <w:lang w:bidi="sl-SI"/>
        </w:rPr>
      </w:pPr>
    </w:p>
    <w:p w14:paraId="57F254F6" w14:textId="77777777" w:rsidR="00AD085B" w:rsidRPr="00A24AFE" w:rsidRDefault="00AD085B" w:rsidP="00AD085B">
      <w:pPr>
        <w:widowControl w:val="0"/>
        <w:suppressAutoHyphens/>
        <w:autoSpaceDN w:val="0"/>
        <w:spacing w:after="240" w:line="240" w:lineRule="auto"/>
        <w:jc w:val="both"/>
        <w:textAlignment w:val="baseline"/>
        <w:rPr>
          <w:rFonts w:ascii="Arial" w:eastAsia="SimSun" w:hAnsi="Arial" w:cs="Arial"/>
          <w:kern w:val="3"/>
          <w:sz w:val="20"/>
          <w:szCs w:val="20"/>
          <w:lang w:eastAsia="zh-CN" w:bidi="hi-IN"/>
        </w:rPr>
      </w:pPr>
      <w:r w:rsidRPr="00A24AFE">
        <w:rPr>
          <w:rFonts w:ascii="Arial" w:eastAsia="SimSun" w:hAnsi="Arial" w:cs="Arial"/>
          <w:kern w:val="3"/>
          <w:sz w:val="20"/>
          <w:szCs w:val="20"/>
          <w:lang w:eastAsia="zh-CN" w:bidi="hi-IN"/>
        </w:rPr>
        <w:t xml:space="preserve">V storitvi in ceni morajo biti vključene vse korekture projektne dokumentacije, ki bodo nastale na podlagi zahtev revizijskega poročila. Izvajalec bo v času izdelave projektne dokumentacije upošteval upravičene pripombe naročnika in jih tudi odpravil, če projektne rešitve ne bodo usklajene s projektno nalogo, razpisno dokumentacijo, pa tudi če projektne rešitve ne bodo predvidevale funkcionalnih in kvalitetnih rešitev, ki veljajo za tovrstne objekte, kar ne sme vplivati na posamezne roke in na končni pogodbeni rok. </w:t>
      </w:r>
    </w:p>
    <w:p w14:paraId="06B2366A" w14:textId="77777777" w:rsidR="00716484" w:rsidRPr="00A24AFE" w:rsidRDefault="00AD085B" w:rsidP="00716484">
      <w:pPr>
        <w:jc w:val="both"/>
        <w:rPr>
          <w:rFonts w:ascii="Arial" w:hAnsi="Arial" w:cs="Arial"/>
          <w:sz w:val="20"/>
          <w:szCs w:val="20"/>
        </w:rPr>
      </w:pPr>
      <w:r w:rsidRPr="00A24AFE">
        <w:rPr>
          <w:rFonts w:ascii="Arial" w:hAnsi="Arial" w:cs="Arial"/>
          <w:color w:val="000000"/>
          <w:sz w:val="20"/>
          <w:szCs w:val="20"/>
          <w:lang w:bidi="sl-SI"/>
        </w:rPr>
        <w:t>Prav tako so v</w:t>
      </w:r>
      <w:r w:rsidR="00716484" w:rsidRPr="00A24AFE">
        <w:rPr>
          <w:rFonts w:ascii="Arial" w:hAnsi="Arial" w:cs="Arial"/>
          <w:color w:val="000000"/>
          <w:sz w:val="20"/>
          <w:szCs w:val="20"/>
          <w:lang w:bidi="sl-SI"/>
        </w:rPr>
        <w:t xml:space="preserve"> ceni so zajeti tudi vsi materialni stroški izvajalca in izdelava in predaja kompletne projektne dokumentacije </w:t>
      </w:r>
      <w:r w:rsidR="00716484" w:rsidRPr="00A24AFE">
        <w:rPr>
          <w:rFonts w:ascii="Arial" w:hAnsi="Arial" w:cs="Arial"/>
          <w:sz w:val="20"/>
          <w:szCs w:val="20"/>
        </w:rPr>
        <w:t xml:space="preserve">4 </w:t>
      </w:r>
      <w:r w:rsidR="00FE088E">
        <w:rPr>
          <w:rFonts w:ascii="Arial" w:hAnsi="Arial" w:cs="Arial"/>
          <w:sz w:val="20"/>
          <w:szCs w:val="20"/>
        </w:rPr>
        <w:t xml:space="preserve">(štirih) </w:t>
      </w:r>
      <w:r w:rsidR="00716484" w:rsidRPr="00A24AFE">
        <w:rPr>
          <w:rFonts w:ascii="Arial" w:hAnsi="Arial" w:cs="Arial"/>
          <w:sz w:val="20"/>
          <w:szCs w:val="20"/>
        </w:rPr>
        <w:t>izvodih v mapah ter v 2 (dveh)  izvodih v elektronski obliki (CD, DVD ali USB medij) v obliki zapisa doc., tabele in predračun/popisi s količinami v obliki zapisa *.</w:t>
      </w:r>
      <w:proofErr w:type="spellStart"/>
      <w:r w:rsidR="00716484" w:rsidRPr="00A24AFE">
        <w:rPr>
          <w:rFonts w:ascii="Arial" w:hAnsi="Arial" w:cs="Arial"/>
          <w:sz w:val="20"/>
          <w:szCs w:val="20"/>
        </w:rPr>
        <w:t>xls</w:t>
      </w:r>
      <w:proofErr w:type="spellEnd"/>
      <w:r w:rsidR="00716484" w:rsidRPr="00A24AFE">
        <w:rPr>
          <w:rFonts w:ascii="Arial" w:hAnsi="Arial" w:cs="Arial"/>
          <w:sz w:val="20"/>
          <w:szCs w:val="20"/>
        </w:rPr>
        <w:t xml:space="preserve"> in načrti v obliki zapisa, ki bo povezljiv s programom </w:t>
      </w:r>
      <w:proofErr w:type="spellStart"/>
      <w:r w:rsidR="00716484" w:rsidRPr="00A24AFE">
        <w:rPr>
          <w:rFonts w:ascii="Arial" w:hAnsi="Arial" w:cs="Arial"/>
          <w:sz w:val="20"/>
          <w:szCs w:val="20"/>
        </w:rPr>
        <w:t>Archicad</w:t>
      </w:r>
      <w:proofErr w:type="spellEnd"/>
      <w:r w:rsidR="00716484" w:rsidRPr="00A24AFE">
        <w:rPr>
          <w:rFonts w:ascii="Arial" w:hAnsi="Arial" w:cs="Arial"/>
          <w:sz w:val="20"/>
          <w:szCs w:val="20"/>
        </w:rPr>
        <w:t xml:space="preserve"> in </w:t>
      </w:r>
      <w:proofErr w:type="spellStart"/>
      <w:r w:rsidR="00716484" w:rsidRPr="00A24AFE">
        <w:rPr>
          <w:rFonts w:ascii="Arial" w:hAnsi="Arial" w:cs="Arial"/>
          <w:sz w:val="20"/>
          <w:szCs w:val="20"/>
        </w:rPr>
        <w:t>AutoCAD</w:t>
      </w:r>
      <w:proofErr w:type="spellEnd"/>
      <w:r w:rsidR="00716484" w:rsidRPr="00A24AFE">
        <w:rPr>
          <w:rFonts w:ascii="Arial" w:hAnsi="Arial" w:cs="Arial"/>
          <w:sz w:val="20"/>
          <w:szCs w:val="20"/>
        </w:rPr>
        <w:t xml:space="preserve"> (*.</w:t>
      </w:r>
      <w:proofErr w:type="spellStart"/>
      <w:r w:rsidR="00716484" w:rsidRPr="00A24AFE">
        <w:rPr>
          <w:rFonts w:ascii="Arial" w:hAnsi="Arial" w:cs="Arial"/>
          <w:sz w:val="20"/>
          <w:szCs w:val="20"/>
        </w:rPr>
        <w:t>dwg</w:t>
      </w:r>
      <w:proofErr w:type="spellEnd"/>
      <w:r w:rsidR="00716484" w:rsidRPr="00A24AFE">
        <w:rPr>
          <w:rFonts w:ascii="Arial" w:hAnsi="Arial" w:cs="Arial"/>
          <w:sz w:val="20"/>
          <w:szCs w:val="20"/>
        </w:rPr>
        <w:t xml:space="preserve"> ali *.</w:t>
      </w:r>
      <w:proofErr w:type="spellStart"/>
      <w:r w:rsidR="00716484" w:rsidRPr="00A24AFE">
        <w:rPr>
          <w:rFonts w:ascii="Arial" w:hAnsi="Arial" w:cs="Arial"/>
          <w:sz w:val="20"/>
          <w:szCs w:val="20"/>
        </w:rPr>
        <w:t>dxf</w:t>
      </w:r>
      <w:proofErr w:type="spellEnd"/>
      <w:r w:rsidR="00716484" w:rsidRPr="00A24AFE">
        <w:rPr>
          <w:rFonts w:ascii="Arial" w:hAnsi="Arial" w:cs="Arial"/>
          <w:sz w:val="20"/>
          <w:szCs w:val="20"/>
        </w:rPr>
        <w:t>) in vse našteto tudi v *.</w:t>
      </w:r>
      <w:proofErr w:type="spellStart"/>
      <w:r w:rsidR="00716484" w:rsidRPr="00A24AFE">
        <w:rPr>
          <w:rFonts w:ascii="Arial" w:hAnsi="Arial" w:cs="Arial"/>
          <w:sz w:val="20"/>
          <w:szCs w:val="20"/>
        </w:rPr>
        <w:t>pdf</w:t>
      </w:r>
      <w:proofErr w:type="spellEnd"/>
      <w:r w:rsidR="00716484" w:rsidRPr="00A24AFE">
        <w:rPr>
          <w:rFonts w:ascii="Arial" w:hAnsi="Arial" w:cs="Arial"/>
          <w:sz w:val="20"/>
          <w:szCs w:val="20"/>
        </w:rPr>
        <w:t xml:space="preserve"> obliki. </w:t>
      </w:r>
    </w:p>
    <w:bookmarkEnd w:id="22"/>
    <w:p w14:paraId="7DDE3A33" w14:textId="77777777" w:rsidR="00242DAA" w:rsidRPr="00A24AFE" w:rsidRDefault="00242DAA" w:rsidP="00242DAA">
      <w:pPr>
        <w:tabs>
          <w:tab w:val="left" w:pos="720"/>
        </w:tabs>
        <w:suppressAutoHyphens/>
        <w:autoSpaceDN w:val="0"/>
        <w:spacing w:after="0" w:line="240" w:lineRule="auto"/>
        <w:jc w:val="both"/>
        <w:textAlignment w:val="baseline"/>
        <w:rPr>
          <w:rFonts w:ascii="Arial" w:eastAsia="Times New Roman" w:hAnsi="Arial" w:cs="Arial"/>
          <w:kern w:val="3"/>
          <w:sz w:val="20"/>
          <w:szCs w:val="20"/>
          <w:u w:val="single"/>
          <w:lang w:eastAsia="zh-CN"/>
        </w:rPr>
      </w:pPr>
      <w:r w:rsidRPr="00A24AFE">
        <w:rPr>
          <w:rFonts w:ascii="Arial" w:eastAsia="Times New Roman" w:hAnsi="Arial" w:cs="Arial"/>
          <w:kern w:val="3"/>
          <w:sz w:val="20"/>
          <w:szCs w:val="20"/>
          <w:u w:val="single"/>
          <w:lang w:eastAsia="zh-CN"/>
        </w:rPr>
        <w:t xml:space="preserve">Roki: </w:t>
      </w:r>
    </w:p>
    <w:p w14:paraId="516BB17C" w14:textId="77777777" w:rsidR="00E97831" w:rsidRPr="00A24AFE" w:rsidRDefault="00E97831" w:rsidP="00946B36">
      <w:pPr>
        <w:spacing w:after="0" w:line="240" w:lineRule="exact"/>
        <w:ind w:left="720"/>
        <w:contextualSpacing/>
        <w:jc w:val="both"/>
        <w:rPr>
          <w:rFonts w:ascii="Arial" w:hAnsi="Arial" w:cs="Arial"/>
          <w:sz w:val="20"/>
          <w:szCs w:val="20"/>
        </w:rPr>
      </w:pPr>
      <w:bookmarkStart w:id="24" w:name="_Hlk167195282"/>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5"/>
        <w:gridCol w:w="5669"/>
      </w:tblGrid>
      <w:tr w:rsidR="00E97831" w:rsidRPr="00A24AFE" w14:paraId="7B9360F2"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2B84BEBC" w14:textId="77777777" w:rsidR="00E97831" w:rsidRPr="00A24AFE" w:rsidRDefault="00E97831" w:rsidP="00E97831">
            <w:pPr>
              <w:spacing w:after="0" w:line="240" w:lineRule="exact"/>
              <w:jc w:val="both"/>
              <w:rPr>
                <w:rFonts w:ascii="Arial" w:hAnsi="Arial" w:cs="Arial"/>
                <w:b/>
                <w:sz w:val="20"/>
                <w:szCs w:val="20"/>
              </w:rPr>
            </w:pPr>
            <w:r w:rsidRPr="00A24AFE">
              <w:rPr>
                <w:rFonts w:ascii="Arial" w:hAnsi="Arial" w:cs="Arial"/>
                <w:b/>
                <w:sz w:val="20"/>
                <w:szCs w:val="20"/>
              </w:rPr>
              <w:t>Vrsta del</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1E96003A" w14:textId="77777777" w:rsidR="00E97831" w:rsidRPr="00A24AFE" w:rsidRDefault="00E97831" w:rsidP="00E97831">
            <w:pPr>
              <w:spacing w:after="0" w:line="240" w:lineRule="exact"/>
              <w:jc w:val="both"/>
              <w:rPr>
                <w:rFonts w:ascii="Arial" w:hAnsi="Arial" w:cs="Arial"/>
                <w:b/>
                <w:sz w:val="20"/>
                <w:szCs w:val="20"/>
              </w:rPr>
            </w:pPr>
            <w:r w:rsidRPr="00A24AFE">
              <w:rPr>
                <w:rFonts w:ascii="Arial" w:hAnsi="Arial" w:cs="Arial"/>
                <w:b/>
                <w:sz w:val="20"/>
                <w:szCs w:val="20"/>
              </w:rPr>
              <w:t xml:space="preserve">Roki izdelave </w:t>
            </w:r>
          </w:p>
        </w:tc>
      </w:tr>
      <w:tr w:rsidR="00E97831" w:rsidRPr="00A24AFE" w14:paraId="67022B10"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5FFB26BD" w14:textId="77777777" w:rsidR="00E97831" w:rsidRPr="00A24AFE" w:rsidRDefault="00E97831" w:rsidP="00E97831">
            <w:pPr>
              <w:spacing w:after="0" w:line="240" w:lineRule="exact"/>
              <w:jc w:val="both"/>
              <w:rPr>
                <w:rFonts w:ascii="Arial" w:hAnsi="Arial" w:cs="Arial"/>
                <w:b/>
                <w:sz w:val="20"/>
                <w:szCs w:val="20"/>
              </w:rPr>
            </w:pPr>
            <w:r w:rsidRPr="00A24AFE">
              <w:rPr>
                <w:rFonts w:ascii="Arial" w:hAnsi="Arial" w:cs="Arial"/>
                <w:bCs/>
                <w:sz w:val="20"/>
                <w:szCs w:val="20"/>
              </w:rPr>
              <w:t xml:space="preserve">Projektna dokumentacija - idejna zasnova </w:t>
            </w:r>
            <w:r w:rsidRPr="00A24AFE">
              <w:rPr>
                <w:rFonts w:ascii="Arial" w:hAnsi="Arial" w:cs="Arial"/>
                <w:b/>
                <w:bCs/>
                <w:sz w:val="20"/>
                <w:szCs w:val="20"/>
              </w:rPr>
              <w:t>(IZP)</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410A0032"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sz w:val="20"/>
                <w:szCs w:val="20"/>
              </w:rPr>
              <w:t xml:space="preserve">10 delovnih dni </w:t>
            </w:r>
            <w:r w:rsidRPr="00A24AFE">
              <w:rPr>
                <w:rFonts w:ascii="Arial" w:hAnsi="Arial" w:cs="Arial"/>
                <w:bCs/>
                <w:sz w:val="20"/>
                <w:szCs w:val="20"/>
              </w:rPr>
              <w:t>po uvedbi v delo s strani naročnika in potrditvi projektne naloge</w:t>
            </w:r>
          </w:p>
          <w:p w14:paraId="37B64858" w14:textId="77777777" w:rsidR="00E97831" w:rsidRPr="00A24AFE" w:rsidRDefault="00E97831" w:rsidP="00E97831">
            <w:pPr>
              <w:spacing w:after="0" w:line="240" w:lineRule="auto"/>
              <w:rPr>
                <w:rFonts w:ascii="Arial" w:hAnsi="Arial"/>
                <w:sz w:val="20"/>
                <w:szCs w:val="20"/>
              </w:rPr>
            </w:pPr>
          </w:p>
        </w:tc>
      </w:tr>
      <w:tr w:rsidR="00E97831" w:rsidRPr="00A24AFE" w14:paraId="28EABA65"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593AEF82"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Projektna dokumentacija za pridobitev projektnih in drugih pogojev (</w:t>
            </w:r>
            <w:r w:rsidRPr="00A24AFE">
              <w:rPr>
                <w:rFonts w:ascii="Arial" w:hAnsi="Arial" w:cs="Arial"/>
                <w:b/>
                <w:sz w:val="20"/>
                <w:szCs w:val="20"/>
              </w:rPr>
              <w:t>DPP</w:t>
            </w:r>
            <w:r w:rsidRPr="00A24AFE">
              <w:rPr>
                <w:rFonts w:ascii="Arial" w:hAnsi="Arial" w:cs="Arial"/>
                <w:bCs/>
                <w:sz w:val="20"/>
                <w:szCs w:val="20"/>
              </w:rPr>
              <w:t>), usklajena s projektnimi in drugimi pogoji</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4503413E"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20 delovnih dni po pisni potrditvi idejne zasnove (IZP) s strani naročnika oz. 10 delovnih dni po prejemu vseh projektnih in drugih pogojev</w:t>
            </w:r>
          </w:p>
        </w:tc>
      </w:tr>
      <w:tr w:rsidR="00E97831" w:rsidRPr="00A24AFE" w14:paraId="12C18790"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4FFD8A7C"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Projektna dokumentacija za pridobitev mnenj in gradbenega dovoljenja za rekonstrukcijo in rušitve (</w:t>
            </w:r>
            <w:r w:rsidRPr="00A24AFE">
              <w:rPr>
                <w:rFonts w:ascii="Arial" w:hAnsi="Arial" w:cs="Arial"/>
                <w:b/>
                <w:sz w:val="20"/>
                <w:szCs w:val="20"/>
              </w:rPr>
              <w:t>DGD</w:t>
            </w:r>
            <w:r w:rsidRPr="00A24AFE">
              <w:rPr>
                <w:rFonts w:ascii="Arial" w:hAnsi="Arial" w:cs="Arial"/>
                <w:bCs/>
                <w:sz w:val="20"/>
                <w:szCs w:val="20"/>
              </w:rPr>
              <w:t xml:space="preserve">) </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4CB69010"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sz w:val="20"/>
                <w:szCs w:val="20"/>
              </w:rPr>
              <w:t xml:space="preserve">20 delovnih dni od pisne potrditve predane DPP s strani naročnika ter pridobitvi vseh potrebnih dokumentov in dokazil s strani naročnika </w:t>
            </w:r>
          </w:p>
        </w:tc>
      </w:tr>
      <w:tr w:rsidR="00E97831" w:rsidRPr="00A24AFE" w14:paraId="75ABEB2F"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257A594F"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Oddaja popolne zahteve za pridobitev gradbenega dovoljenja (</w:t>
            </w:r>
            <w:r w:rsidRPr="00A24AFE">
              <w:rPr>
                <w:rFonts w:ascii="Arial" w:hAnsi="Arial" w:cs="Arial"/>
                <w:b/>
                <w:sz w:val="20"/>
                <w:szCs w:val="20"/>
              </w:rPr>
              <w:t>DGD</w:t>
            </w:r>
            <w:r w:rsidRPr="00A24AFE">
              <w:rPr>
                <w:rFonts w:ascii="Arial" w:hAnsi="Arial" w:cs="Arial"/>
                <w:bCs/>
                <w:sz w:val="20"/>
                <w:szCs w:val="20"/>
              </w:rPr>
              <w:t xml:space="preserve">) </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61C0F5CD"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sz w:val="20"/>
                <w:szCs w:val="20"/>
              </w:rPr>
              <w:t>10 delovnih dni po pridobitvi vseh mnenj in soglasij</w:t>
            </w:r>
          </w:p>
          <w:p w14:paraId="42A2ABF7" w14:textId="77777777" w:rsidR="00E97831" w:rsidRPr="00A24AFE" w:rsidRDefault="00E97831" w:rsidP="00E97831">
            <w:pPr>
              <w:spacing w:after="0" w:line="240" w:lineRule="exact"/>
              <w:jc w:val="both"/>
              <w:rPr>
                <w:rFonts w:ascii="Arial" w:hAnsi="Arial" w:cs="Arial"/>
                <w:bCs/>
                <w:sz w:val="20"/>
                <w:szCs w:val="20"/>
              </w:rPr>
            </w:pPr>
          </w:p>
        </w:tc>
      </w:tr>
      <w:tr w:rsidR="00E97831" w:rsidRPr="00A24AFE" w14:paraId="070E4B28"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5F6A5CB7"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 xml:space="preserve">Projektna naloga in projektna dokumentacija </w:t>
            </w:r>
            <w:r w:rsidRPr="00A24AFE">
              <w:rPr>
                <w:rFonts w:ascii="Arial" w:hAnsi="Arial" w:cs="Arial"/>
                <w:b/>
                <w:bCs/>
                <w:sz w:val="20"/>
                <w:szCs w:val="20"/>
              </w:rPr>
              <w:t xml:space="preserve">IDP </w:t>
            </w:r>
            <w:r w:rsidRPr="00A24AFE">
              <w:rPr>
                <w:rFonts w:ascii="Arial" w:hAnsi="Arial" w:cs="Arial"/>
                <w:bCs/>
                <w:sz w:val="20"/>
                <w:szCs w:val="20"/>
              </w:rPr>
              <w:t>za notranjo opremo</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0E73AF07" w14:textId="77777777" w:rsidR="00E97831" w:rsidRPr="00A24AFE" w:rsidRDefault="00E97831" w:rsidP="00E97831">
            <w:pPr>
              <w:spacing w:after="0" w:line="240" w:lineRule="exact"/>
              <w:jc w:val="both"/>
              <w:rPr>
                <w:rFonts w:ascii="Arial" w:hAnsi="Arial" w:cs="Arial"/>
                <w:sz w:val="20"/>
                <w:szCs w:val="20"/>
              </w:rPr>
            </w:pPr>
            <w:r w:rsidRPr="00A24AFE">
              <w:rPr>
                <w:rFonts w:ascii="Arial" w:hAnsi="Arial" w:cs="Arial"/>
                <w:sz w:val="20"/>
                <w:szCs w:val="20"/>
              </w:rPr>
              <w:t xml:space="preserve">20 delovnih dni po oddaji zahteve za pridobitev GD </w:t>
            </w:r>
          </w:p>
        </w:tc>
      </w:tr>
      <w:tr w:rsidR="00E97831" w:rsidRPr="00A24AFE" w14:paraId="7922DD67"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4A65E611"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lastRenderedPageBreak/>
              <w:t xml:space="preserve">Sodelovanje pri izdelavi projektne naloge za fazo </w:t>
            </w:r>
            <w:r w:rsidRPr="00A24AFE">
              <w:rPr>
                <w:rFonts w:ascii="Arial" w:hAnsi="Arial" w:cs="Arial"/>
                <w:b/>
                <w:bCs/>
                <w:sz w:val="20"/>
                <w:szCs w:val="20"/>
              </w:rPr>
              <w:t>PZI</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4237FE48" w14:textId="77777777" w:rsidR="00E97831" w:rsidRPr="00A24AFE" w:rsidRDefault="00E97831" w:rsidP="00E97831">
            <w:pPr>
              <w:spacing w:after="0" w:line="240" w:lineRule="exact"/>
              <w:jc w:val="both"/>
              <w:rPr>
                <w:rFonts w:ascii="Arial" w:hAnsi="Arial" w:cs="Arial"/>
                <w:b/>
                <w:sz w:val="20"/>
                <w:szCs w:val="20"/>
              </w:rPr>
            </w:pPr>
            <w:r w:rsidRPr="00A24AFE">
              <w:rPr>
                <w:rFonts w:ascii="Arial" w:hAnsi="Arial" w:cs="Arial"/>
                <w:bCs/>
                <w:sz w:val="20"/>
                <w:szCs w:val="20"/>
              </w:rPr>
              <w:t xml:space="preserve">10 delovnih dni od pridobitve vseh mnenj in zahtev naročnika za izdelavo projektne naloge za fazo PZI in po potrditvi DGD s strani naročnika </w:t>
            </w:r>
          </w:p>
        </w:tc>
      </w:tr>
      <w:tr w:rsidR="00E97831" w:rsidRPr="00A24AFE" w14:paraId="58F78480"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4994C309"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Projektna dokumentacija za izvedbo gradnje in rušitev (</w:t>
            </w:r>
            <w:r w:rsidRPr="00A24AFE">
              <w:rPr>
                <w:rFonts w:ascii="Arial" w:hAnsi="Arial" w:cs="Arial"/>
                <w:b/>
                <w:sz w:val="20"/>
                <w:szCs w:val="20"/>
              </w:rPr>
              <w:t>PZI</w:t>
            </w:r>
            <w:r w:rsidRPr="00A24AFE">
              <w:rPr>
                <w:rFonts w:ascii="Arial" w:hAnsi="Arial" w:cs="Arial"/>
                <w:bCs/>
                <w:sz w:val="20"/>
                <w:szCs w:val="20"/>
              </w:rPr>
              <w:t>) za stavbo in ureditev odprtih površin ter Projektna dokumentacija za izvedbo (</w:t>
            </w:r>
            <w:r w:rsidRPr="00A24AFE">
              <w:rPr>
                <w:rFonts w:ascii="Arial" w:hAnsi="Arial" w:cs="Arial"/>
                <w:b/>
                <w:sz w:val="20"/>
                <w:szCs w:val="20"/>
              </w:rPr>
              <w:t>PZI</w:t>
            </w:r>
            <w:r w:rsidRPr="00A24AFE">
              <w:rPr>
                <w:rFonts w:ascii="Arial" w:hAnsi="Arial" w:cs="Arial"/>
                <w:bCs/>
                <w:sz w:val="20"/>
                <w:szCs w:val="20"/>
              </w:rPr>
              <w:t xml:space="preserve">) za notranjo opremo, izdelano na podlagi IDZ. </w:t>
            </w:r>
          </w:p>
          <w:p w14:paraId="6B0B0B9B"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 xml:space="preserve">Vse vključno s vsemi potrebnimi načrti, elaborati, izkazi, poročili, izračuni, popisi del, oceno GOI del, specifikacijami in drugimi potrebnimi elementi za celovito in popolno izvedbo segmenta </w:t>
            </w:r>
            <w:r w:rsidRPr="00A24AFE">
              <w:rPr>
                <w:rFonts w:ascii="Arial" w:hAnsi="Arial" w:cs="Arial"/>
                <w:b/>
                <w:sz w:val="20"/>
                <w:szCs w:val="20"/>
              </w:rPr>
              <w:t>PZI</w:t>
            </w:r>
            <w:r w:rsidRPr="00A24AFE">
              <w:rPr>
                <w:rFonts w:ascii="Arial" w:hAnsi="Arial" w:cs="Arial"/>
                <w:bCs/>
                <w:sz w:val="20"/>
                <w:szCs w:val="20"/>
              </w:rPr>
              <w:t xml:space="preserve"> </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21C92342" w14:textId="77777777" w:rsidR="00E97831" w:rsidRPr="00A24AFE" w:rsidRDefault="00E97831" w:rsidP="00E97831">
            <w:pPr>
              <w:spacing w:after="0" w:line="240" w:lineRule="exact"/>
              <w:jc w:val="both"/>
              <w:rPr>
                <w:rFonts w:ascii="Arial" w:hAnsi="Arial" w:cs="Arial"/>
                <w:sz w:val="20"/>
                <w:szCs w:val="20"/>
              </w:rPr>
            </w:pPr>
            <w:r w:rsidRPr="00A24AFE">
              <w:rPr>
                <w:rFonts w:ascii="Arial" w:hAnsi="Arial" w:cs="Arial"/>
                <w:b/>
                <w:sz w:val="20"/>
                <w:szCs w:val="20"/>
              </w:rPr>
              <w:t>PZI</w:t>
            </w:r>
            <w:r w:rsidRPr="00A24AFE">
              <w:rPr>
                <w:rFonts w:ascii="Arial" w:hAnsi="Arial" w:cs="Arial"/>
                <w:bCs/>
                <w:sz w:val="20"/>
                <w:szCs w:val="20"/>
              </w:rPr>
              <w:t xml:space="preserve"> za stavbo in ureditev odprtih površin 4</w:t>
            </w:r>
            <w:r w:rsidRPr="00A24AFE">
              <w:rPr>
                <w:rFonts w:ascii="Arial" w:hAnsi="Arial" w:cs="Arial"/>
                <w:sz w:val="20"/>
                <w:szCs w:val="20"/>
              </w:rPr>
              <w:t>0 delovnih dni od pisne potrditve projektne naloge PZI s strani naročnika (oz. 50 delovnih dni od pridobitve GD)</w:t>
            </w:r>
          </w:p>
          <w:p w14:paraId="3C5A6ED2" w14:textId="77777777" w:rsidR="00E97831" w:rsidRPr="00A24AFE" w:rsidRDefault="00E97831" w:rsidP="00E97831">
            <w:pPr>
              <w:spacing w:after="0" w:line="240" w:lineRule="exact"/>
              <w:jc w:val="both"/>
              <w:rPr>
                <w:rFonts w:ascii="Arial" w:hAnsi="Arial" w:cs="Arial"/>
                <w:b/>
                <w:sz w:val="20"/>
                <w:szCs w:val="20"/>
              </w:rPr>
            </w:pPr>
          </w:p>
          <w:p w14:paraId="745A51F1" w14:textId="77777777" w:rsidR="00E97831" w:rsidRPr="00A24AFE" w:rsidRDefault="00E97831" w:rsidP="00E97831">
            <w:pPr>
              <w:spacing w:after="0" w:line="240" w:lineRule="exact"/>
              <w:jc w:val="both"/>
              <w:rPr>
                <w:rFonts w:ascii="Arial" w:hAnsi="Arial" w:cs="Arial"/>
                <w:b/>
                <w:sz w:val="20"/>
                <w:szCs w:val="20"/>
              </w:rPr>
            </w:pPr>
          </w:p>
          <w:p w14:paraId="48067AB8" w14:textId="77777777" w:rsidR="00E97831" w:rsidRPr="00A24AFE" w:rsidRDefault="00E97831" w:rsidP="00E97831">
            <w:pPr>
              <w:spacing w:after="0" w:line="240" w:lineRule="exact"/>
              <w:jc w:val="both"/>
              <w:rPr>
                <w:rFonts w:ascii="Arial" w:hAnsi="Arial" w:cs="Arial"/>
                <w:b/>
                <w:sz w:val="20"/>
                <w:szCs w:val="20"/>
              </w:rPr>
            </w:pPr>
          </w:p>
          <w:p w14:paraId="3B9EBB89" w14:textId="77777777" w:rsidR="00E97831" w:rsidRPr="00A24AFE" w:rsidRDefault="00E97831" w:rsidP="00E97831">
            <w:pPr>
              <w:spacing w:after="0" w:line="240" w:lineRule="exact"/>
              <w:jc w:val="both"/>
              <w:rPr>
                <w:rFonts w:ascii="Arial" w:hAnsi="Arial" w:cs="Arial"/>
                <w:sz w:val="20"/>
                <w:szCs w:val="20"/>
              </w:rPr>
            </w:pPr>
            <w:r w:rsidRPr="00A24AFE">
              <w:rPr>
                <w:rFonts w:ascii="Arial" w:hAnsi="Arial" w:cs="Arial"/>
                <w:b/>
                <w:sz w:val="20"/>
                <w:szCs w:val="20"/>
              </w:rPr>
              <w:t>PZI</w:t>
            </w:r>
            <w:r w:rsidRPr="00A24AFE">
              <w:rPr>
                <w:rFonts w:ascii="Arial" w:hAnsi="Arial" w:cs="Arial"/>
                <w:bCs/>
                <w:sz w:val="20"/>
                <w:szCs w:val="20"/>
              </w:rPr>
              <w:t xml:space="preserve"> za notranjo opremo</w:t>
            </w:r>
            <w:r w:rsidRPr="00A24AFE">
              <w:rPr>
                <w:rFonts w:ascii="Arial" w:hAnsi="Arial" w:cs="Arial"/>
                <w:sz w:val="20"/>
                <w:szCs w:val="20"/>
              </w:rPr>
              <w:t xml:space="preserve"> 30 delovnih dni po pisni potrditvi PZI in projektne naloge za notranjo opremo s strani naročnika </w:t>
            </w:r>
          </w:p>
          <w:p w14:paraId="538D56AD" w14:textId="77777777" w:rsidR="00E97831" w:rsidRPr="00A24AFE" w:rsidRDefault="00E97831" w:rsidP="00E97831">
            <w:pPr>
              <w:spacing w:after="0" w:line="240" w:lineRule="exact"/>
              <w:jc w:val="both"/>
              <w:rPr>
                <w:rFonts w:ascii="Arial" w:hAnsi="Arial" w:cs="Arial"/>
                <w:bCs/>
                <w:sz w:val="20"/>
                <w:szCs w:val="20"/>
              </w:rPr>
            </w:pPr>
          </w:p>
          <w:p w14:paraId="704317DE" w14:textId="77777777" w:rsidR="00E97831" w:rsidRPr="00A24AFE" w:rsidRDefault="00E97831" w:rsidP="00E97831">
            <w:pPr>
              <w:spacing w:after="0" w:line="240" w:lineRule="exact"/>
              <w:jc w:val="both"/>
              <w:rPr>
                <w:rFonts w:ascii="Arial" w:hAnsi="Arial" w:cs="Arial"/>
                <w:bCs/>
                <w:sz w:val="20"/>
                <w:szCs w:val="20"/>
              </w:rPr>
            </w:pPr>
          </w:p>
        </w:tc>
      </w:tr>
      <w:tr w:rsidR="00E97831" w:rsidRPr="00A24AFE" w14:paraId="4F541465"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2AA30F39"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Dokumentacija za razpis (</w:t>
            </w:r>
            <w:r w:rsidRPr="00A24AFE">
              <w:rPr>
                <w:rFonts w:ascii="Arial" w:hAnsi="Arial" w:cs="Arial"/>
                <w:b/>
                <w:sz w:val="20"/>
                <w:szCs w:val="20"/>
              </w:rPr>
              <w:t>DZR</w:t>
            </w:r>
            <w:r w:rsidRPr="00A24AFE">
              <w:rPr>
                <w:rFonts w:ascii="Arial" w:hAnsi="Arial" w:cs="Arial"/>
                <w:bCs/>
                <w:sz w:val="20"/>
                <w:szCs w:val="20"/>
              </w:rPr>
              <w:t>)</w:t>
            </w:r>
          </w:p>
          <w:p w14:paraId="4C8BC6B0"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sodelovanje pri razpisu za oddajo del in pripravi tehničnega dela dokumentacije za razpis (izdelane na osnovi PZI)</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295224A2"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V odvisnosti od dinamike razpisa za oddajo del</w:t>
            </w:r>
          </w:p>
        </w:tc>
      </w:tr>
      <w:tr w:rsidR="00E97831" w:rsidRPr="00A24AFE" w14:paraId="09E17AF7"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679F53B6"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Spremljanje gradnje (</w:t>
            </w:r>
            <w:r w:rsidRPr="00A24AFE">
              <w:rPr>
                <w:rFonts w:ascii="Arial" w:hAnsi="Arial" w:cs="Arial"/>
                <w:b/>
                <w:sz w:val="20"/>
                <w:szCs w:val="20"/>
              </w:rPr>
              <w:t>projektantski nadzor</w:t>
            </w:r>
            <w:r w:rsidRPr="00A24AFE">
              <w:rPr>
                <w:rFonts w:ascii="Arial" w:hAnsi="Arial" w:cs="Arial"/>
                <w:bCs/>
                <w:sz w:val="20"/>
                <w:szCs w:val="20"/>
              </w:rPr>
              <w:t>) (čas za izgradnjo in dokončanje vseh GOI del in opreme je predvidoma 24 mesecev)</w:t>
            </w:r>
          </w:p>
          <w:p w14:paraId="665B51F8" w14:textId="77777777" w:rsidR="00E97831" w:rsidRPr="00A24AFE" w:rsidRDefault="00E97831" w:rsidP="00E97831">
            <w:pPr>
              <w:spacing w:after="0" w:line="240" w:lineRule="exact"/>
              <w:jc w:val="both"/>
              <w:rPr>
                <w:rFonts w:ascii="Arial" w:hAnsi="Arial" w:cs="Arial"/>
                <w:bCs/>
                <w:sz w:val="20"/>
                <w:szCs w:val="20"/>
              </w:rPr>
            </w:pP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586483AA"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Se v dogovorjenem obsegu izvaja ves čas GOI del in opreme, skladno s potekom gradbenih del, do pridobitve uporabnega dovoljenja oz. primopredaje naročniku</w:t>
            </w:r>
          </w:p>
          <w:p w14:paraId="231BF22B"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Spremljanje gradnje pomeni:</w:t>
            </w:r>
          </w:p>
          <w:p w14:paraId="02261432" w14:textId="77777777" w:rsidR="00E97831" w:rsidRPr="00A24AFE" w:rsidRDefault="00E97831" w:rsidP="00F9040C">
            <w:pPr>
              <w:numPr>
                <w:ilvl w:val="0"/>
                <w:numId w:val="37"/>
              </w:numPr>
              <w:spacing w:after="0" w:line="240" w:lineRule="exact"/>
              <w:ind w:left="0"/>
              <w:jc w:val="both"/>
              <w:rPr>
                <w:rFonts w:ascii="Arial" w:hAnsi="Arial" w:cs="Arial"/>
                <w:bCs/>
                <w:sz w:val="20"/>
                <w:szCs w:val="20"/>
              </w:rPr>
            </w:pPr>
            <w:r w:rsidRPr="00A24AFE">
              <w:rPr>
                <w:rFonts w:ascii="Arial" w:hAnsi="Arial" w:cs="Arial"/>
                <w:bCs/>
                <w:sz w:val="20"/>
                <w:szCs w:val="20"/>
              </w:rPr>
              <w:t>najmanj 1x tedensko prisotnost vodje projektiranja oz. njegovih pooblaščencev na gradbišču in/ali na gradbiščnih koordinacijskih sestankih, na poziv izvajalca, vodje gradbišča ali naročnika</w:t>
            </w:r>
            <w:r w:rsidRPr="00A24AFE" w:rsidDel="004B09AF">
              <w:rPr>
                <w:rFonts w:ascii="Arial" w:hAnsi="Arial" w:cs="Arial"/>
                <w:bCs/>
                <w:sz w:val="20"/>
                <w:szCs w:val="20"/>
              </w:rPr>
              <w:t xml:space="preserve"> </w:t>
            </w:r>
            <w:r w:rsidRPr="00A24AFE">
              <w:rPr>
                <w:rFonts w:ascii="Arial" w:hAnsi="Arial" w:cs="Arial"/>
                <w:bCs/>
                <w:sz w:val="20"/>
                <w:szCs w:val="20"/>
              </w:rPr>
              <w:t>prisotnost tudi pooblaščenih arhitektov in inženirjev na gradbišču in /ali na gradbiščnih koordinacijskih sestankih, v obdobju gradnje, vse do pridobitve uporabnega dovoljenja in kvalitativnega pregleda oz. primopredaje objekta naročniku.</w:t>
            </w:r>
          </w:p>
        </w:tc>
      </w:tr>
      <w:tr w:rsidR="00E97831" w:rsidRPr="00A24AFE" w14:paraId="3F450286"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2A36FD12" w14:textId="77777777" w:rsidR="00E97831" w:rsidRPr="00A24AFE" w:rsidRDefault="00E036A7" w:rsidP="00E97831">
            <w:pPr>
              <w:spacing w:after="0" w:line="240" w:lineRule="exact"/>
              <w:jc w:val="both"/>
              <w:rPr>
                <w:rFonts w:ascii="Arial" w:hAnsi="Arial" w:cs="Arial"/>
                <w:bCs/>
                <w:sz w:val="20"/>
                <w:szCs w:val="20"/>
              </w:rPr>
            </w:pPr>
            <w:r>
              <w:rPr>
                <w:rFonts w:ascii="Arial" w:hAnsi="Arial" w:cs="Arial"/>
                <w:bCs/>
                <w:sz w:val="20"/>
                <w:szCs w:val="20"/>
              </w:rPr>
              <w:t>P</w:t>
            </w:r>
            <w:r w:rsidR="00E97831" w:rsidRPr="00A24AFE">
              <w:rPr>
                <w:rFonts w:ascii="Arial" w:hAnsi="Arial" w:cs="Arial"/>
                <w:bCs/>
                <w:sz w:val="20"/>
                <w:szCs w:val="20"/>
              </w:rPr>
              <w:t>rojekt izvedenih del (</w:t>
            </w:r>
            <w:r w:rsidR="00E97831" w:rsidRPr="00A24AFE">
              <w:rPr>
                <w:rFonts w:ascii="Arial" w:hAnsi="Arial" w:cs="Arial"/>
                <w:b/>
                <w:sz w:val="20"/>
                <w:szCs w:val="20"/>
              </w:rPr>
              <w:t>PID</w:t>
            </w:r>
            <w:r w:rsidR="00E97831" w:rsidRPr="00A24AFE">
              <w:rPr>
                <w:rFonts w:ascii="Arial" w:hAnsi="Arial" w:cs="Arial"/>
                <w:bCs/>
                <w:sz w:val="20"/>
                <w:szCs w:val="20"/>
              </w:rPr>
              <w:t>)</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1A9773DF"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 xml:space="preserve">10 delovnih dni pred načrtovanim dnem vložitve zahteve za izdajo uporabnega dovoljenja </w:t>
            </w:r>
            <w:r w:rsidRPr="00A24AFE">
              <w:rPr>
                <w:rFonts w:ascii="Arial" w:hAnsi="Arial" w:cs="Arial"/>
                <w:sz w:val="20"/>
                <w:szCs w:val="20"/>
              </w:rPr>
              <w:t>in predaji načrtov z vsemi potrjenimi dopolnitvami in spremembami iz gradbenega dnevnika v *.</w:t>
            </w:r>
            <w:proofErr w:type="spellStart"/>
            <w:r w:rsidRPr="00A24AFE">
              <w:rPr>
                <w:rFonts w:ascii="Arial" w:hAnsi="Arial" w:cs="Arial"/>
                <w:sz w:val="20"/>
                <w:szCs w:val="20"/>
              </w:rPr>
              <w:t>dwg</w:t>
            </w:r>
            <w:proofErr w:type="spellEnd"/>
            <w:r w:rsidRPr="00A24AFE">
              <w:rPr>
                <w:rFonts w:ascii="Arial" w:hAnsi="Arial" w:cs="Arial"/>
                <w:sz w:val="20"/>
                <w:szCs w:val="20"/>
              </w:rPr>
              <w:t xml:space="preserve"> formatu</w:t>
            </w:r>
          </w:p>
        </w:tc>
      </w:tr>
    </w:tbl>
    <w:p w14:paraId="557E9BF8" w14:textId="77777777" w:rsidR="00E97831" w:rsidRPr="00A24AFE" w:rsidRDefault="00E97831" w:rsidP="00946B36">
      <w:pPr>
        <w:spacing w:after="0" w:line="240" w:lineRule="exact"/>
        <w:contextualSpacing/>
        <w:jc w:val="both"/>
        <w:rPr>
          <w:rFonts w:ascii="Arial" w:hAnsi="Arial" w:cs="Arial"/>
          <w:bCs/>
          <w:sz w:val="20"/>
          <w:szCs w:val="20"/>
        </w:rPr>
      </w:pPr>
    </w:p>
    <w:p w14:paraId="75324D9C" w14:textId="77777777" w:rsidR="00242DAA" w:rsidRPr="00EB145A" w:rsidRDefault="00242DAA" w:rsidP="00354A84">
      <w:pPr>
        <w:numPr>
          <w:ilvl w:val="0"/>
          <w:numId w:val="11"/>
        </w:numPr>
        <w:tabs>
          <w:tab w:val="center" w:pos="4536"/>
          <w:tab w:val="right" w:pos="9072"/>
        </w:tabs>
        <w:suppressAutoHyphens/>
        <w:autoSpaceDN w:val="0"/>
        <w:spacing w:after="0" w:line="240" w:lineRule="auto"/>
        <w:jc w:val="both"/>
        <w:textAlignment w:val="baseline"/>
        <w:rPr>
          <w:rFonts w:ascii="Arial" w:eastAsia="Calibri" w:hAnsi="Arial" w:cs="Arial"/>
          <w:sz w:val="20"/>
          <w:szCs w:val="20"/>
          <w:lang w:val="en-US"/>
        </w:rPr>
      </w:pPr>
      <w:proofErr w:type="spellStart"/>
      <w:r w:rsidRPr="00EB145A">
        <w:rPr>
          <w:rFonts w:ascii="Arial" w:eastAsia="Calibri" w:hAnsi="Arial" w:cs="Arial"/>
          <w:sz w:val="20"/>
          <w:szCs w:val="20"/>
          <w:lang w:val="en-US"/>
        </w:rPr>
        <w:t>izdelava</w:t>
      </w:r>
      <w:proofErr w:type="spellEnd"/>
      <w:r w:rsidRPr="00EB145A">
        <w:rPr>
          <w:rFonts w:ascii="Arial" w:eastAsia="Calibri" w:hAnsi="Arial" w:cs="Arial"/>
          <w:sz w:val="20"/>
          <w:szCs w:val="20"/>
          <w:lang w:val="en-US"/>
        </w:rPr>
        <w:t xml:space="preserve"> BIM </w:t>
      </w:r>
      <w:proofErr w:type="spellStart"/>
      <w:r w:rsidRPr="00EB145A">
        <w:rPr>
          <w:rFonts w:ascii="Arial" w:eastAsia="Calibri" w:hAnsi="Arial" w:cs="Arial"/>
          <w:sz w:val="20"/>
          <w:szCs w:val="20"/>
          <w:lang w:val="en-US"/>
        </w:rPr>
        <w:t>modela</w:t>
      </w:r>
      <w:proofErr w:type="spellEnd"/>
      <w:r w:rsidRPr="00EB145A">
        <w:rPr>
          <w:rFonts w:ascii="Arial" w:eastAsia="Calibri" w:hAnsi="Arial" w:cs="Arial"/>
          <w:sz w:val="20"/>
          <w:szCs w:val="20"/>
          <w:lang w:val="en-US"/>
        </w:rPr>
        <w:t xml:space="preserve"> za faze DGD, PZI in PID </w:t>
      </w:r>
      <w:proofErr w:type="spellStart"/>
      <w:r w:rsidRPr="00EB145A">
        <w:rPr>
          <w:rFonts w:ascii="Arial" w:eastAsia="Calibri" w:hAnsi="Arial" w:cs="Arial"/>
          <w:sz w:val="20"/>
          <w:szCs w:val="20"/>
          <w:lang w:val="en-US"/>
        </w:rPr>
        <w:t>vključno</w:t>
      </w:r>
      <w:proofErr w:type="spellEnd"/>
      <w:r w:rsidRPr="00EB145A">
        <w:rPr>
          <w:rFonts w:ascii="Arial" w:eastAsia="Calibri" w:hAnsi="Arial" w:cs="Arial"/>
          <w:sz w:val="20"/>
          <w:szCs w:val="20"/>
          <w:lang w:val="en-US"/>
        </w:rPr>
        <w:t xml:space="preserve"> z </w:t>
      </w:r>
      <w:proofErr w:type="spellStart"/>
      <w:r w:rsidRPr="00EB145A">
        <w:rPr>
          <w:rFonts w:ascii="Arial" w:eastAsia="Calibri" w:hAnsi="Arial" w:cs="Arial"/>
          <w:sz w:val="20"/>
          <w:szCs w:val="20"/>
          <w:lang w:val="en-US"/>
        </w:rPr>
        <w:t>izdelavo</w:t>
      </w:r>
      <w:proofErr w:type="spellEnd"/>
      <w:r w:rsidRPr="00EB145A">
        <w:rPr>
          <w:rFonts w:ascii="Arial" w:eastAsia="Calibri" w:hAnsi="Arial" w:cs="Arial"/>
          <w:sz w:val="20"/>
          <w:szCs w:val="20"/>
          <w:lang w:val="en-US"/>
        </w:rPr>
        <w:t xml:space="preserve"> </w:t>
      </w:r>
      <w:proofErr w:type="spellStart"/>
      <w:r w:rsidRPr="00EB145A">
        <w:rPr>
          <w:rFonts w:ascii="Arial" w:eastAsia="Calibri" w:hAnsi="Arial" w:cs="Arial"/>
          <w:sz w:val="20"/>
          <w:szCs w:val="20"/>
          <w:lang w:val="en-US"/>
        </w:rPr>
        <w:t>načrta</w:t>
      </w:r>
      <w:proofErr w:type="spellEnd"/>
      <w:r w:rsidRPr="00EB145A">
        <w:rPr>
          <w:rFonts w:ascii="Arial" w:eastAsia="Calibri" w:hAnsi="Arial" w:cs="Arial"/>
          <w:sz w:val="20"/>
          <w:szCs w:val="20"/>
          <w:lang w:val="en-US"/>
        </w:rPr>
        <w:t xml:space="preserve"> za </w:t>
      </w:r>
      <w:proofErr w:type="spellStart"/>
      <w:r w:rsidRPr="00EB145A">
        <w:rPr>
          <w:rFonts w:ascii="Arial" w:eastAsia="Calibri" w:hAnsi="Arial" w:cs="Arial"/>
          <w:sz w:val="20"/>
          <w:szCs w:val="20"/>
          <w:lang w:val="en-US"/>
        </w:rPr>
        <w:t>izvajanje</w:t>
      </w:r>
      <w:proofErr w:type="spellEnd"/>
      <w:r w:rsidRPr="00EB145A">
        <w:rPr>
          <w:rFonts w:ascii="Arial" w:eastAsia="Calibri" w:hAnsi="Arial" w:cs="Arial"/>
          <w:sz w:val="20"/>
          <w:szCs w:val="20"/>
          <w:lang w:val="en-US"/>
        </w:rPr>
        <w:t xml:space="preserve"> BIM (BEP): se </w:t>
      </w:r>
      <w:proofErr w:type="spellStart"/>
      <w:r w:rsidRPr="00EB145A">
        <w:rPr>
          <w:rFonts w:ascii="Arial" w:eastAsia="Calibri" w:hAnsi="Arial" w:cs="Arial"/>
          <w:sz w:val="20"/>
          <w:szCs w:val="20"/>
          <w:lang w:val="en-US"/>
        </w:rPr>
        <w:t>izvaja</w:t>
      </w:r>
      <w:proofErr w:type="spellEnd"/>
      <w:r w:rsidRPr="00EB145A">
        <w:rPr>
          <w:rFonts w:ascii="Arial" w:eastAsia="Calibri" w:hAnsi="Arial" w:cs="Arial"/>
          <w:sz w:val="20"/>
          <w:szCs w:val="20"/>
          <w:lang w:val="en-US"/>
        </w:rPr>
        <w:t xml:space="preserve"> </w:t>
      </w:r>
      <w:proofErr w:type="spellStart"/>
      <w:r w:rsidRPr="00EB145A">
        <w:rPr>
          <w:rFonts w:ascii="Arial" w:eastAsia="Calibri" w:hAnsi="Arial" w:cs="Arial"/>
          <w:sz w:val="20"/>
          <w:szCs w:val="20"/>
          <w:lang w:val="en-US"/>
        </w:rPr>
        <w:t>vzporedno</w:t>
      </w:r>
      <w:proofErr w:type="spellEnd"/>
      <w:r w:rsidRPr="00EB145A">
        <w:rPr>
          <w:rFonts w:ascii="Arial" w:eastAsia="Calibri" w:hAnsi="Arial" w:cs="Arial"/>
          <w:sz w:val="20"/>
          <w:szCs w:val="20"/>
          <w:lang w:val="en-US"/>
        </w:rPr>
        <w:t xml:space="preserve"> s </w:t>
      </w:r>
      <w:proofErr w:type="spellStart"/>
      <w:r w:rsidRPr="00EB145A">
        <w:rPr>
          <w:rFonts w:ascii="Arial" w:eastAsia="Calibri" w:hAnsi="Arial" w:cs="Arial"/>
          <w:sz w:val="20"/>
          <w:szCs w:val="20"/>
          <w:lang w:val="en-US"/>
        </w:rPr>
        <w:t>posamezno</w:t>
      </w:r>
      <w:proofErr w:type="spellEnd"/>
      <w:r w:rsidRPr="00EB145A">
        <w:rPr>
          <w:rFonts w:ascii="Arial" w:eastAsia="Calibri" w:hAnsi="Arial" w:cs="Arial"/>
          <w:sz w:val="20"/>
          <w:szCs w:val="20"/>
          <w:lang w:val="en-US"/>
        </w:rPr>
        <w:t xml:space="preserve"> </w:t>
      </w:r>
      <w:proofErr w:type="spellStart"/>
      <w:proofErr w:type="gramStart"/>
      <w:r w:rsidRPr="00EB145A">
        <w:rPr>
          <w:rFonts w:ascii="Arial" w:eastAsia="Calibri" w:hAnsi="Arial" w:cs="Arial"/>
          <w:sz w:val="20"/>
          <w:szCs w:val="20"/>
          <w:lang w:val="en-US"/>
        </w:rPr>
        <w:t>fazo</w:t>
      </w:r>
      <w:proofErr w:type="spellEnd"/>
      <w:r w:rsidRPr="00EB145A">
        <w:rPr>
          <w:rFonts w:ascii="Arial" w:eastAsia="Calibri" w:hAnsi="Arial" w:cs="Arial"/>
          <w:sz w:val="20"/>
          <w:szCs w:val="20"/>
          <w:lang w:val="en-US"/>
        </w:rPr>
        <w:t>;</w:t>
      </w:r>
      <w:proofErr w:type="gramEnd"/>
    </w:p>
    <w:p w14:paraId="775BBF5C" w14:textId="1C9F6C96" w:rsidR="00242DAA" w:rsidRPr="00EB145A" w:rsidRDefault="0028254D" w:rsidP="00EB145A">
      <w:pPr>
        <w:pStyle w:val="Odstavekseznama"/>
        <w:numPr>
          <w:ilvl w:val="0"/>
          <w:numId w:val="11"/>
        </w:numPr>
        <w:suppressAutoHyphens/>
        <w:autoSpaceDN w:val="0"/>
        <w:spacing w:after="0" w:line="240" w:lineRule="auto"/>
        <w:jc w:val="both"/>
        <w:textAlignment w:val="baseline"/>
        <w:rPr>
          <w:rFonts w:ascii="Arial" w:eastAsia="Times New Roman" w:hAnsi="Arial" w:cs="Arial"/>
          <w:kern w:val="3"/>
          <w:sz w:val="20"/>
          <w:szCs w:val="20"/>
          <w:lang w:eastAsia="zh-CN"/>
        </w:rPr>
      </w:pPr>
      <w:r w:rsidRPr="00EB145A">
        <w:rPr>
          <w:rFonts w:ascii="Arial" w:eastAsia="Calibri" w:hAnsi="Arial" w:cs="Arial"/>
          <w:sz w:val="20"/>
          <w:szCs w:val="20"/>
        </w:rPr>
        <w:t>projektantski</w:t>
      </w:r>
      <w:r w:rsidR="00242DAA" w:rsidRPr="00EB145A">
        <w:rPr>
          <w:rFonts w:ascii="Arial" w:eastAsia="Calibri" w:hAnsi="Arial" w:cs="Arial"/>
          <w:sz w:val="20"/>
          <w:szCs w:val="20"/>
        </w:rPr>
        <w:t xml:space="preserve"> nadzor se v dogovorjenem obsegu izvaja ves čas gradnje, skladno s potekom gradbenih del, do pridobitve uporabnega dovoljenja oz. primopredaje naročniku. Predviden rok gradnje </w:t>
      </w:r>
      <w:r w:rsidR="00242DAA" w:rsidRPr="00EB145A">
        <w:rPr>
          <w:rFonts w:ascii="Arial" w:eastAsia="Times New Roman" w:hAnsi="Arial" w:cs="Arial"/>
          <w:kern w:val="3"/>
          <w:sz w:val="20"/>
          <w:szCs w:val="20"/>
          <w:lang w:eastAsia="zh-CN"/>
        </w:rPr>
        <w:t xml:space="preserve">in dokončanja vseh GOI del in opreme </w:t>
      </w:r>
      <w:r w:rsidR="00E97831" w:rsidRPr="00EB145A">
        <w:rPr>
          <w:rFonts w:ascii="Arial" w:eastAsia="Times New Roman" w:hAnsi="Arial" w:cs="Arial"/>
          <w:kern w:val="3"/>
          <w:sz w:val="20"/>
          <w:szCs w:val="20"/>
          <w:lang w:eastAsia="zh-CN"/>
        </w:rPr>
        <w:t>je 24</w:t>
      </w:r>
      <w:r w:rsidR="00242DAA" w:rsidRPr="00EB145A">
        <w:rPr>
          <w:rFonts w:ascii="Arial" w:eastAsia="Times New Roman" w:hAnsi="Arial" w:cs="Arial"/>
          <w:kern w:val="3"/>
          <w:sz w:val="20"/>
          <w:szCs w:val="20"/>
          <w:lang w:eastAsia="zh-CN"/>
        </w:rPr>
        <w:t xml:space="preserve"> mesecev.</w:t>
      </w:r>
      <w:bookmarkEnd w:id="24"/>
    </w:p>
    <w:p w14:paraId="72D28733" w14:textId="77777777" w:rsidR="00EB145A" w:rsidRPr="00EB145A" w:rsidRDefault="00EB145A" w:rsidP="00EB145A">
      <w:pPr>
        <w:suppressAutoHyphens/>
        <w:autoSpaceDN w:val="0"/>
        <w:spacing w:after="0" w:line="240" w:lineRule="auto"/>
        <w:jc w:val="both"/>
        <w:textAlignment w:val="baseline"/>
        <w:rPr>
          <w:rFonts w:ascii="Arial" w:eastAsia="Times New Roman" w:hAnsi="Arial" w:cs="Arial"/>
          <w:kern w:val="3"/>
          <w:sz w:val="20"/>
          <w:szCs w:val="20"/>
          <w:lang w:eastAsia="zh-CN"/>
        </w:rPr>
      </w:pPr>
    </w:p>
    <w:p w14:paraId="15C933BF" w14:textId="77777777" w:rsidR="00242DAA" w:rsidRPr="00A24AFE" w:rsidRDefault="00242DAA" w:rsidP="00242DAA">
      <w:pPr>
        <w:suppressAutoHyphens/>
        <w:autoSpaceDE w:val="0"/>
        <w:autoSpaceDN w:val="0"/>
        <w:spacing w:after="0" w:line="240" w:lineRule="auto"/>
        <w:textAlignment w:val="baseline"/>
        <w:rPr>
          <w:rFonts w:ascii="Arial" w:eastAsia="Times New Roman" w:hAnsi="Arial" w:cs="Arial"/>
          <w:b/>
          <w:color w:val="000000"/>
          <w:kern w:val="3"/>
          <w:sz w:val="20"/>
          <w:szCs w:val="20"/>
          <w:u w:val="single"/>
          <w:lang w:eastAsia="zh-CN"/>
        </w:rPr>
      </w:pPr>
      <w:r w:rsidRPr="00A24AFE">
        <w:rPr>
          <w:rFonts w:ascii="Arial" w:eastAsia="Times New Roman" w:hAnsi="Arial" w:cs="Arial"/>
          <w:b/>
          <w:color w:val="000000"/>
          <w:kern w:val="3"/>
          <w:sz w:val="20"/>
          <w:szCs w:val="20"/>
          <w:u w:val="single"/>
          <w:lang w:eastAsia="zh-CN"/>
        </w:rPr>
        <w:t>Plačilni pogoji:</w:t>
      </w:r>
    </w:p>
    <w:p w14:paraId="62D2DBA9" w14:textId="77777777" w:rsidR="00242DAA" w:rsidRPr="00A24AFE" w:rsidRDefault="00242DAA" w:rsidP="00242DAA">
      <w:pPr>
        <w:suppressAutoHyphens/>
        <w:autoSpaceDE w:val="0"/>
        <w:autoSpaceDN w:val="0"/>
        <w:spacing w:after="0" w:line="240" w:lineRule="auto"/>
        <w:textAlignment w:val="baseline"/>
        <w:rPr>
          <w:rFonts w:ascii="Arial" w:eastAsia="Times New Roman" w:hAnsi="Arial" w:cs="Arial"/>
          <w:color w:val="000000"/>
          <w:kern w:val="3"/>
          <w:sz w:val="20"/>
          <w:szCs w:val="20"/>
          <w:lang w:eastAsia="zh-CN"/>
        </w:rPr>
      </w:pPr>
      <w:bookmarkStart w:id="25" w:name="_Hlk95473489"/>
      <w:r w:rsidRPr="00A24AFE">
        <w:rPr>
          <w:rFonts w:ascii="Arial" w:eastAsia="Times New Roman" w:hAnsi="Arial" w:cs="Arial"/>
          <w:color w:val="000000"/>
          <w:kern w:val="3"/>
          <w:sz w:val="20"/>
          <w:szCs w:val="20"/>
          <w:lang w:eastAsia="zh-CN"/>
        </w:rPr>
        <w:t xml:space="preserve">Naročnik bo poravnal pogodbeni znesek na osnovi opravljenih storitev na naslednji način: </w:t>
      </w:r>
    </w:p>
    <w:p w14:paraId="4E41C1DA" w14:textId="77777777" w:rsidR="002C530E" w:rsidRPr="00A24AFE" w:rsidRDefault="002C530E" w:rsidP="00242DAA">
      <w:pPr>
        <w:suppressAutoHyphens/>
        <w:autoSpaceDE w:val="0"/>
        <w:autoSpaceDN w:val="0"/>
        <w:spacing w:after="0" w:line="240" w:lineRule="auto"/>
        <w:textAlignment w:val="baseline"/>
        <w:rPr>
          <w:rFonts w:ascii="Arial" w:eastAsia="Times New Roman" w:hAnsi="Arial" w:cs="Arial"/>
          <w:color w:val="000000"/>
          <w:kern w:val="3"/>
          <w:sz w:val="20"/>
          <w:szCs w:val="20"/>
          <w:lang w:eastAsia="zh-CN"/>
        </w:rPr>
      </w:pPr>
    </w:p>
    <w:p w14:paraId="3ACEA9C9" w14:textId="77777777" w:rsidR="002C530E" w:rsidRPr="00A24AFE" w:rsidRDefault="002C530E" w:rsidP="00F9040C">
      <w:pPr>
        <w:numPr>
          <w:ilvl w:val="0"/>
          <w:numId w:val="38"/>
        </w:numPr>
        <w:tabs>
          <w:tab w:val="left" w:pos="142"/>
        </w:tabs>
        <w:spacing w:after="0" w:line="240" w:lineRule="auto"/>
        <w:ind w:left="360"/>
        <w:jc w:val="both"/>
        <w:rPr>
          <w:rFonts w:ascii="Arial" w:hAnsi="Arial" w:cs="Arial"/>
          <w:b/>
          <w:sz w:val="20"/>
          <w:szCs w:val="20"/>
          <w:lang w:eastAsia="zh-CN"/>
        </w:rPr>
      </w:pPr>
      <w:r w:rsidRPr="00A24AFE">
        <w:rPr>
          <w:rFonts w:ascii="Arial" w:hAnsi="Arial" w:cs="Arial"/>
          <w:b/>
          <w:sz w:val="20"/>
          <w:szCs w:val="20"/>
          <w:lang w:eastAsia="zh-CN"/>
        </w:rPr>
        <w:t xml:space="preserve">Idejna zasnova projekta (IZP) </w:t>
      </w:r>
    </w:p>
    <w:p w14:paraId="255447FB" w14:textId="40788E4C" w:rsidR="002C530E" w:rsidRPr="00A24AFE" w:rsidRDefault="002C530E" w:rsidP="00F9040C">
      <w:pPr>
        <w:numPr>
          <w:ilvl w:val="0"/>
          <w:numId w:val="39"/>
        </w:numPr>
        <w:tabs>
          <w:tab w:val="left" w:pos="426"/>
        </w:tabs>
        <w:spacing w:after="0" w:line="240" w:lineRule="exact"/>
        <w:ind w:left="426" w:hanging="426"/>
        <w:contextualSpacing/>
        <w:jc w:val="both"/>
        <w:rPr>
          <w:rFonts w:ascii="Arial" w:hAnsi="Arial" w:cs="Arial"/>
          <w:sz w:val="20"/>
          <w:szCs w:val="20"/>
          <w:lang w:eastAsia="zh-CN"/>
        </w:rPr>
      </w:pPr>
      <w:r w:rsidRPr="00A24AFE">
        <w:rPr>
          <w:rFonts w:ascii="Arial" w:hAnsi="Arial" w:cs="Arial"/>
          <w:sz w:val="20"/>
          <w:szCs w:val="20"/>
          <w:lang w:eastAsia="zh-CN"/>
        </w:rPr>
        <w:t>30 dni od uradnega prejema računa, ki bo izdan po pregledu in pisni potrditvi IZP s strani naročnika.</w:t>
      </w:r>
    </w:p>
    <w:p w14:paraId="2D5A385C" w14:textId="77777777" w:rsidR="002C530E" w:rsidRPr="00A24AFE" w:rsidRDefault="002C530E" w:rsidP="002C530E">
      <w:pPr>
        <w:spacing w:after="0" w:line="240" w:lineRule="auto"/>
        <w:rPr>
          <w:rFonts w:ascii="Arial" w:hAnsi="Arial" w:cs="Arial"/>
          <w:sz w:val="20"/>
          <w:szCs w:val="20"/>
          <w:lang w:eastAsia="zh-CN"/>
        </w:rPr>
      </w:pPr>
    </w:p>
    <w:p w14:paraId="7930E288" w14:textId="77777777" w:rsidR="002C530E" w:rsidRPr="00A24AFE" w:rsidRDefault="002C530E" w:rsidP="002C530E">
      <w:pPr>
        <w:spacing w:after="0" w:line="240" w:lineRule="auto"/>
        <w:rPr>
          <w:rFonts w:ascii="Arial" w:hAnsi="Arial" w:cs="Arial"/>
          <w:bCs/>
          <w:sz w:val="20"/>
          <w:szCs w:val="20"/>
        </w:rPr>
      </w:pPr>
      <w:r w:rsidRPr="00A24AFE">
        <w:rPr>
          <w:rFonts w:ascii="Arial" w:hAnsi="Arial" w:cs="Arial"/>
          <w:b/>
          <w:sz w:val="20"/>
          <w:szCs w:val="20"/>
        </w:rPr>
        <w:t>- Projektna dokumentacija za pridobitev projektnih in drugih pogojev</w:t>
      </w:r>
      <w:r w:rsidRPr="00A24AFE">
        <w:rPr>
          <w:rFonts w:ascii="Arial" w:hAnsi="Arial" w:cs="Arial"/>
          <w:bCs/>
          <w:sz w:val="20"/>
          <w:szCs w:val="20"/>
        </w:rPr>
        <w:t xml:space="preserve"> (</w:t>
      </w:r>
      <w:r w:rsidRPr="00A24AFE">
        <w:rPr>
          <w:rFonts w:ascii="Arial" w:hAnsi="Arial" w:cs="Arial"/>
          <w:b/>
          <w:sz w:val="20"/>
          <w:szCs w:val="20"/>
        </w:rPr>
        <w:t>DPP</w:t>
      </w:r>
      <w:r w:rsidRPr="00A24AFE">
        <w:rPr>
          <w:rFonts w:ascii="Arial" w:hAnsi="Arial" w:cs="Arial"/>
          <w:bCs/>
          <w:sz w:val="20"/>
          <w:szCs w:val="20"/>
        </w:rPr>
        <w:t xml:space="preserve">), usklajena s projektnimi in drugimi pogoji:  </w:t>
      </w:r>
    </w:p>
    <w:p w14:paraId="636F75B0" w14:textId="1F941C23" w:rsidR="002C530E" w:rsidRPr="00A24AFE" w:rsidRDefault="002C530E" w:rsidP="002C530E">
      <w:pPr>
        <w:numPr>
          <w:ilvl w:val="0"/>
          <w:numId w:val="12"/>
        </w:numPr>
        <w:spacing w:after="0" w:line="240" w:lineRule="auto"/>
        <w:ind w:left="397"/>
        <w:jc w:val="both"/>
        <w:rPr>
          <w:rFonts w:ascii="Arial" w:hAnsi="Arial" w:cs="Arial"/>
          <w:bCs/>
          <w:sz w:val="20"/>
          <w:szCs w:val="20"/>
        </w:rPr>
      </w:pPr>
      <w:r w:rsidRPr="00A24AFE">
        <w:rPr>
          <w:rFonts w:ascii="Arial" w:hAnsi="Arial" w:cs="Arial"/>
          <w:bCs/>
          <w:sz w:val="20"/>
          <w:szCs w:val="20"/>
        </w:rPr>
        <w:t>30 dni od uradnega prejema računa, ki bo izdan po pregledu in pisni potrditvi DPP s strani naročnika.</w:t>
      </w:r>
    </w:p>
    <w:p w14:paraId="4602CB8F" w14:textId="77777777" w:rsidR="002C530E" w:rsidRPr="00A24AFE" w:rsidRDefault="002C530E" w:rsidP="002C530E">
      <w:pPr>
        <w:spacing w:after="0" w:line="240" w:lineRule="auto"/>
        <w:ind w:left="397"/>
        <w:rPr>
          <w:rFonts w:ascii="Arial" w:hAnsi="Arial" w:cs="Arial"/>
          <w:bCs/>
          <w:sz w:val="20"/>
          <w:szCs w:val="20"/>
        </w:rPr>
      </w:pPr>
    </w:p>
    <w:p w14:paraId="744818FE" w14:textId="77777777" w:rsidR="002C530E" w:rsidRPr="00A24AFE" w:rsidRDefault="002C530E" w:rsidP="002C530E">
      <w:pPr>
        <w:spacing w:after="0" w:line="240" w:lineRule="exact"/>
        <w:jc w:val="both"/>
        <w:rPr>
          <w:rFonts w:ascii="Arial" w:hAnsi="Arial" w:cs="Arial"/>
          <w:bCs/>
          <w:sz w:val="20"/>
          <w:szCs w:val="20"/>
        </w:rPr>
      </w:pPr>
      <w:r w:rsidRPr="00A24AFE">
        <w:rPr>
          <w:rFonts w:ascii="Arial" w:hAnsi="Arial" w:cs="Arial"/>
          <w:b/>
          <w:sz w:val="20"/>
          <w:szCs w:val="20"/>
        </w:rPr>
        <w:t>- Projektna dokumentacija za pridobitev mnenj in gradbenega dovoljenja za rekonstrukcijo (DGD)</w:t>
      </w:r>
      <w:r w:rsidRPr="00A24AFE">
        <w:rPr>
          <w:rFonts w:ascii="Arial" w:hAnsi="Arial" w:cs="Arial"/>
          <w:bCs/>
          <w:sz w:val="20"/>
          <w:szCs w:val="20"/>
        </w:rPr>
        <w:t xml:space="preserve">: </w:t>
      </w:r>
    </w:p>
    <w:p w14:paraId="0CF3C5A2" w14:textId="270FDAB6" w:rsidR="002C530E" w:rsidRPr="00A24AFE" w:rsidRDefault="002C530E" w:rsidP="002C530E">
      <w:pPr>
        <w:numPr>
          <w:ilvl w:val="0"/>
          <w:numId w:val="13"/>
        </w:numPr>
        <w:spacing w:after="0" w:line="240" w:lineRule="exact"/>
        <w:ind w:left="397"/>
        <w:contextualSpacing/>
        <w:jc w:val="both"/>
        <w:rPr>
          <w:rFonts w:ascii="Arial" w:hAnsi="Arial" w:cs="Arial"/>
          <w:sz w:val="20"/>
          <w:szCs w:val="20"/>
        </w:rPr>
      </w:pPr>
      <w:r w:rsidRPr="00A24AFE">
        <w:rPr>
          <w:rFonts w:ascii="Arial" w:hAnsi="Arial" w:cs="Arial"/>
          <w:sz w:val="20"/>
          <w:szCs w:val="20"/>
        </w:rPr>
        <w:t>60% pogodbene vrednosti za to dokumentacijo v roku 30 dni od uradnega prejema računa, ki bo izstavljen po predaji DGD za pridobitev mnenj,</w:t>
      </w:r>
    </w:p>
    <w:p w14:paraId="7EF186FA" w14:textId="6DEEED49" w:rsidR="002C530E" w:rsidRPr="00A24AFE" w:rsidRDefault="002C530E" w:rsidP="002C530E">
      <w:pPr>
        <w:numPr>
          <w:ilvl w:val="0"/>
          <w:numId w:val="13"/>
        </w:numPr>
        <w:spacing w:after="0" w:line="240" w:lineRule="auto"/>
        <w:ind w:left="397"/>
        <w:jc w:val="both"/>
        <w:rPr>
          <w:rFonts w:ascii="Arial" w:hAnsi="Arial" w:cs="Arial"/>
          <w:bCs/>
          <w:sz w:val="20"/>
          <w:szCs w:val="20"/>
        </w:rPr>
      </w:pPr>
      <w:r w:rsidRPr="00A24AFE">
        <w:rPr>
          <w:rFonts w:ascii="Arial" w:hAnsi="Arial" w:cs="Arial"/>
          <w:sz w:val="20"/>
          <w:szCs w:val="20"/>
        </w:rPr>
        <w:t>20% pogodbene vrednosti za to dokumentacijo v roku 30 dni od uradnega prejema računa, ki bo izstavljen po vložitvi vloge za izdajo GD na upravni organ.</w:t>
      </w:r>
    </w:p>
    <w:p w14:paraId="12D42EB1" w14:textId="04548646" w:rsidR="002C530E" w:rsidRPr="00A24AFE" w:rsidRDefault="002C530E" w:rsidP="002C530E">
      <w:pPr>
        <w:numPr>
          <w:ilvl w:val="0"/>
          <w:numId w:val="13"/>
        </w:numPr>
        <w:spacing w:after="0" w:line="240" w:lineRule="auto"/>
        <w:ind w:left="397"/>
        <w:jc w:val="both"/>
        <w:rPr>
          <w:rFonts w:ascii="Arial" w:hAnsi="Arial" w:cs="Arial"/>
          <w:bCs/>
          <w:sz w:val="20"/>
          <w:szCs w:val="20"/>
        </w:rPr>
      </w:pPr>
      <w:r w:rsidRPr="00A24AFE">
        <w:rPr>
          <w:rFonts w:ascii="Arial" w:hAnsi="Arial" w:cs="Arial"/>
          <w:sz w:val="20"/>
          <w:szCs w:val="20"/>
        </w:rPr>
        <w:t>20% pogodbene vrednosti za to dokumentacijo v roku 30 dni od uradnega prejema računa, ki bo izstavljen po izdaji GD.</w:t>
      </w:r>
    </w:p>
    <w:p w14:paraId="0CB0687C" w14:textId="77777777" w:rsidR="002C530E" w:rsidRPr="00A24AFE" w:rsidRDefault="002C530E" w:rsidP="002C530E">
      <w:pPr>
        <w:spacing w:after="0" w:line="240" w:lineRule="auto"/>
        <w:rPr>
          <w:rFonts w:ascii="Arial" w:hAnsi="Arial" w:cs="Arial"/>
          <w:bCs/>
          <w:sz w:val="20"/>
          <w:szCs w:val="20"/>
        </w:rPr>
      </w:pPr>
    </w:p>
    <w:p w14:paraId="66A50F06" w14:textId="77777777" w:rsidR="002C530E" w:rsidRPr="00F562A4" w:rsidRDefault="002C530E" w:rsidP="00F562A4">
      <w:pPr>
        <w:spacing w:after="0" w:line="240" w:lineRule="auto"/>
        <w:jc w:val="both"/>
        <w:rPr>
          <w:rFonts w:ascii="Arial" w:hAnsi="Arial" w:cs="Arial"/>
          <w:b/>
          <w:sz w:val="20"/>
          <w:szCs w:val="20"/>
        </w:rPr>
      </w:pPr>
      <w:r w:rsidRPr="00F562A4">
        <w:rPr>
          <w:rFonts w:ascii="Arial" w:hAnsi="Arial" w:cs="Arial"/>
          <w:b/>
          <w:sz w:val="20"/>
          <w:szCs w:val="20"/>
        </w:rPr>
        <w:t xml:space="preserve">- Projektna dokumentacija za izvedbo gradnje (PZI) </w:t>
      </w:r>
      <w:r w:rsidR="00F562A4" w:rsidRPr="00F562A4">
        <w:rPr>
          <w:rFonts w:ascii="Arial" w:hAnsi="Arial" w:cs="Arial"/>
          <w:b/>
          <w:sz w:val="20"/>
          <w:szCs w:val="20"/>
        </w:rPr>
        <w:t>za rekonstrukcijo in rušitve, zunanjo prometno in komunalno ureditev</w:t>
      </w:r>
      <w:r w:rsidRPr="00F562A4">
        <w:rPr>
          <w:rFonts w:ascii="Arial" w:hAnsi="Arial" w:cs="Arial"/>
          <w:b/>
          <w:sz w:val="20"/>
          <w:szCs w:val="20"/>
        </w:rPr>
        <w:t>:</w:t>
      </w:r>
    </w:p>
    <w:p w14:paraId="653E38F0" w14:textId="2CADDFF0" w:rsidR="002C530E" w:rsidRPr="00A24AFE" w:rsidRDefault="002C530E" w:rsidP="002C530E">
      <w:pPr>
        <w:numPr>
          <w:ilvl w:val="0"/>
          <w:numId w:val="14"/>
        </w:numPr>
        <w:spacing w:after="0" w:line="240" w:lineRule="exact"/>
        <w:ind w:left="417"/>
        <w:contextualSpacing/>
        <w:jc w:val="both"/>
        <w:rPr>
          <w:rFonts w:ascii="Arial" w:hAnsi="Arial" w:cs="Arial"/>
          <w:sz w:val="20"/>
          <w:szCs w:val="20"/>
        </w:rPr>
      </w:pPr>
      <w:r w:rsidRPr="00A24AFE">
        <w:rPr>
          <w:rFonts w:ascii="Arial" w:hAnsi="Arial" w:cs="Arial"/>
          <w:sz w:val="20"/>
          <w:szCs w:val="20"/>
        </w:rPr>
        <w:t>40% pogodbene vrednosti za to dokumentacijo v roku 30 dni od uradnega prejema računa, ki bo izstavljen po predaji osnutka PZI, usklajenega s projektno nalogo za PZI,</w:t>
      </w:r>
    </w:p>
    <w:p w14:paraId="1F1B2E46" w14:textId="0B72FF30" w:rsidR="002C530E" w:rsidRPr="00A24AFE" w:rsidRDefault="002C530E" w:rsidP="002C530E">
      <w:pPr>
        <w:numPr>
          <w:ilvl w:val="0"/>
          <w:numId w:val="14"/>
        </w:numPr>
        <w:spacing w:after="0" w:line="240" w:lineRule="auto"/>
        <w:ind w:left="417"/>
        <w:jc w:val="both"/>
        <w:rPr>
          <w:rFonts w:ascii="Arial" w:hAnsi="Arial" w:cs="Arial"/>
          <w:bCs/>
          <w:sz w:val="20"/>
          <w:szCs w:val="20"/>
        </w:rPr>
      </w:pPr>
      <w:r w:rsidRPr="00A24AFE">
        <w:rPr>
          <w:rFonts w:ascii="Arial" w:hAnsi="Arial" w:cs="Arial"/>
          <w:sz w:val="20"/>
          <w:szCs w:val="20"/>
        </w:rPr>
        <w:t>60% pogodbene vrednosti za to dokumentacijo v roku 30 dni od uradnega prejema računa, ki bo izstavljen po predaji</w:t>
      </w:r>
      <w:r w:rsidR="00557861">
        <w:rPr>
          <w:rFonts w:ascii="Arial" w:hAnsi="Arial" w:cs="Arial"/>
          <w:sz w:val="20"/>
          <w:szCs w:val="20"/>
        </w:rPr>
        <w:t xml:space="preserve"> in potrditvi</w:t>
      </w:r>
      <w:r w:rsidRPr="00A24AFE">
        <w:rPr>
          <w:rFonts w:ascii="Arial" w:hAnsi="Arial" w:cs="Arial"/>
          <w:sz w:val="20"/>
          <w:szCs w:val="20"/>
        </w:rPr>
        <w:t xml:space="preserve"> končne verzije PZI. </w:t>
      </w:r>
    </w:p>
    <w:p w14:paraId="70CAFA29" w14:textId="77777777" w:rsidR="002C530E" w:rsidRPr="00A24AFE" w:rsidRDefault="002C530E" w:rsidP="002C530E">
      <w:pPr>
        <w:spacing w:after="0" w:line="240" w:lineRule="auto"/>
        <w:jc w:val="both"/>
        <w:rPr>
          <w:rFonts w:ascii="Arial" w:hAnsi="Arial" w:cs="Arial"/>
          <w:sz w:val="20"/>
          <w:szCs w:val="20"/>
        </w:rPr>
      </w:pPr>
    </w:p>
    <w:p w14:paraId="35EBE2B8" w14:textId="77777777" w:rsidR="002C530E" w:rsidRPr="00A24AFE" w:rsidRDefault="002C530E" w:rsidP="002C530E">
      <w:pPr>
        <w:spacing w:after="0" w:line="240" w:lineRule="auto"/>
        <w:jc w:val="both"/>
        <w:rPr>
          <w:rFonts w:ascii="Arial" w:hAnsi="Arial" w:cs="Arial"/>
          <w:b/>
          <w:sz w:val="20"/>
          <w:szCs w:val="20"/>
        </w:rPr>
      </w:pPr>
      <w:r w:rsidRPr="00A24AFE">
        <w:rPr>
          <w:rFonts w:ascii="Arial" w:hAnsi="Arial" w:cs="Arial"/>
          <w:b/>
          <w:sz w:val="20"/>
          <w:szCs w:val="20"/>
        </w:rPr>
        <w:t>- Projektna naloga PN in projektna dokumentacija IDP za notranjo opremo:</w:t>
      </w:r>
    </w:p>
    <w:p w14:paraId="35656F02" w14:textId="0A19AA52" w:rsidR="002C530E" w:rsidRPr="00A24AFE" w:rsidRDefault="002C530E" w:rsidP="002C530E">
      <w:pPr>
        <w:numPr>
          <w:ilvl w:val="0"/>
          <w:numId w:val="15"/>
        </w:numPr>
        <w:spacing w:after="0" w:line="240" w:lineRule="auto"/>
        <w:ind w:left="417"/>
        <w:jc w:val="both"/>
        <w:rPr>
          <w:rFonts w:ascii="Arial" w:hAnsi="Arial" w:cs="Arial"/>
          <w:sz w:val="20"/>
          <w:szCs w:val="20"/>
        </w:rPr>
      </w:pPr>
      <w:r w:rsidRPr="00A24AFE">
        <w:rPr>
          <w:rFonts w:ascii="Arial" w:hAnsi="Arial" w:cs="Arial"/>
          <w:sz w:val="20"/>
          <w:szCs w:val="20"/>
        </w:rPr>
        <w:t>30 dni od uradnega prejema računa, ki bo izdan po pregledu in pisni potrditvi PN in IDP za notranjo opremo s strani naročnika.</w:t>
      </w:r>
    </w:p>
    <w:p w14:paraId="0F60621E" w14:textId="77777777" w:rsidR="002C530E" w:rsidRPr="00A24AFE" w:rsidRDefault="002C530E" w:rsidP="002C530E">
      <w:pPr>
        <w:spacing w:after="0" w:line="240" w:lineRule="auto"/>
        <w:jc w:val="both"/>
        <w:rPr>
          <w:rFonts w:ascii="Arial" w:hAnsi="Arial" w:cs="Arial"/>
          <w:bCs/>
          <w:sz w:val="20"/>
          <w:szCs w:val="20"/>
        </w:rPr>
      </w:pPr>
    </w:p>
    <w:p w14:paraId="7FA0C9D3" w14:textId="77777777" w:rsidR="002C530E" w:rsidRPr="00A24AFE" w:rsidRDefault="002C530E" w:rsidP="002C530E">
      <w:pPr>
        <w:spacing w:after="0" w:line="240" w:lineRule="exact"/>
        <w:jc w:val="both"/>
        <w:rPr>
          <w:rFonts w:ascii="Arial" w:hAnsi="Arial" w:cs="Arial"/>
          <w:b/>
          <w:sz w:val="20"/>
          <w:szCs w:val="20"/>
        </w:rPr>
      </w:pPr>
      <w:r w:rsidRPr="00A24AFE">
        <w:rPr>
          <w:rFonts w:ascii="Arial" w:hAnsi="Arial" w:cs="Arial"/>
          <w:b/>
          <w:sz w:val="20"/>
          <w:szCs w:val="20"/>
        </w:rPr>
        <w:t xml:space="preserve">- Projektna dokumentacija za izvedbo (PZI) za notranjo opremo, izdelano na podlagi IDP za notranjo opremo: </w:t>
      </w:r>
    </w:p>
    <w:p w14:paraId="566B94F1" w14:textId="6080D871" w:rsidR="002C530E" w:rsidRPr="00A24AFE" w:rsidRDefault="002C530E" w:rsidP="002C530E">
      <w:pPr>
        <w:numPr>
          <w:ilvl w:val="0"/>
          <w:numId w:val="16"/>
        </w:numPr>
        <w:spacing w:after="0" w:line="240" w:lineRule="exact"/>
        <w:ind w:left="473"/>
        <w:contextualSpacing/>
        <w:jc w:val="both"/>
        <w:rPr>
          <w:rFonts w:ascii="Arial" w:hAnsi="Arial" w:cs="Arial"/>
          <w:sz w:val="20"/>
          <w:szCs w:val="20"/>
        </w:rPr>
      </w:pPr>
      <w:r w:rsidRPr="00A24AFE">
        <w:rPr>
          <w:rFonts w:ascii="Arial" w:hAnsi="Arial" w:cs="Arial"/>
          <w:sz w:val="20"/>
          <w:szCs w:val="20"/>
        </w:rPr>
        <w:t xml:space="preserve">40% pogodbene vrednosti za to dokumentacijo v roku 30 dni od uradnega prejema računa, ki bo izstavljen po predaji naročniku v pregled, </w:t>
      </w:r>
    </w:p>
    <w:p w14:paraId="783DD3F7" w14:textId="6EBC6C34" w:rsidR="002C530E" w:rsidRPr="00A24AFE" w:rsidRDefault="002C530E" w:rsidP="002C530E">
      <w:pPr>
        <w:numPr>
          <w:ilvl w:val="0"/>
          <w:numId w:val="16"/>
        </w:numPr>
        <w:spacing w:after="0" w:line="240" w:lineRule="auto"/>
        <w:ind w:left="473"/>
        <w:jc w:val="both"/>
        <w:rPr>
          <w:rFonts w:ascii="Arial" w:hAnsi="Arial" w:cs="Arial"/>
          <w:bCs/>
          <w:sz w:val="20"/>
          <w:szCs w:val="20"/>
        </w:rPr>
      </w:pPr>
      <w:r w:rsidRPr="00A24AFE">
        <w:rPr>
          <w:rFonts w:ascii="Arial" w:hAnsi="Arial" w:cs="Arial"/>
          <w:sz w:val="20"/>
          <w:szCs w:val="20"/>
        </w:rPr>
        <w:t>60% pogodbene vrednosti za to dokumentacijo v roku 30 dni od uradnega prejema računa, ki bo izstavljen po predaji</w:t>
      </w:r>
      <w:r w:rsidR="00557861">
        <w:rPr>
          <w:rFonts w:ascii="Arial" w:hAnsi="Arial" w:cs="Arial"/>
          <w:sz w:val="20"/>
          <w:szCs w:val="20"/>
        </w:rPr>
        <w:t xml:space="preserve"> in potrditvi</w:t>
      </w:r>
      <w:r w:rsidRPr="00A24AFE">
        <w:rPr>
          <w:rFonts w:ascii="Arial" w:hAnsi="Arial" w:cs="Arial"/>
          <w:sz w:val="20"/>
          <w:szCs w:val="20"/>
        </w:rPr>
        <w:t xml:space="preserve"> končne verzije PZI</w:t>
      </w:r>
      <w:r w:rsidR="00376081">
        <w:rPr>
          <w:rFonts w:ascii="Arial" w:hAnsi="Arial" w:cs="Arial"/>
          <w:sz w:val="20"/>
          <w:szCs w:val="20"/>
        </w:rPr>
        <w:t>.</w:t>
      </w:r>
    </w:p>
    <w:p w14:paraId="76F99294" w14:textId="77777777" w:rsidR="002C530E" w:rsidRPr="00A24AFE" w:rsidRDefault="002C530E" w:rsidP="002C530E">
      <w:pPr>
        <w:spacing w:after="0" w:line="240" w:lineRule="auto"/>
        <w:jc w:val="both"/>
        <w:rPr>
          <w:rFonts w:ascii="Arial" w:hAnsi="Arial" w:cs="Arial"/>
          <w:bCs/>
          <w:sz w:val="20"/>
          <w:szCs w:val="20"/>
        </w:rPr>
      </w:pPr>
    </w:p>
    <w:p w14:paraId="5F792EAD" w14:textId="77777777" w:rsidR="002C530E" w:rsidRPr="00A24AFE" w:rsidRDefault="002C530E" w:rsidP="002C530E">
      <w:pPr>
        <w:spacing w:after="0" w:line="240" w:lineRule="exact"/>
        <w:jc w:val="both"/>
        <w:rPr>
          <w:rFonts w:ascii="Arial" w:hAnsi="Arial" w:cs="Arial"/>
          <w:b/>
          <w:sz w:val="20"/>
          <w:szCs w:val="20"/>
        </w:rPr>
      </w:pPr>
      <w:r w:rsidRPr="00A24AFE">
        <w:rPr>
          <w:rFonts w:ascii="Arial" w:hAnsi="Arial" w:cs="Arial"/>
          <w:b/>
          <w:sz w:val="20"/>
          <w:szCs w:val="20"/>
        </w:rPr>
        <w:t xml:space="preserve">- Dokumentacija za razpis (DZR), sodelovanje pri razpisu za oddajo del in pripravi tehničnega dela dokumentacije za razpis (izdelane na osnovi PZI) za rekonstrukcijo in rušitve, zunanjo, prometno in komunalno ureditev in notranjo opremo:  </w:t>
      </w:r>
    </w:p>
    <w:p w14:paraId="470086E0" w14:textId="264819AE" w:rsidR="002C530E" w:rsidRPr="00A24AFE" w:rsidRDefault="002C530E" w:rsidP="002C530E">
      <w:pPr>
        <w:numPr>
          <w:ilvl w:val="0"/>
          <w:numId w:val="17"/>
        </w:numPr>
        <w:spacing w:after="0" w:line="240" w:lineRule="exact"/>
        <w:ind w:left="417"/>
        <w:contextualSpacing/>
        <w:jc w:val="both"/>
        <w:rPr>
          <w:rFonts w:ascii="Arial" w:hAnsi="Arial" w:cs="Arial"/>
          <w:sz w:val="20"/>
          <w:szCs w:val="20"/>
        </w:rPr>
      </w:pPr>
      <w:r w:rsidRPr="00A24AFE">
        <w:rPr>
          <w:rFonts w:ascii="Arial" w:hAnsi="Arial" w:cs="Arial"/>
          <w:sz w:val="20"/>
          <w:szCs w:val="20"/>
        </w:rPr>
        <w:t>90% pogodbene vrednosti za to dokumentacijo v roku 30 dni od uradnega prejema računa, ki bo izstavljen po predaji osnutka DZR v pregled,</w:t>
      </w:r>
    </w:p>
    <w:p w14:paraId="7A432C05" w14:textId="2B1ED030" w:rsidR="002C530E" w:rsidRDefault="002C530E" w:rsidP="00946B36">
      <w:pPr>
        <w:numPr>
          <w:ilvl w:val="0"/>
          <w:numId w:val="17"/>
        </w:numPr>
        <w:spacing w:after="0" w:line="240" w:lineRule="auto"/>
        <w:ind w:left="417"/>
        <w:jc w:val="both"/>
        <w:rPr>
          <w:rFonts w:ascii="Arial" w:hAnsi="Arial" w:cs="Arial"/>
          <w:sz w:val="20"/>
          <w:szCs w:val="20"/>
        </w:rPr>
      </w:pPr>
      <w:r w:rsidRPr="00A24AFE">
        <w:rPr>
          <w:rFonts w:ascii="Arial" w:hAnsi="Arial" w:cs="Arial"/>
          <w:sz w:val="20"/>
          <w:szCs w:val="20"/>
        </w:rPr>
        <w:t xml:space="preserve">10% pogodbene vrednosti za to dokumentacijo v roku 30 dni od uradnega prejema računa, ki bo izstavljen po </w:t>
      </w:r>
      <w:r w:rsidR="00557861">
        <w:rPr>
          <w:rFonts w:ascii="Arial" w:hAnsi="Arial" w:cs="Arial"/>
          <w:sz w:val="20"/>
          <w:szCs w:val="20"/>
        </w:rPr>
        <w:t>sprejemu odločitve o oddaji naročila v postopku JN za GOI dela in opremo</w:t>
      </w:r>
      <w:r w:rsidR="001B7D99">
        <w:rPr>
          <w:rFonts w:ascii="Arial" w:hAnsi="Arial" w:cs="Arial"/>
          <w:sz w:val="20"/>
          <w:szCs w:val="20"/>
        </w:rPr>
        <w:t>.</w:t>
      </w:r>
    </w:p>
    <w:p w14:paraId="7DFCA430" w14:textId="77777777" w:rsidR="00E036A7" w:rsidRPr="00A24AFE" w:rsidRDefault="00E036A7" w:rsidP="00E036A7">
      <w:pPr>
        <w:spacing w:after="0" w:line="240" w:lineRule="auto"/>
        <w:jc w:val="both"/>
        <w:rPr>
          <w:rFonts w:ascii="Arial" w:hAnsi="Arial" w:cs="Arial"/>
          <w:sz w:val="20"/>
          <w:szCs w:val="20"/>
        </w:rPr>
      </w:pPr>
    </w:p>
    <w:p w14:paraId="6033C6B0" w14:textId="32EF961C" w:rsidR="002C530E" w:rsidRPr="00A24AFE" w:rsidRDefault="002C530E" w:rsidP="002C530E">
      <w:pPr>
        <w:spacing w:after="0" w:line="240" w:lineRule="exact"/>
        <w:jc w:val="both"/>
        <w:rPr>
          <w:rFonts w:ascii="Arial" w:hAnsi="Arial" w:cs="Arial"/>
          <w:bCs/>
          <w:sz w:val="20"/>
          <w:szCs w:val="20"/>
        </w:rPr>
      </w:pPr>
      <w:r w:rsidRPr="00A24AFE">
        <w:rPr>
          <w:rFonts w:ascii="Arial" w:eastAsia="Times New Roman" w:hAnsi="Arial" w:cs="Arial"/>
          <w:color w:val="000000"/>
          <w:kern w:val="3"/>
          <w:sz w:val="20"/>
          <w:szCs w:val="20"/>
          <w:lang w:eastAsia="zh-CN"/>
        </w:rPr>
        <w:t xml:space="preserve">- </w:t>
      </w:r>
      <w:r w:rsidRPr="00A24AFE">
        <w:rPr>
          <w:rFonts w:ascii="Arial" w:eastAsia="Times New Roman" w:hAnsi="Arial" w:cs="Arial"/>
          <w:b/>
          <w:bCs/>
          <w:color w:val="000000"/>
          <w:kern w:val="3"/>
          <w:sz w:val="20"/>
          <w:szCs w:val="20"/>
          <w:lang w:eastAsia="zh-CN"/>
        </w:rPr>
        <w:t>za projektantski nadzor v času gradnje</w:t>
      </w:r>
      <w:r w:rsidRPr="00A24AFE">
        <w:rPr>
          <w:rFonts w:ascii="Arial" w:eastAsia="Times New Roman" w:hAnsi="Arial" w:cs="Arial"/>
          <w:color w:val="000000"/>
          <w:kern w:val="3"/>
          <w:sz w:val="20"/>
          <w:szCs w:val="20"/>
          <w:lang w:eastAsia="zh-CN"/>
        </w:rPr>
        <w:t xml:space="preserve"> bo naročnik plačeval po mesečnih </w:t>
      </w:r>
      <w:r w:rsidR="00557861">
        <w:rPr>
          <w:rFonts w:ascii="Arial" w:eastAsia="Times New Roman" w:hAnsi="Arial" w:cs="Arial"/>
          <w:color w:val="000000"/>
          <w:kern w:val="3"/>
          <w:sz w:val="20"/>
          <w:szCs w:val="20"/>
          <w:lang w:eastAsia="zh-CN"/>
        </w:rPr>
        <w:t>računih</w:t>
      </w:r>
      <w:r w:rsidRPr="00A24AFE">
        <w:rPr>
          <w:rFonts w:ascii="Arial" w:eastAsia="Times New Roman" w:hAnsi="Arial" w:cs="Arial"/>
          <w:color w:val="000000"/>
          <w:kern w:val="3"/>
          <w:sz w:val="20"/>
          <w:szCs w:val="20"/>
          <w:lang w:eastAsia="zh-CN"/>
        </w:rPr>
        <w:t>.</w:t>
      </w:r>
      <w:r w:rsidRPr="00A24AFE">
        <w:rPr>
          <w:rFonts w:ascii="Arial" w:eastAsia="Times New Roman" w:hAnsi="Arial" w:cs="Arial"/>
          <w:color w:val="000000"/>
          <w:sz w:val="20"/>
          <w:szCs w:val="20"/>
        </w:rPr>
        <w:t xml:space="preserve"> </w:t>
      </w:r>
      <w:r w:rsidRPr="00A24AFE">
        <w:rPr>
          <w:rFonts w:ascii="Arial" w:hAnsi="Arial" w:cs="Arial"/>
          <w:bCs/>
          <w:sz w:val="20"/>
          <w:szCs w:val="20"/>
        </w:rPr>
        <w:t xml:space="preserve">Izvajalec bo </w:t>
      </w:r>
      <w:r w:rsidR="00557861">
        <w:rPr>
          <w:rFonts w:ascii="Arial" w:hAnsi="Arial" w:cs="Arial"/>
          <w:bCs/>
          <w:sz w:val="20"/>
          <w:szCs w:val="20"/>
        </w:rPr>
        <w:t>račun za posamezen mesec</w:t>
      </w:r>
      <w:r w:rsidRPr="00A24AFE">
        <w:rPr>
          <w:rFonts w:ascii="Arial" w:hAnsi="Arial" w:cs="Arial"/>
          <w:bCs/>
          <w:sz w:val="20"/>
          <w:szCs w:val="20"/>
        </w:rPr>
        <w:t xml:space="preserve"> v višini 1/24 </w:t>
      </w:r>
      <w:r w:rsidR="00557861">
        <w:rPr>
          <w:rFonts w:ascii="Arial" w:hAnsi="Arial" w:cs="Arial"/>
          <w:bCs/>
          <w:sz w:val="20"/>
          <w:szCs w:val="20"/>
        </w:rPr>
        <w:t>okvirnega</w:t>
      </w:r>
      <w:r w:rsidR="00557861" w:rsidRPr="00A24AFE">
        <w:rPr>
          <w:rFonts w:ascii="Arial" w:hAnsi="Arial" w:cs="Arial"/>
          <w:bCs/>
          <w:sz w:val="20"/>
          <w:szCs w:val="20"/>
        </w:rPr>
        <w:t xml:space="preserve"> </w:t>
      </w:r>
      <w:r w:rsidRPr="00A24AFE">
        <w:rPr>
          <w:rFonts w:ascii="Arial" w:hAnsi="Arial" w:cs="Arial"/>
          <w:bCs/>
          <w:sz w:val="20"/>
          <w:szCs w:val="20"/>
        </w:rPr>
        <w:t>pogodbenega zneska</w:t>
      </w:r>
      <w:r w:rsidR="00A052C8" w:rsidRPr="00A052C8">
        <w:rPr>
          <w:rFonts w:ascii="Arial" w:hAnsi="Arial" w:cs="Arial"/>
          <w:bCs/>
          <w:sz w:val="20"/>
          <w:szCs w:val="20"/>
          <w:vertAlign w:val="superscript"/>
        </w:rPr>
        <w:footnoteReference w:id="4"/>
      </w:r>
      <w:r w:rsidRPr="00A24AFE">
        <w:rPr>
          <w:rFonts w:ascii="Arial" w:hAnsi="Arial" w:cs="Arial"/>
          <w:bCs/>
          <w:sz w:val="20"/>
          <w:szCs w:val="20"/>
        </w:rPr>
        <w:t xml:space="preserve"> za projektantski nadzor v času gradnje </w:t>
      </w:r>
      <w:r w:rsidRPr="00A24AFE">
        <w:rPr>
          <w:rFonts w:ascii="Arial" w:hAnsi="Arial" w:cs="Arial"/>
          <w:sz w:val="20"/>
          <w:szCs w:val="20"/>
        </w:rPr>
        <w:t>dostavil naročniku najpozneje do 15. dne v mesecu za pretekli mesec</w:t>
      </w:r>
      <w:r w:rsidR="00557861">
        <w:rPr>
          <w:rFonts w:ascii="Arial" w:hAnsi="Arial" w:cs="Arial"/>
          <w:sz w:val="20"/>
          <w:szCs w:val="20"/>
        </w:rPr>
        <w:t>.</w:t>
      </w:r>
      <w:r w:rsidRPr="00A24AFE">
        <w:rPr>
          <w:rFonts w:ascii="Arial" w:hAnsi="Arial" w:cs="Arial"/>
          <w:sz w:val="20"/>
          <w:szCs w:val="20"/>
        </w:rPr>
        <w:t xml:space="preserve"> </w:t>
      </w:r>
      <w:r w:rsidRPr="00A24AFE">
        <w:rPr>
          <w:rFonts w:ascii="Arial" w:hAnsi="Arial" w:cs="Arial"/>
          <w:bCs/>
          <w:sz w:val="20"/>
          <w:szCs w:val="20"/>
        </w:rPr>
        <w:t xml:space="preserve">Naročnik bo po pregledu in potrditvi s strani pooblaščenega predstavnika naročnika mesečne </w:t>
      </w:r>
      <w:r w:rsidR="00557861">
        <w:rPr>
          <w:rFonts w:ascii="Arial" w:hAnsi="Arial" w:cs="Arial"/>
          <w:bCs/>
          <w:sz w:val="20"/>
          <w:szCs w:val="20"/>
        </w:rPr>
        <w:t>račune</w:t>
      </w:r>
      <w:r w:rsidR="00557861" w:rsidRPr="00A24AFE">
        <w:rPr>
          <w:rFonts w:ascii="Arial" w:hAnsi="Arial" w:cs="Arial"/>
          <w:bCs/>
          <w:sz w:val="20"/>
          <w:szCs w:val="20"/>
        </w:rPr>
        <w:t xml:space="preserve"> </w:t>
      </w:r>
      <w:r w:rsidRPr="00A24AFE">
        <w:rPr>
          <w:rFonts w:ascii="Arial" w:hAnsi="Arial" w:cs="Arial"/>
          <w:bCs/>
          <w:sz w:val="20"/>
          <w:szCs w:val="20"/>
        </w:rPr>
        <w:t>plačeval v roku 30 dni od uradnega prejetja računa.</w:t>
      </w:r>
    </w:p>
    <w:p w14:paraId="3D5A3484" w14:textId="77777777" w:rsidR="002C530E" w:rsidRPr="00A24AFE" w:rsidRDefault="002C530E" w:rsidP="002C530E">
      <w:pPr>
        <w:spacing w:after="0" w:line="240" w:lineRule="auto"/>
        <w:rPr>
          <w:rFonts w:ascii="Arial" w:hAnsi="Arial" w:cs="Arial"/>
          <w:sz w:val="20"/>
          <w:szCs w:val="20"/>
        </w:rPr>
      </w:pPr>
    </w:p>
    <w:p w14:paraId="489D78FB" w14:textId="7A4EC0B5" w:rsidR="002C530E" w:rsidRPr="00A24AFE" w:rsidRDefault="002C530E" w:rsidP="002C530E">
      <w:pPr>
        <w:spacing w:after="0" w:line="240" w:lineRule="auto"/>
        <w:jc w:val="both"/>
        <w:rPr>
          <w:rFonts w:ascii="Arial" w:eastAsia="Times New Roman" w:hAnsi="Arial" w:cs="Arial"/>
          <w:bCs/>
          <w:color w:val="000000"/>
          <w:kern w:val="3"/>
          <w:sz w:val="20"/>
          <w:szCs w:val="20"/>
          <w:lang w:eastAsia="zh-CN"/>
        </w:rPr>
      </w:pPr>
      <w:r w:rsidRPr="00A24AFE">
        <w:rPr>
          <w:rFonts w:ascii="Arial" w:eastAsia="Times New Roman" w:hAnsi="Arial" w:cs="Arial"/>
          <w:color w:val="000000"/>
          <w:kern w:val="3"/>
          <w:sz w:val="20"/>
          <w:szCs w:val="20"/>
          <w:lang w:eastAsia="zh-CN"/>
        </w:rPr>
        <w:t xml:space="preserve">- </w:t>
      </w:r>
      <w:r w:rsidRPr="00A24AFE">
        <w:rPr>
          <w:rFonts w:ascii="Arial" w:eastAsia="Times New Roman" w:hAnsi="Arial" w:cs="Arial"/>
          <w:b/>
          <w:bCs/>
          <w:color w:val="000000"/>
          <w:kern w:val="3"/>
          <w:sz w:val="20"/>
          <w:szCs w:val="20"/>
          <w:lang w:eastAsia="zh-CN"/>
        </w:rPr>
        <w:t>za izdelano PID dokumentacijo</w:t>
      </w:r>
      <w:r w:rsidRPr="00A24AFE">
        <w:rPr>
          <w:rFonts w:ascii="Arial" w:eastAsia="Times New Roman" w:hAnsi="Arial" w:cs="Arial"/>
          <w:bCs/>
          <w:color w:val="000000"/>
          <w:kern w:val="3"/>
          <w:sz w:val="20"/>
          <w:szCs w:val="20"/>
          <w:lang w:eastAsia="zh-CN"/>
        </w:rPr>
        <w:t xml:space="preserve"> bo naročnik plačal po uspešno opravljenem tehničnem pregledu v roku 30 dni od uradnega prejema računa.</w:t>
      </w:r>
    </w:p>
    <w:p w14:paraId="5C370488" w14:textId="77777777" w:rsidR="002C530E" w:rsidRPr="00A24AFE" w:rsidRDefault="002C530E" w:rsidP="00242DAA">
      <w:pPr>
        <w:suppressAutoHyphens/>
        <w:autoSpaceDE w:val="0"/>
        <w:autoSpaceDN w:val="0"/>
        <w:spacing w:after="0" w:line="240" w:lineRule="auto"/>
        <w:textAlignment w:val="baseline"/>
        <w:rPr>
          <w:rFonts w:ascii="Arial" w:eastAsia="Times New Roman" w:hAnsi="Arial" w:cs="Arial"/>
          <w:color w:val="000000"/>
          <w:kern w:val="3"/>
          <w:sz w:val="20"/>
          <w:szCs w:val="20"/>
          <w:lang w:eastAsia="zh-CN"/>
        </w:rPr>
      </w:pPr>
    </w:p>
    <w:bookmarkEnd w:id="25"/>
    <w:p w14:paraId="45B5BCF5" w14:textId="77777777" w:rsidR="00242DAA" w:rsidRPr="00A24AFE" w:rsidRDefault="00242DAA" w:rsidP="005A59D7">
      <w:pPr>
        <w:suppressAutoHyphens/>
        <w:autoSpaceDE w:val="0"/>
        <w:autoSpaceDN w:val="0"/>
        <w:spacing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 xml:space="preserve">Veljavnost ponudbe mora biti najmanj </w:t>
      </w:r>
      <w:r w:rsidRPr="00A24AFE">
        <w:rPr>
          <w:rFonts w:ascii="Arial" w:eastAsia="Times New Roman" w:hAnsi="Arial" w:cs="Arial"/>
          <w:b/>
          <w:bCs/>
          <w:kern w:val="3"/>
          <w:sz w:val="20"/>
          <w:szCs w:val="20"/>
          <w:lang w:eastAsia="zh-CN"/>
        </w:rPr>
        <w:t xml:space="preserve">do vključno </w:t>
      </w:r>
      <w:r w:rsidR="002C530E" w:rsidRPr="00A24AFE">
        <w:rPr>
          <w:rFonts w:ascii="Arial" w:eastAsia="Times New Roman" w:hAnsi="Arial" w:cs="Arial"/>
          <w:b/>
          <w:bCs/>
          <w:kern w:val="3"/>
          <w:sz w:val="20"/>
          <w:szCs w:val="20"/>
          <w:lang w:eastAsia="zh-CN"/>
        </w:rPr>
        <w:t>28</w:t>
      </w:r>
      <w:r w:rsidRPr="00A24AFE">
        <w:rPr>
          <w:rFonts w:ascii="Arial" w:eastAsia="Times New Roman" w:hAnsi="Arial" w:cs="Arial"/>
          <w:b/>
          <w:bCs/>
          <w:kern w:val="3"/>
          <w:sz w:val="20"/>
          <w:szCs w:val="20"/>
          <w:lang w:eastAsia="zh-CN"/>
        </w:rPr>
        <w:t>.</w:t>
      </w:r>
      <w:r w:rsidR="002C530E" w:rsidRPr="00A24AFE">
        <w:rPr>
          <w:rFonts w:ascii="Arial" w:eastAsia="Times New Roman" w:hAnsi="Arial" w:cs="Arial"/>
          <w:b/>
          <w:bCs/>
          <w:kern w:val="3"/>
          <w:sz w:val="20"/>
          <w:szCs w:val="20"/>
          <w:lang w:eastAsia="zh-CN"/>
        </w:rPr>
        <w:t xml:space="preserve"> </w:t>
      </w:r>
      <w:r w:rsidRPr="00A24AFE">
        <w:rPr>
          <w:rFonts w:ascii="Arial" w:eastAsia="Times New Roman" w:hAnsi="Arial" w:cs="Arial"/>
          <w:b/>
          <w:bCs/>
          <w:kern w:val="3"/>
          <w:sz w:val="20"/>
          <w:szCs w:val="20"/>
          <w:lang w:eastAsia="zh-CN"/>
        </w:rPr>
        <w:t>2.</w:t>
      </w:r>
      <w:r w:rsidR="002C530E" w:rsidRPr="00A24AFE">
        <w:rPr>
          <w:rFonts w:ascii="Arial" w:eastAsia="Times New Roman" w:hAnsi="Arial" w:cs="Arial"/>
          <w:b/>
          <w:bCs/>
          <w:kern w:val="3"/>
          <w:sz w:val="20"/>
          <w:szCs w:val="20"/>
          <w:lang w:eastAsia="zh-CN"/>
        </w:rPr>
        <w:t xml:space="preserve"> 2025</w:t>
      </w:r>
      <w:r w:rsidRPr="00A24AFE">
        <w:rPr>
          <w:rFonts w:ascii="Arial" w:eastAsia="Times New Roman" w:hAnsi="Arial" w:cs="Arial"/>
          <w:kern w:val="3"/>
          <w:sz w:val="20"/>
          <w:szCs w:val="20"/>
          <w:lang w:eastAsia="zh-CN"/>
        </w:rPr>
        <w:t>, z možnostjo podaljšanja.</w:t>
      </w:r>
    </w:p>
    <w:p w14:paraId="681EDDE4" w14:textId="77777777" w:rsidR="00E97831" w:rsidRPr="00A24AFE" w:rsidRDefault="00E97831" w:rsidP="005A59D7">
      <w:pPr>
        <w:suppressAutoHyphens/>
        <w:autoSpaceDE w:val="0"/>
        <w:autoSpaceDN w:val="0"/>
        <w:spacing w:line="240" w:lineRule="auto"/>
        <w:jc w:val="both"/>
        <w:textAlignment w:val="baseline"/>
        <w:rPr>
          <w:rFonts w:ascii="Arial" w:eastAsia="Times New Roman" w:hAnsi="Arial" w:cs="Arial"/>
          <w:kern w:val="3"/>
          <w:sz w:val="20"/>
          <w:szCs w:val="20"/>
          <w:lang w:eastAsia="zh-CN"/>
        </w:rPr>
      </w:pPr>
    </w:p>
    <w:p w14:paraId="03335A56" w14:textId="77777777" w:rsidR="00E97831" w:rsidRDefault="00E97831" w:rsidP="005A59D7">
      <w:pPr>
        <w:suppressAutoHyphens/>
        <w:autoSpaceDE w:val="0"/>
        <w:autoSpaceDN w:val="0"/>
        <w:spacing w:line="240" w:lineRule="auto"/>
        <w:jc w:val="both"/>
        <w:textAlignment w:val="baseline"/>
        <w:rPr>
          <w:rFonts w:ascii="Arial" w:eastAsia="Times New Roman" w:hAnsi="Arial" w:cs="Arial"/>
          <w:kern w:val="3"/>
          <w:sz w:val="22"/>
          <w:szCs w:val="22"/>
          <w:lang w:eastAsia="zh-CN"/>
        </w:rPr>
      </w:pPr>
    </w:p>
    <w:p w14:paraId="641D34EF" w14:textId="77777777" w:rsidR="00242DAA" w:rsidRPr="006A587B" w:rsidRDefault="00242DAA" w:rsidP="00242DAA">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2"/>
          <w:szCs w:val="22"/>
          <w:lang w:eastAsia="zh-CN"/>
        </w:rPr>
      </w:pPr>
      <w:r w:rsidRPr="006A587B">
        <w:rPr>
          <w:rFonts w:ascii="Arial" w:eastAsia="Times New Roman" w:hAnsi="Arial" w:cs="Arial"/>
          <w:kern w:val="3"/>
          <w:sz w:val="22"/>
          <w:szCs w:val="22"/>
          <w:lang w:eastAsia="zh-CN"/>
        </w:rPr>
        <w:t>Datum:</w:t>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t>Podpis:</w:t>
      </w:r>
    </w:p>
    <w:p w14:paraId="4F84AEA9" w14:textId="77777777" w:rsidR="00242DAA" w:rsidRPr="006A587B" w:rsidRDefault="00242DAA" w:rsidP="00242DAA">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2"/>
          <w:szCs w:val="22"/>
          <w:lang w:eastAsia="zh-CN"/>
        </w:rPr>
      </w:pPr>
    </w:p>
    <w:p w14:paraId="302D6136" w14:textId="77777777" w:rsidR="00242DAA" w:rsidRPr="006A587B" w:rsidRDefault="00242DAA" w:rsidP="00242DAA">
      <w:pPr>
        <w:suppressAutoHyphens/>
        <w:autoSpaceDN w:val="0"/>
        <w:spacing w:after="0" w:line="240" w:lineRule="auto"/>
        <w:jc w:val="both"/>
        <w:textAlignment w:val="baseline"/>
        <w:rPr>
          <w:rFonts w:ascii="Arial" w:eastAsia="Times New Roman" w:hAnsi="Arial" w:cs="Arial"/>
          <w:kern w:val="3"/>
          <w:sz w:val="22"/>
          <w:szCs w:val="22"/>
          <w:lang w:eastAsia="zh-CN"/>
        </w:rPr>
      </w:pPr>
      <w:r w:rsidRPr="006A587B">
        <w:rPr>
          <w:rFonts w:ascii="Arial" w:eastAsia="Times New Roman" w:hAnsi="Arial" w:cs="Arial"/>
          <w:kern w:val="3"/>
          <w:sz w:val="22"/>
          <w:szCs w:val="22"/>
          <w:lang w:eastAsia="zh-CN"/>
        </w:rPr>
        <w:tab/>
        <w:t>_________________</w:t>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t>___________________</w:t>
      </w:r>
    </w:p>
    <w:p w14:paraId="57F729F6" w14:textId="77777777" w:rsidR="00242DAA" w:rsidRPr="006A587B" w:rsidRDefault="00242DAA" w:rsidP="00242DAA">
      <w:pPr>
        <w:tabs>
          <w:tab w:val="left" w:pos="4395"/>
        </w:tabs>
        <w:suppressAutoHyphens/>
        <w:autoSpaceDN w:val="0"/>
        <w:spacing w:after="0" w:line="240" w:lineRule="auto"/>
        <w:jc w:val="right"/>
        <w:textAlignment w:val="baseline"/>
        <w:rPr>
          <w:rFonts w:ascii="Arial" w:eastAsia="Times New Roman" w:hAnsi="Arial" w:cs="Arial"/>
          <w:b/>
          <w:kern w:val="3"/>
          <w:sz w:val="22"/>
          <w:szCs w:val="22"/>
          <w:lang w:eastAsia="zh-CN"/>
        </w:rPr>
      </w:pPr>
    </w:p>
    <w:p w14:paraId="401197F0" w14:textId="77777777" w:rsidR="00242DAA" w:rsidRDefault="00242DAA" w:rsidP="001C7D80">
      <w:pPr>
        <w:rPr>
          <w:sz w:val="22"/>
          <w:szCs w:val="22"/>
          <w:lang w:eastAsia="sl-SI"/>
        </w:rPr>
      </w:pPr>
    </w:p>
    <w:p w14:paraId="7DFE964B" w14:textId="77777777" w:rsidR="002C530E" w:rsidRDefault="002C530E" w:rsidP="001C7D80">
      <w:pPr>
        <w:rPr>
          <w:sz w:val="22"/>
          <w:szCs w:val="22"/>
          <w:lang w:eastAsia="sl-SI"/>
        </w:rPr>
      </w:pPr>
    </w:p>
    <w:p w14:paraId="60040E96" w14:textId="77777777" w:rsidR="00EB145A" w:rsidRDefault="00EB145A" w:rsidP="001C7D80">
      <w:pPr>
        <w:rPr>
          <w:sz w:val="22"/>
          <w:szCs w:val="22"/>
          <w:lang w:eastAsia="sl-SI"/>
        </w:rPr>
      </w:pPr>
    </w:p>
    <w:p w14:paraId="08C0F27F" w14:textId="77777777" w:rsidR="00EB145A" w:rsidRDefault="00EB145A" w:rsidP="001C7D80">
      <w:pPr>
        <w:rPr>
          <w:sz w:val="22"/>
          <w:szCs w:val="22"/>
          <w:lang w:eastAsia="sl-SI"/>
        </w:rPr>
      </w:pPr>
    </w:p>
    <w:p w14:paraId="5A57340A" w14:textId="77777777" w:rsidR="00EB145A" w:rsidRDefault="00EB145A" w:rsidP="001C7D80">
      <w:pPr>
        <w:rPr>
          <w:sz w:val="22"/>
          <w:szCs w:val="22"/>
          <w:lang w:eastAsia="sl-SI"/>
        </w:rPr>
      </w:pPr>
    </w:p>
    <w:p w14:paraId="08F89071" w14:textId="77777777" w:rsidR="00653FDF" w:rsidRDefault="00653FDF" w:rsidP="001C7D80">
      <w:pPr>
        <w:rPr>
          <w:sz w:val="22"/>
          <w:szCs w:val="22"/>
          <w:lang w:eastAsia="sl-SI"/>
        </w:rPr>
      </w:pPr>
    </w:p>
    <w:p w14:paraId="2AD8BFB9" w14:textId="77777777" w:rsidR="002C530E" w:rsidRDefault="002C530E" w:rsidP="001C7D80">
      <w:pPr>
        <w:rPr>
          <w:sz w:val="22"/>
          <w:szCs w:val="22"/>
          <w:lang w:eastAsia="sl-SI"/>
        </w:rPr>
      </w:pPr>
    </w:p>
    <w:p w14:paraId="3860909E" w14:textId="77777777" w:rsidR="00242DAA" w:rsidRPr="00EC5B05" w:rsidRDefault="00E47DFC" w:rsidP="001C7D80">
      <w:pPr>
        <w:rPr>
          <w:rFonts w:ascii="Arial" w:hAnsi="Arial" w:cs="Arial"/>
          <w:b/>
          <w:bCs/>
          <w:sz w:val="22"/>
          <w:szCs w:val="22"/>
          <w:lang w:eastAsia="sl-SI"/>
        </w:rPr>
      </w:pPr>
      <w:r w:rsidRPr="00EC5B05">
        <w:rPr>
          <w:rFonts w:ascii="Arial" w:hAnsi="Arial" w:cs="Arial"/>
          <w:b/>
          <w:bCs/>
          <w:sz w:val="22"/>
          <w:szCs w:val="22"/>
          <w:lang w:eastAsia="sl-SI"/>
        </w:rPr>
        <w:lastRenderedPageBreak/>
        <w:t>OBR 5</w:t>
      </w:r>
    </w:p>
    <w:p w14:paraId="6B98D822" w14:textId="77777777" w:rsidR="00E47DFC" w:rsidRDefault="00E47DFC" w:rsidP="00E47DFC">
      <w:pPr>
        <w:suppressAutoHyphens/>
        <w:autoSpaceDE w:val="0"/>
        <w:autoSpaceDN w:val="0"/>
        <w:spacing w:after="0" w:line="240" w:lineRule="auto"/>
        <w:textAlignment w:val="baseline"/>
        <w:rPr>
          <w:rFonts w:ascii="Arial" w:eastAsia="Times New Roman" w:hAnsi="Arial" w:cs="Arial"/>
          <w:b/>
          <w:bCs/>
          <w:kern w:val="3"/>
          <w:sz w:val="22"/>
          <w:szCs w:val="22"/>
          <w:lang w:eastAsia="zh-CN"/>
        </w:rPr>
      </w:pPr>
    </w:p>
    <w:p w14:paraId="61A88F47" w14:textId="77777777" w:rsidR="00E47DFC" w:rsidRPr="00E47DFC" w:rsidRDefault="00E47DFC" w:rsidP="00BB17B9">
      <w:pPr>
        <w:suppressAutoHyphens/>
        <w:autoSpaceDE w:val="0"/>
        <w:autoSpaceDN w:val="0"/>
        <w:spacing w:after="0" w:line="240" w:lineRule="auto"/>
        <w:jc w:val="center"/>
        <w:textAlignment w:val="baseline"/>
        <w:rPr>
          <w:rFonts w:ascii="Times New Roman" w:eastAsia="Times New Roman" w:hAnsi="Times New Roman" w:cs="Times New Roman"/>
          <w:kern w:val="3"/>
          <w:szCs w:val="20"/>
          <w:lang w:eastAsia="zh-CN"/>
        </w:rPr>
      </w:pPr>
      <w:r w:rsidRPr="00E47DFC">
        <w:rPr>
          <w:rFonts w:ascii="Arial" w:eastAsia="Times New Roman" w:hAnsi="Arial" w:cs="Arial"/>
          <w:b/>
          <w:bCs/>
          <w:kern w:val="3"/>
          <w:sz w:val="22"/>
          <w:szCs w:val="22"/>
          <w:lang w:eastAsia="zh-CN"/>
        </w:rPr>
        <w:t>POVZETEK PREDRAČUNA (REKAPITULACIJA)</w:t>
      </w:r>
    </w:p>
    <w:p w14:paraId="1A8D8B9C" w14:textId="77777777" w:rsidR="00F92589" w:rsidRDefault="00E47DFC" w:rsidP="00BB17B9">
      <w:pPr>
        <w:widowControl w:val="0"/>
        <w:suppressAutoHyphens/>
        <w:autoSpaceDN w:val="0"/>
        <w:spacing w:after="0" w:line="240" w:lineRule="auto"/>
        <w:jc w:val="center"/>
        <w:textAlignment w:val="baseline"/>
        <w:rPr>
          <w:rFonts w:ascii="Arial" w:hAnsi="Arial" w:cs="Arial"/>
          <w:b/>
          <w:bCs/>
        </w:rPr>
      </w:pPr>
      <w:r w:rsidRPr="00E47DFC">
        <w:rPr>
          <w:rFonts w:ascii="Arial" w:eastAsia="SimSun" w:hAnsi="Arial" w:cs="Arial"/>
          <w:b/>
          <w:bCs/>
          <w:kern w:val="3"/>
          <w:sz w:val="22"/>
          <w:szCs w:val="22"/>
          <w:lang w:eastAsia="zh-CN" w:bidi="hi-IN"/>
        </w:rPr>
        <w:t xml:space="preserve">za javno naročilo </w:t>
      </w:r>
      <w:r w:rsidRPr="00E47DFC">
        <w:rPr>
          <w:rFonts w:ascii="Arial" w:eastAsia="Calibri" w:hAnsi="Arial" w:cs="Arial"/>
          <w:b/>
          <w:bCs/>
          <w:iCs/>
          <w:sz w:val="22"/>
        </w:rPr>
        <w:t>»</w:t>
      </w:r>
      <w:r w:rsidR="00F03A37" w:rsidRPr="00685A3F">
        <w:rPr>
          <w:rFonts w:ascii="Arial" w:hAnsi="Arial" w:cs="Arial"/>
          <w:b/>
          <w:bCs/>
        </w:rPr>
        <w:t xml:space="preserve">Izdelava projektne dokumentacije za Kampus Vrazov trg </w:t>
      </w:r>
    </w:p>
    <w:p w14:paraId="433199F7" w14:textId="77777777" w:rsidR="00E47DFC" w:rsidRPr="00E47DFC" w:rsidRDefault="00F03A37" w:rsidP="00BB17B9">
      <w:pPr>
        <w:widowControl w:val="0"/>
        <w:suppressAutoHyphens/>
        <w:autoSpaceDN w:val="0"/>
        <w:spacing w:after="0" w:line="240" w:lineRule="auto"/>
        <w:jc w:val="center"/>
        <w:textAlignment w:val="baseline"/>
        <w:rPr>
          <w:rFonts w:ascii="Arial" w:eastAsia="SimSun" w:hAnsi="Arial" w:cs="Arial"/>
          <w:b/>
          <w:bCs/>
          <w:iCs/>
          <w:sz w:val="22"/>
          <w:lang w:bidi="hi-IN"/>
        </w:rPr>
      </w:pPr>
      <w:r w:rsidRPr="00685A3F">
        <w:rPr>
          <w:rFonts w:ascii="Arial" w:hAnsi="Arial" w:cs="Arial"/>
          <w:b/>
          <w:bCs/>
        </w:rPr>
        <w:t>KVT II</w:t>
      </w:r>
      <w:r w:rsidR="00E47DFC" w:rsidRPr="00E47DFC">
        <w:rPr>
          <w:rFonts w:ascii="Arial" w:eastAsia="Calibri" w:hAnsi="Arial" w:cs="Arial"/>
          <w:b/>
          <w:bCs/>
          <w:iCs/>
          <w:sz w:val="22"/>
        </w:rPr>
        <w:t>«</w:t>
      </w:r>
    </w:p>
    <w:p w14:paraId="60EC7EB5" w14:textId="77777777" w:rsidR="00E47DFC" w:rsidRPr="00E47DFC" w:rsidRDefault="00E47DFC" w:rsidP="00E47DFC">
      <w:pPr>
        <w:suppressAutoHyphens/>
        <w:autoSpaceDE w:val="0"/>
        <w:autoSpaceDN w:val="0"/>
        <w:spacing w:after="0" w:line="240" w:lineRule="auto"/>
        <w:textAlignment w:val="baseline"/>
        <w:rPr>
          <w:rFonts w:ascii="Arial" w:eastAsia="Times New Roman" w:hAnsi="Arial" w:cs="Arial"/>
          <w:b/>
          <w:bCs/>
          <w:kern w:val="3"/>
          <w:sz w:val="22"/>
          <w:szCs w:val="22"/>
          <w:lang w:eastAsia="zh-CN"/>
        </w:rPr>
      </w:pPr>
    </w:p>
    <w:p w14:paraId="6BC5C7C2" w14:textId="77777777" w:rsidR="00E47DFC" w:rsidRPr="00E47DFC" w:rsidRDefault="00E47DFC" w:rsidP="00E47DFC">
      <w:pPr>
        <w:suppressAutoHyphens/>
        <w:autoSpaceDE w:val="0"/>
        <w:autoSpaceDN w:val="0"/>
        <w:spacing w:after="0" w:line="240" w:lineRule="auto"/>
        <w:textAlignment w:val="baseline"/>
        <w:rPr>
          <w:rFonts w:ascii="Arial" w:eastAsia="Times New Roman" w:hAnsi="Arial" w:cs="Arial"/>
          <w:b/>
          <w:bCs/>
          <w:kern w:val="3"/>
          <w:sz w:val="22"/>
          <w:szCs w:val="22"/>
          <w:lang w:eastAsia="zh-CN"/>
        </w:rPr>
      </w:pPr>
    </w:p>
    <w:p w14:paraId="1D8D4DCC" w14:textId="77777777" w:rsidR="00E47DFC" w:rsidRPr="00BB17B9" w:rsidRDefault="00E47DFC" w:rsidP="00354A84">
      <w:pPr>
        <w:widowControl w:val="0"/>
        <w:numPr>
          <w:ilvl w:val="0"/>
          <w:numId w:val="19"/>
        </w:num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BB17B9">
        <w:rPr>
          <w:rFonts w:ascii="Arial" w:eastAsia="Times New Roman" w:hAnsi="Arial" w:cs="Arial"/>
          <w:b/>
          <w:bCs/>
          <w:kern w:val="3"/>
          <w:sz w:val="20"/>
          <w:szCs w:val="20"/>
          <w:lang w:eastAsia="zh-CN"/>
        </w:rPr>
        <w:t>Naziv PONUDNIKA:</w:t>
      </w:r>
    </w:p>
    <w:p w14:paraId="50EE4960"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6081BF8A" w14:textId="77777777" w:rsidR="00E47DFC" w:rsidRPr="00BB17B9" w:rsidRDefault="00E47DFC" w:rsidP="00E47DFC">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BB17B9">
        <w:rPr>
          <w:rFonts w:ascii="Arial" w:eastAsia="Times New Roman" w:hAnsi="Arial" w:cs="Arial"/>
          <w:b/>
          <w:bCs/>
          <w:kern w:val="3"/>
          <w:sz w:val="20"/>
          <w:szCs w:val="20"/>
          <w:lang w:eastAsia="zh-CN"/>
        </w:rPr>
        <w:t>__________________________________________________________________________</w:t>
      </w:r>
    </w:p>
    <w:p w14:paraId="6C9DFEE6"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0448C1BB"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763CE64B" w14:textId="77777777" w:rsidR="00E47DFC" w:rsidRPr="00BB17B9" w:rsidRDefault="00E47DFC" w:rsidP="00354A84">
      <w:pPr>
        <w:widowControl w:val="0"/>
        <w:numPr>
          <w:ilvl w:val="0"/>
          <w:numId w:val="18"/>
        </w:num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BB17B9">
        <w:rPr>
          <w:rFonts w:ascii="Arial" w:eastAsia="Times New Roman" w:hAnsi="Arial" w:cs="Arial"/>
          <w:b/>
          <w:bCs/>
          <w:kern w:val="3"/>
          <w:sz w:val="20"/>
          <w:szCs w:val="20"/>
          <w:lang w:eastAsia="zh-CN"/>
        </w:rPr>
        <w:t>PONUDBENA VREDNOST (SKUPNA PONUDBENA VREDNOST, KOT JE NAVEDENA V PONUDBENEM PREDRAČUNU)</w:t>
      </w:r>
    </w:p>
    <w:p w14:paraId="195BB067"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tbl>
      <w:tblPr>
        <w:tblW w:w="9210" w:type="dxa"/>
        <w:tblLayout w:type="fixed"/>
        <w:tblCellMar>
          <w:left w:w="10" w:type="dxa"/>
          <w:right w:w="10" w:type="dxa"/>
        </w:tblCellMar>
        <w:tblLook w:val="0000" w:firstRow="0" w:lastRow="0" w:firstColumn="0" w:lastColumn="0" w:noHBand="0" w:noVBand="0"/>
      </w:tblPr>
      <w:tblGrid>
        <w:gridCol w:w="4361"/>
        <w:gridCol w:w="4849"/>
      </w:tblGrid>
      <w:tr w:rsidR="00E47DFC" w:rsidRPr="00BB17B9" w14:paraId="55A2C794" w14:textId="77777777" w:rsidTr="00BC1417">
        <w:tc>
          <w:tcPr>
            <w:tcW w:w="4361" w:type="dxa"/>
            <w:tcBorders>
              <w:top w:val="single" w:sz="8" w:space="0" w:color="000000"/>
              <w:left w:val="single" w:sz="8" w:space="0" w:color="000000"/>
              <w:bottom w:val="double" w:sz="2" w:space="0" w:color="000000"/>
            </w:tcBorders>
            <w:shd w:val="clear" w:color="auto" w:fill="auto"/>
            <w:tcMar>
              <w:top w:w="0" w:type="dxa"/>
              <w:left w:w="108" w:type="dxa"/>
              <w:bottom w:w="0" w:type="dxa"/>
              <w:right w:w="108" w:type="dxa"/>
            </w:tcMar>
          </w:tcPr>
          <w:p w14:paraId="6D8B1B49" w14:textId="77777777" w:rsidR="00E47DFC" w:rsidRPr="00BB17B9" w:rsidRDefault="00E47DFC" w:rsidP="00E47DFC">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BB17B9">
              <w:rPr>
                <w:rFonts w:ascii="Arial" w:eastAsia="Times New Roman" w:hAnsi="Arial" w:cs="Arial"/>
                <w:b/>
                <w:bCs/>
                <w:kern w:val="3"/>
                <w:sz w:val="20"/>
                <w:szCs w:val="20"/>
                <w:lang w:eastAsia="zh-CN"/>
              </w:rPr>
              <w:t>*Ponudbena vrednost  v EUR brez DDV</w:t>
            </w:r>
          </w:p>
        </w:tc>
        <w:tc>
          <w:tcPr>
            <w:tcW w:w="4849" w:type="dxa"/>
            <w:tcBorders>
              <w:top w:val="single" w:sz="8" w:space="0" w:color="000000"/>
              <w:left w:val="single" w:sz="4" w:space="0" w:color="000000"/>
              <w:bottom w:val="double" w:sz="2" w:space="0" w:color="000000"/>
              <w:right w:val="single" w:sz="8" w:space="0" w:color="000000"/>
            </w:tcBorders>
            <w:shd w:val="clear" w:color="auto" w:fill="auto"/>
            <w:tcMar>
              <w:top w:w="0" w:type="dxa"/>
              <w:left w:w="108" w:type="dxa"/>
              <w:bottom w:w="0" w:type="dxa"/>
              <w:right w:w="108" w:type="dxa"/>
            </w:tcMar>
          </w:tcPr>
          <w:p w14:paraId="0CA29E62"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r w:rsidRPr="00BB17B9">
              <w:rPr>
                <w:rFonts w:ascii="Arial" w:eastAsia="Times New Roman" w:hAnsi="Arial" w:cs="Arial"/>
                <w:b/>
                <w:bCs/>
                <w:kern w:val="3"/>
                <w:sz w:val="20"/>
                <w:szCs w:val="20"/>
                <w:lang w:eastAsia="zh-CN"/>
              </w:rPr>
              <w:t>*Ponudbena vrednost v EUR z DDV</w:t>
            </w:r>
          </w:p>
        </w:tc>
      </w:tr>
      <w:tr w:rsidR="00E47DFC" w:rsidRPr="00BB17B9" w14:paraId="1110B0A6" w14:textId="77777777" w:rsidTr="00BC1417">
        <w:trPr>
          <w:trHeight w:val="72"/>
        </w:trPr>
        <w:tc>
          <w:tcPr>
            <w:tcW w:w="4361" w:type="dxa"/>
            <w:tcBorders>
              <w:top w:val="double" w:sz="2" w:space="0" w:color="000000"/>
              <w:left w:val="single" w:sz="8" w:space="0" w:color="000000"/>
              <w:bottom w:val="single" w:sz="8" w:space="0" w:color="000000"/>
            </w:tcBorders>
            <w:shd w:val="clear" w:color="auto" w:fill="auto"/>
            <w:tcMar>
              <w:top w:w="0" w:type="dxa"/>
              <w:left w:w="108" w:type="dxa"/>
              <w:bottom w:w="0" w:type="dxa"/>
              <w:right w:w="108" w:type="dxa"/>
            </w:tcMar>
          </w:tcPr>
          <w:p w14:paraId="60CF5886" w14:textId="77777777" w:rsidR="00E47DFC" w:rsidRPr="00BB17B9" w:rsidRDefault="00E47DFC" w:rsidP="00E47DFC">
            <w:pPr>
              <w:suppressAutoHyphens/>
              <w:autoSpaceDE w:val="0"/>
              <w:autoSpaceDN w:val="0"/>
              <w:snapToGrid w:val="0"/>
              <w:spacing w:after="0" w:line="240" w:lineRule="auto"/>
              <w:textAlignment w:val="baseline"/>
              <w:rPr>
                <w:rFonts w:ascii="Arial" w:eastAsia="Times New Roman" w:hAnsi="Arial" w:cs="Arial"/>
                <w:b/>
                <w:bCs/>
                <w:kern w:val="3"/>
                <w:sz w:val="20"/>
                <w:szCs w:val="20"/>
                <w:lang w:eastAsia="zh-CN"/>
              </w:rPr>
            </w:pPr>
          </w:p>
          <w:p w14:paraId="0D83EBC4"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tc>
        <w:tc>
          <w:tcPr>
            <w:tcW w:w="4849" w:type="dxa"/>
            <w:tcBorders>
              <w:top w:val="double" w:sz="2" w:space="0" w:color="000000"/>
              <w:left w:val="single" w:sz="4" w:space="0" w:color="000000"/>
              <w:bottom w:val="single" w:sz="8" w:space="0" w:color="000000"/>
              <w:right w:val="single" w:sz="8" w:space="0" w:color="000000"/>
            </w:tcBorders>
            <w:shd w:val="clear" w:color="auto" w:fill="auto"/>
            <w:tcMar>
              <w:top w:w="0" w:type="dxa"/>
              <w:left w:w="108" w:type="dxa"/>
              <w:bottom w:w="0" w:type="dxa"/>
              <w:right w:w="108" w:type="dxa"/>
            </w:tcMar>
          </w:tcPr>
          <w:p w14:paraId="18F884F0" w14:textId="77777777" w:rsidR="00E47DFC" w:rsidRPr="00BB17B9" w:rsidRDefault="00E47DFC" w:rsidP="00E47DFC">
            <w:pPr>
              <w:suppressAutoHyphens/>
              <w:autoSpaceDE w:val="0"/>
              <w:autoSpaceDN w:val="0"/>
              <w:snapToGrid w:val="0"/>
              <w:spacing w:after="0" w:line="240" w:lineRule="auto"/>
              <w:textAlignment w:val="baseline"/>
              <w:rPr>
                <w:rFonts w:ascii="Arial" w:eastAsia="Times New Roman" w:hAnsi="Arial" w:cs="Arial"/>
                <w:b/>
                <w:bCs/>
                <w:kern w:val="3"/>
                <w:sz w:val="20"/>
                <w:szCs w:val="20"/>
                <w:lang w:eastAsia="zh-CN"/>
              </w:rPr>
            </w:pPr>
          </w:p>
        </w:tc>
      </w:tr>
    </w:tbl>
    <w:p w14:paraId="48559264"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15DDE81D" w14:textId="77777777" w:rsidR="00E47DFC" w:rsidRPr="00BB17B9" w:rsidRDefault="00E47DFC" w:rsidP="00E47DFC">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BB17B9">
        <w:rPr>
          <w:rFonts w:ascii="Arial" w:eastAsia="Times New Roman" w:hAnsi="Arial" w:cs="Arial"/>
          <w:b/>
          <w:bCs/>
          <w:kern w:val="3"/>
          <w:sz w:val="20"/>
          <w:szCs w:val="20"/>
          <w:lang w:eastAsia="zh-CN"/>
        </w:rPr>
        <w:t xml:space="preserve">*Ponudbena vrednost je enaka kot v obrazcu </w:t>
      </w:r>
      <w:r w:rsidR="00F03A37" w:rsidRPr="00BB17B9">
        <w:rPr>
          <w:rFonts w:ascii="Arial" w:eastAsia="Times New Roman" w:hAnsi="Arial" w:cs="Arial"/>
          <w:b/>
          <w:bCs/>
          <w:kern w:val="3"/>
          <w:sz w:val="20"/>
          <w:szCs w:val="20"/>
          <w:lang w:eastAsia="zh-CN"/>
        </w:rPr>
        <w:t xml:space="preserve">OBR </w:t>
      </w:r>
      <w:r w:rsidR="00EC5B05" w:rsidRPr="00BB17B9">
        <w:rPr>
          <w:rFonts w:ascii="Arial" w:eastAsia="Times New Roman" w:hAnsi="Arial" w:cs="Arial"/>
          <w:b/>
          <w:bCs/>
          <w:kern w:val="3"/>
          <w:sz w:val="20"/>
          <w:szCs w:val="20"/>
          <w:lang w:eastAsia="zh-CN"/>
        </w:rPr>
        <w:t>4</w:t>
      </w:r>
    </w:p>
    <w:p w14:paraId="7D1E5595"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0FC6260D"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3FAE6A02"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2125ABCA"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3D3C2EC9"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48DBBD05" w14:textId="77777777" w:rsidR="00E47DFC" w:rsidRPr="006A587B" w:rsidRDefault="00E47DFC" w:rsidP="00E47DFC">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6A587B">
        <w:rPr>
          <w:rFonts w:ascii="Arial" w:eastAsia="Times New Roman" w:hAnsi="Arial" w:cs="Arial"/>
          <w:kern w:val="3"/>
          <w:sz w:val="20"/>
          <w:szCs w:val="20"/>
          <w:lang w:eastAsia="zh-CN"/>
        </w:rPr>
        <w:t>Datum:</w:t>
      </w:r>
      <w:r w:rsidRPr="006A587B">
        <w:rPr>
          <w:rFonts w:ascii="Arial" w:eastAsia="Times New Roman" w:hAnsi="Arial" w:cs="Arial"/>
          <w:kern w:val="3"/>
          <w:sz w:val="20"/>
          <w:szCs w:val="20"/>
          <w:lang w:eastAsia="zh-CN"/>
        </w:rPr>
        <w:tab/>
      </w:r>
      <w:r w:rsidRPr="006A587B">
        <w:rPr>
          <w:rFonts w:ascii="Arial" w:eastAsia="Times New Roman" w:hAnsi="Arial" w:cs="Arial"/>
          <w:kern w:val="3"/>
          <w:sz w:val="20"/>
          <w:szCs w:val="20"/>
          <w:lang w:eastAsia="zh-CN"/>
        </w:rPr>
        <w:tab/>
      </w:r>
      <w:r w:rsidRPr="006A587B">
        <w:rPr>
          <w:rFonts w:ascii="Arial" w:eastAsia="Times New Roman" w:hAnsi="Arial" w:cs="Arial"/>
          <w:kern w:val="3"/>
          <w:sz w:val="20"/>
          <w:szCs w:val="20"/>
          <w:lang w:eastAsia="zh-CN"/>
        </w:rPr>
        <w:tab/>
      </w:r>
      <w:r w:rsidRPr="006A587B">
        <w:rPr>
          <w:rFonts w:ascii="Arial" w:eastAsia="Times New Roman" w:hAnsi="Arial" w:cs="Arial"/>
          <w:kern w:val="3"/>
          <w:sz w:val="20"/>
          <w:szCs w:val="20"/>
          <w:lang w:eastAsia="zh-CN"/>
        </w:rPr>
        <w:tab/>
      </w:r>
      <w:r w:rsidRPr="006A587B">
        <w:rPr>
          <w:rFonts w:ascii="Arial" w:eastAsia="Times New Roman" w:hAnsi="Arial" w:cs="Arial"/>
          <w:kern w:val="3"/>
          <w:sz w:val="20"/>
          <w:szCs w:val="20"/>
          <w:lang w:eastAsia="zh-CN"/>
        </w:rPr>
        <w:tab/>
      </w:r>
      <w:r w:rsidRPr="006A587B">
        <w:rPr>
          <w:rFonts w:ascii="Arial" w:eastAsia="Times New Roman" w:hAnsi="Arial" w:cs="Arial"/>
          <w:kern w:val="3"/>
          <w:sz w:val="20"/>
          <w:szCs w:val="20"/>
          <w:lang w:eastAsia="zh-CN"/>
        </w:rPr>
        <w:tab/>
      </w:r>
      <w:r w:rsidRPr="006A587B">
        <w:rPr>
          <w:rFonts w:ascii="Arial" w:eastAsia="Times New Roman" w:hAnsi="Arial" w:cs="Arial"/>
          <w:kern w:val="3"/>
          <w:sz w:val="20"/>
          <w:szCs w:val="20"/>
          <w:lang w:eastAsia="zh-CN"/>
        </w:rPr>
        <w:tab/>
      </w:r>
      <w:r w:rsidR="00BB17B9" w:rsidRPr="006A587B">
        <w:rPr>
          <w:rFonts w:ascii="Arial" w:eastAsia="Times New Roman" w:hAnsi="Arial" w:cs="Arial"/>
          <w:kern w:val="3"/>
          <w:sz w:val="20"/>
          <w:szCs w:val="20"/>
          <w:lang w:eastAsia="zh-CN"/>
        </w:rPr>
        <w:t xml:space="preserve">  </w:t>
      </w:r>
      <w:r w:rsidR="006A587B">
        <w:rPr>
          <w:rFonts w:ascii="Arial" w:eastAsia="Times New Roman" w:hAnsi="Arial" w:cs="Arial"/>
          <w:kern w:val="3"/>
          <w:sz w:val="20"/>
          <w:szCs w:val="20"/>
          <w:lang w:eastAsia="zh-CN"/>
        </w:rPr>
        <w:t xml:space="preserve"> </w:t>
      </w:r>
      <w:r w:rsidR="00BB17B9" w:rsidRPr="006A587B">
        <w:rPr>
          <w:rFonts w:ascii="Arial" w:eastAsia="Times New Roman" w:hAnsi="Arial" w:cs="Arial"/>
          <w:kern w:val="3"/>
          <w:sz w:val="20"/>
          <w:szCs w:val="20"/>
          <w:lang w:eastAsia="zh-CN"/>
        </w:rPr>
        <w:t xml:space="preserve">         </w:t>
      </w:r>
      <w:r w:rsidRPr="006A587B">
        <w:rPr>
          <w:rFonts w:ascii="Arial" w:eastAsia="Times New Roman" w:hAnsi="Arial" w:cs="Arial"/>
          <w:kern w:val="3"/>
          <w:sz w:val="20"/>
          <w:szCs w:val="20"/>
          <w:lang w:eastAsia="zh-CN"/>
        </w:rPr>
        <w:t>Podpis:</w:t>
      </w:r>
    </w:p>
    <w:p w14:paraId="30EF4727" w14:textId="77777777" w:rsidR="00E47DFC" w:rsidRPr="006A587B" w:rsidRDefault="00E47DFC" w:rsidP="00E47DFC">
      <w:pPr>
        <w:suppressAutoHyphens/>
        <w:autoSpaceDE w:val="0"/>
        <w:autoSpaceDN w:val="0"/>
        <w:spacing w:after="0" w:line="240" w:lineRule="auto"/>
        <w:textAlignment w:val="baseline"/>
        <w:rPr>
          <w:rFonts w:ascii="Arial" w:eastAsia="Times New Roman" w:hAnsi="Arial" w:cs="Arial"/>
          <w:kern w:val="3"/>
          <w:sz w:val="22"/>
          <w:szCs w:val="22"/>
          <w:lang w:eastAsia="zh-CN"/>
        </w:rPr>
      </w:pPr>
    </w:p>
    <w:p w14:paraId="668970F1" w14:textId="77777777" w:rsidR="00E47DFC" w:rsidRPr="00E47DFC" w:rsidRDefault="00E47DFC" w:rsidP="00E47DFC">
      <w:pPr>
        <w:suppressAutoHyphens/>
        <w:autoSpaceDE w:val="0"/>
        <w:autoSpaceDN w:val="0"/>
        <w:spacing w:after="0" w:line="240" w:lineRule="auto"/>
        <w:textAlignment w:val="baseline"/>
        <w:rPr>
          <w:rFonts w:ascii="Arial" w:eastAsia="Times New Roman" w:hAnsi="Arial" w:cs="Arial"/>
          <w:b/>
          <w:bCs/>
          <w:kern w:val="3"/>
          <w:sz w:val="22"/>
          <w:szCs w:val="22"/>
          <w:lang w:eastAsia="zh-CN"/>
        </w:rPr>
      </w:pPr>
      <w:r w:rsidRPr="006A587B">
        <w:rPr>
          <w:rFonts w:ascii="Arial" w:eastAsia="Times New Roman" w:hAnsi="Arial" w:cs="Arial"/>
          <w:kern w:val="3"/>
          <w:sz w:val="22"/>
          <w:szCs w:val="22"/>
          <w:lang w:eastAsia="zh-CN"/>
        </w:rPr>
        <w:t>_________________</w:t>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t>___________________</w:t>
      </w:r>
      <w:r w:rsidRPr="006A587B">
        <w:rPr>
          <w:rFonts w:ascii="Arial" w:eastAsia="Times New Roman" w:hAnsi="Arial" w:cs="Arial"/>
          <w:kern w:val="3"/>
          <w:sz w:val="22"/>
          <w:szCs w:val="22"/>
          <w:lang w:eastAsia="zh-CN"/>
        </w:rPr>
        <w:tab/>
      </w:r>
      <w:r w:rsidRPr="00E47DFC">
        <w:rPr>
          <w:rFonts w:ascii="Arial" w:eastAsia="Times New Roman" w:hAnsi="Arial" w:cs="Arial"/>
          <w:b/>
          <w:bCs/>
          <w:kern w:val="3"/>
          <w:sz w:val="22"/>
          <w:szCs w:val="22"/>
          <w:lang w:eastAsia="zh-CN"/>
        </w:rPr>
        <w:tab/>
      </w:r>
      <w:r w:rsidRPr="00E47DFC">
        <w:rPr>
          <w:rFonts w:ascii="Arial" w:eastAsia="Times New Roman" w:hAnsi="Arial" w:cs="Arial"/>
          <w:b/>
          <w:bCs/>
          <w:kern w:val="3"/>
          <w:sz w:val="22"/>
          <w:szCs w:val="22"/>
          <w:lang w:eastAsia="zh-CN"/>
        </w:rPr>
        <w:tab/>
      </w:r>
      <w:r w:rsidRPr="00E47DFC">
        <w:rPr>
          <w:rFonts w:ascii="Arial" w:eastAsia="Times New Roman" w:hAnsi="Arial" w:cs="Arial"/>
          <w:b/>
          <w:bCs/>
          <w:kern w:val="3"/>
          <w:sz w:val="22"/>
          <w:szCs w:val="22"/>
          <w:lang w:eastAsia="zh-CN"/>
        </w:rPr>
        <w:tab/>
      </w:r>
      <w:r w:rsidRPr="00E47DFC">
        <w:rPr>
          <w:rFonts w:ascii="Arial" w:eastAsia="Times New Roman" w:hAnsi="Arial" w:cs="Arial"/>
          <w:b/>
          <w:bCs/>
          <w:kern w:val="3"/>
          <w:sz w:val="22"/>
          <w:szCs w:val="22"/>
          <w:lang w:eastAsia="zh-CN"/>
        </w:rPr>
        <w:tab/>
      </w:r>
      <w:r w:rsidRPr="00E47DFC">
        <w:rPr>
          <w:rFonts w:ascii="Arial" w:eastAsia="Times New Roman" w:hAnsi="Arial" w:cs="Arial"/>
          <w:b/>
          <w:bCs/>
          <w:kern w:val="3"/>
          <w:sz w:val="22"/>
          <w:szCs w:val="22"/>
          <w:lang w:eastAsia="zh-CN"/>
        </w:rPr>
        <w:tab/>
      </w:r>
    </w:p>
    <w:p w14:paraId="41BEBC38" w14:textId="77777777" w:rsidR="00E47DFC" w:rsidRPr="00E47DFC" w:rsidRDefault="00E47DFC" w:rsidP="00E47DFC">
      <w:pPr>
        <w:suppressAutoHyphens/>
        <w:autoSpaceDE w:val="0"/>
        <w:autoSpaceDN w:val="0"/>
        <w:spacing w:after="0" w:line="240" w:lineRule="auto"/>
        <w:textAlignment w:val="baseline"/>
        <w:rPr>
          <w:rFonts w:ascii="Arial" w:eastAsia="Times New Roman" w:hAnsi="Arial" w:cs="Arial"/>
          <w:b/>
          <w:bCs/>
          <w:kern w:val="3"/>
          <w:sz w:val="22"/>
          <w:szCs w:val="22"/>
          <w:lang w:eastAsia="zh-CN"/>
        </w:rPr>
      </w:pPr>
    </w:p>
    <w:p w14:paraId="4D47950C" w14:textId="77777777" w:rsidR="00E47DFC" w:rsidRPr="00E47DFC" w:rsidRDefault="00E47DFC" w:rsidP="00E47DFC">
      <w:pPr>
        <w:suppressAutoHyphens/>
        <w:autoSpaceDE w:val="0"/>
        <w:autoSpaceDN w:val="0"/>
        <w:spacing w:after="0" w:line="240" w:lineRule="auto"/>
        <w:textAlignment w:val="baseline"/>
        <w:rPr>
          <w:rFonts w:ascii="Arial" w:eastAsia="Times New Roman" w:hAnsi="Arial" w:cs="Arial"/>
          <w:b/>
          <w:bCs/>
          <w:kern w:val="3"/>
          <w:sz w:val="22"/>
          <w:szCs w:val="22"/>
          <w:lang w:eastAsia="zh-CN"/>
        </w:rPr>
      </w:pPr>
    </w:p>
    <w:p w14:paraId="4E2DCBFE" w14:textId="77777777" w:rsidR="00242DAA" w:rsidRDefault="00242DAA" w:rsidP="001C7D80">
      <w:pPr>
        <w:rPr>
          <w:lang w:eastAsia="sl-SI"/>
        </w:rPr>
      </w:pPr>
    </w:p>
    <w:p w14:paraId="4DF7B8EC" w14:textId="77777777" w:rsidR="001C7D80" w:rsidRDefault="001C7D80" w:rsidP="001C7D80">
      <w:pPr>
        <w:rPr>
          <w:lang w:eastAsia="sl-SI"/>
        </w:rPr>
      </w:pPr>
    </w:p>
    <w:p w14:paraId="337E13EC" w14:textId="77777777" w:rsidR="00242DAA" w:rsidRDefault="00242DAA" w:rsidP="001C7D80">
      <w:pPr>
        <w:rPr>
          <w:lang w:eastAsia="sl-SI"/>
        </w:rPr>
      </w:pPr>
    </w:p>
    <w:p w14:paraId="06CF0494" w14:textId="77777777" w:rsidR="00242DAA" w:rsidRDefault="00242DAA" w:rsidP="001C7D80">
      <w:pPr>
        <w:rPr>
          <w:lang w:eastAsia="sl-SI"/>
        </w:rPr>
      </w:pPr>
    </w:p>
    <w:p w14:paraId="4EEF4BF3" w14:textId="77777777" w:rsidR="00242DAA" w:rsidRDefault="00242DAA" w:rsidP="001C7D80">
      <w:pPr>
        <w:rPr>
          <w:lang w:eastAsia="sl-SI"/>
        </w:rPr>
      </w:pPr>
    </w:p>
    <w:p w14:paraId="4D418D3B" w14:textId="77777777" w:rsidR="00242DAA" w:rsidRDefault="00242DAA" w:rsidP="001C7D80">
      <w:pPr>
        <w:rPr>
          <w:lang w:eastAsia="sl-SI"/>
        </w:rPr>
      </w:pPr>
    </w:p>
    <w:p w14:paraId="66D3F61C" w14:textId="77777777" w:rsidR="00242DAA" w:rsidRDefault="00242DAA" w:rsidP="001C7D80">
      <w:pPr>
        <w:rPr>
          <w:lang w:eastAsia="sl-SI"/>
        </w:rPr>
      </w:pPr>
    </w:p>
    <w:p w14:paraId="6C957CAA" w14:textId="77777777" w:rsidR="00EC5B05" w:rsidRDefault="00EC5B05" w:rsidP="001C7D80">
      <w:pPr>
        <w:rPr>
          <w:lang w:eastAsia="sl-SI"/>
        </w:rPr>
      </w:pPr>
    </w:p>
    <w:p w14:paraId="3DDC868F" w14:textId="77777777" w:rsidR="00EC5B05" w:rsidRDefault="00EC5B05" w:rsidP="001C7D80">
      <w:pPr>
        <w:rPr>
          <w:lang w:eastAsia="sl-SI"/>
        </w:rPr>
      </w:pPr>
    </w:p>
    <w:p w14:paraId="5022FF14" w14:textId="77777777" w:rsidR="00260C07" w:rsidRDefault="00260C07" w:rsidP="00803B9A">
      <w:pPr>
        <w:pStyle w:val="Naslov"/>
        <w:rPr>
          <w:rFonts w:ascii="Arial" w:hAnsi="Arial" w:cs="Arial"/>
          <w:sz w:val="24"/>
          <w:szCs w:val="24"/>
        </w:rPr>
      </w:pPr>
    </w:p>
    <w:p w14:paraId="69A08804" w14:textId="77777777" w:rsidR="00260C07" w:rsidRDefault="00260C07" w:rsidP="00803B9A">
      <w:pPr>
        <w:pStyle w:val="Naslov"/>
        <w:rPr>
          <w:rFonts w:ascii="Arial" w:hAnsi="Arial" w:cs="Arial"/>
          <w:sz w:val="24"/>
          <w:szCs w:val="24"/>
        </w:rPr>
      </w:pPr>
    </w:p>
    <w:p w14:paraId="4E8EF4EB" w14:textId="77777777" w:rsidR="00260C07" w:rsidRDefault="00260C07" w:rsidP="00803B9A">
      <w:pPr>
        <w:pStyle w:val="Naslov"/>
        <w:rPr>
          <w:rFonts w:ascii="Arial" w:hAnsi="Arial" w:cs="Arial"/>
          <w:sz w:val="24"/>
          <w:szCs w:val="24"/>
        </w:rPr>
      </w:pPr>
    </w:p>
    <w:p w14:paraId="5D56B1B0" w14:textId="77777777" w:rsidR="00260C07" w:rsidRDefault="00260C07" w:rsidP="00803B9A">
      <w:pPr>
        <w:pStyle w:val="Naslov"/>
        <w:rPr>
          <w:rFonts w:ascii="Arial" w:hAnsi="Arial" w:cs="Arial"/>
          <w:sz w:val="24"/>
          <w:szCs w:val="24"/>
        </w:rPr>
      </w:pPr>
    </w:p>
    <w:p w14:paraId="61EB905E" w14:textId="77777777" w:rsidR="00260C07" w:rsidRDefault="00260C07" w:rsidP="00803B9A">
      <w:pPr>
        <w:pStyle w:val="Naslov"/>
        <w:rPr>
          <w:rFonts w:ascii="Arial" w:hAnsi="Arial" w:cs="Arial"/>
          <w:sz w:val="24"/>
          <w:szCs w:val="24"/>
        </w:rPr>
      </w:pPr>
    </w:p>
    <w:p w14:paraId="250E416A" w14:textId="77777777" w:rsidR="00260C07" w:rsidRDefault="00260C07" w:rsidP="00803B9A">
      <w:pPr>
        <w:pStyle w:val="Naslov"/>
        <w:rPr>
          <w:rFonts w:ascii="Arial" w:hAnsi="Arial" w:cs="Arial"/>
          <w:sz w:val="24"/>
          <w:szCs w:val="24"/>
        </w:rPr>
      </w:pPr>
    </w:p>
    <w:p w14:paraId="2EF03C20" w14:textId="77777777" w:rsidR="00260C07" w:rsidRDefault="00260C07" w:rsidP="00803B9A">
      <w:pPr>
        <w:pStyle w:val="Naslov"/>
        <w:rPr>
          <w:rFonts w:ascii="Arial" w:hAnsi="Arial" w:cs="Arial"/>
          <w:sz w:val="24"/>
          <w:szCs w:val="24"/>
        </w:rPr>
      </w:pPr>
    </w:p>
    <w:p w14:paraId="513F6F71" w14:textId="77777777" w:rsidR="009D6C76" w:rsidRDefault="009D6C76" w:rsidP="00803B9A">
      <w:pPr>
        <w:pStyle w:val="Naslov"/>
        <w:rPr>
          <w:rFonts w:ascii="Arial" w:hAnsi="Arial" w:cs="Arial"/>
          <w:sz w:val="24"/>
          <w:szCs w:val="24"/>
        </w:rPr>
      </w:pPr>
      <w:r>
        <w:rPr>
          <w:rFonts w:ascii="Arial" w:hAnsi="Arial" w:cs="Arial"/>
          <w:sz w:val="24"/>
          <w:szCs w:val="24"/>
        </w:rPr>
        <w:lastRenderedPageBreak/>
        <w:t>OBR 6</w:t>
      </w:r>
    </w:p>
    <w:p w14:paraId="09A31766" w14:textId="77777777" w:rsidR="009D6C76" w:rsidRPr="009D6C76" w:rsidRDefault="009D6C76" w:rsidP="009D6C76">
      <w:pPr>
        <w:rPr>
          <w:lang w:eastAsia="sl-SI"/>
        </w:rPr>
      </w:pPr>
    </w:p>
    <w:p w14:paraId="50C55342" w14:textId="77777777" w:rsidR="009D6C76" w:rsidRPr="009D6C76" w:rsidRDefault="009D6C76" w:rsidP="009D6C76">
      <w:pPr>
        <w:suppressAutoHyphens/>
        <w:autoSpaceDN w:val="0"/>
        <w:spacing w:after="0" w:line="240" w:lineRule="auto"/>
        <w:jc w:val="both"/>
        <w:textAlignment w:val="baseline"/>
        <w:rPr>
          <w:rFonts w:ascii="Arial" w:eastAsia="Times New Roman" w:hAnsi="Arial" w:cs="Arial"/>
          <w:b/>
          <w:i/>
          <w:kern w:val="3"/>
          <w:sz w:val="22"/>
          <w:szCs w:val="22"/>
          <w:lang w:eastAsia="zh-CN"/>
        </w:rPr>
      </w:pPr>
      <w:r w:rsidRPr="009D6C76">
        <w:rPr>
          <w:rFonts w:ascii="Arial" w:eastAsia="Times New Roman" w:hAnsi="Arial" w:cs="Arial"/>
          <w:b/>
          <w:i/>
          <w:kern w:val="3"/>
          <w:sz w:val="22"/>
          <w:szCs w:val="22"/>
          <w:lang w:eastAsia="zh-CN"/>
        </w:rPr>
        <w:t xml:space="preserve">    </w:t>
      </w:r>
    </w:p>
    <w:p w14:paraId="3D17F573" w14:textId="77777777" w:rsidR="009D6C76" w:rsidRPr="009D6C76" w:rsidRDefault="009D6C76" w:rsidP="009D6C76">
      <w:pPr>
        <w:autoSpaceDE w:val="0"/>
        <w:autoSpaceDN w:val="0"/>
        <w:adjustRightInd w:val="0"/>
        <w:spacing w:after="0" w:line="240" w:lineRule="auto"/>
        <w:rPr>
          <w:rFonts w:ascii="Arial" w:eastAsia="Times New Roman" w:hAnsi="Arial" w:cs="Arial"/>
          <w:b/>
          <w:bCs/>
          <w:sz w:val="22"/>
          <w:szCs w:val="22"/>
          <w:lang w:eastAsia="sl-SI"/>
        </w:rPr>
      </w:pPr>
    </w:p>
    <w:p w14:paraId="5B301AE3" w14:textId="77777777" w:rsidR="009D6C76" w:rsidRPr="009D6C76" w:rsidRDefault="009D6C76" w:rsidP="009D6C76">
      <w:pPr>
        <w:autoSpaceDE w:val="0"/>
        <w:autoSpaceDN w:val="0"/>
        <w:adjustRightInd w:val="0"/>
        <w:spacing w:after="0" w:line="240" w:lineRule="auto"/>
        <w:rPr>
          <w:rFonts w:ascii="Arial" w:eastAsia="Times New Roman" w:hAnsi="Arial" w:cs="Arial"/>
          <w:b/>
          <w:bCs/>
          <w:sz w:val="22"/>
          <w:szCs w:val="22"/>
          <w:lang w:eastAsia="sl-SI"/>
        </w:rPr>
      </w:pPr>
    </w:p>
    <w:p w14:paraId="5F8455B2" w14:textId="77777777" w:rsidR="009D6C76" w:rsidRPr="009D6C76" w:rsidRDefault="009D6C76" w:rsidP="009D6C76">
      <w:pPr>
        <w:autoSpaceDE w:val="0"/>
        <w:autoSpaceDN w:val="0"/>
        <w:adjustRightInd w:val="0"/>
        <w:spacing w:after="0" w:line="240" w:lineRule="auto"/>
        <w:jc w:val="right"/>
        <w:rPr>
          <w:rFonts w:ascii="Arial" w:eastAsia="Times New Roman" w:hAnsi="Arial" w:cs="Arial"/>
          <w:b/>
          <w:bCs/>
          <w:sz w:val="22"/>
          <w:szCs w:val="22"/>
          <w:lang w:eastAsia="sl-SI"/>
        </w:rPr>
      </w:pPr>
    </w:p>
    <w:p w14:paraId="72D888B2" w14:textId="77777777" w:rsidR="009D6C76" w:rsidRPr="009D6C76" w:rsidRDefault="009D6C76" w:rsidP="009D6C76">
      <w:pPr>
        <w:spacing w:after="0" w:line="240" w:lineRule="auto"/>
        <w:jc w:val="center"/>
        <w:rPr>
          <w:rFonts w:ascii="Arial" w:eastAsia="Times New Roman" w:hAnsi="Arial" w:cs="Arial"/>
          <w:b/>
          <w:sz w:val="22"/>
          <w:szCs w:val="22"/>
          <w:lang w:eastAsia="sl-SI"/>
        </w:rPr>
      </w:pPr>
      <w:r w:rsidRPr="009D6C76">
        <w:rPr>
          <w:rFonts w:ascii="Arial" w:eastAsia="Times New Roman" w:hAnsi="Arial" w:cs="Arial"/>
          <w:b/>
          <w:sz w:val="22"/>
          <w:szCs w:val="22"/>
          <w:lang w:eastAsia="sl-SI"/>
        </w:rPr>
        <w:t>IZJAVA GOSPODARSKEGA SUBJEKTA</w:t>
      </w:r>
      <w:r>
        <w:rPr>
          <w:rStyle w:val="Sprotnaopomba-sklic"/>
          <w:rFonts w:ascii="Arial" w:eastAsia="Times New Roman" w:hAnsi="Arial" w:cs="Arial"/>
          <w:b/>
          <w:sz w:val="22"/>
          <w:szCs w:val="22"/>
          <w:lang w:eastAsia="sl-SI"/>
        </w:rPr>
        <w:footnoteReference w:id="5"/>
      </w:r>
    </w:p>
    <w:p w14:paraId="7800F83E" w14:textId="77777777" w:rsidR="009D6C76" w:rsidRPr="009D6C76" w:rsidRDefault="009D6C76" w:rsidP="009D6C76">
      <w:pPr>
        <w:spacing w:after="0" w:line="240" w:lineRule="auto"/>
        <w:jc w:val="center"/>
        <w:rPr>
          <w:rFonts w:ascii="Arial" w:eastAsia="Times New Roman" w:hAnsi="Arial" w:cs="Arial"/>
          <w:b/>
          <w:sz w:val="22"/>
          <w:szCs w:val="22"/>
          <w:lang w:eastAsia="sl-SI"/>
        </w:rPr>
      </w:pPr>
    </w:p>
    <w:p w14:paraId="58404BCC" w14:textId="77777777" w:rsidR="009D6C76" w:rsidRPr="009D6C76" w:rsidRDefault="009D6C76" w:rsidP="009D6C76">
      <w:pPr>
        <w:spacing w:after="0" w:line="240" w:lineRule="auto"/>
        <w:jc w:val="center"/>
        <w:rPr>
          <w:rFonts w:ascii="Arial" w:eastAsia="Times New Roman" w:hAnsi="Arial" w:cs="Arial"/>
          <w:b/>
          <w:sz w:val="22"/>
          <w:szCs w:val="22"/>
          <w:lang w:eastAsia="sl-SI"/>
        </w:rPr>
      </w:pPr>
    </w:p>
    <w:p w14:paraId="35A8B2E4" w14:textId="77777777" w:rsidR="009D6C76" w:rsidRPr="009D6C76" w:rsidRDefault="009D6C76" w:rsidP="009D6C76">
      <w:pPr>
        <w:spacing w:after="0" w:line="240" w:lineRule="auto"/>
        <w:jc w:val="center"/>
        <w:rPr>
          <w:rFonts w:ascii="Arial" w:eastAsia="Times New Roman" w:hAnsi="Arial" w:cs="Arial"/>
          <w:b/>
          <w:sz w:val="22"/>
          <w:szCs w:val="22"/>
          <w:lang w:eastAsia="sl-SI"/>
        </w:rPr>
      </w:pPr>
    </w:p>
    <w:p w14:paraId="23E3B03E" w14:textId="77777777" w:rsidR="009D6C76" w:rsidRPr="00BB17B9" w:rsidRDefault="009D6C76" w:rsidP="009D6C76">
      <w:pPr>
        <w:spacing w:after="0" w:line="240" w:lineRule="auto"/>
        <w:jc w:val="both"/>
        <w:rPr>
          <w:rFonts w:ascii="Arial" w:eastAsia="Times New Roman" w:hAnsi="Arial" w:cs="Arial"/>
          <w:b/>
          <w:sz w:val="20"/>
          <w:szCs w:val="20"/>
          <w:lang w:eastAsia="sl-SI"/>
        </w:rPr>
      </w:pPr>
      <w:r w:rsidRPr="00BB17B9">
        <w:rPr>
          <w:rFonts w:ascii="Arial" w:eastAsia="Times New Roman" w:hAnsi="Arial" w:cs="Arial"/>
          <w:b/>
          <w:sz w:val="20"/>
          <w:szCs w:val="20"/>
          <w:lang w:eastAsia="sl-SI"/>
        </w:rPr>
        <w:t>GOSPODARSKI SUBJEKT</w:t>
      </w:r>
    </w:p>
    <w:p w14:paraId="70ED0513" w14:textId="77777777" w:rsidR="009D6C76" w:rsidRPr="00BB17B9" w:rsidRDefault="009D6C76" w:rsidP="009D6C76">
      <w:pPr>
        <w:spacing w:after="0" w:line="240" w:lineRule="auto"/>
        <w:jc w:val="both"/>
        <w:rPr>
          <w:rFonts w:ascii="Arial" w:eastAsia="Times New Roman" w:hAnsi="Arial" w:cs="Arial"/>
          <w:b/>
          <w:sz w:val="20"/>
          <w:szCs w:val="20"/>
          <w:lang w:eastAsia="sl-SI"/>
        </w:rPr>
      </w:pPr>
    </w:p>
    <w:p w14:paraId="4FE89FD7" w14:textId="77777777" w:rsidR="009D6C76" w:rsidRPr="00BB17B9" w:rsidRDefault="009D6C76" w:rsidP="009D6C76">
      <w:pPr>
        <w:spacing w:after="0" w:line="240" w:lineRule="auto"/>
        <w:jc w:val="both"/>
        <w:rPr>
          <w:rFonts w:ascii="Arial" w:eastAsia="Times New Roman" w:hAnsi="Arial" w:cs="Arial"/>
          <w:b/>
          <w:sz w:val="20"/>
          <w:szCs w:val="20"/>
          <w:lang w:eastAsia="sl-SI"/>
        </w:rPr>
      </w:pPr>
    </w:p>
    <w:p w14:paraId="2A48D159" w14:textId="77777777" w:rsidR="009D6C76" w:rsidRPr="00BB17B9" w:rsidRDefault="009D6C76" w:rsidP="009D6C76">
      <w:pPr>
        <w:spacing w:after="0" w:line="240" w:lineRule="auto"/>
        <w:jc w:val="both"/>
        <w:rPr>
          <w:rFonts w:ascii="Arial" w:eastAsia="Times New Roman" w:hAnsi="Arial" w:cs="Arial"/>
          <w:b/>
          <w:sz w:val="20"/>
          <w:szCs w:val="20"/>
          <w:lang w:eastAsia="sl-SI"/>
        </w:rPr>
      </w:pPr>
      <w:r w:rsidRPr="00BB17B9">
        <w:rPr>
          <w:rFonts w:ascii="Arial" w:eastAsia="Times New Roman" w:hAnsi="Arial" w:cs="Arial"/>
          <w:b/>
          <w:sz w:val="20"/>
          <w:szCs w:val="20"/>
          <w:lang w:eastAsia="sl-SI"/>
        </w:rPr>
        <w:t>_________________________________________________________________________</w:t>
      </w:r>
    </w:p>
    <w:p w14:paraId="46941FCB" w14:textId="77777777" w:rsidR="009D6C76" w:rsidRPr="00BB17B9" w:rsidRDefault="009D6C76" w:rsidP="009D6C76">
      <w:pPr>
        <w:spacing w:after="0" w:line="240" w:lineRule="auto"/>
        <w:jc w:val="right"/>
        <w:rPr>
          <w:rFonts w:ascii="Arial" w:eastAsia="Times New Roman" w:hAnsi="Arial" w:cs="Arial"/>
          <w:b/>
          <w:sz w:val="20"/>
          <w:szCs w:val="20"/>
          <w:lang w:eastAsia="sl-SI"/>
        </w:rPr>
      </w:pPr>
    </w:p>
    <w:p w14:paraId="3B948E21" w14:textId="77777777" w:rsidR="009D6C76" w:rsidRPr="00BB17B9" w:rsidRDefault="009D6C76" w:rsidP="009D6C76">
      <w:pPr>
        <w:spacing w:after="0" w:line="240" w:lineRule="auto"/>
        <w:jc w:val="right"/>
        <w:rPr>
          <w:rFonts w:ascii="Arial" w:eastAsia="Times New Roman" w:hAnsi="Arial" w:cs="Arial"/>
          <w:b/>
          <w:sz w:val="20"/>
          <w:szCs w:val="20"/>
          <w:lang w:eastAsia="sl-SI"/>
        </w:rPr>
      </w:pPr>
    </w:p>
    <w:p w14:paraId="4D1D6A98" w14:textId="77777777" w:rsidR="009D6C76" w:rsidRPr="006A587B" w:rsidRDefault="009D6C76" w:rsidP="009D6C76">
      <w:pPr>
        <w:autoSpaceDE w:val="0"/>
        <w:autoSpaceDN w:val="0"/>
        <w:adjustRightInd w:val="0"/>
        <w:spacing w:after="0" w:line="360" w:lineRule="auto"/>
        <w:jc w:val="both"/>
        <w:rPr>
          <w:rFonts w:ascii="Arial" w:eastAsia="Times New Roman" w:hAnsi="Arial" w:cs="Arial"/>
          <w:bCs/>
          <w:sz w:val="22"/>
          <w:szCs w:val="22"/>
          <w:lang w:eastAsia="sl-SI"/>
        </w:rPr>
      </w:pPr>
      <w:r w:rsidRPr="006A587B">
        <w:rPr>
          <w:rFonts w:ascii="Arial" w:eastAsia="Times New Roman" w:hAnsi="Arial" w:cs="Arial"/>
          <w:bCs/>
          <w:sz w:val="22"/>
          <w:szCs w:val="22"/>
          <w:lang w:eastAsia="sl-SI"/>
        </w:rPr>
        <w:t xml:space="preserve">Spodaj podpisani gospodarski subjekt za javno naročilo </w:t>
      </w:r>
      <w:r w:rsidRPr="006A587B">
        <w:rPr>
          <w:rFonts w:ascii="Arial" w:eastAsia="Times New Roman" w:hAnsi="Arial" w:cs="Times New Roman"/>
          <w:b/>
          <w:kern w:val="3"/>
          <w:sz w:val="22"/>
          <w:szCs w:val="22"/>
          <w:lang w:eastAsia="zh-CN"/>
        </w:rPr>
        <w:t>»</w:t>
      </w:r>
      <w:r w:rsidRPr="006A587B">
        <w:rPr>
          <w:rFonts w:ascii="Arial" w:hAnsi="Arial" w:cs="Arial"/>
          <w:b/>
          <w:bCs/>
          <w:sz w:val="22"/>
          <w:szCs w:val="22"/>
        </w:rPr>
        <w:t xml:space="preserve">Izdelava projektne dokumentacije za Kampus Vrazov trg KVT </w:t>
      </w:r>
      <w:r w:rsidR="00932D25">
        <w:rPr>
          <w:rFonts w:ascii="Arial" w:hAnsi="Arial" w:cs="Arial"/>
          <w:b/>
          <w:bCs/>
          <w:sz w:val="22"/>
          <w:szCs w:val="22"/>
        </w:rPr>
        <w:t>I</w:t>
      </w:r>
      <w:r w:rsidRPr="006A587B">
        <w:rPr>
          <w:rFonts w:ascii="Arial" w:hAnsi="Arial" w:cs="Arial"/>
          <w:b/>
          <w:bCs/>
          <w:sz w:val="22"/>
          <w:szCs w:val="22"/>
        </w:rPr>
        <w:t>I</w:t>
      </w:r>
      <w:r w:rsidRPr="006A587B">
        <w:rPr>
          <w:rFonts w:ascii="Arial" w:eastAsia="SimSun" w:hAnsi="Arial" w:cs="Arial"/>
          <w:b/>
          <w:bCs/>
          <w:iCs/>
          <w:kern w:val="3"/>
          <w:sz w:val="22"/>
          <w:szCs w:val="22"/>
          <w:lang w:val="en-US" w:eastAsia="zh-CN" w:bidi="hi-IN"/>
        </w:rPr>
        <w:t xml:space="preserve"> «</w:t>
      </w:r>
      <w:r w:rsidRPr="006A587B">
        <w:rPr>
          <w:rFonts w:ascii="Arial" w:eastAsia="Times New Roman" w:hAnsi="Arial" w:cs="Arial"/>
          <w:b/>
          <w:bCs/>
          <w:sz w:val="22"/>
          <w:szCs w:val="22"/>
          <w:lang w:eastAsia="sl-SI"/>
        </w:rPr>
        <w:t>,</w:t>
      </w:r>
      <w:r w:rsidRPr="006A587B">
        <w:rPr>
          <w:rFonts w:ascii="Arial" w:eastAsia="Times New Roman" w:hAnsi="Arial" w:cs="Arial"/>
          <w:bCs/>
          <w:sz w:val="22"/>
          <w:szCs w:val="22"/>
          <w:lang w:eastAsia="sl-SI"/>
        </w:rPr>
        <w:t xml:space="preserve"> objavljeno na Portalu javnih naročil dne ………..… 2024 pod številko objave JN ……................</w:t>
      </w:r>
      <w:r w:rsidRPr="006A587B">
        <w:rPr>
          <w:rFonts w:ascii="Arial" w:eastAsia="Times New Roman" w:hAnsi="Arial" w:cs="Arial"/>
          <w:sz w:val="22"/>
          <w:szCs w:val="22"/>
          <w:lang w:eastAsia="sl-SI"/>
        </w:rPr>
        <w:t xml:space="preserve"> </w:t>
      </w:r>
    </w:p>
    <w:p w14:paraId="7C8F248E" w14:textId="77777777" w:rsidR="009D6C76" w:rsidRPr="006A587B" w:rsidRDefault="009D6C76" w:rsidP="009D6C76">
      <w:pPr>
        <w:spacing w:after="0" w:line="240" w:lineRule="auto"/>
        <w:jc w:val="right"/>
        <w:rPr>
          <w:rFonts w:ascii="Arial" w:eastAsia="Times New Roman" w:hAnsi="Arial" w:cs="Arial"/>
          <w:b/>
          <w:sz w:val="22"/>
          <w:szCs w:val="22"/>
          <w:lang w:eastAsia="sl-SI"/>
        </w:rPr>
      </w:pPr>
    </w:p>
    <w:p w14:paraId="1A7A458A" w14:textId="77777777" w:rsidR="009D6C76" w:rsidRPr="006A587B" w:rsidRDefault="009D6C76" w:rsidP="009D6C76">
      <w:pPr>
        <w:spacing w:after="0" w:line="240" w:lineRule="auto"/>
        <w:jc w:val="right"/>
        <w:rPr>
          <w:rFonts w:ascii="Arial" w:eastAsia="Times New Roman" w:hAnsi="Arial" w:cs="Arial"/>
          <w:b/>
          <w:sz w:val="22"/>
          <w:szCs w:val="22"/>
          <w:lang w:eastAsia="sl-SI"/>
        </w:rPr>
      </w:pPr>
    </w:p>
    <w:p w14:paraId="5FCA6C9D" w14:textId="77777777" w:rsidR="009D6C76" w:rsidRPr="006A587B" w:rsidRDefault="009D6C76" w:rsidP="009D6C76">
      <w:pPr>
        <w:spacing w:after="0" w:line="240" w:lineRule="auto"/>
        <w:jc w:val="right"/>
        <w:rPr>
          <w:rFonts w:ascii="Arial" w:eastAsia="Times New Roman" w:hAnsi="Arial" w:cs="Arial"/>
          <w:b/>
          <w:sz w:val="22"/>
          <w:szCs w:val="22"/>
          <w:lang w:eastAsia="sl-SI"/>
        </w:rPr>
      </w:pPr>
    </w:p>
    <w:p w14:paraId="73B5A6B0" w14:textId="77777777" w:rsidR="009D6C76" w:rsidRPr="006A587B" w:rsidRDefault="009D6C76" w:rsidP="009D6C76">
      <w:pPr>
        <w:spacing w:after="0" w:line="240" w:lineRule="auto"/>
        <w:jc w:val="center"/>
        <w:rPr>
          <w:rFonts w:ascii="Arial" w:eastAsia="Times New Roman" w:hAnsi="Arial" w:cs="Arial"/>
          <w:b/>
          <w:i/>
          <w:sz w:val="22"/>
          <w:szCs w:val="22"/>
          <w:lang w:eastAsia="sl-SI"/>
        </w:rPr>
      </w:pPr>
      <w:r w:rsidRPr="006A587B">
        <w:rPr>
          <w:rFonts w:ascii="Arial" w:eastAsia="Times New Roman" w:hAnsi="Arial" w:cs="Arial"/>
          <w:b/>
          <w:i/>
          <w:sz w:val="22"/>
          <w:szCs w:val="22"/>
          <w:lang w:eastAsia="sl-SI"/>
        </w:rPr>
        <w:t xml:space="preserve">i z j a v l j a m o , </w:t>
      </w:r>
    </w:p>
    <w:p w14:paraId="1AC89E1C" w14:textId="77777777" w:rsidR="009D6C76" w:rsidRPr="006A587B" w:rsidRDefault="009D6C76" w:rsidP="009D6C76">
      <w:pPr>
        <w:spacing w:after="0" w:line="240" w:lineRule="auto"/>
        <w:jc w:val="right"/>
        <w:rPr>
          <w:rFonts w:ascii="Arial" w:eastAsia="Times New Roman" w:hAnsi="Arial" w:cs="Arial"/>
          <w:b/>
          <w:sz w:val="22"/>
          <w:szCs w:val="22"/>
          <w:lang w:eastAsia="sl-SI"/>
        </w:rPr>
      </w:pPr>
    </w:p>
    <w:p w14:paraId="1D664881" w14:textId="77777777" w:rsidR="009D6C76" w:rsidRPr="006A587B" w:rsidRDefault="009D6C76" w:rsidP="009D6C76">
      <w:pPr>
        <w:spacing w:after="0" w:line="240" w:lineRule="auto"/>
        <w:jc w:val="right"/>
        <w:rPr>
          <w:rFonts w:ascii="Arial" w:eastAsia="Times New Roman" w:hAnsi="Arial" w:cs="Arial"/>
          <w:bCs/>
          <w:sz w:val="22"/>
          <w:szCs w:val="22"/>
          <w:lang w:eastAsia="sl-SI"/>
        </w:rPr>
      </w:pPr>
    </w:p>
    <w:p w14:paraId="77F83668" w14:textId="77777777" w:rsidR="009D6C76" w:rsidRPr="006A587B" w:rsidRDefault="009D6C76" w:rsidP="009D6C76">
      <w:pPr>
        <w:spacing w:after="0" w:line="240" w:lineRule="auto"/>
        <w:jc w:val="right"/>
        <w:rPr>
          <w:rFonts w:ascii="Arial" w:eastAsia="Times New Roman" w:hAnsi="Arial" w:cs="Arial"/>
          <w:bCs/>
          <w:sz w:val="22"/>
          <w:szCs w:val="22"/>
          <w:lang w:eastAsia="sl-SI"/>
        </w:rPr>
      </w:pPr>
    </w:p>
    <w:p w14:paraId="084C20CE" w14:textId="77777777" w:rsidR="009D6C76" w:rsidRPr="006A587B" w:rsidRDefault="009D6C76" w:rsidP="009D6C76">
      <w:pPr>
        <w:tabs>
          <w:tab w:val="left" w:pos="774"/>
        </w:tabs>
        <w:spacing w:after="0" w:line="240" w:lineRule="auto"/>
        <w:jc w:val="both"/>
        <w:rPr>
          <w:rFonts w:ascii="Arial" w:eastAsia="Times New Roman" w:hAnsi="Arial" w:cs="Arial"/>
          <w:bCs/>
          <w:sz w:val="22"/>
          <w:szCs w:val="22"/>
          <w:lang w:eastAsia="sl-SI"/>
        </w:rPr>
      </w:pPr>
      <w:r w:rsidRPr="006A587B">
        <w:rPr>
          <w:rFonts w:ascii="Arial" w:eastAsia="Times New Roman" w:hAnsi="Arial" w:cs="Arial"/>
          <w:bCs/>
          <w:sz w:val="22"/>
          <w:szCs w:val="22"/>
          <w:lang w:eastAsia="sl-SI"/>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B933D66" w14:textId="77777777" w:rsidR="009D6C76" w:rsidRPr="006A587B" w:rsidRDefault="009D6C76" w:rsidP="00354A84">
      <w:pPr>
        <w:widowControl w:val="0"/>
        <w:numPr>
          <w:ilvl w:val="0"/>
          <w:numId w:val="20"/>
        </w:numPr>
        <w:tabs>
          <w:tab w:val="left" w:pos="774"/>
        </w:tabs>
        <w:suppressAutoHyphens/>
        <w:autoSpaceDN w:val="0"/>
        <w:spacing w:after="0" w:line="240" w:lineRule="auto"/>
        <w:jc w:val="both"/>
        <w:textAlignment w:val="baseline"/>
        <w:rPr>
          <w:rFonts w:ascii="Arial" w:eastAsia="Times New Roman" w:hAnsi="Arial" w:cs="Arial"/>
          <w:bCs/>
          <w:sz w:val="22"/>
          <w:szCs w:val="22"/>
          <w:lang w:eastAsia="sl-SI"/>
        </w:rPr>
      </w:pPr>
      <w:r w:rsidRPr="006A587B">
        <w:rPr>
          <w:rFonts w:ascii="Arial" w:eastAsia="Times New Roman" w:hAnsi="Arial" w:cs="Arial"/>
          <w:bCs/>
          <w:sz w:val="22"/>
          <w:szCs w:val="22"/>
          <w:lang w:eastAsia="sl-SI"/>
        </w:rPr>
        <w:t>ruski državljan ali fizična ali pravna oseba, subjekt ali organ s sedežem v Rusiji;</w:t>
      </w:r>
    </w:p>
    <w:p w14:paraId="0AA76599" w14:textId="77777777" w:rsidR="009D6C76" w:rsidRPr="006A587B" w:rsidRDefault="009D6C76" w:rsidP="00354A84">
      <w:pPr>
        <w:widowControl w:val="0"/>
        <w:numPr>
          <w:ilvl w:val="0"/>
          <w:numId w:val="20"/>
        </w:numPr>
        <w:tabs>
          <w:tab w:val="left" w:pos="774"/>
        </w:tabs>
        <w:suppressAutoHyphens/>
        <w:autoSpaceDN w:val="0"/>
        <w:spacing w:after="0" w:line="240" w:lineRule="auto"/>
        <w:jc w:val="both"/>
        <w:textAlignment w:val="baseline"/>
        <w:rPr>
          <w:rFonts w:ascii="Arial" w:eastAsia="Times New Roman" w:hAnsi="Arial" w:cs="Arial"/>
          <w:bCs/>
          <w:sz w:val="22"/>
          <w:szCs w:val="22"/>
          <w:lang w:eastAsia="sl-SI"/>
        </w:rPr>
      </w:pPr>
      <w:r w:rsidRPr="006A587B">
        <w:rPr>
          <w:rFonts w:ascii="Arial" w:eastAsia="Times New Roman" w:hAnsi="Arial" w:cs="Arial"/>
          <w:bCs/>
          <w:sz w:val="22"/>
          <w:szCs w:val="22"/>
          <w:lang w:eastAsia="sl-SI"/>
        </w:rPr>
        <w:t>pravnim osebam, subjektom ali organom, katerih več kot 50-odstotni delež je v neposredni ali posredni lasti subjekta iz točke a), ali</w:t>
      </w:r>
    </w:p>
    <w:p w14:paraId="52F155A7" w14:textId="77777777" w:rsidR="009D6C76" w:rsidRPr="006A587B" w:rsidRDefault="009D6C76" w:rsidP="00354A84">
      <w:pPr>
        <w:widowControl w:val="0"/>
        <w:numPr>
          <w:ilvl w:val="0"/>
          <w:numId w:val="20"/>
        </w:numPr>
        <w:tabs>
          <w:tab w:val="left" w:pos="774"/>
        </w:tabs>
        <w:suppressAutoHyphens/>
        <w:autoSpaceDN w:val="0"/>
        <w:spacing w:after="0" w:line="240" w:lineRule="auto"/>
        <w:jc w:val="both"/>
        <w:textAlignment w:val="baseline"/>
        <w:rPr>
          <w:rFonts w:ascii="Arial" w:eastAsia="Times New Roman" w:hAnsi="Arial" w:cs="Arial"/>
          <w:bCs/>
          <w:sz w:val="22"/>
          <w:szCs w:val="22"/>
          <w:lang w:eastAsia="sl-SI"/>
        </w:rPr>
      </w:pPr>
      <w:r w:rsidRPr="006A587B">
        <w:rPr>
          <w:rFonts w:ascii="Arial" w:eastAsia="Times New Roman" w:hAnsi="Arial" w:cs="Arial"/>
          <w:bCs/>
          <w:sz w:val="22"/>
          <w:szCs w:val="22"/>
          <w:lang w:eastAsia="sl-SI"/>
        </w:rPr>
        <w:t>fizičnim ali pravnim osebam, subjektom ali organom, ki delujejo v imenu ali po navodilih subjekta iz točke a) ali b),</w:t>
      </w:r>
    </w:p>
    <w:p w14:paraId="0F6FD4EB" w14:textId="77777777" w:rsidR="009D6C76" w:rsidRPr="006A587B" w:rsidRDefault="009D6C76" w:rsidP="00354A84">
      <w:pPr>
        <w:widowControl w:val="0"/>
        <w:numPr>
          <w:ilvl w:val="0"/>
          <w:numId w:val="20"/>
        </w:numPr>
        <w:tabs>
          <w:tab w:val="left" w:pos="774"/>
        </w:tabs>
        <w:suppressAutoHyphens/>
        <w:autoSpaceDN w:val="0"/>
        <w:spacing w:after="0" w:line="240" w:lineRule="auto"/>
        <w:jc w:val="both"/>
        <w:textAlignment w:val="baseline"/>
        <w:rPr>
          <w:rFonts w:ascii="Arial" w:eastAsia="Times New Roman" w:hAnsi="Arial" w:cs="Arial"/>
          <w:bCs/>
          <w:sz w:val="22"/>
          <w:szCs w:val="22"/>
          <w:lang w:eastAsia="sl-SI"/>
        </w:rPr>
      </w:pPr>
      <w:r w:rsidRPr="006A587B">
        <w:rPr>
          <w:rFonts w:ascii="Arial" w:eastAsia="Times New Roman" w:hAnsi="Arial" w:cs="Arial"/>
          <w:bCs/>
          <w:sz w:val="22"/>
          <w:szCs w:val="22"/>
          <w:lang w:eastAsia="sl-SI"/>
        </w:rPr>
        <w:t>podizvajalec, dobavitelj ali subjekt, katerega zmogljivosti se uporabljajo v smislu direktiv o javnem naročanju, ki predstavljajo več kot 10 % vrednosti predmetnega naročila.</w:t>
      </w:r>
    </w:p>
    <w:p w14:paraId="5047E867" w14:textId="77777777" w:rsidR="009D6C76" w:rsidRPr="006A587B" w:rsidRDefault="009D6C76" w:rsidP="009B6AA5">
      <w:pPr>
        <w:tabs>
          <w:tab w:val="left" w:pos="774"/>
        </w:tabs>
        <w:spacing w:after="0" w:line="240" w:lineRule="auto"/>
        <w:jc w:val="both"/>
        <w:rPr>
          <w:rFonts w:ascii="Arial" w:eastAsia="Times New Roman" w:hAnsi="Arial" w:cs="Arial"/>
          <w:b/>
          <w:sz w:val="22"/>
          <w:szCs w:val="22"/>
          <w:lang w:eastAsia="sl-SI"/>
        </w:rPr>
      </w:pPr>
    </w:p>
    <w:p w14:paraId="71AB97A0" w14:textId="77777777" w:rsidR="009D6C76" w:rsidRPr="006A587B" w:rsidRDefault="009D6C76" w:rsidP="009D6C76">
      <w:pPr>
        <w:tabs>
          <w:tab w:val="left" w:pos="774"/>
        </w:tabs>
        <w:spacing w:after="0" w:line="240" w:lineRule="auto"/>
        <w:rPr>
          <w:rFonts w:ascii="Arial" w:eastAsia="Times New Roman" w:hAnsi="Arial" w:cs="Arial"/>
          <w:b/>
          <w:sz w:val="22"/>
          <w:szCs w:val="22"/>
          <w:lang w:eastAsia="sl-SI"/>
        </w:rPr>
      </w:pPr>
    </w:p>
    <w:p w14:paraId="5EE4B7A7" w14:textId="77777777" w:rsidR="009D6C76" w:rsidRPr="006A587B" w:rsidRDefault="009D6C76" w:rsidP="009D6C76">
      <w:pPr>
        <w:spacing w:after="0" w:line="240" w:lineRule="auto"/>
        <w:jc w:val="right"/>
        <w:rPr>
          <w:rFonts w:ascii="Arial" w:eastAsia="Times New Roman" w:hAnsi="Arial" w:cs="Arial"/>
          <w:b/>
          <w:sz w:val="22"/>
          <w:szCs w:val="22"/>
          <w:lang w:eastAsia="sl-SI"/>
        </w:rPr>
      </w:pPr>
    </w:p>
    <w:p w14:paraId="07667C7B" w14:textId="77777777" w:rsidR="009D6C76" w:rsidRPr="006A587B" w:rsidRDefault="009D6C76" w:rsidP="009D6C76">
      <w:pPr>
        <w:spacing w:after="0" w:line="240" w:lineRule="auto"/>
        <w:jc w:val="right"/>
        <w:rPr>
          <w:rFonts w:ascii="Arial" w:eastAsia="Times New Roman" w:hAnsi="Arial" w:cs="Arial"/>
          <w:b/>
          <w:sz w:val="22"/>
          <w:szCs w:val="22"/>
          <w:lang w:eastAsia="sl-SI"/>
        </w:rPr>
      </w:pPr>
    </w:p>
    <w:p w14:paraId="01C22300" w14:textId="77777777" w:rsidR="009D6C76" w:rsidRPr="006A587B" w:rsidRDefault="009D6C76" w:rsidP="009D6C76">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2"/>
          <w:szCs w:val="22"/>
          <w:lang w:eastAsia="zh-CN"/>
        </w:rPr>
      </w:pPr>
      <w:r w:rsidRPr="006A587B">
        <w:rPr>
          <w:rFonts w:ascii="Arial" w:eastAsia="Times New Roman" w:hAnsi="Arial" w:cs="Arial"/>
          <w:kern w:val="3"/>
          <w:sz w:val="22"/>
          <w:szCs w:val="22"/>
          <w:lang w:eastAsia="zh-CN"/>
        </w:rPr>
        <w:t>Datum:</w:t>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t>Podpis:</w:t>
      </w:r>
    </w:p>
    <w:p w14:paraId="0FC55FD7" w14:textId="77777777" w:rsidR="009D6C76" w:rsidRPr="006A587B" w:rsidRDefault="009D6C76" w:rsidP="009D6C76">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2"/>
          <w:szCs w:val="22"/>
          <w:lang w:eastAsia="zh-CN"/>
        </w:rPr>
      </w:pPr>
    </w:p>
    <w:p w14:paraId="21FA6E5C" w14:textId="77777777" w:rsidR="009D6C76" w:rsidRPr="00242DAA" w:rsidRDefault="009D6C76" w:rsidP="009D6C76">
      <w:pPr>
        <w:suppressAutoHyphens/>
        <w:autoSpaceDN w:val="0"/>
        <w:spacing w:after="0" w:line="240" w:lineRule="auto"/>
        <w:jc w:val="both"/>
        <w:textAlignment w:val="baseline"/>
        <w:rPr>
          <w:rFonts w:ascii="Arial" w:eastAsia="Times New Roman" w:hAnsi="Arial" w:cs="Arial"/>
          <w:kern w:val="3"/>
          <w:sz w:val="20"/>
          <w:szCs w:val="20"/>
          <w:lang w:eastAsia="zh-CN"/>
        </w:rPr>
      </w:pPr>
      <w:r w:rsidRPr="00242DAA">
        <w:rPr>
          <w:rFonts w:ascii="Arial" w:eastAsia="Times New Roman" w:hAnsi="Arial" w:cs="Arial"/>
          <w:kern w:val="3"/>
          <w:sz w:val="22"/>
          <w:szCs w:val="22"/>
          <w:lang w:eastAsia="zh-CN"/>
        </w:rPr>
        <w:tab/>
        <w:t>_________________</w:t>
      </w:r>
      <w:r w:rsidRPr="00242DAA">
        <w:rPr>
          <w:rFonts w:ascii="Arial" w:eastAsia="Times New Roman" w:hAnsi="Arial" w:cs="Arial"/>
          <w:kern w:val="3"/>
          <w:sz w:val="22"/>
          <w:szCs w:val="22"/>
          <w:lang w:eastAsia="zh-CN"/>
        </w:rPr>
        <w:tab/>
      </w:r>
      <w:r w:rsidRPr="00242DAA">
        <w:rPr>
          <w:rFonts w:ascii="Arial" w:eastAsia="Times New Roman" w:hAnsi="Arial" w:cs="Arial"/>
          <w:kern w:val="3"/>
          <w:sz w:val="22"/>
          <w:szCs w:val="22"/>
          <w:lang w:eastAsia="zh-CN"/>
        </w:rPr>
        <w:tab/>
      </w:r>
      <w:r w:rsidRPr="00242DAA">
        <w:rPr>
          <w:rFonts w:ascii="Arial" w:eastAsia="Times New Roman" w:hAnsi="Arial" w:cs="Arial"/>
          <w:kern w:val="3"/>
          <w:sz w:val="22"/>
          <w:szCs w:val="22"/>
          <w:lang w:eastAsia="zh-CN"/>
        </w:rPr>
        <w:tab/>
      </w:r>
      <w:r w:rsidRPr="00242DAA">
        <w:rPr>
          <w:rFonts w:ascii="Arial" w:eastAsia="Times New Roman" w:hAnsi="Arial" w:cs="Arial"/>
          <w:kern w:val="3"/>
          <w:sz w:val="22"/>
          <w:szCs w:val="22"/>
          <w:lang w:eastAsia="zh-CN"/>
        </w:rPr>
        <w:tab/>
      </w:r>
      <w:r w:rsidRPr="00242DAA">
        <w:rPr>
          <w:rFonts w:ascii="Arial" w:eastAsia="Times New Roman" w:hAnsi="Arial" w:cs="Arial"/>
          <w:kern w:val="3"/>
          <w:sz w:val="22"/>
          <w:szCs w:val="22"/>
          <w:lang w:eastAsia="zh-CN"/>
        </w:rPr>
        <w:tab/>
      </w:r>
      <w:r w:rsidRPr="00242DAA">
        <w:rPr>
          <w:rFonts w:ascii="Arial" w:eastAsia="Times New Roman" w:hAnsi="Arial" w:cs="Arial"/>
          <w:kern w:val="3"/>
          <w:sz w:val="22"/>
          <w:szCs w:val="22"/>
          <w:lang w:eastAsia="zh-CN"/>
        </w:rPr>
        <w:tab/>
        <w:t>___________________</w:t>
      </w:r>
    </w:p>
    <w:p w14:paraId="1F689332" w14:textId="77777777" w:rsidR="009D6C76" w:rsidRPr="009D6C76" w:rsidRDefault="009D6C76" w:rsidP="009D6C76">
      <w:pPr>
        <w:spacing w:after="0" w:line="240" w:lineRule="auto"/>
        <w:jc w:val="right"/>
        <w:rPr>
          <w:rFonts w:ascii="Arial" w:eastAsia="Times New Roman" w:hAnsi="Arial" w:cs="Arial"/>
          <w:b/>
          <w:sz w:val="22"/>
          <w:szCs w:val="22"/>
          <w:lang w:eastAsia="sl-SI"/>
        </w:rPr>
      </w:pPr>
    </w:p>
    <w:p w14:paraId="09E39B7E" w14:textId="77777777" w:rsidR="009D6C76" w:rsidRDefault="009D6C76" w:rsidP="009D6C76">
      <w:pPr>
        <w:spacing w:after="0" w:line="240" w:lineRule="auto"/>
        <w:jc w:val="right"/>
        <w:rPr>
          <w:rFonts w:ascii="Arial" w:eastAsia="Times New Roman" w:hAnsi="Arial" w:cs="Arial"/>
          <w:b/>
          <w:sz w:val="22"/>
          <w:szCs w:val="22"/>
          <w:lang w:eastAsia="sl-SI"/>
        </w:rPr>
      </w:pPr>
    </w:p>
    <w:p w14:paraId="7BD0D855" w14:textId="77777777" w:rsidR="00BB17B9" w:rsidRDefault="00BB17B9" w:rsidP="009D6C76">
      <w:pPr>
        <w:spacing w:after="0" w:line="240" w:lineRule="auto"/>
        <w:jc w:val="right"/>
        <w:rPr>
          <w:rFonts w:ascii="Arial" w:eastAsia="Times New Roman" w:hAnsi="Arial" w:cs="Arial"/>
          <w:b/>
          <w:sz w:val="22"/>
          <w:szCs w:val="22"/>
          <w:lang w:eastAsia="sl-SI"/>
        </w:rPr>
      </w:pPr>
    </w:p>
    <w:p w14:paraId="1608317D" w14:textId="77777777" w:rsidR="00BB17B9" w:rsidRDefault="00BB17B9" w:rsidP="009D6C76">
      <w:pPr>
        <w:spacing w:after="0" w:line="240" w:lineRule="auto"/>
        <w:jc w:val="right"/>
        <w:rPr>
          <w:rFonts w:ascii="Arial" w:eastAsia="Times New Roman" w:hAnsi="Arial" w:cs="Arial"/>
          <w:b/>
          <w:sz w:val="22"/>
          <w:szCs w:val="22"/>
          <w:lang w:eastAsia="sl-SI"/>
        </w:rPr>
      </w:pPr>
    </w:p>
    <w:p w14:paraId="535F3E95" w14:textId="77777777" w:rsidR="00F92589" w:rsidRDefault="00F92589" w:rsidP="009D6C76">
      <w:pPr>
        <w:spacing w:after="0" w:line="240" w:lineRule="auto"/>
        <w:jc w:val="right"/>
        <w:rPr>
          <w:rFonts w:ascii="Arial" w:eastAsia="Times New Roman" w:hAnsi="Arial" w:cs="Arial"/>
          <w:b/>
          <w:sz w:val="22"/>
          <w:szCs w:val="22"/>
          <w:lang w:eastAsia="sl-SI"/>
        </w:rPr>
      </w:pPr>
    </w:p>
    <w:p w14:paraId="07F0C07C" w14:textId="77777777" w:rsidR="00F92589" w:rsidRDefault="00F92589" w:rsidP="009D6C76">
      <w:pPr>
        <w:spacing w:after="0" w:line="240" w:lineRule="auto"/>
        <w:jc w:val="right"/>
        <w:rPr>
          <w:rFonts w:ascii="Arial" w:eastAsia="Times New Roman" w:hAnsi="Arial" w:cs="Arial"/>
          <w:b/>
          <w:sz w:val="22"/>
          <w:szCs w:val="22"/>
          <w:lang w:eastAsia="sl-SI"/>
        </w:rPr>
      </w:pPr>
    </w:p>
    <w:p w14:paraId="3A150D2B" w14:textId="77777777" w:rsidR="00F92589" w:rsidRDefault="00F92589" w:rsidP="009D6C76">
      <w:pPr>
        <w:spacing w:after="0" w:line="240" w:lineRule="auto"/>
        <w:jc w:val="right"/>
        <w:rPr>
          <w:rFonts w:ascii="Arial" w:eastAsia="Times New Roman" w:hAnsi="Arial" w:cs="Arial"/>
          <w:b/>
          <w:sz w:val="22"/>
          <w:szCs w:val="22"/>
          <w:lang w:eastAsia="sl-SI"/>
        </w:rPr>
      </w:pPr>
    </w:p>
    <w:p w14:paraId="54A70655" w14:textId="77777777" w:rsidR="009D6C76" w:rsidRDefault="009B6AA5" w:rsidP="00803B9A">
      <w:pPr>
        <w:pStyle w:val="Naslov"/>
        <w:rPr>
          <w:rFonts w:ascii="Arial" w:hAnsi="Arial" w:cs="Arial"/>
          <w:sz w:val="24"/>
          <w:szCs w:val="24"/>
        </w:rPr>
      </w:pPr>
      <w:r>
        <w:rPr>
          <w:rFonts w:ascii="Arial" w:hAnsi="Arial" w:cs="Arial"/>
          <w:sz w:val="24"/>
          <w:szCs w:val="24"/>
        </w:rPr>
        <w:lastRenderedPageBreak/>
        <w:t>OBR 7</w:t>
      </w:r>
    </w:p>
    <w:p w14:paraId="26AAD14F" w14:textId="77777777" w:rsidR="009B6AA5" w:rsidRDefault="009B6AA5" w:rsidP="009B6AA5">
      <w:pPr>
        <w:rPr>
          <w:lang w:eastAsia="sl-SI"/>
        </w:rPr>
      </w:pPr>
    </w:p>
    <w:p w14:paraId="022C82CB" w14:textId="77777777" w:rsidR="009B6AA5" w:rsidRPr="009B6AA5" w:rsidRDefault="009B6AA5" w:rsidP="009B6AA5">
      <w:pPr>
        <w:spacing w:after="0" w:line="240" w:lineRule="auto"/>
        <w:rPr>
          <w:rFonts w:ascii="Arial" w:eastAsia="Times New Roman" w:hAnsi="Arial" w:cs="Arial"/>
          <w:b/>
          <w:sz w:val="22"/>
          <w:szCs w:val="22"/>
          <w:lang w:eastAsia="sl-SI"/>
        </w:rPr>
      </w:pPr>
      <w:r w:rsidRPr="009B6AA5">
        <w:rPr>
          <w:rFonts w:ascii="Arial" w:eastAsia="Times New Roman" w:hAnsi="Arial" w:cs="Arial"/>
          <w:b/>
          <w:sz w:val="22"/>
          <w:szCs w:val="22"/>
          <w:lang w:eastAsia="sl-SI"/>
        </w:rPr>
        <w:t xml:space="preserve">GOSPODARSKI SUBJEKT </w:t>
      </w:r>
    </w:p>
    <w:p w14:paraId="00A256FA" w14:textId="77777777" w:rsidR="009B6AA5" w:rsidRPr="009B6AA5" w:rsidRDefault="009B6AA5" w:rsidP="009B6AA5">
      <w:pPr>
        <w:autoSpaceDN w:val="0"/>
        <w:spacing w:after="0" w:line="240" w:lineRule="auto"/>
        <w:textAlignment w:val="baseline"/>
        <w:rPr>
          <w:rFonts w:ascii="Arial" w:eastAsia="Times New Roman" w:hAnsi="Arial" w:cs="Arial"/>
          <w:sz w:val="22"/>
          <w:szCs w:val="22"/>
          <w:lang w:eastAsia="sl-SI"/>
        </w:rPr>
      </w:pPr>
    </w:p>
    <w:p w14:paraId="6EEF7542" w14:textId="77777777" w:rsidR="009B6AA5" w:rsidRPr="009B6AA5" w:rsidRDefault="009B6AA5" w:rsidP="009B6AA5">
      <w:pPr>
        <w:autoSpaceDN w:val="0"/>
        <w:spacing w:after="0" w:line="240" w:lineRule="auto"/>
        <w:textAlignment w:val="baseline"/>
        <w:rPr>
          <w:rFonts w:ascii="Arial" w:eastAsia="Times New Roman" w:hAnsi="Arial" w:cs="Arial"/>
          <w:sz w:val="22"/>
          <w:szCs w:val="22"/>
          <w:lang w:eastAsia="sl-SI"/>
        </w:rPr>
      </w:pPr>
    </w:p>
    <w:p w14:paraId="73725DE7" w14:textId="77777777" w:rsidR="009B6AA5" w:rsidRPr="009B6AA5" w:rsidRDefault="009B6AA5" w:rsidP="009B6AA5">
      <w:pPr>
        <w:autoSpaceDN w:val="0"/>
        <w:spacing w:after="0" w:line="240" w:lineRule="auto"/>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__________________________________________________________________________</w:t>
      </w:r>
    </w:p>
    <w:p w14:paraId="05895A89" w14:textId="77777777" w:rsidR="009B6AA5" w:rsidRPr="009B6AA5" w:rsidRDefault="009B6AA5" w:rsidP="009B6AA5">
      <w:pPr>
        <w:autoSpaceDN w:val="0"/>
        <w:spacing w:after="0" w:line="240" w:lineRule="auto"/>
        <w:jc w:val="both"/>
        <w:textAlignment w:val="baseline"/>
        <w:rPr>
          <w:rFonts w:ascii="Arial" w:eastAsia="Times New Roman" w:hAnsi="Arial" w:cs="Arial"/>
          <w:b/>
          <w:sz w:val="22"/>
          <w:szCs w:val="22"/>
          <w:lang w:eastAsia="sl-SI"/>
        </w:rPr>
      </w:pPr>
    </w:p>
    <w:p w14:paraId="0162F7BD" w14:textId="77777777" w:rsidR="009B6AA5" w:rsidRPr="009B6AA5" w:rsidRDefault="009B6AA5" w:rsidP="009B6AA5">
      <w:pPr>
        <w:autoSpaceDN w:val="0"/>
        <w:spacing w:after="0" w:line="240" w:lineRule="auto"/>
        <w:jc w:val="both"/>
        <w:textAlignment w:val="baseline"/>
        <w:rPr>
          <w:rFonts w:ascii="Arial" w:eastAsia="Times New Roman" w:hAnsi="Arial" w:cs="Arial"/>
          <w:b/>
          <w:sz w:val="22"/>
          <w:szCs w:val="22"/>
          <w:lang w:eastAsia="sl-SI"/>
        </w:rPr>
      </w:pPr>
    </w:p>
    <w:p w14:paraId="4CC6C974" w14:textId="16EB8040" w:rsidR="009B6AA5" w:rsidRPr="009B6AA5" w:rsidRDefault="009B6AA5" w:rsidP="009B6AA5">
      <w:pPr>
        <w:autoSpaceDN w:val="0"/>
        <w:spacing w:after="0" w:line="240" w:lineRule="auto"/>
        <w:textAlignment w:val="baseline"/>
        <w:rPr>
          <w:rFonts w:ascii="Arial" w:eastAsia="Times New Roman" w:hAnsi="Arial" w:cs="Arial"/>
          <w:b/>
          <w:sz w:val="22"/>
          <w:szCs w:val="22"/>
          <w:lang w:eastAsia="sl-SI"/>
        </w:rPr>
      </w:pPr>
      <w:r w:rsidRPr="009B6AA5">
        <w:rPr>
          <w:rFonts w:ascii="Arial" w:eastAsia="Times New Roman" w:hAnsi="Arial" w:cs="Arial"/>
          <w:b/>
          <w:sz w:val="22"/>
          <w:szCs w:val="22"/>
          <w:lang w:eastAsia="sl-SI"/>
        </w:rPr>
        <w:t xml:space="preserve">SPISEK NAJPOMEMBNEJŠIH REFERENC V ZADNJIH </w:t>
      </w:r>
      <w:bookmarkStart w:id="26" w:name="_Hlk143253333"/>
      <w:r w:rsidR="005038D9">
        <w:rPr>
          <w:rFonts w:ascii="Arial" w:eastAsia="Times New Roman" w:hAnsi="Arial" w:cs="Arial"/>
          <w:b/>
          <w:sz w:val="22"/>
          <w:szCs w:val="22"/>
          <w:lang w:eastAsia="sl-SI"/>
        </w:rPr>
        <w:t>10</w:t>
      </w:r>
      <w:r w:rsidRPr="009B6AA5">
        <w:rPr>
          <w:rFonts w:ascii="Arial" w:eastAsia="Times New Roman" w:hAnsi="Arial" w:cs="Arial"/>
          <w:b/>
          <w:sz w:val="22"/>
          <w:szCs w:val="22"/>
          <w:lang w:eastAsia="sl-SI"/>
        </w:rPr>
        <w:t xml:space="preserve"> (</w:t>
      </w:r>
      <w:r w:rsidR="005038D9">
        <w:rPr>
          <w:rFonts w:ascii="Arial" w:eastAsia="Times New Roman" w:hAnsi="Arial" w:cs="Arial"/>
          <w:b/>
          <w:sz w:val="22"/>
          <w:szCs w:val="22"/>
          <w:lang w:eastAsia="sl-SI"/>
        </w:rPr>
        <w:t>desetih</w:t>
      </w:r>
      <w:r w:rsidRPr="009B6AA5">
        <w:rPr>
          <w:rFonts w:ascii="Arial" w:eastAsia="Times New Roman" w:hAnsi="Arial" w:cs="Arial"/>
          <w:b/>
          <w:sz w:val="22"/>
          <w:szCs w:val="22"/>
          <w:lang w:eastAsia="sl-SI"/>
        </w:rPr>
        <w:t xml:space="preserve">) LETIH </w:t>
      </w:r>
      <w:bookmarkEnd w:id="26"/>
    </w:p>
    <w:p w14:paraId="012B3F09" w14:textId="77777777" w:rsidR="009B6AA5" w:rsidRPr="009B6AA5" w:rsidRDefault="009B6AA5" w:rsidP="009B6AA5">
      <w:pPr>
        <w:tabs>
          <w:tab w:val="center" w:pos="4536"/>
          <w:tab w:val="right" w:pos="9072"/>
        </w:tabs>
        <w:autoSpaceDN w:val="0"/>
        <w:spacing w:after="0" w:line="240" w:lineRule="auto"/>
        <w:textAlignment w:val="baseline"/>
        <w:rPr>
          <w:rFonts w:ascii="Arial" w:eastAsia="Times New Roman" w:hAnsi="Arial" w:cs="Arial"/>
          <w:b/>
          <w:bCs/>
          <w:iCs/>
          <w:sz w:val="22"/>
          <w:szCs w:val="22"/>
          <w:lang w:eastAsia="sl-SI"/>
        </w:rPr>
      </w:pPr>
    </w:p>
    <w:tbl>
      <w:tblPr>
        <w:tblW w:w="11055"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1"/>
        <w:gridCol w:w="1701"/>
        <w:gridCol w:w="1701"/>
        <w:gridCol w:w="1418"/>
        <w:gridCol w:w="1275"/>
        <w:gridCol w:w="993"/>
        <w:gridCol w:w="2126"/>
      </w:tblGrid>
      <w:tr w:rsidR="009B6AA5" w:rsidRPr="009B6AA5" w14:paraId="65D90EAC" w14:textId="77777777" w:rsidTr="00EE66CC">
        <w:trPr>
          <w:trHeight w:val="829"/>
        </w:trPr>
        <w:tc>
          <w:tcPr>
            <w:tcW w:w="1841" w:type="dxa"/>
            <w:shd w:val="pct10" w:color="auto" w:fill="auto"/>
            <w:vAlign w:val="center"/>
            <w:hideMark/>
          </w:tcPr>
          <w:p w14:paraId="731DFDAE"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Naročnik</w:t>
            </w:r>
          </w:p>
        </w:tc>
        <w:tc>
          <w:tcPr>
            <w:tcW w:w="1701" w:type="dxa"/>
            <w:shd w:val="pct10" w:color="auto" w:fill="auto"/>
            <w:vAlign w:val="center"/>
            <w:hideMark/>
          </w:tcPr>
          <w:p w14:paraId="6099EC01"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 xml:space="preserve">Naziv objekta in lokacija </w:t>
            </w:r>
          </w:p>
        </w:tc>
        <w:tc>
          <w:tcPr>
            <w:tcW w:w="1701" w:type="dxa"/>
            <w:shd w:val="pct10" w:color="auto" w:fill="auto"/>
            <w:vAlign w:val="center"/>
            <w:hideMark/>
          </w:tcPr>
          <w:p w14:paraId="0BFFC80B"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Vrsta del</w:t>
            </w:r>
          </w:p>
        </w:tc>
        <w:tc>
          <w:tcPr>
            <w:tcW w:w="1418" w:type="dxa"/>
            <w:shd w:val="pct10" w:color="auto" w:fill="auto"/>
          </w:tcPr>
          <w:p w14:paraId="6EAA1420"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r>
              <w:rPr>
                <w:rFonts w:ascii="Arial" w:eastAsia="Times New Roman" w:hAnsi="Arial" w:cs="Arial"/>
                <w:sz w:val="22"/>
                <w:szCs w:val="22"/>
                <w:lang w:eastAsia="sl-SI"/>
              </w:rPr>
              <w:t>Klasifikacija objekta</w:t>
            </w:r>
          </w:p>
        </w:tc>
        <w:tc>
          <w:tcPr>
            <w:tcW w:w="1275" w:type="dxa"/>
            <w:shd w:val="pct10" w:color="auto" w:fill="auto"/>
            <w:hideMark/>
          </w:tcPr>
          <w:p w14:paraId="0DD3106E"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r>
              <w:rPr>
                <w:rFonts w:ascii="Arial" w:eastAsia="Times New Roman" w:hAnsi="Arial" w:cs="Arial"/>
                <w:sz w:val="22"/>
                <w:szCs w:val="22"/>
                <w:lang w:eastAsia="sl-SI"/>
              </w:rPr>
              <w:t>m2</w:t>
            </w:r>
          </w:p>
        </w:tc>
        <w:tc>
          <w:tcPr>
            <w:tcW w:w="993" w:type="dxa"/>
            <w:shd w:val="pct10" w:color="auto" w:fill="auto"/>
            <w:vAlign w:val="center"/>
            <w:hideMark/>
          </w:tcPr>
          <w:p w14:paraId="752A08BA"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 xml:space="preserve">Leto </w:t>
            </w:r>
          </w:p>
          <w:p w14:paraId="689DAD52"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izvedbe</w:t>
            </w:r>
          </w:p>
        </w:tc>
        <w:tc>
          <w:tcPr>
            <w:tcW w:w="2126" w:type="dxa"/>
            <w:shd w:val="pct10" w:color="auto" w:fill="auto"/>
            <w:hideMark/>
          </w:tcPr>
          <w:p w14:paraId="040F1668"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Kontakt naročnika</w:t>
            </w:r>
          </w:p>
          <w:p w14:paraId="51DB51AC"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(ime, priimek</w:t>
            </w:r>
            <w:r>
              <w:rPr>
                <w:rFonts w:ascii="Arial" w:eastAsia="Times New Roman" w:hAnsi="Arial" w:cs="Arial"/>
                <w:sz w:val="22"/>
                <w:szCs w:val="22"/>
                <w:lang w:eastAsia="sl-SI"/>
              </w:rPr>
              <w:t xml:space="preserve">, tel. št. </w:t>
            </w:r>
            <w:r w:rsidRPr="009B6AA5">
              <w:rPr>
                <w:rFonts w:ascii="Arial" w:eastAsia="Times New Roman" w:hAnsi="Arial" w:cs="Arial"/>
                <w:sz w:val="22"/>
                <w:szCs w:val="22"/>
                <w:lang w:eastAsia="sl-SI"/>
              </w:rPr>
              <w:t>e-mail)</w:t>
            </w:r>
          </w:p>
        </w:tc>
      </w:tr>
      <w:tr w:rsidR="009B6AA5" w:rsidRPr="009B6AA5" w14:paraId="23674423" w14:textId="77777777" w:rsidTr="00EE66CC">
        <w:trPr>
          <w:trHeight w:val="1087"/>
        </w:trPr>
        <w:tc>
          <w:tcPr>
            <w:tcW w:w="1841" w:type="dxa"/>
          </w:tcPr>
          <w:p w14:paraId="5314B87F"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p>
        </w:tc>
        <w:tc>
          <w:tcPr>
            <w:tcW w:w="1701" w:type="dxa"/>
          </w:tcPr>
          <w:p w14:paraId="5CF6BC13"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701" w:type="dxa"/>
          </w:tcPr>
          <w:p w14:paraId="0099F9E0"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418" w:type="dxa"/>
          </w:tcPr>
          <w:p w14:paraId="2E13B91A"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275" w:type="dxa"/>
          </w:tcPr>
          <w:p w14:paraId="45B0F329"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993" w:type="dxa"/>
          </w:tcPr>
          <w:p w14:paraId="306D53A2"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2126" w:type="dxa"/>
          </w:tcPr>
          <w:p w14:paraId="6D2E4704"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r>
      <w:tr w:rsidR="009B6AA5" w:rsidRPr="009B6AA5" w14:paraId="49974AF8" w14:textId="77777777" w:rsidTr="00EE66CC">
        <w:trPr>
          <w:trHeight w:val="1072"/>
        </w:trPr>
        <w:tc>
          <w:tcPr>
            <w:tcW w:w="1841" w:type="dxa"/>
          </w:tcPr>
          <w:p w14:paraId="4BADCAE8"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701" w:type="dxa"/>
          </w:tcPr>
          <w:p w14:paraId="654DF81A"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701" w:type="dxa"/>
          </w:tcPr>
          <w:p w14:paraId="7B33E4C5"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418" w:type="dxa"/>
          </w:tcPr>
          <w:p w14:paraId="10DC45EA"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275" w:type="dxa"/>
          </w:tcPr>
          <w:p w14:paraId="6D72EEA8"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993" w:type="dxa"/>
          </w:tcPr>
          <w:p w14:paraId="6D3A9C43"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2126" w:type="dxa"/>
          </w:tcPr>
          <w:p w14:paraId="7C89B2A4"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r>
      <w:tr w:rsidR="009B6AA5" w:rsidRPr="009B6AA5" w14:paraId="7E05726F" w14:textId="77777777" w:rsidTr="00EE66CC">
        <w:trPr>
          <w:trHeight w:val="1072"/>
        </w:trPr>
        <w:tc>
          <w:tcPr>
            <w:tcW w:w="1841" w:type="dxa"/>
          </w:tcPr>
          <w:p w14:paraId="4C23DCA4"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701" w:type="dxa"/>
          </w:tcPr>
          <w:p w14:paraId="16D46389"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701" w:type="dxa"/>
          </w:tcPr>
          <w:p w14:paraId="6CFB3E15"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418" w:type="dxa"/>
          </w:tcPr>
          <w:p w14:paraId="7D89981F"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275" w:type="dxa"/>
          </w:tcPr>
          <w:p w14:paraId="229DDE11"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993" w:type="dxa"/>
          </w:tcPr>
          <w:p w14:paraId="1D5CEEF2"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2126" w:type="dxa"/>
          </w:tcPr>
          <w:p w14:paraId="1147794E"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r>
    </w:tbl>
    <w:p w14:paraId="32040902" w14:textId="77777777" w:rsidR="00EA6A34" w:rsidRPr="00946B36" w:rsidRDefault="00EA6A34" w:rsidP="00260C07">
      <w:pPr>
        <w:pStyle w:val="Odstavekseznama"/>
        <w:spacing w:after="0" w:line="240" w:lineRule="exact"/>
        <w:ind w:left="454"/>
        <w:jc w:val="both"/>
        <w:rPr>
          <w:rFonts w:ascii="Arial" w:eastAsia="Times New Roman" w:hAnsi="Arial" w:cs="Arial"/>
          <w:bCs/>
          <w:iCs/>
          <w:sz w:val="20"/>
          <w:szCs w:val="20"/>
          <w:lang w:eastAsia="sl-SI"/>
        </w:rPr>
      </w:pPr>
    </w:p>
    <w:p w14:paraId="5FDA4ECB" w14:textId="3538B954" w:rsidR="00EE66CC" w:rsidRPr="00F96B81" w:rsidRDefault="009B6AA5" w:rsidP="00354A84">
      <w:pPr>
        <w:pStyle w:val="Odstavekseznama"/>
        <w:numPr>
          <w:ilvl w:val="6"/>
          <w:numId w:val="21"/>
        </w:numPr>
        <w:spacing w:after="0" w:line="240" w:lineRule="exact"/>
        <w:ind w:left="454"/>
        <w:jc w:val="both"/>
        <w:rPr>
          <w:rFonts w:ascii="Arial" w:eastAsia="Times New Roman" w:hAnsi="Arial" w:cs="Arial"/>
          <w:bCs/>
          <w:iCs/>
          <w:sz w:val="20"/>
          <w:szCs w:val="20"/>
          <w:lang w:eastAsia="sl-SI"/>
        </w:rPr>
      </w:pPr>
      <w:r w:rsidRPr="00F96B81">
        <w:rPr>
          <w:rFonts w:ascii="Arial" w:eastAsia="Times New Roman" w:hAnsi="Arial" w:cs="Arial"/>
          <w:sz w:val="20"/>
          <w:szCs w:val="20"/>
          <w:lang w:eastAsia="sl-SI"/>
        </w:rPr>
        <w:t xml:space="preserve">Pogoj: </w:t>
      </w:r>
      <w:r w:rsidR="00EE66CC" w:rsidRPr="00F96B81">
        <w:rPr>
          <w:rFonts w:ascii="Arial" w:eastAsia="Times New Roman" w:hAnsi="Arial" w:cs="Arial"/>
          <w:bCs/>
          <w:iCs/>
          <w:sz w:val="20"/>
          <w:szCs w:val="20"/>
          <w:lang w:eastAsia="sl-SI"/>
        </w:rPr>
        <w:t xml:space="preserve">Ponudnik oz. ponudniki v skupnem nastopu je/so v zadnjih </w:t>
      </w:r>
      <w:r w:rsidR="005038D9" w:rsidRPr="00F96B81">
        <w:rPr>
          <w:rFonts w:ascii="Arial" w:eastAsia="Times New Roman" w:hAnsi="Arial" w:cs="Arial"/>
          <w:bCs/>
          <w:iCs/>
          <w:sz w:val="20"/>
          <w:szCs w:val="20"/>
          <w:lang w:eastAsia="sl-SI"/>
        </w:rPr>
        <w:t>10</w:t>
      </w:r>
      <w:r w:rsidR="00A052C8" w:rsidRPr="00F96B81">
        <w:rPr>
          <w:rFonts w:ascii="Arial" w:eastAsia="Times New Roman" w:hAnsi="Arial" w:cs="Arial"/>
          <w:bCs/>
          <w:iCs/>
          <w:sz w:val="20"/>
          <w:szCs w:val="20"/>
          <w:lang w:eastAsia="sl-SI"/>
        </w:rPr>
        <w:t xml:space="preserve"> </w:t>
      </w:r>
      <w:r w:rsidR="00EE66CC" w:rsidRPr="00F96B81">
        <w:rPr>
          <w:rFonts w:ascii="Arial" w:eastAsia="Times New Roman" w:hAnsi="Arial" w:cs="Arial"/>
          <w:bCs/>
          <w:iCs/>
          <w:sz w:val="20"/>
          <w:szCs w:val="20"/>
          <w:lang w:eastAsia="sl-SI"/>
        </w:rPr>
        <w:t>(</w:t>
      </w:r>
      <w:r w:rsidR="005038D9" w:rsidRPr="00F96B81">
        <w:rPr>
          <w:rFonts w:ascii="Arial" w:eastAsia="Times New Roman" w:hAnsi="Arial" w:cs="Arial"/>
          <w:bCs/>
          <w:iCs/>
          <w:sz w:val="20"/>
          <w:szCs w:val="20"/>
          <w:lang w:eastAsia="sl-SI"/>
        </w:rPr>
        <w:t>desetih</w:t>
      </w:r>
      <w:r w:rsidR="00EE66CC" w:rsidRPr="00F96B81">
        <w:rPr>
          <w:rFonts w:ascii="Arial" w:eastAsia="Times New Roman" w:hAnsi="Arial" w:cs="Arial"/>
          <w:bCs/>
          <w:iCs/>
          <w:sz w:val="20"/>
          <w:szCs w:val="20"/>
          <w:lang w:eastAsia="sl-SI"/>
        </w:rPr>
        <w:t>) letih pred datumom odpiranja</w:t>
      </w:r>
      <w:r w:rsidR="00A052C8" w:rsidRPr="00F96B81">
        <w:rPr>
          <w:rFonts w:ascii="Arial" w:eastAsia="Times New Roman" w:hAnsi="Arial" w:cs="Arial"/>
          <w:bCs/>
          <w:iCs/>
          <w:sz w:val="20"/>
          <w:szCs w:val="20"/>
          <w:lang w:eastAsia="sl-SI"/>
        </w:rPr>
        <w:t xml:space="preserve"> ponudb</w:t>
      </w:r>
      <w:r w:rsidR="00EE66CC" w:rsidRPr="00F96B81">
        <w:rPr>
          <w:rFonts w:ascii="Arial" w:eastAsia="Times New Roman" w:hAnsi="Arial" w:cs="Arial"/>
          <w:bCs/>
          <w:iCs/>
          <w:sz w:val="20"/>
          <w:szCs w:val="20"/>
          <w:lang w:eastAsia="sl-SI"/>
        </w:rPr>
        <w:t xml:space="preserve"> izdelal/i projektno dokumentacijo </w:t>
      </w:r>
      <w:r w:rsidR="00946201" w:rsidRPr="00F96B81">
        <w:rPr>
          <w:rFonts w:ascii="Arial" w:eastAsia="Times New Roman" w:hAnsi="Arial" w:cs="Arial"/>
          <w:bCs/>
          <w:iCs/>
          <w:sz w:val="20"/>
          <w:szCs w:val="20"/>
          <w:lang w:eastAsia="sl-SI"/>
        </w:rPr>
        <w:t xml:space="preserve">za </w:t>
      </w:r>
      <w:r w:rsidR="00946201" w:rsidRPr="00F96B81">
        <w:rPr>
          <w:rFonts w:ascii="Arial" w:hAnsi="Arial" w:cs="Arial"/>
          <w:sz w:val="20"/>
          <w:szCs w:val="20"/>
        </w:rPr>
        <w:t>izgradnjo ali rekonstrukcijo objekta</w:t>
      </w:r>
      <w:r w:rsidR="00946201" w:rsidRPr="00F96B81">
        <w:rPr>
          <w:rFonts w:ascii="Arial" w:eastAsia="Times New Roman" w:hAnsi="Arial" w:cs="Arial"/>
          <w:bCs/>
          <w:iCs/>
          <w:sz w:val="20"/>
          <w:szCs w:val="20"/>
          <w:lang w:eastAsia="sl-SI"/>
        </w:rPr>
        <w:t xml:space="preserve"> </w:t>
      </w:r>
      <w:r w:rsidR="00EE66CC" w:rsidRPr="00F96B81">
        <w:rPr>
          <w:rFonts w:ascii="Arial" w:eastAsia="Times New Roman" w:hAnsi="Arial" w:cs="Arial"/>
          <w:bCs/>
          <w:iCs/>
          <w:sz w:val="20"/>
          <w:szCs w:val="20"/>
          <w:lang w:eastAsia="sl-SI"/>
        </w:rPr>
        <w:t xml:space="preserve">na nivoju DGD in PZI za vsaj </w:t>
      </w:r>
      <w:r w:rsidR="00497419" w:rsidRPr="00F96B81">
        <w:rPr>
          <w:rFonts w:ascii="Arial" w:eastAsia="Times New Roman" w:hAnsi="Arial" w:cs="Arial"/>
          <w:bCs/>
          <w:iCs/>
          <w:sz w:val="20"/>
          <w:szCs w:val="20"/>
          <w:lang w:eastAsia="sl-SI"/>
        </w:rPr>
        <w:t>en</w:t>
      </w:r>
      <w:r w:rsidR="00EE66CC" w:rsidRPr="00F96B81">
        <w:rPr>
          <w:rFonts w:ascii="Arial" w:eastAsia="Times New Roman" w:hAnsi="Arial" w:cs="Arial"/>
          <w:bCs/>
          <w:iCs/>
          <w:sz w:val="20"/>
          <w:szCs w:val="20"/>
          <w:lang w:eastAsia="sl-SI"/>
        </w:rPr>
        <w:t xml:space="preserve"> objekt</w:t>
      </w:r>
      <w:r w:rsidR="0045126B" w:rsidRPr="00F96B81">
        <w:rPr>
          <w:rFonts w:ascii="Arial" w:eastAsia="Times New Roman" w:hAnsi="Arial" w:cs="Arial"/>
          <w:iCs/>
          <w:sz w:val="20"/>
          <w:szCs w:val="20"/>
          <w:lang w:eastAsia="sl-SI"/>
        </w:rPr>
        <w:t xml:space="preserve"> s klasifikacijo CC-SI</w:t>
      </w:r>
      <w:r w:rsidR="00EE66CC" w:rsidRPr="00F96B81">
        <w:rPr>
          <w:rFonts w:ascii="Arial" w:eastAsia="Times New Roman" w:hAnsi="Arial" w:cs="Arial"/>
          <w:bCs/>
          <w:iCs/>
          <w:sz w:val="20"/>
          <w:szCs w:val="20"/>
          <w:lang w:eastAsia="sl-SI"/>
        </w:rPr>
        <w:t>:</w:t>
      </w:r>
    </w:p>
    <w:p w14:paraId="550D9D02" w14:textId="77777777" w:rsidR="00EE66CC" w:rsidRPr="00260C07" w:rsidRDefault="00EE66CC" w:rsidP="00EE66CC">
      <w:pPr>
        <w:spacing w:after="0" w:line="240" w:lineRule="exact"/>
        <w:ind w:left="454"/>
        <w:jc w:val="both"/>
        <w:rPr>
          <w:rFonts w:ascii="Arial" w:eastAsia="Times New Roman" w:hAnsi="Arial" w:cs="Arial"/>
          <w:bCs/>
          <w:iCs/>
          <w:sz w:val="20"/>
          <w:szCs w:val="20"/>
          <w:lang w:eastAsia="sl-SI"/>
        </w:rPr>
      </w:pPr>
    </w:p>
    <w:p w14:paraId="064D38B6" w14:textId="77777777" w:rsidR="00EA6A34" w:rsidRPr="00260C07" w:rsidRDefault="00EA6A34" w:rsidP="00F9040C">
      <w:pPr>
        <w:pStyle w:val="Odstavekseznama"/>
        <w:numPr>
          <w:ilvl w:val="0"/>
          <w:numId w:val="40"/>
        </w:numPr>
        <w:spacing w:after="0" w:line="240" w:lineRule="exact"/>
        <w:jc w:val="both"/>
        <w:rPr>
          <w:rFonts w:ascii="Arial" w:hAnsi="Arial" w:cs="Arial"/>
          <w:sz w:val="20"/>
          <w:szCs w:val="20"/>
        </w:rPr>
      </w:pPr>
      <w:r w:rsidRPr="00260C07">
        <w:rPr>
          <w:rFonts w:ascii="Arial" w:hAnsi="Arial" w:cs="Arial"/>
          <w:sz w:val="20"/>
          <w:szCs w:val="20"/>
        </w:rPr>
        <w:t>122 Poslovne in upravne stavbe</w:t>
      </w:r>
      <w:r w:rsidRPr="00260C07" w:rsidDel="0064404D">
        <w:rPr>
          <w:rFonts w:ascii="Arial" w:hAnsi="Arial" w:cs="Arial"/>
          <w:sz w:val="20"/>
          <w:szCs w:val="20"/>
        </w:rPr>
        <w:t xml:space="preserve"> </w:t>
      </w:r>
      <w:r w:rsidRPr="00260C07">
        <w:rPr>
          <w:rFonts w:ascii="Arial" w:hAnsi="Arial" w:cs="Arial"/>
          <w:sz w:val="20"/>
          <w:szCs w:val="20"/>
        </w:rPr>
        <w:t>– Uredba o razvrščanju objektov (Uradni list RS, št. 96/22) ), v izmeri najmanj 2.000 m2 BTP</w:t>
      </w:r>
    </w:p>
    <w:p w14:paraId="5B854F92" w14:textId="77777777" w:rsidR="00EA6A34" w:rsidRPr="00260C07" w:rsidRDefault="00EA6A34" w:rsidP="00EA6A34">
      <w:pPr>
        <w:pStyle w:val="Odstavekseznama"/>
        <w:ind w:left="700"/>
        <w:rPr>
          <w:rFonts w:ascii="Arial" w:hAnsi="Arial" w:cs="Arial"/>
          <w:sz w:val="20"/>
          <w:szCs w:val="20"/>
        </w:rPr>
      </w:pPr>
      <w:r w:rsidRPr="00260C07">
        <w:rPr>
          <w:rFonts w:ascii="Arial" w:hAnsi="Arial" w:cs="Arial"/>
          <w:sz w:val="20"/>
          <w:szCs w:val="20"/>
        </w:rPr>
        <w:t xml:space="preserve">ali   </w:t>
      </w:r>
    </w:p>
    <w:p w14:paraId="244A6962" w14:textId="77777777" w:rsidR="00EA6A34" w:rsidRPr="00260C07" w:rsidRDefault="00EA6A34" w:rsidP="00F9040C">
      <w:pPr>
        <w:pStyle w:val="Odstavekseznama"/>
        <w:numPr>
          <w:ilvl w:val="0"/>
          <w:numId w:val="40"/>
        </w:numPr>
        <w:spacing w:after="0" w:line="240" w:lineRule="exact"/>
        <w:jc w:val="both"/>
        <w:rPr>
          <w:rFonts w:ascii="Arial" w:hAnsi="Arial" w:cs="Arial"/>
          <w:sz w:val="20"/>
          <w:szCs w:val="20"/>
        </w:rPr>
      </w:pPr>
      <w:r w:rsidRPr="00260C07">
        <w:rPr>
          <w:rFonts w:ascii="Arial" w:hAnsi="Arial" w:cs="Arial"/>
          <w:sz w:val="20"/>
          <w:szCs w:val="20"/>
        </w:rPr>
        <w:t>126 Stavbe splošnega družbenega pomena  (CC-SI) – Uredba o razvrščanju objektov (Uradni list RS, št. 96/22) ), v izmeri najmanj 2.000 m2 BTP</w:t>
      </w:r>
    </w:p>
    <w:p w14:paraId="55B9AA2B" w14:textId="77777777" w:rsidR="00EA6A34" w:rsidRPr="00260C07" w:rsidRDefault="00EA6A34" w:rsidP="00EA6A34">
      <w:pPr>
        <w:ind w:left="454"/>
        <w:rPr>
          <w:rFonts w:ascii="Arial" w:eastAsia="Times New Roman" w:hAnsi="Arial" w:cs="Arial"/>
          <w:iCs/>
          <w:sz w:val="20"/>
          <w:szCs w:val="20"/>
          <w:lang w:eastAsia="sl-SI"/>
        </w:rPr>
      </w:pPr>
    </w:p>
    <w:p w14:paraId="07E85B15" w14:textId="11B6B581" w:rsidR="00F96B81" w:rsidRDefault="00EA6A34" w:rsidP="00F96B81">
      <w:pPr>
        <w:spacing w:after="0"/>
        <w:jc w:val="both"/>
        <w:rPr>
          <w:rFonts w:ascii="Arial" w:eastAsia="Times New Roman" w:hAnsi="Arial" w:cs="Arial"/>
          <w:kern w:val="2"/>
          <w:sz w:val="20"/>
          <w:szCs w:val="20"/>
          <w14:ligatures w14:val="standardContextual"/>
        </w:rPr>
      </w:pPr>
      <w:r w:rsidRPr="00260C07">
        <w:rPr>
          <w:rFonts w:ascii="Arial" w:hAnsi="Arial" w:cs="Arial"/>
          <w:sz w:val="20"/>
          <w:szCs w:val="20"/>
          <w:lang w:eastAsia="sl-SI"/>
        </w:rPr>
        <w:t>Za uspešno priznano referenco se šteje izdelava projektne dokumentacije s pridobljenim gradbenim dovoljenjem in uporabnim dovoljenjem oz. primopredajnim zapisnikom o dokončanju del, potrjenem s strani investitorja v primeru, da uporabno dovoljenje ni bilo zahtevano.</w:t>
      </w:r>
      <w:r w:rsidR="001E32C8">
        <w:rPr>
          <w:rFonts w:ascii="Arial" w:hAnsi="Arial" w:cs="Arial"/>
          <w:sz w:val="20"/>
          <w:szCs w:val="20"/>
          <w:lang w:eastAsia="sl-SI"/>
        </w:rPr>
        <w:t xml:space="preserve"> </w:t>
      </w:r>
      <w:r w:rsidR="001E32C8" w:rsidRPr="001E32C8">
        <w:rPr>
          <w:rFonts w:ascii="Arial" w:eastAsia="Times New Roman" w:hAnsi="Arial" w:cs="Arial"/>
          <w:kern w:val="2"/>
          <w:sz w:val="20"/>
          <w:szCs w:val="20"/>
          <w14:ligatures w14:val="standardContextual"/>
        </w:rPr>
        <w:t xml:space="preserve">V kolikor objekt še ni bil zgrajen, projektant pa je izdelal projektno dokumentacijo DGD in PZI ter je bilo pridobljeno gradbeno dovoljenje, ponudnik lahko namesto </w:t>
      </w:r>
      <w:r w:rsidR="005C02A3">
        <w:rPr>
          <w:rFonts w:ascii="Arial" w:eastAsia="Times New Roman" w:hAnsi="Arial" w:cs="Arial"/>
          <w:kern w:val="2"/>
          <w:sz w:val="20"/>
          <w:szCs w:val="20"/>
          <w14:ligatures w14:val="standardContextual"/>
        </w:rPr>
        <w:t>uporabnega dovoljenja</w:t>
      </w:r>
      <w:r w:rsidR="001E32C8" w:rsidRPr="001E32C8">
        <w:rPr>
          <w:rFonts w:ascii="Arial" w:eastAsia="Times New Roman" w:hAnsi="Arial" w:cs="Arial"/>
          <w:kern w:val="2"/>
          <w:sz w:val="20"/>
          <w:szCs w:val="20"/>
          <w14:ligatures w14:val="standardContextual"/>
        </w:rPr>
        <w:t xml:space="preserve"> (ki še ni bilo izdano) predloži naslednje dokumente: </w:t>
      </w:r>
    </w:p>
    <w:p w14:paraId="6FB2A4F6" w14:textId="77777777" w:rsidR="00F96B81" w:rsidRDefault="001E32C8" w:rsidP="00F96B81">
      <w:pPr>
        <w:spacing w:after="0"/>
        <w:jc w:val="both"/>
        <w:rPr>
          <w:rFonts w:ascii="Arial" w:eastAsia="Times New Roman" w:hAnsi="Arial" w:cs="Arial"/>
          <w:kern w:val="2"/>
          <w:sz w:val="20"/>
          <w:szCs w:val="20"/>
          <w14:ligatures w14:val="standardContextual"/>
        </w:rPr>
      </w:pPr>
      <w:r w:rsidRPr="001E32C8">
        <w:rPr>
          <w:rFonts w:ascii="Arial" w:eastAsia="Times New Roman" w:hAnsi="Arial" w:cs="Arial"/>
          <w:kern w:val="2"/>
          <w:sz w:val="20"/>
          <w:szCs w:val="20"/>
          <w14:ligatures w14:val="standardContextual"/>
        </w:rPr>
        <w:t xml:space="preserve">- pridobljeno pravnomočno gradbeno dovoljenje </w:t>
      </w:r>
    </w:p>
    <w:p w14:paraId="52E0DCC1" w14:textId="77777777" w:rsidR="00F96B81" w:rsidRDefault="001E32C8" w:rsidP="00F96B81">
      <w:pPr>
        <w:spacing w:after="0"/>
        <w:jc w:val="both"/>
        <w:rPr>
          <w:rFonts w:ascii="Arial" w:eastAsia="Times New Roman" w:hAnsi="Arial" w:cs="Arial"/>
          <w:kern w:val="2"/>
          <w:sz w:val="20"/>
          <w:szCs w:val="20"/>
          <w14:ligatures w14:val="standardContextual"/>
        </w:rPr>
      </w:pPr>
      <w:r w:rsidRPr="001E32C8">
        <w:rPr>
          <w:rFonts w:ascii="Arial" w:eastAsia="Times New Roman" w:hAnsi="Arial" w:cs="Arial"/>
          <w:kern w:val="2"/>
          <w:sz w:val="20"/>
          <w:szCs w:val="20"/>
          <w14:ligatures w14:val="standardContextual"/>
        </w:rPr>
        <w:t xml:space="preserve">- kopije delov projektne dokumentacije DGD in PZI, ki izkazujejo izpolnjevanje pogojev ter </w:t>
      </w:r>
    </w:p>
    <w:p w14:paraId="4EC21E18" w14:textId="66EABFEC" w:rsidR="00EA6A34" w:rsidRPr="00260C07" w:rsidRDefault="001E32C8" w:rsidP="00F96B81">
      <w:pPr>
        <w:spacing w:after="0"/>
        <w:jc w:val="both"/>
        <w:rPr>
          <w:rFonts w:ascii="Arial" w:hAnsi="Arial" w:cs="Arial"/>
          <w:sz w:val="20"/>
          <w:szCs w:val="20"/>
          <w:lang w:eastAsia="sl-SI"/>
        </w:rPr>
      </w:pPr>
      <w:r w:rsidRPr="001E32C8">
        <w:rPr>
          <w:rFonts w:ascii="Arial" w:eastAsia="Times New Roman" w:hAnsi="Arial" w:cs="Arial"/>
          <w:kern w:val="2"/>
          <w:sz w:val="20"/>
          <w:szCs w:val="20"/>
          <w14:ligatures w14:val="standardContextual"/>
        </w:rPr>
        <w:t>- izjav</w:t>
      </w:r>
      <w:r w:rsidR="00F96B81">
        <w:rPr>
          <w:rFonts w:ascii="Arial" w:eastAsia="Times New Roman" w:hAnsi="Arial" w:cs="Arial"/>
          <w:kern w:val="2"/>
          <w:sz w:val="20"/>
          <w:szCs w:val="20"/>
          <w14:ligatures w14:val="standardContextual"/>
        </w:rPr>
        <w:t>o</w:t>
      </w:r>
      <w:r w:rsidRPr="001E32C8">
        <w:rPr>
          <w:rFonts w:ascii="Arial" w:eastAsia="Times New Roman" w:hAnsi="Arial" w:cs="Arial"/>
          <w:kern w:val="2"/>
          <w:sz w:val="20"/>
          <w:szCs w:val="20"/>
          <w14:ligatures w14:val="standardContextual"/>
        </w:rPr>
        <w:t xml:space="preserve"> naročnika, da je bila dokumentacija PZI kvalitetno izdelana in predana.</w:t>
      </w:r>
    </w:p>
    <w:p w14:paraId="08095CD5" w14:textId="77777777" w:rsidR="009B6AA5" w:rsidRPr="00260C07" w:rsidRDefault="009B6AA5" w:rsidP="00EE66CC">
      <w:pPr>
        <w:autoSpaceDN w:val="0"/>
        <w:spacing w:after="0" w:line="240" w:lineRule="auto"/>
        <w:ind w:left="360"/>
        <w:jc w:val="both"/>
        <w:textAlignment w:val="baseline"/>
        <w:rPr>
          <w:rFonts w:ascii="Arial" w:eastAsia="Times New Roman" w:hAnsi="Arial" w:cs="Arial"/>
          <w:kern w:val="3"/>
          <w:sz w:val="22"/>
          <w:szCs w:val="22"/>
          <w:lang w:eastAsia="zh-CN"/>
        </w:rPr>
      </w:pPr>
    </w:p>
    <w:p w14:paraId="6A3B103F" w14:textId="77777777" w:rsidR="009B6AA5" w:rsidRPr="00260C07" w:rsidRDefault="009B6AA5" w:rsidP="009B6AA5">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260C07">
        <w:rPr>
          <w:rFonts w:ascii="Arial" w:eastAsia="Times New Roman" w:hAnsi="Arial" w:cs="Arial"/>
          <w:kern w:val="3"/>
          <w:sz w:val="20"/>
          <w:szCs w:val="20"/>
          <w:lang w:eastAsia="zh-CN"/>
        </w:rPr>
        <w:t>Datum:</w:t>
      </w:r>
      <w:r w:rsidRPr="00260C07">
        <w:rPr>
          <w:rFonts w:ascii="Arial" w:eastAsia="Times New Roman" w:hAnsi="Arial" w:cs="Arial"/>
          <w:kern w:val="3"/>
          <w:sz w:val="20"/>
          <w:szCs w:val="20"/>
          <w:lang w:eastAsia="zh-CN"/>
        </w:rPr>
        <w:tab/>
      </w:r>
      <w:r w:rsidRPr="00260C07">
        <w:rPr>
          <w:rFonts w:ascii="Arial" w:eastAsia="Times New Roman" w:hAnsi="Arial" w:cs="Arial"/>
          <w:kern w:val="3"/>
          <w:sz w:val="20"/>
          <w:szCs w:val="20"/>
          <w:lang w:eastAsia="zh-CN"/>
        </w:rPr>
        <w:tab/>
      </w:r>
      <w:r w:rsidRPr="00260C07">
        <w:rPr>
          <w:rFonts w:ascii="Arial" w:eastAsia="Times New Roman" w:hAnsi="Arial" w:cs="Arial"/>
          <w:kern w:val="3"/>
          <w:sz w:val="20"/>
          <w:szCs w:val="20"/>
          <w:lang w:eastAsia="zh-CN"/>
        </w:rPr>
        <w:tab/>
      </w:r>
      <w:r w:rsidRPr="00260C07">
        <w:rPr>
          <w:rFonts w:ascii="Arial" w:eastAsia="Times New Roman" w:hAnsi="Arial" w:cs="Arial"/>
          <w:kern w:val="3"/>
          <w:sz w:val="20"/>
          <w:szCs w:val="20"/>
          <w:lang w:eastAsia="zh-CN"/>
        </w:rPr>
        <w:tab/>
      </w:r>
      <w:r w:rsidRPr="00260C07">
        <w:rPr>
          <w:rFonts w:ascii="Arial" w:eastAsia="Times New Roman" w:hAnsi="Arial" w:cs="Arial"/>
          <w:kern w:val="3"/>
          <w:sz w:val="20"/>
          <w:szCs w:val="20"/>
          <w:lang w:eastAsia="zh-CN"/>
        </w:rPr>
        <w:tab/>
      </w:r>
      <w:r w:rsidRPr="00260C07">
        <w:rPr>
          <w:rFonts w:ascii="Arial" w:eastAsia="Times New Roman" w:hAnsi="Arial" w:cs="Arial"/>
          <w:kern w:val="3"/>
          <w:sz w:val="20"/>
          <w:szCs w:val="20"/>
          <w:lang w:eastAsia="zh-CN"/>
        </w:rPr>
        <w:tab/>
      </w:r>
      <w:r w:rsidR="00BB17B9" w:rsidRPr="00260C07">
        <w:rPr>
          <w:rFonts w:ascii="Arial" w:eastAsia="Times New Roman" w:hAnsi="Arial" w:cs="Arial"/>
          <w:kern w:val="3"/>
          <w:sz w:val="20"/>
          <w:szCs w:val="20"/>
          <w:lang w:eastAsia="zh-CN"/>
        </w:rPr>
        <w:t xml:space="preserve">    </w:t>
      </w:r>
      <w:r w:rsidRPr="00260C07">
        <w:rPr>
          <w:rFonts w:ascii="Arial" w:eastAsia="Times New Roman" w:hAnsi="Arial" w:cs="Arial"/>
          <w:kern w:val="3"/>
          <w:sz w:val="20"/>
          <w:szCs w:val="20"/>
          <w:lang w:eastAsia="zh-CN"/>
        </w:rPr>
        <w:tab/>
      </w:r>
      <w:r w:rsidR="00BB17B9" w:rsidRPr="00260C07">
        <w:rPr>
          <w:rFonts w:ascii="Arial" w:eastAsia="Times New Roman" w:hAnsi="Arial" w:cs="Arial"/>
          <w:kern w:val="3"/>
          <w:sz w:val="20"/>
          <w:szCs w:val="20"/>
          <w:lang w:eastAsia="zh-CN"/>
        </w:rPr>
        <w:t xml:space="preserve">            </w:t>
      </w:r>
      <w:r w:rsidRPr="00260C07">
        <w:rPr>
          <w:rFonts w:ascii="Arial" w:eastAsia="Times New Roman" w:hAnsi="Arial" w:cs="Arial"/>
          <w:kern w:val="3"/>
          <w:sz w:val="20"/>
          <w:szCs w:val="20"/>
          <w:lang w:eastAsia="zh-CN"/>
        </w:rPr>
        <w:t>Podpis:</w:t>
      </w:r>
    </w:p>
    <w:p w14:paraId="76EB3BEA" w14:textId="77777777" w:rsidR="009B6AA5" w:rsidRPr="00260C07" w:rsidRDefault="009B6AA5" w:rsidP="009B6AA5">
      <w:pPr>
        <w:suppressAutoHyphens/>
        <w:autoSpaceDE w:val="0"/>
        <w:autoSpaceDN w:val="0"/>
        <w:spacing w:after="0" w:line="240" w:lineRule="auto"/>
        <w:textAlignment w:val="baseline"/>
        <w:rPr>
          <w:rFonts w:ascii="Arial" w:eastAsia="Times New Roman" w:hAnsi="Arial" w:cs="Arial"/>
          <w:kern w:val="3"/>
          <w:sz w:val="22"/>
          <w:szCs w:val="22"/>
          <w:lang w:eastAsia="zh-CN"/>
        </w:rPr>
      </w:pPr>
    </w:p>
    <w:p w14:paraId="396689F4" w14:textId="77777777" w:rsidR="009B6AA5" w:rsidRPr="00260C07" w:rsidRDefault="009B6AA5" w:rsidP="009B6AA5">
      <w:pPr>
        <w:autoSpaceDN w:val="0"/>
        <w:spacing w:after="0" w:line="240" w:lineRule="auto"/>
        <w:jc w:val="both"/>
        <w:textAlignment w:val="baseline"/>
        <w:rPr>
          <w:rFonts w:ascii="Arial" w:eastAsia="Times New Roman" w:hAnsi="Arial" w:cs="Arial"/>
          <w:sz w:val="22"/>
          <w:szCs w:val="22"/>
          <w:lang w:eastAsia="sl-SI"/>
        </w:rPr>
      </w:pPr>
      <w:r w:rsidRPr="00260C07">
        <w:rPr>
          <w:rFonts w:ascii="Arial" w:eastAsia="SimSun" w:hAnsi="Arial" w:cs="Arial"/>
          <w:kern w:val="3"/>
          <w:sz w:val="22"/>
          <w:szCs w:val="22"/>
          <w:lang w:val="en-US" w:eastAsia="zh-CN" w:bidi="hi-IN"/>
        </w:rPr>
        <w:t>_________________</w:t>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t>___________________</w:t>
      </w:r>
    </w:p>
    <w:p w14:paraId="2DC7188E" w14:textId="77777777" w:rsidR="009B6AA5" w:rsidRPr="00260C07" w:rsidRDefault="009B6AA5" w:rsidP="009B6AA5">
      <w:pPr>
        <w:autoSpaceDN w:val="0"/>
        <w:spacing w:after="0" w:line="240" w:lineRule="auto"/>
        <w:jc w:val="both"/>
        <w:textAlignment w:val="baseline"/>
        <w:rPr>
          <w:rFonts w:ascii="Arial" w:eastAsia="Times New Roman" w:hAnsi="Arial" w:cs="Arial"/>
          <w:sz w:val="22"/>
          <w:szCs w:val="22"/>
          <w:lang w:eastAsia="sl-SI"/>
        </w:rPr>
      </w:pPr>
    </w:p>
    <w:p w14:paraId="4A05BAEE" w14:textId="77777777" w:rsidR="009B6AA5" w:rsidRPr="00260C07" w:rsidRDefault="009B6AA5" w:rsidP="009B6AA5">
      <w:pPr>
        <w:autoSpaceDN w:val="0"/>
        <w:spacing w:after="0" w:line="240" w:lineRule="auto"/>
        <w:jc w:val="both"/>
        <w:textAlignment w:val="baseline"/>
        <w:rPr>
          <w:rFonts w:ascii="Arial" w:eastAsia="Times New Roman" w:hAnsi="Arial" w:cs="Arial"/>
          <w:sz w:val="22"/>
          <w:szCs w:val="22"/>
          <w:lang w:eastAsia="sl-SI"/>
        </w:rPr>
      </w:pPr>
    </w:p>
    <w:p w14:paraId="58E110E7" w14:textId="77777777" w:rsidR="009B6AA5" w:rsidRPr="00260C07" w:rsidRDefault="009B6AA5" w:rsidP="009B6AA5">
      <w:pPr>
        <w:autoSpaceDN w:val="0"/>
        <w:spacing w:after="0" w:line="240" w:lineRule="auto"/>
        <w:jc w:val="both"/>
        <w:textAlignment w:val="baseline"/>
        <w:rPr>
          <w:rFonts w:ascii="Arial" w:eastAsia="Times New Roman" w:hAnsi="Arial" w:cs="Arial"/>
          <w:sz w:val="22"/>
          <w:szCs w:val="22"/>
          <w:lang w:eastAsia="sl-SI"/>
        </w:rPr>
      </w:pPr>
    </w:p>
    <w:p w14:paraId="4D5262F5" w14:textId="77777777" w:rsidR="009B6AA5" w:rsidRPr="009B6AA5" w:rsidRDefault="009B6AA5" w:rsidP="009B6AA5">
      <w:pPr>
        <w:autoSpaceDN w:val="0"/>
        <w:spacing w:after="0" w:line="240" w:lineRule="auto"/>
        <w:jc w:val="both"/>
        <w:textAlignment w:val="baseline"/>
        <w:rPr>
          <w:rFonts w:ascii="Arial" w:eastAsia="Times New Roman" w:hAnsi="Arial" w:cs="Arial"/>
          <w:sz w:val="20"/>
          <w:szCs w:val="20"/>
          <w:lang w:eastAsia="sl-SI"/>
        </w:rPr>
      </w:pPr>
      <w:r w:rsidRPr="00260C07">
        <w:rPr>
          <w:rFonts w:ascii="Arial" w:eastAsia="Times New Roman" w:hAnsi="Arial" w:cs="Arial"/>
          <w:sz w:val="20"/>
          <w:szCs w:val="20"/>
          <w:lang w:eastAsia="sl-SI"/>
        </w:rPr>
        <w:t>Opomba: Naročnik lahko pred oddajo javnega naročila od ponudnika, kateremu se je odločil oddati javno naročilo zahteva, da predloži potrdila naročnikov o referencah, ki jih v razpisnem obrazcu navaja.</w:t>
      </w:r>
    </w:p>
    <w:p w14:paraId="6CAB2033" w14:textId="77777777" w:rsidR="009B6AA5" w:rsidRPr="009B6AA5" w:rsidRDefault="009B6AA5" w:rsidP="009B6AA5">
      <w:pPr>
        <w:autoSpaceDN w:val="0"/>
        <w:spacing w:after="0" w:line="240" w:lineRule="auto"/>
        <w:jc w:val="both"/>
        <w:textAlignment w:val="baseline"/>
        <w:rPr>
          <w:rFonts w:ascii="Arial" w:eastAsia="Times New Roman" w:hAnsi="Arial" w:cs="Arial"/>
          <w:sz w:val="22"/>
          <w:szCs w:val="22"/>
          <w:lang w:eastAsia="sl-SI"/>
        </w:rPr>
      </w:pPr>
    </w:p>
    <w:p w14:paraId="67A68C26" w14:textId="77777777" w:rsidR="009B6AA5" w:rsidRPr="009B6AA5" w:rsidRDefault="00C57F61" w:rsidP="00C57F61">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r>
        <w:rPr>
          <w:rFonts w:ascii="Arial" w:eastAsia="Times New Roman" w:hAnsi="Arial" w:cs="Arial"/>
          <w:b/>
          <w:kern w:val="3"/>
          <w:sz w:val="22"/>
          <w:szCs w:val="22"/>
          <w:lang w:eastAsia="zh-CN"/>
        </w:rPr>
        <w:lastRenderedPageBreak/>
        <w:t xml:space="preserve">OBR 8 </w:t>
      </w:r>
    </w:p>
    <w:p w14:paraId="7B5B719B" w14:textId="77777777" w:rsidR="009B6AA5" w:rsidRPr="009B6AA5" w:rsidRDefault="009B6AA5" w:rsidP="009B6AA5">
      <w:pPr>
        <w:tabs>
          <w:tab w:val="left" w:pos="4395"/>
        </w:tabs>
        <w:suppressAutoHyphens/>
        <w:autoSpaceDN w:val="0"/>
        <w:spacing w:after="0" w:line="240" w:lineRule="auto"/>
        <w:jc w:val="right"/>
        <w:textAlignment w:val="baseline"/>
        <w:rPr>
          <w:rFonts w:ascii="Arial" w:eastAsia="Times New Roman" w:hAnsi="Arial" w:cs="Arial"/>
          <w:b/>
          <w:kern w:val="3"/>
          <w:sz w:val="22"/>
          <w:szCs w:val="22"/>
          <w:lang w:eastAsia="zh-CN"/>
        </w:rPr>
      </w:pPr>
    </w:p>
    <w:p w14:paraId="03CDC1F6" w14:textId="77777777" w:rsidR="00C57F61" w:rsidRPr="00C57F61" w:rsidRDefault="00C57F61" w:rsidP="00C57F61">
      <w:pPr>
        <w:spacing w:after="0" w:line="240" w:lineRule="auto"/>
        <w:rPr>
          <w:rFonts w:ascii="Arial" w:eastAsia="Times New Roman" w:hAnsi="Arial" w:cs="Arial"/>
          <w:b/>
          <w:sz w:val="22"/>
          <w:szCs w:val="22"/>
          <w:lang w:eastAsia="sl-SI"/>
        </w:rPr>
      </w:pPr>
      <w:r w:rsidRPr="00C57F61">
        <w:rPr>
          <w:rFonts w:ascii="Arial" w:eastAsia="Times New Roman" w:hAnsi="Arial" w:cs="Arial"/>
          <w:b/>
          <w:sz w:val="22"/>
          <w:szCs w:val="22"/>
          <w:lang w:eastAsia="sl-SI"/>
        </w:rPr>
        <w:t xml:space="preserve">GOSPODARSKI SUBJEKT </w:t>
      </w:r>
    </w:p>
    <w:p w14:paraId="0796B4BD" w14:textId="77777777" w:rsidR="00C57F61" w:rsidRPr="00C57F61" w:rsidRDefault="00C57F61" w:rsidP="00C57F61">
      <w:pPr>
        <w:spacing w:after="0" w:line="240" w:lineRule="auto"/>
        <w:rPr>
          <w:rFonts w:ascii="Arial" w:eastAsia="Times New Roman" w:hAnsi="Arial" w:cs="Arial"/>
          <w:b/>
          <w:sz w:val="22"/>
          <w:szCs w:val="22"/>
          <w:lang w:eastAsia="sl-SI"/>
        </w:rPr>
      </w:pPr>
    </w:p>
    <w:p w14:paraId="3BA07D3E" w14:textId="77777777" w:rsidR="00C57F61" w:rsidRPr="00C57F61" w:rsidRDefault="00C57F61" w:rsidP="00C57F61">
      <w:pPr>
        <w:pBdr>
          <w:bottom w:val="single" w:sz="4" w:space="1" w:color="auto"/>
        </w:pBdr>
        <w:spacing w:after="0" w:line="240" w:lineRule="auto"/>
        <w:rPr>
          <w:rFonts w:ascii="Arial" w:eastAsia="Times New Roman" w:hAnsi="Arial" w:cs="Arial"/>
          <w:sz w:val="22"/>
          <w:szCs w:val="22"/>
          <w:lang w:eastAsia="sl-SI"/>
        </w:rPr>
      </w:pPr>
    </w:p>
    <w:p w14:paraId="16F19169" w14:textId="77777777" w:rsidR="00C57F61" w:rsidRPr="00C57F61" w:rsidRDefault="00C57F61" w:rsidP="00C57F61">
      <w:pPr>
        <w:spacing w:after="0" w:line="240" w:lineRule="auto"/>
        <w:rPr>
          <w:rFonts w:ascii="Arial" w:eastAsia="Times New Roman" w:hAnsi="Arial" w:cs="Arial"/>
          <w:sz w:val="22"/>
          <w:szCs w:val="22"/>
          <w:lang w:eastAsia="sl-SI"/>
        </w:rPr>
      </w:pPr>
    </w:p>
    <w:p w14:paraId="4C643379" w14:textId="77777777" w:rsidR="00C57F61" w:rsidRPr="00C57F61" w:rsidRDefault="00C57F61" w:rsidP="00C57F61">
      <w:pPr>
        <w:spacing w:after="0" w:line="240" w:lineRule="auto"/>
        <w:rPr>
          <w:rFonts w:ascii="Arial" w:eastAsia="Times New Roman" w:hAnsi="Arial" w:cs="Arial"/>
          <w:sz w:val="22"/>
          <w:szCs w:val="22"/>
          <w:lang w:eastAsia="sl-SI"/>
        </w:rPr>
      </w:pPr>
    </w:p>
    <w:p w14:paraId="3B1789FD" w14:textId="77777777" w:rsidR="00C57F61" w:rsidRPr="00C57F61" w:rsidRDefault="00C57F61" w:rsidP="00C57F61">
      <w:pPr>
        <w:spacing w:after="0" w:line="240" w:lineRule="auto"/>
        <w:rPr>
          <w:rFonts w:ascii="Arial" w:eastAsia="Times New Roman" w:hAnsi="Arial" w:cs="Arial"/>
          <w:b/>
          <w:sz w:val="22"/>
          <w:szCs w:val="22"/>
          <w:lang w:eastAsia="sl-SI"/>
        </w:rPr>
      </w:pPr>
      <w:r w:rsidRPr="00C57F61">
        <w:rPr>
          <w:rFonts w:ascii="Arial" w:eastAsia="Times New Roman" w:hAnsi="Arial" w:cs="Arial"/>
          <w:b/>
          <w:sz w:val="22"/>
          <w:szCs w:val="22"/>
          <w:lang w:eastAsia="sl-SI"/>
        </w:rPr>
        <w:t>REFERENCE VODJ</w:t>
      </w:r>
      <w:r>
        <w:rPr>
          <w:rFonts w:ascii="Arial" w:eastAsia="Times New Roman" w:hAnsi="Arial" w:cs="Arial"/>
          <w:b/>
          <w:sz w:val="22"/>
          <w:szCs w:val="22"/>
          <w:lang w:eastAsia="sl-SI"/>
        </w:rPr>
        <w:t>E</w:t>
      </w:r>
      <w:r w:rsidRPr="00C57F61">
        <w:rPr>
          <w:rFonts w:ascii="Arial" w:eastAsia="Times New Roman" w:hAnsi="Arial" w:cs="Arial"/>
          <w:b/>
          <w:sz w:val="22"/>
          <w:szCs w:val="22"/>
          <w:lang w:eastAsia="sl-SI"/>
        </w:rPr>
        <w:t xml:space="preserve"> </w:t>
      </w:r>
      <w:r>
        <w:rPr>
          <w:rFonts w:ascii="Arial" w:eastAsia="Times New Roman" w:hAnsi="Arial" w:cs="Arial"/>
          <w:b/>
          <w:sz w:val="22"/>
          <w:szCs w:val="22"/>
          <w:lang w:eastAsia="sl-SI"/>
        </w:rPr>
        <w:t>PROJEKT</w:t>
      </w:r>
      <w:r w:rsidR="00EA6A34">
        <w:rPr>
          <w:rFonts w:ascii="Arial" w:eastAsia="Times New Roman" w:hAnsi="Arial" w:cs="Arial"/>
          <w:b/>
          <w:sz w:val="22"/>
          <w:szCs w:val="22"/>
          <w:lang w:eastAsia="sl-SI"/>
        </w:rPr>
        <w:t>IRANJA</w:t>
      </w:r>
    </w:p>
    <w:p w14:paraId="1115915E" w14:textId="77777777" w:rsidR="00C57F61" w:rsidRPr="00C57F61" w:rsidRDefault="00C57F61" w:rsidP="00C57F61">
      <w:pPr>
        <w:spacing w:after="0" w:line="240" w:lineRule="auto"/>
        <w:rPr>
          <w:rFonts w:ascii="Arial" w:eastAsia="Times New Roman" w:hAnsi="Arial" w:cs="Arial"/>
          <w:bCs/>
          <w:sz w:val="22"/>
          <w:szCs w:val="22"/>
          <w:lang w:eastAsia="sl-SI"/>
        </w:rPr>
      </w:pPr>
    </w:p>
    <w:p w14:paraId="751D7792" w14:textId="1AF2DCEA" w:rsidR="00497419" w:rsidRDefault="00C57F61" w:rsidP="00C57F61">
      <w:pPr>
        <w:spacing w:after="0" w:line="240" w:lineRule="auto"/>
        <w:rPr>
          <w:rFonts w:ascii="Arial" w:eastAsia="Times New Roman" w:hAnsi="Arial" w:cs="Arial"/>
          <w:bCs/>
          <w:sz w:val="22"/>
          <w:szCs w:val="22"/>
          <w:lang w:eastAsia="sl-SI"/>
        </w:rPr>
      </w:pPr>
      <w:r w:rsidRPr="00C57F61">
        <w:rPr>
          <w:rFonts w:ascii="Arial" w:eastAsia="Times New Roman" w:hAnsi="Arial" w:cs="Arial"/>
          <w:bCs/>
          <w:sz w:val="22"/>
          <w:szCs w:val="22"/>
          <w:lang w:eastAsia="sl-SI"/>
        </w:rPr>
        <w:t>.............................................................................</w:t>
      </w:r>
      <w:r w:rsidR="00497419">
        <w:rPr>
          <w:rFonts w:ascii="Arial" w:eastAsia="Times New Roman" w:hAnsi="Arial" w:cs="Arial"/>
          <w:bCs/>
          <w:sz w:val="22"/>
          <w:szCs w:val="22"/>
          <w:lang w:eastAsia="sl-SI"/>
        </w:rPr>
        <w:t>, št. ……………, ……… let</w:t>
      </w:r>
    </w:p>
    <w:p w14:paraId="0376908E" w14:textId="449212B2" w:rsidR="00C57F61" w:rsidRPr="00497419" w:rsidRDefault="00C57F61" w:rsidP="00C57F61">
      <w:pPr>
        <w:spacing w:after="0" w:line="240" w:lineRule="auto"/>
        <w:rPr>
          <w:rFonts w:ascii="Arial" w:eastAsia="Times New Roman" w:hAnsi="Arial" w:cs="Arial"/>
          <w:bCs/>
          <w:i/>
          <w:iCs/>
          <w:sz w:val="22"/>
          <w:szCs w:val="22"/>
          <w:lang w:eastAsia="sl-SI"/>
        </w:rPr>
      </w:pPr>
      <w:r w:rsidRPr="00497419">
        <w:rPr>
          <w:rFonts w:ascii="Arial" w:eastAsia="Times New Roman" w:hAnsi="Arial" w:cs="Arial"/>
          <w:bCs/>
          <w:i/>
          <w:iCs/>
          <w:sz w:val="22"/>
          <w:szCs w:val="22"/>
          <w:lang w:eastAsia="sl-SI"/>
        </w:rPr>
        <w:t xml:space="preserve">(navedite ime in priimek, </w:t>
      </w:r>
      <w:proofErr w:type="spellStart"/>
      <w:r w:rsidRPr="00497419">
        <w:rPr>
          <w:rFonts w:ascii="Arial" w:eastAsia="Times New Roman" w:hAnsi="Arial" w:cs="Arial"/>
          <w:bCs/>
          <w:i/>
          <w:iCs/>
          <w:sz w:val="22"/>
          <w:szCs w:val="22"/>
          <w:lang w:eastAsia="sl-SI"/>
        </w:rPr>
        <w:t>iden</w:t>
      </w:r>
      <w:r w:rsidR="00EA6A34" w:rsidRPr="00497419">
        <w:rPr>
          <w:rFonts w:ascii="Arial" w:eastAsia="Times New Roman" w:hAnsi="Arial" w:cs="Arial"/>
          <w:bCs/>
          <w:i/>
          <w:iCs/>
          <w:sz w:val="22"/>
          <w:szCs w:val="22"/>
          <w:lang w:eastAsia="sl-SI"/>
        </w:rPr>
        <w:t>t</w:t>
      </w:r>
      <w:proofErr w:type="spellEnd"/>
      <w:r w:rsidRPr="00497419">
        <w:rPr>
          <w:rFonts w:ascii="Arial" w:eastAsia="Times New Roman" w:hAnsi="Arial" w:cs="Arial"/>
          <w:bCs/>
          <w:i/>
          <w:iCs/>
          <w:sz w:val="22"/>
          <w:szCs w:val="22"/>
          <w:lang w:eastAsia="sl-SI"/>
        </w:rPr>
        <w:t>. št. vpisa v imenik</w:t>
      </w:r>
      <w:r w:rsidR="00497419" w:rsidRPr="00497419">
        <w:rPr>
          <w:rFonts w:ascii="Arial" w:eastAsia="Times New Roman" w:hAnsi="Arial" w:cs="Arial"/>
          <w:bCs/>
          <w:i/>
          <w:iCs/>
          <w:sz w:val="22"/>
          <w:szCs w:val="22"/>
          <w:lang w:eastAsia="sl-SI"/>
        </w:rPr>
        <w:t xml:space="preserve"> in leta delovnih izkušenj</w:t>
      </w:r>
      <w:r w:rsidRPr="00497419">
        <w:rPr>
          <w:rFonts w:ascii="Arial" w:eastAsia="Times New Roman" w:hAnsi="Arial" w:cs="Arial"/>
          <w:bCs/>
          <w:i/>
          <w:iCs/>
          <w:sz w:val="22"/>
          <w:szCs w:val="22"/>
          <w:lang w:eastAsia="sl-SI"/>
        </w:rPr>
        <w:t xml:space="preserve">) </w:t>
      </w:r>
    </w:p>
    <w:p w14:paraId="76943D0C" w14:textId="77777777" w:rsidR="00C57F61" w:rsidRPr="00C57F61" w:rsidRDefault="00C57F61" w:rsidP="00C57F61">
      <w:pPr>
        <w:spacing w:after="0" w:line="240" w:lineRule="auto"/>
        <w:rPr>
          <w:rFonts w:ascii="Arial" w:eastAsia="Times New Roman" w:hAnsi="Arial" w:cs="Arial"/>
          <w:bCs/>
          <w:sz w:val="22"/>
          <w:szCs w:val="22"/>
          <w:lang w:eastAsia="sl-SI"/>
        </w:rPr>
      </w:pPr>
    </w:p>
    <w:p w14:paraId="2FF6EEAB" w14:textId="7889856A" w:rsidR="00C57F61" w:rsidRDefault="00C57F61" w:rsidP="00C57F61">
      <w:pPr>
        <w:spacing w:after="0" w:line="240" w:lineRule="auto"/>
        <w:rPr>
          <w:rFonts w:ascii="Arial" w:eastAsia="Times New Roman" w:hAnsi="Arial" w:cs="Arial"/>
          <w:b/>
          <w:sz w:val="22"/>
          <w:szCs w:val="22"/>
          <w:lang w:eastAsia="sl-SI"/>
        </w:rPr>
      </w:pPr>
      <w:r w:rsidRPr="00C57F61">
        <w:rPr>
          <w:rFonts w:ascii="Arial" w:eastAsia="Times New Roman" w:hAnsi="Arial" w:cs="Arial"/>
          <w:b/>
          <w:sz w:val="22"/>
          <w:szCs w:val="22"/>
          <w:lang w:eastAsia="sl-SI"/>
        </w:rPr>
        <w:t xml:space="preserve">SPISEK NAJPOMEMBNEJŠIH REFERENC V ZADNJIH </w:t>
      </w:r>
      <w:r w:rsidR="005038D9">
        <w:rPr>
          <w:rFonts w:ascii="Arial" w:eastAsia="Times New Roman" w:hAnsi="Arial" w:cs="Arial"/>
          <w:b/>
          <w:sz w:val="22"/>
          <w:szCs w:val="22"/>
          <w:lang w:eastAsia="sl-SI"/>
        </w:rPr>
        <w:t>10</w:t>
      </w:r>
      <w:r w:rsidRPr="00C57F61">
        <w:rPr>
          <w:rFonts w:ascii="Arial" w:eastAsia="Times New Roman" w:hAnsi="Arial" w:cs="Arial"/>
          <w:b/>
          <w:sz w:val="22"/>
          <w:szCs w:val="22"/>
          <w:lang w:eastAsia="sl-SI"/>
        </w:rPr>
        <w:t xml:space="preserve"> (</w:t>
      </w:r>
      <w:r w:rsidR="005038D9">
        <w:rPr>
          <w:rFonts w:ascii="Arial" w:eastAsia="Times New Roman" w:hAnsi="Arial" w:cs="Arial"/>
          <w:b/>
          <w:sz w:val="22"/>
          <w:szCs w:val="22"/>
          <w:lang w:eastAsia="sl-SI"/>
        </w:rPr>
        <w:t>desetih</w:t>
      </w:r>
      <w:r w:rsidRPr="00C57F61">
        <w:rPr>
          <w:rFonts w:ascii="Arial" w:eastAsia="Times New Roman" w:hAnsi="Arial" w:cs="Arial"/>
          <w:b/>
          <w:sz w:val="22"/>
          <w:szCs w:val="22"/>
          <w:lang w:eastAsia="sl-SI"/>
        </w:rPr>
        <w:t xml:space="preserve">) LETIH </w:t>
      </w:r>
    </w:p>
    <w:p w14:paraId="2F2EF2F5" w14:textId="77777777" w:rsidR="00C57F61" w:rsidRDefault="00C57F61" w:rsidP="00C57F61">
      <w:pPr>
        <w:spacing w:after="0" w:line="240" w:lineRule="auto"/>
        <w:rPr>
          <w:rFonts w:ascii="Arial" w:eastAsia="Times New Roman" w:hAnsi="Arial" w:cs="Arial"/>
          <w:b/>
          <w:sz w:val="22"/>
          <w:szCs w:val="22"/>
          <w:lang w:eastAsia="sl-SI"/>
        </w:rPr>
      </w:pPr>
    </w:p>
    <w:tbl>
      <w:tblPr>
        <w:tblW w:w="11055"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1"/>
        <w:gridCol w:w="1701"/>
        <w:gridCol w:w="1701"/>
        <w:gridCol w:w="1418"/>
        <w:gridCol w:w="1275"/>
        <w:gridCol w:w="993"/>
        <w:gridCol w:w="2126"/>
      </w:tblGrid>
      <w:tr w:rsidR="00C57F61" w:rsidRPr="009B6AA5" w14:paraId="38C020FB" w14:textId="77777777" w:rsidTr="00BC1417">
        <w:trPr>
          <w:trHeight w:val="829"/>
        </w:trPr>
        <w:tc>
          <w:tcPr>
            <w:tcW w:w="1841" w:type="dxa"/>
            <w:shd w:val="pct10" w:color="auto" w:fill="auto"/>
            <w:vAlign w:val="center"/>
            <w:hideMark/>
          </w:tcPr>
          <w:p w14:paraId="372B7CDE"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Naročnik</w:t>
            </w:r>
          </w:p>
        </w:tc>
        <w:tc>
          <w:tcPr>
            <w:tcW w:w="1701" w:type="dxa"/>
            <w:shd w:val="pct10" w:color="auto" w:fill="auto"/>
            <w:vAlign w:val="center"/>
            <w:hideMark/>
          </w:tcPr>
          <w:p w14:paraId="1A621EA7"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 xml:space="preserve">Naziv objekta in lokacija </w:t>
            </w:r>
          </w:p>
        </w:tc>
        <w:tc>
          <w:tcPr>
            <w:tcW w:w="1701" w:type="dxa"/>
            <w:shd w:val="pct10" w:color="auto" w:fill="auto"/>
            <w:vAlign w:val="center"/>
            <w:hideMark/>
          </w:tcPr>
          <w:p w14:paraId="413EA384"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Vrsta del</w:t>
            </w:r>
          </w:p>
        </w:tc>
        <w:tc>
          <w:tcPr>
            <w:tcW w:w="1418" w:type="dxa"/>
            <w:shd w:val="pct10" w:color="auto" w:fill="auto"/>
          </w:tcPr>
          <w:p w14:paraId="1B13D74C"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r>
              <w:rPr>
                <w:rFonts w:ascii="Arial" w:eastAsia="Times New Roman" w:hAnsi="Arial" w:cs="Arial"/>
                <w:sz w:val="22"/>
                <w:szCs w:val="22"/>
                <w:lang w:eastAsia="sl-SI"/>
              </w:rPr>
              <w:t>Klasifikacija objekta</w:t>
            </w:r>
          </w:p>
        </w:tc>
        <w:tc>
          <w:tcPr>
            <w:tcW w:w="1275" w:type="dxa"/>
            <w:shd w:val="pct10" w:color="auto" w:fill="auto"/>
            <w:hideMark/>
          </w:tcPr>
          <w:p w14:paraId="63373801"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r>
              <w:rPr>
                <w:rFonts w:ascii="Arial" w:eastAsia="Times New Roman" w:hAnsi="Arial" w:cs="Arial"/>
                <w:sz w:val="22"/>
                <w:szCs w:val="22"/>
                <w:lang w:eastAsia="sl-SI"/>
              </w:rPr>
              <w:t>m2</w:t>
            </w:r>
          </w:p>
        </w:tc>
        <w:tc>
          <w:tcPr>
            <w:tcW w:w="993" w:type="dxa"/>
            <w:shd w:val="pct10" w:color="auto" w:fill="auto"/>
            <w:vAlign w:val="center"/>
            <w:hideMark/>
          </w:tcPr>
          <w:p w14:paraId="586C5D72"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 xml:space="preserve">Leto </w:t>
            </w:r>
          </w:p>
          <w:p w14:paraId="5049CB82"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izvedbe</w:t>
            </w:r>
          </w:p>
        </w:tc>
        <w:tc>
          <w:tcPr>
            <w:tcW w:w="2126" w:type="dxa"/>
            <w:shd w:val="pct10" w:color="auto" w:fill="auto"/>
            <w:hideMark/>
          </w:tcPr>
          <w:p w14:paraId="3A11260D"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Kontakt naročnika</w:t>
            </w:r>
          </w:p>
          <w:p w14:paraId="3EED82CF"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(ime, priimek</w:t>
            </w:r>
            <w:r>
              <w:rPr>
                <w:rFonts w:ascii="Arial" w:eastAsia="Times New Roman" w:hAnsi="Arial" w:cs="Arial"/>
                <w:sz w:val="22"/>
                <w:szCs w:val="22"/>
                <w:lang w:eastAsia="sl-SI"/>
              </w:rPr>
              <w:t xml:space="preserve">, tel. št. </w:t>
            </w:r>
            <w:r w:rsidRPr="009B6AA5">
              <w:rPr>
                <w:rFonts w:ascii="Arial" w:eastAsia="Times New Roman" w:hAnsi="Arial" w:cs="Arial"/>
                <w:sz w:val="22"/>
                <w:szCs w:val="22"/>
                <w:lang w:eastAsia="sl-SI"/>
              </w:rPr>
              <w:t>e-mail)</w:t>
            </w:r>
          </w:p>
        </w:tc>
      </w:tr>
      <w:tr w:rsidR="00C57F61" w:rsidRPr="009B6AA5" w14:paraId="3838817D" w14:textId="77777777" w:rsidTr="00BC1417">
        <w:trPr>
          <w:trHeight w:val="1087"/>
        </w:trPr>
        <w:tc>
          <w:tcPr>
            <w:tcW w:w="1841" w:type="dxa"/>
          </w:tcPr>
          <w:p w14:paraId="3DBE1899"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p>
        </w:tc>
        <w:tc>
          <w:tcPr>
            <w:tcW w:w="1701" w:type="dxa"/>
          </w:tcPr>
          <w:p w14:paraId="40C27023"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7E54BE49"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418" w:type="dxa"/>
          </w:tcPr>
          <w:p w14:paraId="1414F2FA"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275" w:type="dxa"/>
          </w:tcPr>
          <w:p w14:paraId="02BA2F6D"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993" w:type="dxa"/>
          </w:tcPr>
          <w:p w14:paraId="3BBA0A77"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2126" w:type="dxa"/>
          </w:tcPr>
          <w:p w14:paraId="6B3054F7"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r>
      <w:tr w:rsidR="00C57F61" w:rsidRPr="009B6AA5" w14:paraId="3981CDEF" w14:textId="77777777" w:rsidTr="00BC1417">
        <w:trPr>
          <w:trHeight w:val="1072"/>
        </w:trPr>
        <w:tc>
          <w:tcPr>
            <w:tcW w:w="1841" w:type="dxa"/>
          </w:tcPr>
          <w:p w14:paraId="6ACC78B1"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413F07CD"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2A1B13B9"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418" w:type="dxa"/>
          </w:tcPr>
          <w:p w14:paraId="6BD06849"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275" w:type="dxa"/>
          </w:tcPr>
          <w:p w14:paraId="353DAEAF"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993" w:type="dxa"/>
          </w:tcPr>
          <w:p w14:paraId="1A633449"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2126" w:type="dxa"/>
          </w:tcPr>
          <w:p w14:paraId="6AD99DA6"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r>
      <w:tr w:rsidR="00C57F61" w:rsidRPr="009B6AA5" w14:paraId="55C21065" w14:textId="77777777" w:rsidTr="00BC1417">
        <w:trPr>
          <w:trHeight w:val="1072"/>
        </w:trPr>
        <w:tc>
          <w:tcPr>
            <w:tcW w:w="1841" w:type="dxa"/>
          </w:tcPr>
          <w:p w14:paraId="43C62191"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2302860E"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32DD7A6A"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418" w:type="dxa"/>
          </w:tcPr>
          <w:p w14:paraId="75ADF83D"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275" w:type="dxa"/>
          </w:tcPr>
          <w:p w14:paraId="2E194428"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993" w:type="dxa"/>
          </w:tcPr>
          <w:p w14:paraId="1A588016"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2126" w:type="dxa"/>
          </w:tcPr>
          <w:p w14:paraId="50367F64"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r>
    </w:tbl>
    <w:p w14:paraId="6E7AD04C" w14:textId="77777777" w:rsidR="00C57F61" w:rsidRPr="00260C07" w:rsidRDefault="00C57F61" w:rsidP="00C57F61">
      <w:pPr>
        <w:spacing w:after="0" w:line="240" w:lineRule="auto"/>
        <w:jc w:val="both"/>
        <w:rPr>
          <w:rFonts w:ascii="Arial" w:eastAsia="Times New Roman" w:hAnsi="Arial" w:cs="Arial"/>
          <w:b/>
          <w:bCs/>
          <w:sz w:val="20"/>
          <w:szCs w:val="20"/>
          <w:lang w:eastAsia="sl-SI"/>
        </w:rPr>
      </w:pPr>
      <w:r w:rsidRPr="00260C07">
        <w:rPr>
          <w:rFonts w:ascii="Arial" w:eastAsia="Times New Roman" w:hAnsi="Arial" w:cs="Arial"/>
          <w:b/>
          <w:bCs/>
          <w:sz w:val="20"/>
          <w:szCs w:val="20"/>
          <w:lang w:eastAsia="sl-SI"/>
        </w:rPr>
        <w:t>Pogoji:</w:t>
      </w:r>
    </w:p>
    <w:p w14:paraId="7895D430" w14:textId="5A1D8C04" w:rsidR="00C57F61" w:rsidRPr="00260C07" w:rsidRDefault="00C57F61" w:rsidP="00354A84">
      <w:pPr>
        <w:numPr>
          <w:ilvl w:val="0"/>
          <w:numId w:val="23"/>
        </w:numPr>
        <w:spacing w:after="0" w:line="276" w:lineRule="auto"/>
        <w:ind w:left="567"/>
        <w:contextualSpacing/>
        <w:jc w:val="both"/>
        <w:rPr>
          <w:rFonts w:ascii="Arial" w:eastAsiaTheme="minorEastAsia" w:hAnsi="Arial" w:cs="Arial"/>
          <w:bCs/>
          <w:sz w:val="20"/>
          <w:szCs w:val="20"/>
          <w:lang w:eastAsia="sl-SI"/>
        </w:rPr>
      </w:pPr>
      <w:bookmarkStart w:id="27" w:name="_Hlk136940104"/>
      <w:r w:rsidRPr="00260C07">
        <w:rPr>
          <w:rFonts w:ascii="Arial" w:eastAsiaTheme="minorEastAsia" w:hAnsi="Arial" w:cs="Arial"/>
          <w:bCs/>
          <w:sz w:val="20"/>
          <w:szCs w:val="20"/>
          <w:lang w:eastAsia="sl-SI"/>
        </w:rPr>
        <w:t>Vodja projekt</w:t>
      </w:r>
      <w:r w:rsidR="001749D2" w:rsidRPr="00260C07">
        <w:rPr>
          <w:rFonts w:ascii="Arial" w:eastAsiaTheme="minorEastAsia" w:hAnsi="Arial" w:cs="Arial"/>
          <w:bCs/>
          <w:sz w:val="20"/>
          <w:szCs w:val="20"/>
          <w:lang w:eastAsia="sl-SI"/>
        </w:rPr>
        <w:t>iranja</w:t>
      </w:r>
      <w:r w:rsidRPr="00260C07">
        <w:rPr>
          <w:rFonts w:ascii="Arial" w:eastAsiaTheme="minorEastAsia" w:hAnsi="Arial" w:cs="Arial"/>
          <w:bCs/>
          <w:sz w:val="20"/>
          <w:szCs w:val="20"/>
          <w:lang w:eastAsia="sl-SI"/>
        </w:rPr>
        <w:t xml:space="preserve"> je vpisan v imenik pristojne Zbornice za arhitekturo in prostor Slovenije (ZAPS) pod poklicni naziv, kot aktiven pooblaščeni inženir</w:t>
      </w:r>
      <w:r w:rsidR="005A59D7" w:rsidRPr="00260C07">
        <w:rPr>
          <w:rFonts w:ascii="Arial" w:eastAsiaTheme="minorEastAsia" w:hAnsi="Arial" w:cs="Arial"/>
          <w:bCs/>
          <w:sz w:val="20"/>
          <w:szCs w:val="20"/>
          <w:lang w:eastAsia="sl-SI"/>
        </w:rPr>
        <w:t xml:space="preserve"> s področja </w:t>
      </w:r>
      <w:r w:rsidR="001749D2" w:rsidRPr="00260C07">
        <w:rPr>
          <w:rFonts w:ascii="Arial" w:eastAsiaTheme="minorEastAsia" w:hAnsi="Arial" w:cs="Arial"/>
          <w:bCs/>
          <w:sz w:val="20"/>
          <w:szCs w:val="20"/>
          <w:lang w:eastAsia="sl-SI"/>
        </w:rPr>
        <w:t>arhitekture</w:t>
      </w:r>
      <w:r w:rsidR="00145F00">
        <w:rPr>
          <w:rFonts w:ascii="Arial" w:eastAsiaTheme="minorEastAsia" w:hAnsi="Arial" w:cs="Arial"/>
          <w:bCs/>
          <w:sz w:val="20"/>
          <w:szCs w:val="20"/>
          <w:lang w:eastAsia="sl-SI"/>
        </w:rPr>
        <w:t xml:space="preserve">. </w:t>
      </w:r>
    </w:p>
    <w:p w14:paraId="26FA3AE3" w14:textId="77777777" w:rsidR="001749D2" w:rsidRPr="00260C07" w:rsidRDefault="001749D2" w:rsidP="00260C07">
      <w:pPr>
        <w:numPr>
          <w:ilvl w:val="0"/>
          <w:numId w:val="23"/>
        </w:numPr>
        <w:spacing w:after="0" w:line="276" w:lineRule="auto"/>
        <w:ind w:left="720"/>
        <w:contextualSpacing/>
        <w:jc w:val="both"/>
        <w:rPr>
          <w:rFonts w:ascii="Arial" w:eastAsiaTheme="minorEastAsia" w:hAnsi="Arial" w:cs="Arial"/>
          <w:sz w:val="20"/>
          <w:szCs w:val="20"/>
          <w:lang w:eastAsia="sl-SI"/>
        </w:rPr>
      </w:pPr>
      <w:r w:rsidRPr="00260C07">
        <w:rPr>
          <w:rFonts w:ascii="Arial" w:eastAsiaTheme="minorEastAsia" w:hAnsi="Arial" w:cs="Arial"/>
          <w:sz w:val="20"/>
          <w:szCs w:val="20"/>
          <w:lang w:eastAsia="sl-SI"/>
        </w:rPr>
        <w:t>ima najmanj 10 (deset) let delovnih izkušenj na področju projektiranja;</w:t>
      </w:r>
    </w:p>
    <w:p w14:paraId="68B1DD45" w14:textId="64DE0827" w:rsidR="001749D2" w:rsidRPr="00260C07" w:rsidRDefault="001749D2" w:rsidP="00260C07">
      <w:pPr>
        <w:numPr>
          <w:ilvl w:val="0"/>
          <w:numId w:val="23"/>
        </w:numPr>
        <w:spacing w:after="0" w:line="276" w:lineRule="auto"/>
        <w:ind w:left="720"/>
        <w:contextualSpacing/>
        <w:jc w:val="both"/>
        <w:rPr>
          <w:rFonts w:ascii="Arial" w:eastAsiaTheme="minorEastAsia" w:hAnsi="Arial" w:cs="Arial"/>
          <w:sz w:val="20"/>
          <w:szCs w:val="20"/>
          <w:lang w:eastAsia="sl-SI"/>
        </w:rPr>
      </w:pPr>
      <w:r w:rsidRPr="00260C07">
        <w:rPr>
          <w:rFonts w:ascii="Arial" w:eastAsiaTheme="minorEastAsia" w:hAnsi="Arial" w:cs="Arial"/>
          <w:sz w:val="20"/>
          <w:szCs w:val="20"/>
          <w:lang w:eastAsia="sl-SI"/>
        </w:rPr>
        <w:t xml:space="preserve">ima najmanj </w:t>
      </w:r>
      <w:r w:rsidR="00091DE4">
        <w:rPr>
          <w:rFonts w:ascii="Arial" w:eastAsiaTheme="minorEastAsia" w:hAnsi="Arial" w:cs="Arial"/>
          <w:sz w:val="20"/>
          <w:szCs w:val="20"/>
          <w:lang w:eastAsia="sl-SI"/>
        </w:rPr>
        <w:t>eno</w:t>
      </w:r>
      <w:r w:rsidRPr="00260C07">
        <w:rPr>
          <w:rFonts w:ascii="Arial" w:eastAsiaTheme="minorEastAsia" w:hAnsi="Arial" w:cs="Arial"/>
          <w:sz w:val="20"/>
          <w:szCs w:val="20"/>
          <w:lang w:eastAsia="sl-SI"/>
        </w:rPr>
        <w:t xml:space="preserve"> referenc</w:t>
      </w:r>
      <w:r w:rsidR="00091DE4">
        <w:rPr>
          <w:rFonts w:ascii="Arial" w:eastAsiaTheme="minorEastAsia" w:hAnsi="Arial" w:cs="Arial"/>
          <w:sz w:val="20"/>
          <w:szCs w:val="20"/>
          <w:lang w:eastAsia="sl-SI"/>
        </w:rPr>
        <w:t>o</w:t>
      </w:r>
      <w:r w:rsidRPr="00260C07">
        <w:rPr>
          <w:rFonts w:ascii="Arial" w:eastAsiaTheme="minorEastAsia" w:hAnsi="Arial" w:cs="Arial"/>
          <w:sz w:val="20"/>
          <w:szCs w:val="20"/>
          <w:lang w:eastAsia="sl-SI"/>
        </w:rPr>
        <w:t xml:space="preserve">, ki izkazuje, da je kot pooblaščeni strokovnjak v zadnjih </w:t>
      </w:r>
      <w:r w:rsidR="005038D9">
        <w:rPr>
          <w:rFonts w:ascii="Arial" w:eastAsiaTheme="minorEastAsia" w:hAnsi="Arial" w:cs="Arial"/>
          <w:sz w:val="20"/>
          <w:szCs w:val="20"/>
          <w:lang w:eastAsia="sl-SI"/>
        </w:rPr>
        <w:t>10</w:t>
      </w:r>
      <w:r w:rsidR="00091DE4" w:rsidRPr="00260C07">
        <w:rPr>
          <w:rFonts w:ascii="Arial" w:eastAsiaTheme="minorEastAsia" w:hAnsi="Arial" w:cs="Arial"/>
          <w:sz w:val="20"/>
          <w:szCs w:val="20"/>
          <w:lang w:eastAsia="sl-SI"/>
        </w:rPr>
        <w:t xml:space="preserve"> </w:t>
      </w:r>
      <w:r w:rsidRPr="00260C07">
        <w:rPr>
          <w:rFonts w:ascii="Arial" w:eastAsiaTheme="minorEastAsia" w:hAnsi="Arial" w:cs="Arial"/>
          <w:sz w:val="20"/>
          <w:szCs w:val="20"/>
          <w:lang w:eastAsia="sl-SI"/>
        </w:rPr>
        <w:t>(</w:t>
      </w:r>
      <w:r w:rsidR="005038D9">
        <w:rPr>
          <w:rFonts w:ascii="Arial" w:eastAsiaTheme="minorEastAsia" w:hAnsi="Arial" w:cs="Arial"/>
          <w:sz w:val="20"/>
          <w:szCs w:val="20"/>
          <w:lang w:eastAsia="sl-SI"/>
        </w:rPr>
        <w:t>desetih</w:t>
      </w:r>
      <w:r w:rsidRPr="00260C07">
        <w:rPr>
          <w:rFonts w:ascii="Arial" w:eastAsiaTheme="minorEastAsia" w:hAnsi="Arial" w:cs="Arial"/>
          <w:sz w:val="20"/>
          <w:szCs w:val="20"/>
          <w:lang w:eastAsia="sl-SI"/>
        </w:rPr>
        <w:t xml:space="preserve">) letih </w:t>
      </w:r>
      <w:r w:rsidR="00091DE4">
        <w:rPr>
          <w:rFonts w:ascii="Arial" w:eastAsia="Times New Roman" w:hAnsi="Arial" w:cs="Arial"/>
          <w:sz w:val="20"/>
          <w:szCs w:val="20"/>
          <w:lang w:eastAsia="sl-SI"/>
        </w:rPr>
        <w:t>pred datumom odpiranja ponudb</w:t>
      </w:r>
      <w:r w:rsidRPr="00260C07">
        <w:rPr>
          <w:rFonts w:ascii="Arial" w:eastAsia="Times New Roman" w:hAnsi="Arial" w:cs="Arial"/>
          <w:sz w:val="20"/>
          <w:szCs w:val="20"/>
          <w:lang w:eastAsia="sl-SI"/>
        </w:rPr>
        <w:t xml:space="preserve">, izdelal projektno </w:t>
      </w:r>
      <w:r w:rsidRPr="00F96B81">
        <w:rPr>
          <w:rFonts w:ascii="Arial" w:eastAsia="Times New Roman" w:hAnsi="Arial" w:cs="Arial"/>
          <w:sz w:val="20"/>
          <w:szCs w:val="20"/>
          <w:lang w:eastAsia="sl-SI"/>
        </w:rPr>
        <w:t xml:space="preserve">dokumentacijo </w:t>
      </w:r>
      <w:r w:rsidR="00946201" w:rsidRPr="00F96B81">
        <w:rPr>
          <w:rFonts w:ascii="Arial" w:eastAsia="Times New Roman" w:hAnsi="Arial" w:cs="Arial"/>
          <w:bCs/>
          <w:iCs/>
          <w:sz w:val="20"/>
          <w:szCs w:val="20"/>
          <w:lang w:eastAsia="sl-SI"/>
        </w:rPr>
        <w:t>za</w:t>
      </w:r>
      <w:r w:rsidR="00946201">
        <w:rPr>
          <w:rFonts w:eastAsia="Times New Roman"/>
          <w:bCs/>
          <w:iCs/>
          <w:lang w:eastAsia="sl-SI"/>
        </w:rPr>
        <w:t xml:space="preserve"> </w:t>
      </w:r>
      <w:r w:rsidR="00946201" w:rsidRPr="00F96B81">
        <w:rPr>
          <w:rFonts w:ascii="Arial" w:hAnsi="Arial" w:cs="Arial"/>
          <w:sz w:val="20"/>
          <w:szCs w:val="20"/>
        </w:rPr>
        <w:t>izgradnjo ali rekonstrukcijo objekta</w:t>
      </w:r>
      <w:r w:rsidR="00946201" w:rsidRPr="00980F60">
        <w:rPr>
          <w:rFonts w:eastAsia="Times New Roman"/>
          <w:bCs/>
          <w:iCs/>
          <w:lang w:eastAsia="sl-SI"/>
        </w:rPr>
        <w:t xml:space="preserve"> </w:t>
      </w:r>
      <w:r w:rsidRPr="00260C07">
        <w:rPr>
          <w:rFonts w:ascii="Arial" w:eastAsia="Times New Roman" w:hAnsi="Arial" w:cs="Arial"/>
          <w:iCs/>
          <w:sz w:val="20"/>
          <w:szCs w:val="20"/>
          <w:lang w:eastAsia="sl-SI"/>
        </w:rPr>
        <w:t>na nivoju DGD in PZI, s klasifikacijo CC-SI:</w:t>
      </w:r>
    </w:p>
    <w:p w14:paraId="0A8292DC" w14:textId="77777777" w:rsidR="001749D2" w:rsidRPr="00260C07" w:rsidRDefault="001749D2" w:rsidP="00F9040C">
      <w:pPr>
        <w:pStyle w:val="Odstavekseznama"/>
        <w:numPr>
          <w:ilvl w:val="0"/>
          <w:numId w:val="40"/>
        </w:numPr>
        <w:spacing w:after="0" w:line="240" w:lineRule="exact"/>
        <w:jc w:val="both"/>
        <w:rPr>
          <w:rFonts w:ascii="Arial" w:hAnsi="Arial" w:cs="Arial"/>
          <w:sz w:val="20"/>
          <w:szCs w:val="20"/>
        </w:rPr>
      </w:pPr>
      <w:r w:rsidRPr="00260C07">
        <w:rPr>
          <w:rFonts w:ascii="Arial" w:hAnsi="Arial" w:cs="Arial"/>
          <w:sz w:val="20"/>
          <w:szCs w:val="20"/>
        </w:rPr>
        <w:t>122 Poslovne in upravne stavbe</w:t>
      </w:r>
      <w:r w:rsidRPr="00260C07" w:rsidDel="0064404D">
        <w:rPr>
          <w:rFonts w:ascii="Arial" w:hAnsi="Arial" w:cs="Arial"/>
          <w:sz w:val="20"/>
          <w:szCs w:val="20"/>
        </w:rPr>
        <w:t xml:space="preserve"> </w:t>
      </w:r>
      <w:r w:rsidRPr="00260C07">
        <w:rPr>
          <w:rFonts w:ascii="Arial" w:hAnsi="Arial" w:cs="Arial"/>
          <w:sz w:val="20"/>
          <w:szCs w:val="20"/>
        </w:rPr>
        <w:t>– Uredba o razvrščanju objektov (Uradni list RS, št. 96/22) ), v izmeri najmanj 2.000 m2 BTP</w:t>
      </w:r>
    </w:p>
    <w:p w14:paraId="4E48BFE3" w14:textId="77777777" w:rsidR="001749D2" w:rsidRPr="00260C07" w:rsidRDefault="001749D2" w:rsidP="001749D2">
      <w:pPr>
        <w:pStyle w:val="Odstavekseznama"/>
        <w:ind w:left="700"/>
        <w:rPr>
          <w:rFonts w:ascii="Arial" w:hAnsi="Arial" w:cs="Arial"/>
          <w:sz w:val="20"/>
          <w:szCs w:val="20"/>
        </w:rPr>
      </w:pPr>
      <w:r w:rsidRPr="00260C07">
        <w:rPr>
          <w:rFonts w:ascii="Arial" w:hAnsi="Arial" w:cs="Arial"/>
          <w:sz w:val="20"/>
          <w:szCs w:val="20"/>
        </w:rPr>
        <w:t xml:space="preserve">ali   </w:t>
      </w:r>
    </w:p>
    <w:p w14:paraId="57F6499F" w14:textId="77777777" w:rsidR="001749D2" w:rsidRPr="00260C07" w:rsidRDefault="001749D2" w:rsidP="00F9040C">
      <w:pPr>
        <w:pStyle w:val="Odstavekseznama"/>
        <w:numPr>
          <w:ilvl w:val="0"/>
          <w:numId w:val="40"/>
        </w:numPr>
        <w:spacing w:after="0" w:line="240" w:lineRule="exact"/>
        <w:jc w:val="both"/>
        <w:rPr>
          <w:rFonts w:ascii="Arial" w:hAnsi="Arial" w:cs="Arial"/>
          <w:sz w:val="20"/>
          <w:szCs w:val="20"/>
        </w:rPr>
      </w:pPr>
      <w:r w:rsidRPr="00260C07">
        <w:rPr>
          <w:rFonts w:ascii="Arial" w:hAnsi="Arial" w:cs="Arial"/>
          <w:sz w:val="20"/>
          <w:szCs w:val="20"/>
        </w:rPr>
        <w:t>126 Stavbe splošnega družbenega pomena  (CC-SI) – Uredba o razvrščanju objektov (Uradni list RS, št. 96/22) ), v izmeri najmanj 2.000 m2 BTP</w:t>
      </w:r>
    </w:p>
    <w:p w14:paraId="0986751A" w14:textId="77777777" w:rsidR="00497419" w:rsidRDefault="00497419" w:rsidP="001749D2">
      <w:pPr>
        <w:rPr>
          <w:rFonts w:ascii="Arial" w:hAnsi="Arial" w:cs="Arial"/>
          <w:sz w:val="20"/>
          <w:szCs w:val="20"/>
          <w:lang w:eastAsia="sl-SI"/>
        </w:rPr>
      </w:pPr>
    </w:p>
    <w:p w14:paraId="564A3046" w14:textId="2E7BBF11" w:rsidR="00F96B81" w:rsidRDefault="001749D2" w:rsidP="00F96B81">
      <w:pPr>
        <w:spacing w:after="0"/>
        <w:jc w:val="both"/>
        <w:rPr>
          <w:rFonts w:ascii="Arial" w:eastAsia="Times New Roman" w:hAnsi="Arial" w:cs="Arial"/>
          <w:kern w:val="2"/>
          <w:sz w:val="20"/>
          <w:szCs w:val="20"/>
          <w14:ligatures w14:val="standardContextual"/>
        </w:rPr>
      </w:pPr>
      <w:r w:rsidRPr="00260C07">
        <w:rPr>
          <w:rFonts w:ascii="Arial" w:hAnsi="Arial" w:cs="Arial"/>
          <w:sz w:val="20"/>
          <w:szCs w:val="20"/>
          <w:lang w:eastAsia="sl-SI"/>
        </w:rPr>
        <w:t>Za uspešno priznano referenco se šteje izdelava projektne dokumentacije s pridobljenim gradbenim dovoljenjem in uporabnim dovoljenjem oz. primopredajnim zapisnikom o dokončanju del, potrjenem s strani investitorja v primeru, da uporabno dovoljenje ni bilo zahtevano.</w:t>
      </w:r>
      <w:r w:rsidR="001E32C8">
        <w:rPr>
          <w:rFonts w:ascii="Arial" w:hAnsi="Arial" w:cs="Arial"/>
          <w:sz w:val="20"/>
          <w:szCs w:val="20"/>
          <w:lang w:eastAsia="sl-SI"/>
        </w:rPr>
        <w:t xml:space="preserve"> </w:t>
      </w:r>
      <w:r w:rsidR="001E32C8" w:rsidRPr="001E32C8">
        <w:rPr>
          <w:rFonts w:ascii="Arial" w:eastAsia="Times New Roman" w:hAnsi="Arial" w:cs="Arial"/>
          <w:kern w:val="2"/>
          <w:sz w:val="20"/>
          <w:szCs w:val="20"/>
          <w14:ligatures w14:val="standardContextual"/>
        </w:rPr>
        <w:t xml:space="preserve">V kolikor objekt še ni bil zgrajen, projektant pa je izdelal projektno dokumentacijo DGD in PZI ter je bilo pridobljeno gradbeno dovoljenje, ponudnik lahko namesto </w:t>
      </w:r>
      <w:r w:rsidR="005C02A3">
        <w:rPr>
          <w:rFonts w:ascii="Arial" w:eastAsia="Times New Roman" w:hAnsi="Arial" w:cs="Arial"/>
          <w:kern w:val="2"/>
          <w:sz w:val="20"/>
          <w:szCs w:val="20"/>
          <w14:ligatures w14:val="standardContextual"/>
        </w:rPr>
        <w:t>uporabnega dovoljenja</w:t>
      </w:r>
      <w:r w:rsidR="001E32C8" w:rsidRPr="001E32C8">
        <w:rPr>
          <w:rFonts w:ascii="Arial" w:eastAsia="Times New Roman" w:hAnsi="Arial" w:cs="Arial"/>
          <w:kern w:val="2"/>
          <w:sz w:val="20"/>
          <w:szCs w:val="20"/>
          <w14:ligatures w14:val="standardContextual"/>
        </w:rPr>
        <w:t xml:space="preserve"> (ki še ni bilo izdano) predloži naslednje dokumente: </w:t>
      </w:r>
    </w:p>
    <w:p w14:paraId="41EE93ED" w14:textId="77777777" w:rsidR="00F96B81" w:rsidRDefault="001E32C8" w:rsidP="00F96B81">
      <w:pPr>
        <w:spacing w:after="0"/>
        <w:jc w:val="both"/>
        <w:rPr>
          <w:rFonts w:ascii="Arial" w:eastAsia="Times New Roman" w:hAnsi="Arial" w:cs="Arial"/>
          <w:kern w:val="2"/>
          <w:sz w:val="20"/>
          <w:szCs w:val="20"/>
          <w14:ligatures w14:val="standardContextual"/>
        </w:rPr>
      </w:pPr>
      <w:r w:rsidRPr="001E32C8">
        <w:rPr>
          <w:rFonts w:ascii="Arial" w:eastAsia="Times New Roman" w:hAnsi="Arial" w:cs="Arial"/>
          <w:kern w:val="2"/>
          <w:sz w:val="20"/>
          <w:szCs w:val="20"/>
          <w14:ligatures w14:val="standardContextual"/>
        </w:rPr>
        <w:t xml:space="preserve">- pridobljeno pravnomočno gradbeno dovoljenje </w:t>
      </w:r>
    </w:p>
    <w:p w14:paraId="3AE519D4" w14:textId="77777777" w:rsidR="00F96B81" w:rsidRDefault="001E32C8" w:rsidP="00F96B81">
      <w:pPr>
        <w:spacing w:after="0"/>
        <w:jc w:val="both"/>
        <w:rPr>
          <w:rFonts w:ascii="Arial" w:eastAsia="Times New Roman" w:hAnsi="Arial" w:cs="Arial"/>
          <w:kern w:val="2"/>
          <w:sz w:val="20"/>
          <w:szCs w:val="20"/>
          <w14:ligatures w14:val="standardContextual"/>
        </w:rPr>
      </w:pPr>
      <w:r w:rsidRPr="001E32C8">
        <w:rPr>
          <w:rFonts w:ascii="Arial" w:eastAsia="Times New Roman" w:hAnsi="Arial" w:cs="Arial"/>
          <w:kern w:val="2"/>
          <w:sz w:val="20"/>
          <w:szCs w:val="20"/>
          <w14:ligatures w14:val="standardContextual"/>
        </w:rPr>
        <w:t xml:space="preserve">- kopije delov projektne dokumentacije DGD in PZI, ki izkazujejo izpolnjevanje pogojev ter </w:t>
      </w:r>
    </w:p>
    <w:p w14:paraId="5A6238A1" w14:textId="227D269D" w:rsidR="001749D2" w:rsidRPr="00260C07" w:rsidRDefault="001E32C8" w:rsidP="00F96B81">
      <w:pPr>
        <w:spacing w:after="0"/>
        <w:jc w:val="both"/>
        <w:rPr>
          <w:rFonts w:ascii="Arial" w:hAnsi="Arial" w:cs="Arial"/>
          <w:sz w:val="20"/>
          <w:szCs w:val="20"/>
          <w:lang w:eastAsia="sl-SI"/>
        </w:rPr>
      </w:pPr>
      <w:r w:rsidRPr="001E32C8">
        <w:rPr>
          <w:rFonts w:ascii="Arial" w:eastAsia="Times New Roman" w:hAnsi="Arial" w:cs="Arial"/>
          <w:kern w:val="2"/>
          <w:sz w:val="20"/>
          <w:szCs w:val="20"/>
          <w14:ligatures w14:val="standardContextual"/>
        </w:rPr>
        <w:t>- izjav</w:t>
      </w:r>
      <w:r w:rsidR="00F96B81">
        <w:rPr>
          <w:rFonts w:ascii="Arial" w:eastAsia="Times New Roman" w:hAnsi="Arial" w:cs="Arial"/>
          <w:kern w:val="2"/>
          <w:sz w:val="20"/>
          <w:szCs w:val="20"/>
          <w14:ligatures w14:val="standardContextual"/>
        </w:rPr>
        <w:t>o</w:t>
      </w:r>
      <w:r w:rsidRPr="001E32C8">
        <w:rPr>
          <w:rFonts w:ascii="Arial" w:eastAsia="Times New Roman" w:hAnsi="Arial" w:cs="Arial"/>
          <w:kern w:val="2"/>
          <w:sz w:val="20"/>
          <w:szCs w:val="20"/>
          <w14:ligatures w14:val="standardContextual"/>
        </w:rPr>
        <w:t xml:space="preserve"> naročnika, da je bila dokumentacija PZI kvalitetno izdelana in predana.</w:t>
      </w:r>
    </w:p>
    <w:p w14:paraId="05236357" w14:textId="77777777" w:rsidR="001749D2" w:rsidRPr="001749D2" w:rsidRDefault="001749D2" w:rsidP="00260C07">
      <w:pPr>
        <w:spacing w:after="0" w:line="240" w:lineRule="exact"/>
        <w:jc w:val="both"/>
        <w:rPr>
          <w:highlight w:val="yellow"/>
        </w:rPr>
      </w:pPr>
    </w:p>
    <w:bookmarkEnd w:id="27"/>
    <w:p w14:paraId="4B741A02" w14:textId="77777777" w:rsidR="00C57F61" w:rsidRPr="00BB17B9" w:rsidRDefault="00C57F61" w:rsidP="00C57F61">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BB17B9">
        <w:rPr>
          <w:rFonts w:ascii="Arial" w:eastAsia="Times New Roman" w:hAnsi="Arial" w:cs="Arial"/>
          <w:kern w:val="3"/>
          <w:sz w:val="20"/>
          <w:szCs w:val="20"/>
          <w:lang w:eastAsia="zh-CN"/>
        </w:rPr>
        <w:t>Datum:</w:t>
      </w:r>
      <w:r w:rsidRPr="00BB17B9">
        <w:rPr>
          <w:rFonts w:ascii="Arial" w:eastAsia="Times New Roman" w:hAnsi="Arial" w:cs="Arial"/>
          <w:kern w:val="3"/>
          <w:sz w:val="20"/>
          <w:szCs w:val="20"/>
          <w:lang w:eastAsia="zh-CN"/>
        </w:rPr>
        <w:tab/>
      </w:r>
      <w:r w:rsidRPr="00BB17B9">
        <w:rPr>
          <w:rFonts w:ascii="Arial" w:eastAsia="Times New Roman" w:hAnsi="Arial" w:cs="Arial"/>
          <w:kern w:val="3"/>
          <w:sz w:val="20"/>
          <w:szCs w:val="20"/>
          <w:lang w:eastAsia="zh-CN"/>
        </w:rPr>
        <w:tab/>
      </w:r>
      <w:r w:rsidRPr="00BB17B9">
        <w:rPr>
          <w:rFonts w:ascii="Arial" w:eastAsia="Times New Roman" w:hAnsi="Arial" w:cs="Arial"/>
          <w:kern w:val="3"/>
          <w:sz w:val="20"/>
          <w:szCs w:val="20"/>
          <w:lang w:eastAsia="zh-CN"/>
        </w:rPr>
        <w:tab/>
      </w:r>
      <w:r w:rsidRPr="00BB17B9">
        <w:rPr>
          <w:rFonts w:ascii="Arial" w:eastAsia="Times New Roman" w:hAnsi="Arial" w:cs="Arial"/>
          <w:kern w:val="3"/>
          <w:sz w:val="20"/>
          <w:szCs w:val="20"/>
          <w:lang w:eastAsia="zh-CN"/>
        </w:rPr>
        <w:tab/>
      </w:r>
      <w:r w:rsidRPr="00BB17B9">
        <w:rPr>
          <w:rFonts w:ascii="Arial" w:eastAsia="Times New Roman" w:hAnsi="Arial" w:cs="Arial"/>
          <w:kern w:val="3"/>
          <w:sz w:val="20"/>
          <w:szCs w:val="20"/>
          <w:lang w:eastAsia="zh-CN"/>
        </w:rPr>
        <w:tab/>
      </w:r>
      <w:r w:rsidRPr="00BB17B9">
        <w:rPr>
          <w:rFonts w:ascii="Arial" w:eastAsia="Times New Roman" w:hAnsi="Arial" w:cs="Arial"/>
          <w:kern w:val="3"/>
          <w:sz w:val="20"/>
          <w:szCs w:val="20"/>
          <w:lang w:eastAsia="zh-CN"/>
        </w:rPr>
        <w:tab/>
      </w:r>
      <w:r w:rsidRPr="00BB17B9">
        <w:rPr>
          <w:rFonts w:ascii="Arial" w:eastAsia="Times New Roman" w:hAnsi="Arial" w:cs="Arial"/>
          <w:kern w:val="3"/>
          <w:sz w:val="20"/>
          <w:szCs w:val="20"/>
          <w:lang w:eastAsia="zh-CN"/>
        </w:rPr>
        <w:tab/>
      </w:r>
      <w:r w:rsidR="00BB17B9">
        <w:rPr>
          <w:rFonts w:ascii="Arial" w:eastAsia="Times New Roman" w:hAnsi="Arial" w:cs="Arial"/>
          <w:kern w:val="3"/>
          <w:sz w:val="20"/>
          <w:szCs w:val="20"/>
          <w:lang w:eastAsia="zh-CN"/>
        </w:rPr>
        <w:t xml:space="preserve">            </w:t>
      </w:r>
      <w:r w:rsidRPr="00BB17B9">
        <w:rPr>
          <w:rFonts w:ascii="Arial" w:eastAsia="Times New Roman" w:hAnsi="Arial" w:cs="Arial"/>
          <w:kern w:val="3"/>
          <w:sz w:val="20"/>
          <w:szCs w:val="20"/>
          <w:lang w:eastAsia="zh-CN"/>
        </w:rPr>
        <w:t>Podpis:</w:t>
      </w:r>
    </w:p>
    <w:p w14:paraId="40169545" w14:textId="77777777" w:rsidR="00C57F61" w:rsidRPr="00BB17B9" w:rsidRDefault="00C57F61" w:rsidP="00C57F61">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3D694A0A" w14:textId="77777777" w:rsidR="00C57F61" w:rsidRPr="00BB17B9" w:rsidRDefault="00C57F61" w:rsidP="00C57F61">
      <w:pPr>
        <w:spacing w:after="0" w:line="240" w:lineRule="auto"/>
        <w:jc w:val="both"/>
        <w:rPr>
          <w:rFonts w:ascii="Arial" w:eastAsia="Times New Roman" w:hAnsi="Arial" w:cs="Arial"/>
          <w:sz w:val="20"/>
          <w:szCs w:val="20"/>
          <w:lang w:eastAsia="sl-SI"/>
        </w:rPr>
      </w:pPr>
      <w:r w:rsidRPr="00BB17B9">
        <w:rPr>
          <w:rFonts w:ascii="Arial" w:eastAsia="SimSun" w:hAnsi="Arial" w:cs="Arial"/>
          <w:kern w:val="3"/>
          <w:sz w:val="20"/>
          <w:szCs w:val="20"/>
          <w:lang w:val="en-US" w:eastAsia="zh-CN" w:bidi="hi-IN"/>
        </w:rPr>
        <w:t>_________________</w:t>
      </w:r>
      <w:r w:rsidRPr="00BB17B9">
        <w:rPr>
          <w:rFonts w:ascii="Arial" w:eastAsia="SimSun" w:hAnsi="Arial" w:cs="Arial"/>
          <w:kern w:val="3"/>
          <w:sz w:val="20"/>
          <w:szCs w:val="20"/>
          <w:lang w:val="en-US" w:eastAsia="zh-CN" w:bidi="hi-IN"/>
        </w:rPr>
        <w:tab/>
      </w:r>
      <w:r w:rsidRPr="00BB17B9">
        <w:rPr>
          <w:rFonts w:ascii="Arial" w:eastAsia="SimSun" w:hAnsi="Arial" w:cs="Arial"/>
          <w:kern w:val="3"/>
          <w:sz w:val="20"/>
          <w:szCs w:val="20"/>
          <w:lang w:val="en-US" w:eastAsia="zh-CN" w:bidi="hi-IN"/>
        </w:rPr>
        <w:tab/>
      </w:r>
      <w:r w:rsidRPr="00BB17B9">
        <w:rPr>
          <w:rFonts w:ascii="Arial" w:eastAsia="SimSun" w:hAnsi="Arial" w:cs="Arial"/>
          <w:kern w:val="3"/>
          <w:sz w:val="20"/>
          <w:szCs w:val="20"/>
          <w:lang w:val="en-US" w:eastAsia="zh-CN" w:bidi="hi-IN"/>
        </w:rPr>
        <w:tab/>
      </w:r>
      <w:r w:rsidRPr="00BB17B9">
        <w:rPr>
          <w:rFonts w:ascii="Arial" w:eastAsia="SimSun" w:hAnsi="Arial" w:cs="Arial"/>
          <w:kern w:val="3"/>
          <w:sz w:val="20"/>
          <w:szCs w:val="20"/>
          <w:lang w:val="en-US" w:eastAsia="zh-CN" w:bidi="hi-IN"/>
        </w:rPr>
        <w:tab/>
      </w:r>
      <w:r w:rsidRPr="00BB17B9">
        <w:rPr>
          <w:rFonts w:ascii="Arial" w:eastAsia="SimSun" w:hAnsi="Arial" w:cs="Arial"/>
          <w:kern w:val="3"/>
          <w:sz w:val="20"/>
          <w:szCs w:val="20"/>
          <w:lang w:val="en-US" w:eastAsia="zh-CN" w:bidi="hi-IN"/>
        </w:rPr>
        <w:tab/>
      </w:r>
      <w:r w:rsidRPr="00BB17B9">
        <w:rPr>
          <w:rFonts w:ascii="Arial" w:eastAsia="SimSun" w:hAnsi="Arial" w:cs="Arial"/>
          <w:kern w:val="3"/>
          <w:sz w:val="20"/>
          <w:szCs w:val="20"/>
          <w:lang w:val="en-US" w:eastAsia="zh-CN" w:bidi="hi-IN"/>
        </w:rPr>
        <w:tab/>
        <w:t>___________________</w:t>
      </w:r>
    </w:p>
    <w:p w14:paraId="0B4A3089" w14:textId="77777777" w:rsidR="00C57F61" w:rsidRPr="00BB17B9" w:rsidRDefault="00C57F61" w:rsidP="00C57F61">
      <w:pPr>
        <w:spacing w:after="0" w:line="240" w:lineRule="auto"/>
        <w:jc w:val="both"/>
        <w:rPr>
          <w:rFonts w:ascii="Arial" w:eastAsia="Times New Roman" w:hAnsi="Arial" w:cs="Arial"/>
          <w:sz w:val="20"/>
          <w:szCs w:val="20"/>
          <w:lang w:eastAsia="sl-SI"/>
        </w:rPr>
      </w:pPr>
    </w:p>
    <w:p w14:paraId="3834B583" w14:textId="77777777" w:rsidR="00C57F61" w:rsidRPr="00BB17B9" w:rsidRDefault="00C57F61" w:rsidP="00C57F61">
      <w:pPr>
        <w:spacing w:after="0" w:line="240" w:lineRule="auto"/>
        <w:jc w:val="both"/>
        <w:rPr>
          <w:rFonts w:ascii="Arial" w:eastAsia="Times New Roman" w:hAnsi="Arial" w:cs="Arial"/>
          <w:b/>
          <w:sz w:val="20"/>
          <w:szCs w:val="20"/>
          <w:lang w:eastAsia="sl-SI"/>
        </w:rPr>
      </w:pPr>
      <w:r w:rsidRPr="00BB17B9">
        <w:rPr>
          <w:rFonts w:ascii="Arial" w:eastAsia="Times New Roman" w:hAnsi="Arial" w:cs="Arial"/>
          <w:sz w:val="20"/>
          <w:szCs w:val="20"/>
          <w:lang w:eastAsia="sl-SI"/>
        </w:rPr>
        <w:t xml:space="preserve">Opomba: Naročnik lahko pred oddajo javnega naročila od ponudnika, kateremu se je odločil oddati javno naročilo zahteva, da predloži potrdila naročnikov o referencah, ki jih v razpisnem obrazcu navaja ter dokazila o izpolnjevanju pogojev </w:t>
      </w:r>
    </w:p>
    <w:p w14:paraId="59242FD7" w14:textId="77777777" w:rsidR="00C57F61" w:rsidRPr="00C57F61" w:rsidRDefault="00C57F61" w:rsidP="00C57F61">
      <w:pPr>
        <w:spacing w:after="0" w:line="240" w:lineRule="auto"/>
        <w:jc w:val="right"/>
        <w:rPr>
          <w:rFonts w:ascii="Arial" w:eastAsia="Times New Roman" w:hAnsi="Arial" w:cs="Arial"/>
          <w:b/>
          <w:sz w:val="22"/>
          <w:szCs w:val="22"/>
          <w:lang w:eastAsia="sl-SI"/>
        </w:rPr>
      </w:pPr>
    </w:p>
    <w:p w14:paraId="699AFE71" w14:textId="77777777" w:rsidR="00626F43" w:rsidRDefault="00626F43"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6E63BE4D"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253E8C11"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167E196F"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371355B7"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61B14A99"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16F3C975"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6BC8D751"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7BA89D7A"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51186C63"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5AA99226"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02E9E4A8"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28ECDE7B"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3D4AE525"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7352466D"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5200697F"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38469385"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47D8C304"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5E965580"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63F2B20D"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17BF389B"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68FA5DFF"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393C187D"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5D494E43"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6B2C5CAB"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3BCA331C"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3D3659DC"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5C784C8E"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29A4C5FB"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4C108909"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2DB5D553"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3C5B3C34"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034DBA5D"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25CE19DB"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3DBB38FD"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7E9B5E24"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6ACDD366"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643BC9A8"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6C0FA679"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50A81049"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511DFD00"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6F8A9674"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45CD46AF"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5B002569"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5D5CF4FE"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0668B4D5"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38443C03"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379CD19F"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45953A05"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05453AAD"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3958A876" w14:textId="77777777" w:rsidR="00F96B81" w:rsidRDefault="00F96B81"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22D9F1CB" w14:textId="2143290E" w:rsidR="00D96D07" w:rsidRPr="009B6AA5" w:rsidRDefault="00D96D07"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r>
        <w:rPr>
          <w:rFonts w:ascii="Arial" w:eastAsia="Times New Roman" w:hAnsi="Arial" w:cs="Arial"/>
          <w:b/>
          <w:kern w:val="3"/>
          <w:sz w:val="22"/>
          <w:szCs w:val="22"/>
          <w:lang w:eastAsia="zh-CN"/>
        </w:rPr>
        <w:lastRenderedPageBreak/>
        <w:t xml:space="preserve">OBR </w:t>
      </w:r>
      <w:r w:rsidR="00736A19">
        <w:rPr>
          <w:rFonts w:ascii="Arial" w:eastAsia="Times New Roman" w:hAnsi="Arial" w:cs="Arial"/>
          <w:b/>
          <w:kern w:val="3"/>
          <w:sz w:val="22"/>
          <w:szCs w:val="22"/>
          <w:lang w:eastAsia="zh-CN"/>
        </w:rPr>
        <w:t>9</w:t>
      </w:r>
      <w:r>
        <w:rPr>
          <w:rFonts w:ascii="Arial" w:eastAsia="Times New Roman" w:hAnsi="Arial" w:cs="Arial"/>
          <w:b/>
          <w:kern w:val="3"/>
          <w:sz w:val="22"/>
          <w:szCs w:val="22"/>
          <w:lang w:eastAsia="zh-CN"/>
        </w:rPr>
        <w:t xml:space="preserve"> </w:t>
      </w:r>
    </w:p>
    <w:p w14:paraId="1E1DC16E" w14:textId="77777777" w:rsidR="00D96D07" w:rsidRPr="009B6AA5" w:rsidRDefault="00D96D07" w:rsidP="00D96D07">
      <w:pPr>
        <w:tabs>
          <w:tab w:val="left" w:pos="4395"/>
        </w:tabs>
        <w:suppressAutoHyphens/>
        <w:autoSpaceDN w:val="0"/>
        <w:spacing w:after="0" w:line="240" w:lineRule="auto"/>
        <w:jc w:val="right"/>
        <w:textAlignment w:val="baseline"/>
        <w:rPr>
          <w:rFonts w:ascii="Arial" w:eastAsia="Times New Roman" w:hAnsi="Arial" w:cs="Arial"/>
          <w:b/>
          <w:kern w:val="3"/>
          <w:sz w:val="22"/>
          <w:szCs w:val="22"/>
          <w:lang w:eastAsia="zh-CN"/>
        </w:rPr>
      </w:pPr>
    </w:p>
    <w:p w14:paraId="66A4E9AF" w14:textId="77777777" w:rsidR="00D96D07" w:rsidRPr="00C57F61" w:rsidRDefault="00D96D07" w:rsidP="00D96D07">
      <w:pPr>
        <w:spacing w:after="0" w:line="240" w:lineRule="auto"/>
        <w:rPr>
          <w:rFonts w:ascii="Arial" w:eastAsia="Times New Roman" w:hAnsi="Arial" w:cs="Arial"/>
          <w:b/>
          <w:sz w:val="22"/>
          <w:szCs w:val="22"/>
          <w:lang w:eastAsia="sl-SI"/>
        </w:rPr>
      </w:pPr>
      <w:r w:rsidRPr="00C57F61">
        <w:rPr>
          <w:rFonts w:ascii="Arial" w:eastAsia="Times New Roman" w:hAnsi="Arial" w:cs="Arial"/>
          <w:b/>
          <w:sz w:val="22"/>
          <w:szCs w:val="22"/>
          <w:lang w:eastAsia="sl-SI"/>
        </w:rPr>
        <w:t xml:space="preserve">GOSPODARSKI SUBJEKT </w:t>
      </w:r>
    </w:p>
    <w:p w14:paraId="5FA5CA18" w14:textId="77777777" w:rsidR="00D96D07" w:rsidRPr="00C57F61" w:rsidRDefault="00D96D07" w:rsidP="00D96D07">
      <w:pPr>
        <w:spacing w:after="0" w:line="240" w:lineRule="auto"/>
        <w:rPr>
          <w:rFonts w:ascii="Arial" w:eastAsia="Times New Roman" w:hAnsi="Arial" w:cs="Arial"/>
          <w:b/>
          <w:sz w:val="22"/>
          <w:szCs w:val="22"/>
          <w:lang w:eastAsia="sl-SI"/>
        </w:rPr>
      </w:pPr>
    </w:p>
    <w:p w14:paraId="7646EDA8" w14:textId="77777777" w:rsidR="00D96D07" w:rsidRPr="00C57F61" w:rsidRDefault="00D96D07" w:rsidP="00D96D07">
      <w:pPr>
        <w:pBdr>
          <w:bottom w:val="single" w:sz="4" w:space="1" w:color="auto"/>
        </w:pBdr>
        <w:spacing w:after="0" w:line="240" w:lineRule="auto"/>
        <w:rPr>
          <w:rFonts w:ascii="Arial" w:eastAsia="Times New Roman" w:hAnsi="Arial" w:cs="Arial"/>
          <w:sz w:val="22"/>
          <w:szCs w:val="22"/>
          <w:lang w:eastAsia="sl-SI"/>
        </w:rPr>
      </w:pPr>
    </w:p>
    <w:p w14:paraId="1A18384D" w14:textId="77777777" w:rsidR="00D96D07" w:rsidRPr="00C57F61" w:rsidRDefault="00D96D07" w:rsidP="00D96D07">
      <w:pPr>
        <w:spacing w:after="0" w:line="240" w:lineRule="auto"/>
        <w:rPr>
          <w:rFonts w:ascii="Arial" w:eastAsia="Times New Roman" w:hAnsi="Arial" w:cs="Arial"/>
          <w:sz w:val="22"/>
          <w:szCs w:val="22"/>
          <w:lang w:eastAsia="sl-SI"/>
        </w:rPr>
      </w:pPr>
    </w:p>
    <w:p w14:paraId="2E34959A" w14:textId="77777777" w:rsidR="00D96D07" w:rsidRPr="00C57F61" w:rsidRDefault="00D96D07" w:rsidP="00D96D07">
      <w:pPr>
        <w:spacing w:after="0" w:line="240" w:lineRule="auto"/>
        <w:rPr>
          <w:rFonts w:ascii="Arial" w:eastAsia="Times New Roman" w:hAnsi="Arial" w:cs="Arial"/>
          <w:sz w:val="22"/>
          <w:szCs w:val="22"/>
          <w:lang w:eastAsia="sl-SI"/>
        </w:rPr>
      </w:pPr>
    </w:p>
    <w:p w14:paraId="325BEE31" w14:textId="77777777" w:rsidR="00D96D07" w:rsidRPr="00C57F61" w:rsidRDefault="00D96D07" w:rsidP="00D96D07">
      <w:pPr>
        <w:spacing w:after="0" w:line="240" w:lineRule="auto"/>
        <w:rPr>
          <w:rFonts w:ascii="Arial" w:eastAsia="Times New Roman" w:hAnsi="Arial" w:cs="Arial"/>
          <w:b/>
          <w:sz w:val="22"/>
          <w:szCs w:val="22"/>
          <w:lang w:eastAsia="sl-SI"/>
        </w:rPr>
      </w:pPr>
      <w:r w:rsidRPr="00C57F61">
        <w:rPr>
          <w:rFonts w:ascii="Arial" w:eastAsia="Times New Roman" w:hAnsi="Arial" w:cs="Arial"/>
          <w:b/>
          <w:sz w:val="22"/>
          <w:szCs w:val="22"/>
          <w:lang w:eastAsia="sl-SI"/>
        </w:rPr>
        <w:t xml:space="preserve">REFERENCE </w:t>
      </w:r>
      <w:r>
        <w:rPr>
          <w:rFonts w:ascii="Arial" w:eastAsia="Times New Roman" w:hAnsi="Arial" w:cs="Arial"/>
          <w:b/>
          <w:sz w:val="22"/>
          <w:szCs w:val="22"/>
          <w:lang w:eastAsia="sl-SI"/>
        </w:rPr>
        <w:t>POOBLAŠČENEGA INŽENIRJA GRADBENIŠTVA</w:t>
      </w:r>
    </w:p>
    <w:p w14:paraId="0BCD9EF4" w14:textId="77777777" w:rsidR="00D96D07" w:rsidRPr="00C57F61" w:rsidRDefault="00D96D07" w:rsidP="00D96D07">
      <w:pPr>
        <w:spacing w:after="0" w:line="240" w:lineRule="auto"/>
        <w:rPr>
          <w:rFonts w:ascii="Arial" w:eastAsia="Times New Roman" w:hAnsi="Arial" w:cs="Arial"/>
          <w:bCs/>
          <w:sz w:val="22"/>
          <w:szCs w:val="22"/>
          <w:lang w:eastAsia="sl-SI"/>
        </w:rPr>
      </w:pPr>
    </w:p>
    <w:p w14:paraId="50EE777C" w14:textId="77777777" w:rsidR="00497419" w:rsidRDefault="00497419" w:rsidP="00497419">
      <w:pPr>
        <w:spacing w:after="0" w:line="240" w:lineRule="auto"/>
        <w:rPr>
          <w:rFonts w:ascii="Arial" w:eastAsia="Times New Roman" w:hAnsi="Arial" w:cs="Arial"/>
          <w:bCs/>
          <w:sz w:val="22"/>
          <w:szCs w:val="22"/>
          <w:lang w:eastAsia="sl-SI"/>
        </w:rPr>
      </w:pPr>
      <w:r w:rsidRPr="00C57F61">
        <w:rPr>
          <w:rFonts w:ascii="Arial" w:eastAsia="Times New Roman" w:hAnsi="Arial" w:cs="Arial"/>
          <w:bCs/>
          <w:sz w:val="22"/>
          <w:szCs w:val="22"/>
          <w:lang w:eastAsia="sl-SI"/>
        </w:rPr>
        <w:t>.............................................................................</w:t>
      </w:r>
      <w:r>
        <w:rPr>
          <w:rFonts w:ascii="Arial" w:eastAsia="Times New Roman" w:hAnsi="Arial" w:cs="Arial"/>
          <w:bCs/>
          <w:sz w:val="22"/>
          <w:szCs w:val="22"/>
          <w:lang w:eastAsia="sl-SI"/>
        </w:rPr>
        <w:t>, št. ……………, ……… let</w:t>
      </w:r>
    </w:p>
    <w:p w14:paraId="676AB1AD" w14:textId="77777777" w:rsidR="00497419" w:rsidRPr="00497419" w:rsidRDefault="00497419" w:rsidP="00497419">
      <w:pPr>
        <w:spacing w:after="0" w:line="240" w:lineRule="auto"/>
        <w:rPr>
          <w:rFonts w:ascii="Arial" w:eastAsia="Times New Roman" w:hAnsi="Arial" w:cs="Arial"/>
          <w:bCs/>
          <w:i/>
          <w:iCs/>
          <w:sz w:val="22"/>
          <w:szCs w:val="22"/>
          <w:lang w:eastAsia="sl-SI"/>
        </w:rPr>
      </w:pPr>
      <w:r w:rsidRPr="00497419">
        <w:rPr>
          <w:rFonts w:ascii="Arial" w:eastAsia="Times New Roman" w:hAnsi="Arial" w:cs="Arial"/>
          <w:bCs/>
          <w:i/>
          <w:iCs/>
          <w:sz w:val="22"/>
          <w:szCs w:val="22"/>
          <w:lang w:eastAsia="sl-SI"/>
        </w:rPr>
        <w:t xml:space="preserve">(navedite ime in priimek, </w:t>
      </w:r>
      <w:proofErr w:type="spellStart"/>
      <w:r w:rsidRPr="00497419">
        <w:rPr>
          <w:rFonts w:ascii="Arial" w:eastAsia="Times New Roman" w:hAnsi="Arial" w:cs="Arial"/>
          <w:bCs/>
          <w:i/>
          <w:iCs/>
          <w:sz w:val="22"/>
          <w:szCs w:val="22"/>
          <w:lang w:eastAsia="sl-SI"/>
        </w:rPr>
        <w:t>ident</w:t>
      </w:r>
      <w:proofErr w:type="spellEnd"/>
      <w:r w:rsidRPr="00497419">
        <w:rPr>
          <w:rFonts w:ascii="Arial" w:eastAsia="Times New Roman" w:hAnsi="Arial" w:cs="Arial"/>
          <w:bCs/>
          <w:i/>
          <w:iCs/>
          <w:sz w:val="22"/>
          <w:szCs w:val="22"/>
          <w:lang w:eastAsia="sl-SI"/>
        </w:rPr>
        <w:t xml:space="preserve">. št. vpisa v imenik in leta delovnih izkušenj) </w:t>
      </w:r>
    </w:p>
    <w:p w14:paraId="6A579F40" w14:textId="24EDC6C0" w:rsidR="00D96D07" w:rsidRPr="00C57F61" w:rsidRDefault="00D96D07" w:rsidP="00D96D07">
      <w:pPr>
        <w:spacing w:after="0" w:line="240" w:lineRule="auto"/>
        <w:rPr>
          <w:rFonts w:ascii="Arial" w:eastAsia="Times New Roman" w:hAnsi="Arial" w:cs="Arial"/>
          <w:bCs/>
          <w:sz w:val="22"/>
          <w:szCs w:val="22"/>
          <w:lang w:eastAsia="sl-SI"/>
        </w:rPr>
      </w:pPr>
    </w:p>
    <w:p w14:paraId="3E854553" w14:textId="77777777" w:rsidR="00D96D07" w:rsidRPr="00C57F61" w:rsidRDefault="00D96D07" w:rsidP="00D96D07">
      <w:pPr>
        <w:spacing w:after="0" w:line="240" w:lineRule="auto"/>
        <w:rPr>
          <w:rFonts w:ascii="Arial" w:eastAsia="Times New Roman" w:hAnsi="Arial" w:cs="Arial"/>
          <w:bCs/>
          <w:sz w:val="22"/>
          <w:szCs w:val="22"/>
          <w:lang w:eastAsia="sl-SI"/>
        </w:rPr>
      </w:pPr>
    </w:p>
    <w:p w14:paraId="19C14A49" w14:textId="40E88260" w:rsidR="00D96D07" w:rsidRDefault="00D96D07" w:rsidP="00D96D07">
      <w:pPr>
        <w:spacing w:after="0" w:line="240" w:lineRule="auto"/>
        <w:rPr>
          <w:rFonts w:ascii="Arial" w:eastAsia="Times New Roman" w:hAnsi="Arial" w:cs="Arial"/>
          <w:b/>
          <w:sz w:val="22"/>
          <w:szCs w:val="22"/>
          <w:lang w:eastAsia="sl-SI"/>
        </w:rPr>
      </w:pPr>
      <w:r w:rsidRPr="00C57F61">
        <w:rPr>
          <w:rFonts w:ascii="Arial" w:eastAsia="Times New Roman" w:hAnsi="Arial" w:cs="Arial"/>
          <w:b/>
          <w:sz w:val="22"/>
          <w:szCs w:val="22"/>
          <w:lang w:eastAsia="sl-SI"/>
        </w:rPr>
        <w:t xml:space="preserve">SPISEK NAJPOMEMBNEJŠIH REFERENC V ZADNJIH </w:t>
      </w:r>
      <w:r w:rsidR="005038D9">
        <w:rPr>
          <w:rFonts w:ascii="Arial" w:eastAsia="Times New Roman" w:hAnsi="Arial" w:cs="Arial"/>
          <w:b/>
          <w:sz w:val="22"/>
          <w:szCs w:val="22"/>
          <w:lang w:eastAsia="sl-SI"/>
        </w:rPr>
        <w:t>10</w:t>
      </w:r>
      <w:r w:rsidRPr="00C57F61">
        <w:rPr>
          <w:rFonts w:ascii="Arial" w:eastAsia="Times New Roman" w:hAnsi="Arial" w:cs="Arial"/>
          <w:b/>
          <w:sz w:val="22"/>
          <w:szCs w:val="22"/>
          <w:lang w:eastAsia="sl-SI"/>
        </w:rPr>
        <w:t xml:space="preserve"> (</w:t>
      </w:r>
      <w:r w:rsidR="005038D9">
        <w:rPr>
          <w:rFonts w:ascii="Arial" w:eastAsia="Times New Roman" w:hAnsi="Arial" w:cs="Arial"/>
          <w:b/>
          <w:sz w:val="22"/>
          <w:szCs w:val="22"/>
          <w:lang w:eastAsia="sl-SI"/>
        </w:rPr>
        <w:t>desetih</w:t>
      </w:r>
      <w:r w:rsidRPr="00C57F61">
        <w:rPr>
          <w:rFonts w:ascii="Arial" w:eastAsia="Times New Roman" w:hAnsi="Arial" w:cs="Arial"/>
          <w:b/>
          <w:sz w:val="22"/>
          <w:szCs w:val="22"/>
          <w:lang w:eastAsia="sl-SI"/>
        </w:rPr>
        <w:t xml:space="preserve">) LETIH </w:t>
      </w:r>
    </w:p>
    <w:p w14:paraId="274B90C9" w14:textId="77777777" w:rsidR="00D96D07" w:rsidRDefault="00D96D07" w:rsidP="00D96D07">
      <w:pPr>
        <w:spacing w:after="0" w:line="240" w:lineRule="auto"/>
        <w:rPr>
          <w:rFonts w:ascii="Arial" w:eastAsia="Times New Roman" w:hAnsi="Arial" w:cs="Arial"/>
          <w:b/>
          <w:sz w:val="22"/>
          <w:szCs w:val="22"/>
          <w:lang w:eastAsia="sl-SI"/>
        </w:rPr>
      </w:pPr>
    </w:p>
    <w:tbl>
      <w:tblPr>
        <w:tblW w:w="11055"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1"/>
        <w:gridCol w:w="1701"/>
        <w:gridCol w:w="1701"/>
        <w:gridCol w:w="1418"/>
        <w:gridCol w:w="1275"/>
        <w:gridCol w:w="993"/>
        <w:gridCol w:w="2126"/>
      </w:tblGrid>
      <w:tr w:rsidR="00D96D07" w:rsidRPr="009B6AA5" w14:paraId="79E9C0B3" w14:textId="77777777" w:rsidTr="00BC1417">
        <w:trPr>
          <w:trHeight w:val="829"/>
        </w:trPr>
        <w:tc>
          <w:tcPr>
            <w:tcW w:w="1841" w:type="dxa"/>
            <w:shd w:val="pct10" w:color="auto" w:fill="auto"/>
            <w:vAlign w:val="center"/>
            <w:hideMark/>
          </w:tcPr>
          <w:p w14:paraId="18FE46B0"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Naročnik</w:t>
            </w:r>
          </w:p>
        </w:tc>
        <w:tc>
          <w:tcPr>
            <w:tcW w:w="1701" w:type="dxa"/>
            <w:shd w:val="pct10" w:color="auto" w:fill="auto"/>
            <w:vAlign w:val="center"/>
            <w:hideMark/>
          </w:tcPr>
          <w:p w14:paraId="6DEA9557"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 xml:space="preserve">Naziv objekta in lokacija </w:t>
            </w:r>
          </w:p>
        </w:tc>
        <w:tc>
          <w:tcPr>
            <w:tcW w:w="1701" w:type="dxa"/>
            <w:shd w:val="pct10" w:color="auto" w:fill="auto"/>
            <w:vAlign w:val="center"/>
            <w:hideMark/>
          </w:tcPr>
          <w:p w14:paraId="5B702EC7"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Vrsta del</w:t>
            </w:r>
          </w:p>
        </w:tc>
        <w:tc>
          <w:tcPr>
            <w:tcW w:w="1418" w:type="dxa"/>
            <w:shd w:val="pct10" w:color="auto" w:fill="auto"/>
          </w:tcPr>
          <w:p w14:paraId="79BF7203"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r>
              <w:rPr>
                <w:rFonts w:ascii="Arial" w:eastAsia="Times New Roman" w:hAnsi="Arial" w:cs="Arial"/>
                <w:sz w:val="22"/>
                <w:szCs w:val="22"/>
                <w:lang w:eastAsia="sl-SI"/>
              </w:rPr>
              <w:t>Klasifikacija objekta</w:t>
            </w:r>
          </w:p>
        </w:tc>
        <w:tc>
          <w:tcPr>
            <w:tcW w:w="1275" w:type="dxa"/>
            <w:shd w:val="pct10" w:color="auto" w:fill="auto"/>
            <w:hideMark/>
          </w:tcPr>
          <w:p w14:paraId="4085E89B"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r>
              <w:rPr>
                <w:rFonts w:ascii="Arial" w:eastAsia="Times New Roman" w:hAnsi="Arial" w:cs="Arial"/>
                <w:sz w:val="22"/>
                <w:szCs w:val="22"/>
                <w:lang w:eastAsia="sl-SI"/>
              </w:rPr>
              <w:t>m2</w:t>
            </w:r>
          </w:p>
        </w:tc>
        <w:tc>
          <w:tcPr>
            <w:tcW w:w="993" w:type="dxa"/>
            <w:shd w:val="pct10" w:color="auto" w:fill="auto"/>
            <w:vAlign w:val="center"/>
            <w:hideMark/>
          </w:tcPr>
          <w:p w14:paraId="6C39648A"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 xml:space="preserve">Leto </w:t>
            </w:r>
          </w:p>
          <w:p w14:paraId="70D2E0FD"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izvedbe</w:t>
            </w:r>
          </w:p>
        </w:tc>
        <w:tc>
          <w:tcPr>
            <w:tcW w:w="2126" w:type="dxa"/>
            <w:shd w:val="pct10" w:color="auto" w:fill="auto"/>
            <w:hideMark/>
          </w:tcPr>
          <w:p w14:paraId="650E489D"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Kontakt naročnika</w:t>
            </w:r>
          </w:p>
          <w:p w14:paraId="70048EDE"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(ime, priimek</w:t>
            </w:r>
            <w:r>
              <w:rPr>
                <w:rFonts w:ascii="Arial" w:eastAsia="Times New Roman" w:hAnsi="Arial" w:cs="Arial"/>
                <w:sz w:val="22"/>
                <w:szCs w:val="22"/>
                <w:lang w:eastAsia="sl-SI"/>
              </w:rPr>
              <w:t xml:space="preserve">, tel. št. </w:t>
            </w:r>
            <w:r w:rsidRPr="009B6AA5">
              <w:rPr>
                <w:rFonts w:ascii="Arial" w:eastAsia="Times New Roman" w:hAnsi="Arial" w:cs="Arial"/>
                <w:sz w:val="22"/>
                <w:szCs w:val="22"/>
                <w:lang w:eastAsia="sl-SI"/>
              </w:rPr>
              <w:t>e-mail)</w:t>
            </w:r>
          </w:p>
        </w:tc>
      </w:tr>
      <w:tr w:rsidR="00D96D07" w:rsidRPr="009B6AA5" w14:paraId="412109F5" w14:textId="77777777" w:rsidTr="00BC1417">
        <w:trPr>
          <w:trHeight w:val="1087"/>
        </w:trPr>
        <w:tc>
          <w:tcPr>
            <w:tcW w:w="1841" w:type="dxa"/>
          </w:tcPr>
          <w:p w14:paraId="17927C28"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p>
        </w:tc>
        <w:tc>
          <w:tcPr>
            <w:tcW w:w="1701" w:type="dxa"/>
          </w:tcPr>
          <w:p w14:paraId="69B1B803"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61ED2EBE"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418" w:type="dxa"/>
          </w:tcPr>
          <w:p w14:paraId="63271F30"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275" w:type="dxa"/>
          </w:tcPr>
          <w:p w14:paraId="6EE4716A"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993" w:type="dxa"/>
          </w:tcPr>
          <w:p w14:paraId="4CDFEECF"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2126" w:type="dxa"/>
          </w:tcPr>
          <w:p w14:paraId="45D96C6A"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r>
      <w:tr w:rsidR="00D96D07" w:rsidRPr="009B6AA5" w14:paraId="3089FEE3" w14:textId="77777777" w:rsidTr="00BC1417">
        <w:trPr>
          <w:trHeight w:val="1072"/>
        </w:trPr>
        <w:tc>
          <w:tcPr>
            <w:tcW w:w="1841" w:type="dxa"/>
          </w:tcPr>
          <w:p w14:paraId="2B87C19D"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121B7410"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42403CFD"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418" w:type="dxa"/>
          </w:tcPr>
          <w:p w14:paraId="35709213"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275" w:type="dxa"/>
          </w:tcPr>
          <w:p w14:paraId="3AA0A66A"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993" w:type="dxa"/>
          </w:tcPr>
          <w:p w14:paraId="401CFD3C"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2126" w:type="dxa"/>
          </w:tcPr>
          <w:p w14:paraId="332BC0A3"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r>
      <w:tr w:rsidR="00D96D07" w:rsidRPr="009B6AA5" w14:paraId="37BE03A3" w14:textId="77777777" w:rsidTr="00BC1417">
        <w:trPr>
          <w:trHeight w:val="1072"/>
        </w:trPr>
        <w:tc>
          <w:tcPr>
            <w:tcW w:w="1841" w:type="dxa"/>
          </w:tcPr>
          <w:p w14:paraId="390423DB"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6EE056C8"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2F6E28C6"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418" w:type="dxa"/>
          </w:tcPr>
          <w:p w14:paraId="301EFFFC"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275" w:type="dxa"/>
          </w:tcPr>
          <w:p w14:paraId="304F2809"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993" w:type="dxa"/>
          </w:tcPr>
          <w:p w14:paraId="67BFB1AA"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2126" w:type="dxa"/>
          </w:tcPr>
          <w:p w14:paraId="400FC324"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r>
    </w:tbl>
    <w:p w14:paraId="0F8969FE" w14:textId="77777777" w:rsidR="00F96B81" w:rsidRDefault="00F96B81" w:rsidP="00D96D07">
      <w:pPr>
        <w:spacing w:after="0" w:line="240" w:lineRule="auto"/>
        <w:jc w:val="both"/>
        <w:rPr>
          <w:rFonts w:ascii="Arial" w:eastAsia="Times New Roman" w:hAnsi="Arial" w:cs="Arial"/>
          <w:b/>
          <w:bCs/>
          <w:sz w:val="20"/>
          <w:szCs w:val="20"/>
          <w:lang w:eastAsia="sl-SI"/>
        </w:rPr>
      </w:pPr>
    </w:p>
    <w:p w14:paraId="5DF7CFB7" w14:textId="73409462" w:rsidR="00D96D07" w:rsidRPr="00260C07" w:rsidRDefault="00D96D07" w:rsidP="00D96D07">
      <w:pPr>
        <w:spacing w:after="0" w:line="240" w:lineRule="auto"/>
        <w:jc w:val="both"/>
        <w:rPr>
          <w:rFonts w:ascii="Arial" w:eastAsia="Times New Roman" w:hAnsi="Arial" w:cs="Arial"/>
          <w:b/>
          <w:bCs/>
          <w:sz w:val="20"/>
          <w:szCs w:val="20"/>
          <w:lang w:eastAsia="sl-SI"/>
        </w:rPr>
      </w:pPr>
      <w:r w:rsidRPr="00260C07">
        <w:rPr>
          <w:rFonts w:ascii="Arial" w:eastAsia="Times New Roman" w:hAnsi="Arial" w:cs="Arial"/>
          <w:b/>
          <w:bCs/>
          <w:sz w:val="20"/>
          <w:szCs w:val="20"/>
          <w:lang w:eastAsia="sl-SI"/>
        </w:rPr>
        <w:t>Pogoji:</w:t>
      </w:r>
    </w:p>
    <w:p w14:paraId="06E87A86" w14:textId="77777777" w:rsidR="009E6EA2" w:rsidRPr="009E6EA2" w:rsidRDefault="009E6EA2" w:rsidP="009E6EA2">
      <w:pPr>
        <w:numPr>
          <w:ilvl w:val="0"/>
          <w:numId w:val="22"/>
        </w:numPr>
        <w:spacing w:after="0" w:line="240" w:lineRule="auto"/>
        <w:jc w:val="both"/>
        <w:rPr>
          <w:rFonts w:ascii="Arial" w:hAnsi="Arial" w:cs="Arial"/>
          <w:sz w:val="20"/>
          <w:szCs w:val="20"/>
        </w:rPr>
      </w:pPr>
      <w:r w:rsidRPr="009E6EA2">
        <w:rPr>
          <w:rFonts w:ascii="Arial" w:eastAsiaTheme="minorEastAsia" w:hAnsi="Arial" w:cs="Arial"/>
          <w:sz w:val="20"/>
          <w:szCs w:val="20"/>
          <w:lang w:eastAsia="sl-SI"/>
        </w:rPr>
        <w:t>ima najmanj 10 (deset) let delovnih izkušenj na področju projektiranja;</w:t>
      </w:r>
    </w:p>
    <w:p w14:paraId="1FB10E65" w14:textId="7725FB36" w:rsidR="009E6EA2" w:rsidRPr="009E6EA2" w:rsidRDefault="009E6EA2" w:rsidP="009E6EA2">
      <w:pPr>
        <w:numPr>
          <w:ilvl w:val="0"/>
          <w:numId w:val="22"/>
        </w:numPr>
        <w:spacing w:after="0" w:line="240" w:lineRule="exact"/>
        <w:contextualSpacing/>
        <w:jc w:val="both"/>
        <w:rPr>
          <w:rFonts w:ascii="Arial" w:eastAsia="Times New Roman" w:hAnsi="Arial" w:cs="Arial"/>
          <w:iCs/>
          <w:sz w:val="20"/>
          <w:szCs w:val="20"/>
          <w:lang w:eastAsia="sl-SI"/>
        </w:rPr>
      </w:pPr>
      <w:r w:rsidRPr="009E6EA2">
        <w:rPr>
          <w:rFonts w:ascii="Arial" w:eastAsiaTheme="minorEastAsia" w:hAnsi="Arial" w:cs="Arial"/>
          <w:sz w:val="20"/>
          <w:szCs w:val="20"/>
          <w:lang w:eastAsia="sl-SI"/>
        </w:rPr>
        <w:t xml:space="preserve">ima najmanj </w:t>
      </w:r>
      <w:r w:rsidR="00091DE4">
        <w:rPr>
          <w:rFonts w:ascii="Arial" w:eastAsiaTheme="minorEastAsia" w:hAnsi="Arial" w:cs="Arial"/>
          <w:sz w:val="20"/>
          <w:szCs w:val="20"/>
          <w:lang w:eastAsia="sl-SI"/>
        </w:rPr>
        <w:t>1</w:t>
      </w:r>
      <w:r w:rsidR="00091DE4" w:rsidRPr="009E6EA2">
        <w:rPr>
          <w:rFonts w:ascii="Arial" w:eastAsiaTheme="minorEastAsia" w:hAnsi="Arial" w:cs="Arial"/>
          <w:sz w:val="20"/>
          <w:szCs w:val="20"/>
          <w:lang w:eastAsia="sl-SI"/>
        </w:rPr>
        <w:t xml:space="preserve"> </w:t>
      </w:r>
      <w:r w:rsidRPr="009E6EA2">
        <w:rPr>
          <w:rFonts w:ascii="Arial" w:eastAsiaTheme="minorEastAsia" w:hAnsi="Arial" w:cs="Arial"/>
          <w:sz w:val="20"/>
          <w:szCs w:val="20"/>
          <w:lang w:eastAsia="sl-SI"/>
        </w:rPr>
        <w:t>(</w:t>
      </w:r>
      <w:r w:rsidR="00091DE4">
        <w:rPr>
          <w:rFonts w:ascii="Arial" w:eastAsiaTheme="minorEastAsia" w:hAnsi="Arial" w:cs="Arial"/>
          <w:sz w:val="20"/>
          <w:szCs w:val="20"/>
          <w:lang w:eastAsia="sl-SI"/>
        </w:rPr>
        <w:t>eno</w:t>
      </w:r>
      <w:r w:rsidRPr="009E6EA2">
        <w:rPr>
          <w:rFonts w:ascii="Arial" w:eastAsiaTheme="minorEastAsia" w:hAnsi="Arial" w:cs="Arial"/>
          <w:sz w:val="20"/>
          <w:szCs w:val="20"/>
          <w:lang w:eastAsia="sl-SI"/>
        </w:rPr>
        <w:t>) referenc</w:t>
      </w:r>
      <w:r w:rsidR="00091DE4">
        <w:rPr>
          <w:rFonts w:ascii="Arial" w:eastAsiaTheme="minorEastAsia" w:hAnsi="Arial" w:cs="Arial"/>
          <w:sz w:val="20"/>
          <w:szCs w:val="20"/>
          <w:lang w:eastAsia="sl-SI"/>
        </w:rPr>
        <w:t>o</w:t>
      </w:r>
      <w:r w:rsidRPr="009E6EA2">
        <w:rPr>
          <w:rFonts w:ascii="Arial" w:eastAsiaTheme="minorEastAsia" w:hAnsi="Arial" w:cs="Arial"/>
          <w:sz w:val="20"/>
          <w:szCs w:val="20"/>
          <w:lang w:eastAsia="sl-SI"/>
        </w:rPr>
        <w:t xml:space="preserve">, ki izkazuje, da je kot pooblaščeni strokovnjak v zadnjih </w:t>
      </w:r>
      <w:r w:rsidR="005038D9">
        <w:rPr>
          <w:rFonts w:ascii="Arial" w:eastAsiaTheme="minorEastAsia" w:hAnsi="Arial" w:cs="Arial"/>
          <w:sz w:val="20"/>
          <w:szCs w:val="20"/>
          <w:lang w:eastAsia="sl-SI"/>
        </w:rPr>
        <w:t>10</w:t>
      </w:r>
      <w:r w:rsidR="00091DE4" w:rsidRPr="009E6EA2">
        <w:rPr>
          <w:rFonts w:ascii="Arial" w:eastAsiaTheme="minorEastAsia" w:hAnsi="Arial" w:cs="Arial"/>
          <w:sz w:val="20"/>
          <w:szCs w:val="20"/>
          <w:lang w:eastAsia="sl-SI"/>
        </w:rPr>
        <w:t xml:space="preserve"> </w:t>
      </w:r>
      <w:r w:rsidRPr="009E6EA2">
        <w:rPr>
          <w:rFonts w:ascii="Arial" w:eastAsiaTheme="minorEastAsia" w:hAnsi="Arial" w:cs="Arial"/>
          <w:sz w:val="20"/>
          <w:szCs w:val="20"/>
          <w:lang w:eastAsia="sl-SI"/>
        </w:rPr>
        <w:t>(</w:t>
      </w:r>
      <w:r w:rsidR="005038D9">
        <w:rPr>
          <w:rFonts w:ascii="Arial" w:eastAsiaTheme="minorEastAsia" w:hAnsi="Arial" w:cs="Arial"/>
          <w:sz w:val="20"/>
          <w:szCs w:val="20"/>
          <w:lang w:eastAsia="sl-SI"/>
        </w:rPr>
        <w:t>desetih</w:t>
      </w:r>
      <w:r w:rsidRPr="009E6EA2">
        <w:rPr>
          <w:rFonts w:ascii="Arial" w:eastAsiaTheme="minorEastAsia" w:hAnsi="Arial" w:cs="Arial"/>
          <w:sz w:val="20"/>
          <w:szCs w:val="20"/>
          <w:lang w:eastAsia="sl-SI"/>
        </w:rPr>
        <w:t xml:space="preserve">) letih, </w:t>
      </w:r>
      <w:r w:rsidRPr="009E6EA2">
        <w:rPr>
          <w:rFonts w:ascii="Arial" w:eastAsia="Times New Roman" w:hAnsi="Arial" w:cs="Arial"/>
          <w:sz w:val="20"/>
          <w:szCs w:val="20"/>
          <w:lang w:eastAsia="sl-SI"/>
        </w:rPr>
        <w:t xml:space="preserve">izdelal načrt gradbenih konstrukcij </w:t>
      </w:r>
      <w:r w:rsidR="00946201" w:rsidRPr="00F96B81">
        <w:rPr>
          <w:rFonts w:ascii="Arial" w:eastAsia="Times New Roman" w:hAnsi="Arial" w:cs="Arial"/>
          <w:bCs/>
          <w:iCs/>
          <w:sz w:val="20"/>
          <w:szCs w:val="20"/>
          <w:lang w:eastAsia="sl-SI"/>
        </w:rPr>
        <w:t xml:space="preserve">za </w:t>
      </w:r>
      <w:r w:rsidR="00946201" w:rsidRPr="00F96B81">
        <w:rPr>
          <w:rFonts w:ascii="Arial" w:hAnsi="Arial" w:cs="Arial"/>
          <w:sz w:val="20"/>
          <w:szCs w:val="20"/>
        </w:rPr>
        <w:t>izgradnjo ali rekonstrukcijo</w:t>
      </w:r>
      <w:r w:rsidR="00946201" w:rsidRPr="00314340">
        <w:rPr>
          <w:rFonts w:ascii="Segoe UI" w:hAnsi="Segoe UI" w:cs="Segoe UI"/>
        </w:rPr>
        <w:t xml:space="preserve"> </w:t>
      </w:r>
      <w:r w:rsidRPr="009E6EA2">
        <w:rPr>
          <w:rFonts w:ascii="Arial" w:eastAsia="Times New Roman" w:hAnsi="Arial" w:cs="Arial"/>
          <w:iCs/>
          <w:sz w:val="20"/>
          <w:szCs w:val="20"/>
          <w:lang w:eastAsia="sl-SI"/>
        </w:rPr>
        <w:t>stavb s klasifikacijo CC-SI:</w:t>
      </w:r>
    </w:p>
    <w:p w14:paraId="6681F681" w14:textId="77777777" w:rsidR="009E6EA2" w:rsidRPr="009E6EA2" w:rsidRDefault="009E6EA2" w:rsidP="009E6EA2">
      <w:pPr>
        <w:numPr>
          <w:ilvl w:val="0"/>
          <w:numId w:val="49"/>
        </w:numPr>
        <w:spacing w:after="0" w:line="240" w:lineRule="exact"/>
        <w:ind w:left="1417"/>
        <w:contextualSpacing/>
        <w:jc w:val="both"/>
        <w:rPr>
          <w:rFonts w:ascii="Arial" w:eastAsia="Times New Roman" w:hAnsi="Arial" w:cs="Arial"/>
          <w:iCs/>
          <w:sz w:val="20"/>
          <w:szCs w:val="20"/>
          <w:lang w:eastAsia="sl-SI"/>
        </w:rPr>
      </w:pPr>
      <w:r w:rsidRPr="009E6EA2">
        <w:rPr>
          <w:rFonts w:ascii="Arial" w:eastAsia="Times New Roman" w:hAnsi="Arial" w:cs="Arial"/>
          <w:iCs/>
          <w:sz w:val="20"/>
          <w:szCs w:val="20"/>
          <w:lang w:eastAsia="sl-SI"/>
        </w:rPr>
        <w:t>122 Poslovne in upravne stavbe – Uredba o razvrščanju objektov (Uradni list RS, št. 96/22)), v izmeri najmanj 2.000 m2 BTP</w:t>
      </w:r>
    </w:p>
    <w:p w14:paraId="22DAAD73" w14:textId="77777777" w:rsidR="009E6EA2" w:rsidRPr="009E6EA2" w:rsidRDefault="009E6EA2" w:rsidP="009E6EA2">
      <w:pPr>
        <w:spacing w:after="0" w:line="240" w:lineRule="exact"/>
        <w:ind w:left="1417"/>
        <w:contextualSpacing/>
        <w:jc w:val="both"/>
        <w:rPr>
          <w:rFonts w:ascii="Arial" w:eastAsia="Times New Roman" w:hAnsi="Arial" w:cs="Arial"/>
          <w:iCs/>
          <w:sz w:val="20"/>
          <w:szCs w:val="20"/>
          <w:lang w:eastAsia="sl-SI"/>
        </w:rPr>
      </w:pPr>
      <w:r w:rsidRPr="009E6EA2">
        <w:rPr>
          <w:rFonts w:ascii="Arial" w:eastAsia="Times New Roman" w:hAnsi="Arial" w:cs="Arial"/>
          <w:iCs/>
          <w:sz w:val="20"/>
          <w:szCs w:val="20"/>
          <w:lang w:eastAsia="sl-SI"/>
        </w:rPr>
        <w:t xml:space="preserve">ali   </w:t>
      </w:r>
    </w:p>
    <w:p w14:paraId="3A3CCE8C" w14:textId="77777777" w:rsidR="009E6EA2" w:rsidRPr="009E6EA2" w:rsidRDefault="009E6EA2" w:rsidP="009E6EA2">
      <w:pPr>
        <w:numPr>
          <w:ilvl w:val="0"/>
          <w:numId w:val="49"/>
        </w:numPr>
        <w:spacing w:after="0" w:line="240" w:lineRule="exact"/>
        <w:ind w:left="1417"/>
        <w:contextualSpacing/>
        <w:jc w:val="both"/>
        <w:rPr>
          <w:rFonts w:ascii="Arial" w:eastAsia="Times New Roman" w:hAnsi="Arial" w:cs="Arial"/>
          <w:iCs/>
          <w:sz w:val="20"/>
          <w:szCs w:val="20"/>
          <w:lang w:eastAsia="sl-SI"/>
        </w:rPr>
      </w:pPr>
      <w:r w:rsidRPr="009E6EA2">
        <w:rPr>
          <w:rFonts w:ascii="Arial" w:eastAsia="Times New Roman" w:hAnsi="Arial" w:cs="Arial"/>
          <w:iCs/>
          <w:sz w:val="20"/>
          <w:szCs w:val="20"/>
          <w:lang w:eastAsia="sl-SI"/>
        </w:rPr>
        <w:t>126 Stavbe splošnega družbenega pomena  (CC-SI) – Uredba o razvrščanju objektov (Uradni list RS, št. 96/22) ), v izmeri najmanj 2.000 m2 BTP.</w:t>
      </w:r>
    </w:p>
    <w:p w14:paraId="49CCAC6C" w14:textId="77777777" w:rsidR="001749D2" w:rsidRPr="00260C07" w:rsidRDefault="001749D2" w:rsidP="001749D2">
      <w:pPr>
        <w:spacing w:after="0" w:line="240" w:lineRule="exact"/>
        <w:jc w:val="both"/>
        <w:rPr>
          <w:rFonts w:ascii="Arial" w:hAnsi="Arial" w:cs="Arial"/>
          <w:sz w:val="20"/>
          <w:szCs w:val="20"/>
        </w:rPr>
      </w:pPr>
    </w:p>
    <w:p w14:paraId="6FC83361" w14:textId="49CA68F8" w:rsidR="00F96B81" w:rsidRDefault="001749D2" w:rsidP="00F96B81">
      <w:pPr>
        <w:spacing w:after="0"/>
        <w:jc w:val="both"/>
        <w:rPr>
          <w:rFonts w:ascii="Arial" w:eastAsia="Times New Roman" w:hAnsi="Arial" w:cs="Arial"/>
          <w:kern w:val="2"/>
          <w:sz w:val="20"/>
          <w:szCs w:val="20"/>
          <w14:ligatures w14:val="standardContextual"/>
        </w:rPr>
      </w:pPr>
      <w:r w:rsidRPr="00260C07">
        <w:rPr>
          <w:rFonts w:ascii="Arial" w:hAnsi="Arial" w:cs="Arial"/>
          <w:sz w:val="20"/>
          <w:szCs w:val="20"/>
          <w:lang w:eastAsia="sl-SI"/>
        </w:rPr>
        <w:t>Za uspešno priznano referenco se šteje izdelava projektne dokumentacije s pridobljenim gradbenim dovoljenjem in uporabnim dovoljenjem oz. primopredajnim zapisnikom o dokončanju del, potrjenem s strani investitorja v primeru, da uporabno dovoljenje ni bilo zahtevano.</w:t>
      </w:r>
      <w:r w:rsidR="001E32C8">
        <w:rPr>
          <w:rFonts w:ascii="Arial" w:hAnsi="Arial" w:cs="Arial"/>
          <w:sz w:val="20"/>
          <w:szCs w:val="20"/>
          <w:lang w:eastAsia="sl-SI"/>
        </w:rPr>
        <w:t xml:space="preserve"> </w:t>
      </w:r>
      <w:r w:rsidR="001E32C8" w:rsidRPr="001E32C8">
        <w:rPr>
          <w:rFonts w:ascii="Arial" w:eastAsia="Times New Roman" w:hAnsi="Arial" w:cs="Arial"/>
          <w:kern w:val="2"/>
          <w:sz w:val="20"/>
          <w:szCs w:val="20"/>
          <w14:ligatures w14:val="standardContextual"/>
        </w:rPr>
        <w:t xml:space="preserve">V kolikor objekt še ni bil zgrajen, projektant pa je izdelal projektno dokumentacijo DGD in PZI ter je bilo pridobljeno gradbeno dovoljenje, ponudnik lahko namesto </w:t>
      </w:r>
      <w:r w:rsidR="005C02A3">
        <w:rPr>
          <w:rFonts w:ascii="Arial" w:eastAsia="Times New Roman" w:hAnsi="Arial" w:cs="Arial"/>
          <w:kern w:val="2"/>
          <w:sz w:val="20"/>
          <w:szCs w:val="20"/>
          <w14:ligatures w14:val="standardContextual"/>
        </w:rPr>
        <w:t>uporabnega dovoljenja</w:t>
      </w:r>
      <w:r w:rsidR="001E32C8" w:rsidRPr="001E32C8">
        <w:rPr>
          <w:rFonts w:ascii="Arial" w:eastAsia="Times New Roman" w:hAnsi="Arial" w:cs="Arial"/>
          <w:kern w:val="2"/>
          <w:sz w:val="20"/>
          <w:szCs w:val="20"/>
          <w14:ligatures w14:val="standardContextual"/>
        </w:rPr>
        <w:t xml:space="preserve"> (ki še ni bilo izdano) predloži naslednje dokumente: </w:t>
      </w:r>
    </w:p>
    <w:p w14:paraId="25495F0B" w14:textId="77777777" w:rsidR="00F96B81" w:rsidRDefault="001E32C8" w:rsidP="00F96B81">
      <w:pPr>
        <w:spacing w:after="0"/>
        <w:jc w:val="both"/>
        <w:rPr>
          <w:rFonts w:ascii="Arial" w:eastAsia="Times New Roman" w:hAnsi="Arial" w:cs="Arial"/>
          <w:kern w:val="2"/>
          <w:sz w:val="20"/>
          <w:szCs w:val="20"/>
          <w14:ligatures w14:val="standardContextual"/>
        </w:rPr>
      </w:pPr>
      <w:r w:rsidRPr="001E32C8">
        <w:rPr>
          <w:rFonts w:ascii="Arial" w:eastAsia="Times New Roman" w:hAnsi="Arial" w:cs="Arial"/>
          <w:kern w:val="2"/>
          <w:sz w:val="20"/>
          <w:szCs w:val="20"/>
          <w14:ligatures w14:val="standardContextual"/>
        </w:rPr>
        <w:t xml:space="preserve">- pridobljeno pravnomočno gradbeno dovoljenje </w:t>
      </w:r>
    </w:p>
    <w:p w14:paraId="6754B112" w14:textId="77777777" w:rsidR="00F96B81" w:rsidRDefault="001E32C8" w:rsidP="00F96B81">
      <w:pPr>
        <w:spacing w:after="0"/>
        <w:jc w:val="both"/>
        <w:rPr>
          <w:rFonts w:ascii="Arial" w:eastAsia="Times New Roman" w:hAnsi="Arial" w:cs="Arial"/>
          <w:kern w:val="2"/>
          <w:sz w:val="20"/>
          <w:szCs w:val="20"/>
          <w14:ligatures w14:val="standardContextual"/>
        </w:rPr>
      </w:pPr>
      <w:r w:rsidRPr="001E32C8">
        <w:rPr>
          <w:rFonts w:ascii="Arial" w:eastAsia="Times New Roman" w:hAnsi="Arial" w:cs="Arial"/>
          <w:kern w:val="2"/>
          <w:sz w:val="20"/>
          <w:szCs w:val="20"/>
          <w14:ligatures w14:val="standardContextual"/>
        </w:rPr>
        <w:t xml:space="preserve">- kopije delov projektne dokumentacije DGD in PZI, ki izkazujejo izpolnjevanje pogojev ter </w:t>
      </w:r>
    </w:p>
    <w:p w14:paraId="4BFF83B9" w14:textId="7786DAF5" w:rsidR="001749D2" w:rsidRPr="00260C07" w:rsidRDefault="001E32C8" w:rsidP="00F96B81">
      <w:pPr>
        <w:spacing w:after="0"/>
        <w:jc w:val="both"/>
        <w:rPr>
          <w:rFonts w:ascii="Arial" w:hAnsi="Arial" w:cs="Arial"/>
          <w:sz w:val="20"/>
          <w:szCs w:val="20"/>
          <w:lang w:eastAsia="sl-SI"/>
        </w:rPr>
      </w:pPr>
      <w:r w:rsidRPr="001E32C8">
        <w:rPr>
          <w:rFonts w:ascii="Arial" w:eastAsia="Times New Roman" w:hAnsi="Arial" w:cs="Arial"/>
          <w:kern w:val="2"/>
          <w:sz w:val="20"/>
          <w:szCs w:val="20"/>
          <w14:ligatures w14:val="standardContextual"/>
        </w:rPr>
        <w:t>- izjav</w:t>
      </w:r>
      <w:r w:rsidR="00F96B81">
        <w:rPr>
          <w:rFonts w:ascii="Arial" w:eastAsia="Times New Roman" w:hAnsi="Arial" w:cs="Arial"/>
          <w:kern w:val="2"/>
          <w:sz w:val="20"/>
          <w:szCs w:val="20"/>
          <w14:ligatures w14:val="standardContextual"/>
        </w:rPr>
        <w:t>o</w:t>
      </w:r>
      <w:r w:rsidRPr="001E32C8">
        <w:rPr>
          <w:rFonts w:ascii="Arial" w:eastAsia="Times New Roman" w:hAnsi="Arial" w:cs="Arial"/>
          <w:kern w:val="2"/>
          <w:sz w:val="20"/>
          <w:szCs w:val="20"/>
          <w14:ligatures w14:val="standardContextual"/>
        </w:rPr>
        <w:t xml:space="preserve"> naročnika, da je bila dokumentacija PZI kvalitetno izdelana in predana.</w:t>
      </w:r>
    </w:p>
    <w:p w14:paraId="246D3DE7" w14:textId="77777777" w:rsidR="00D96D07" w:rsidRPr="00260C07" w:rsidRDefault="00D96D07" w:rsidP="00D96D07">
      <w:pPr>
        <w:widowControl w:val="0"/>
        <w:spacing w:after="0" w:line="240" w:lineRule="auto"/>
        <w:jc w:val="both"/>
        <w:rPr>
          <w:rFonts w:ascii="Arial" w:eastAsia="Times New Roman" w:hAnsi="Arial" w:cs="Arial"/>
          <w:b/>
          <w:bCs/>
          <w:lang w:val="en-US" w:eastAsia="sl-SI" w:bidi="hi-IN"/>
        </w:rPr>
      </w:pPr>
    </w:p>
    <w:p w14:paraId="0DEC9DC3" w14:textId="77777777" w:rsidR="00D96D07" w:rsidRPr="00260C07" w:rsidRDefault="00D96D07" w:rsidP="00D96D07">
      <w:pPr>
        <w:suppressAutoHyphens/>
        <w:autoSpaceDE w:val="0"/>
        <w:autoSpaceDN w:val="0"/>
        <w:spacing w:after="0" w:line="240" w:lineRule="auto"/>
        <w:textAlignment w:val="baseline"/>
        <w:rPr>
          <w:rFonts w:ascii="Times New Roman" w:eastAsia="Times New Roman" w:hAnsi="Times New Roman" w:cs="Times New Roman"/>
          <w:kern w:val="3"/>
          <w:szCs w:val="20"/>
          <w:lang w:eastAsia="zh-CN"/>
        </w:rPr>
      </w:pPr>
      <w:r w:rsidRPr="00260C07">
        <w:rPr>
          <w:rFonts w:ascii="Arial" w:eastAsia="Times New Roman" w:hAnsi="Arial" w:cs="Arial"/>
          <w:kern w:val="3"/>
          <w:sz w:val="22"/>
          <w:szCs w:val="22"/>
          <w:lang w:eastAsia="zh-CN"/>
        </w:rPr>
        <w:t>Datum:</w:t>
      </w:r>
      <w:r w:rsidRPr="00260C07">
        <w:rPr>
          <w:rFonts w:ascii="Arial" w:eastAsia="Times New Roman" w:hAnsi="Arial" w:cs="Arial"/>
          <w:kern w:val="3"/>
          <w:sz w:val="22"/>
          <w:szCs w:val="22"/>
          <w:lang w:eastAsia="zh-CN"/>
        </w:rPr>
        <w:tab/>
      </w:r>
      <w:r w:rsidRPr="00260C07">
        <w:rPr>
          <w:rFonts w:ascii="Arial" w:eastAsia="Times New Roman" w:hAnsi="Arial" w:cs="Arial"/>
          <w:kern w:val="3"/>
          <w:sz w:val="22"/>
          <w:szCs w:val="22"/>
          <w:lang w:eastAsia="zh-CN"/>
        </w:rPr>
        <w:tab/>
      </w:r>
      <w:r w:rsidRPr="00260C07">
        <w:rPr>
          <w:rFonts w:ascii="Arial" w:eastAsia="Times New Roman" w:hAnsi="Arial" w:cs="Arial"/>
          <w:kern w:val="3"/>
          <w:sz w:val="22"/>
          <w:szCs w:val="22"/>
          <w:lang w:eastAsia="zh-CN"/>
        </w:rPr>
        <w:tab/>
      </w:r>
      <w:r w:rsidRPr="00260C07">
        <w:rPr>
          <w:rFonts w:ascii="Arial" w:eastAsia="Times New Roman" w:hAnsi="Arial" w:cs="Arial"/>
          <w:kern w:val="3"/>
          <w:sz w:val="22"/>
          <w:szCs w:val="22"/>
          <w:lang w:eastAsia="zh-CN"/>
        </w:rPr>
        <w:tab/>
      </w:r>
      <w:r w:rsidRPr="00260C07">
        <w:rPr>
          <w:rFonts w:ascii="Arial" w:eastAsia="Times New Roman" w:hAnsi="Arial" w:cs="Arial"/>
          <w:kern w:val="3"/>
          <w:sz w:val="22"/>
          <w:szCs w:val="22"/>
          <w:lang w:eastAsia="zh-CN"/>
        </w:rPr>
        <w:tab/>
      </w:r>
      <w:r w:rsidRPr="00260C07">
        <w:rPr>
          <w:rFonts w:ascii="Arial" w:eastAsia="Times New Roman" w:hAnsi="Arial" w:cs="Arial"/>
          <w:kern w:val="3"/>
          <w:sz w:val="22"/>
          <w:szCs w:val="22"/>
          <w:lang w:eastAsia="zh-CN"/>
        </w:rPr>
        <w:tab/>
      </w:r>
      <w:r w:rsidRPr="00260C07">
        <w:rPr>
          <w:rFonts w:ascii="Arial" w:eastAsia="Times New Roman" w:hAnsi="Arial" w:cs="Arial"/>
          <w:kern w:val="3"/>
          <w:sz w:val="22"/>
          <w:szCs w:val="22"/>
          <w:lang w:eastAsia="zh-CN"/>
        </w:rPr>
        <w:tab/>
        <w:t>Podpis:</w:t>
      </w:r>
    </w:p>
    <w:p w14:paraId="496D0952" w14:textId="77777777" w:rsidR="00D96D07" w:rsidRPr="00260C07" w:rsidRDefault="00D96D07" w:rsidP="00D96D07">
      <w:pPr>
        <w:suppressAutoHyphens/>
        <w:autoSpaceDE w:val="0"/>
        <w:autoSpaceDN w:val="0"/>
        <w:spacing w:after="0" w:line="240" w:lineRule="auto"/>
        <w:textAlignment w:val="baseline"/>
        <w:rPr>
          <w:rFonts w:ascii="Arial" w:eastAsia="Times New Roman" w:hAnsi="Arial" w:cs="Arial"/>
          <w:kern w:val="3"/>
          <w:sz w:val="22"/>
          <w:szCs w:val="22"/>
          <w:lang w:eastAsia="zh-CN"/>
        </w:rPr>
      </w:pPr>
    </w:p>
    <w:p w14:paraId="770B7391" w14:textId="77777777" w:rsidR="00D96D07" w:rsidRPr="00260C07" w:rsidRDefault="00D96D07" w:rsidP="00D96D07">
      <w:pPr>
        <w:spacing w:after="0" w:line="240" w:lineRule="auto"/>
        <w:jc w:val="both"/>
        <w:rPr>
          <w:rFonts w:ascii="Arial" w:eastAsia="Times New Roman" w:hAnsi="Arial" w:cs="Arial"/>
          <w:sz w:val="22"/>
          <w:szCs w:val="22"/>
          <w:lang w:eastAsia="sl-SI"/>
        </w:rPr>
      </w:pPr>
      <w:r w:rsidRPr="00260C07">
        <w:rPr>
          <w:rFonts w:ascii="Arial" w:eastAsia="SimSun" w:hAnsi="Arial" w:cs="Arial"/>
          <w:kern w:val="3"/>
          <w:sz w:val="22"/>
          <w:szCs w:val="22"/>
          <w:lang w:val="en-US" w:eastAsia="zh-CN" w:bidi="hi-IN"/>
        </w:rPr>
        <w:t>_________________</w:t>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t>___________________</w:t>
      </w:r>
    </w:p>
    <w:p w14:paraId="0D5D6748" w14:textId="77777777" w:rsidR="00D96D07" w:rsidRPr="00260C07" w:rsidRDefault="00D96D07" w:rsidP="00D96D07">
      <w:pPr>
        <w:spacing w:after="0" w:line="240" w:lineRule="auto"/>
        <w:jc w:val="both"/>
        <w:rPr>
          <w:rFonts w:ascii="Arial" w:eastAsia="Times New Roman" w:hAnsi="Arial" w:cs="Arial"/>
          <w:sz w:val="22"/>
          <w:szCs w:val="22"/>
          <w:lang w:eastAsia="sl-SI"/>
        </w:rPr>
      </w:pPr>
    </w:p>
    <w:p w14:paraId="534FF452" w14:textId="77777777" w:rsidR="00736A19" w:rsidRDefault="00D96D07" w:rsidP="000A6DE3">
      <w:pPr>
        <w:spacing w:after="0" w:line="240" w:lineRule="auto"/>
        <w:jc w:val="both"/>
        <w:rPr>
          <w:lang w:eastAsia="sl-SI"/>
        </w:rPr>
      </w:pPr>
      <w:r w:rsidRPr="00260C07">
        <w:rPr>
          <w:rFonts w:ascii="Arial" w:eastAsia="Times New Roman" w:hAnsi="Arial" w:cs="Arial"/>
          <w:sz w:val="20"/>
          <w:szCs w:val="20"/>
          <w:lang w:eastAsia="sl-SI"/>
        </w:rPr>
        <w:lastRenderedPageBreak/>
        <w:t>Opomba: Naročnik lahko pred oddajo javnega naročila od ponudnika, kateremu se je odločil oddati javno naročilo zahteva, da predloži potrdila naročnikov o referencah, ki jih v razpisnem obrazcu navaja</w:t>
      </w:r>
    </w:p>
    <w:p w14:paraId="3D5CCC59" w14:textId="77777777" w:rsidR="00736A19" w:rsidRDefault="00736A19" w:rsidP="00C57F61">
      <w:pPr>
        <w:rPr>
          <w:lang w:eastAsia="sl-SI"/>
        </w:rPr>
      </w:pPr>
    </w:p>
    <w:p w14:paraId="2537CBE5" w14:textId="77777777" w:rsidR="00497419" w:rsidRDefault="00497419" w:rsidP="00C57F61">
      <w:pPr>
        <w:rPr>
          <w:lang w:eastAsia="sl-SI"/>
        </w:rPr>
      </w:pPr>
    </w:p>
    <w:p w14:paraId="01E95FF1" w14:textId="77777777" w:rsidR="00F96B81" w:rsidRDefault="00F96B81" w:rsidP="00C57F61">
      <w:pPr>
        <w:rPr>
          <w:lang w:eastAsia="sl-SI"/>
        </w:rPr>
      </w:pPr>
    </w:p>
    <w:p w14:paraId="6995868A" w14:textId="77777777" w:rsidR="00F96B81" w:rsidRDefault="00F96B81" w:rsidP="00C57F61">
      <w:pPr>
        <w:rPr>
          <w:lang w:eastAsia="sl-SI"/>
        </w:rPr>
      </w:pPr>
    </w:p>
    <w:p w14:paraId="3833BB4C" w14:textId="77777777" w:rsidR="00F96B81" w:rsidRDefault="00F96B81" w:rsidP="00C57F61">
      <w:pPr>
        <w:rPr>
          <w:lang w:eastAsia="sl-SI"/>
        </w:rPr>
      </w:pPr>
    </w:p>
    <w:p w14:paraId="62174FEA" w14:textId="77777777" w:rsidR="00F96B81" w:rsidRDefault="00F96B81" w:rsidP="00C57F61">
      <w:pPr>
        <w:rPr>
          <w:lang w:eastAsia="sl-SI"/>
        </w:rPr>
      </w:pPr>
    </w:p>
    <w:p w14:paraId="450247B5" w14:textId="77777777" w:rsidR="00F96B81" w:rsidRDefault="00F96B81" w:rsidP="00C57F61">
      <w:pPr>
        <w:rPr>
          <w:lang w:eastAsia="sl-SI"/>
        </w:rPr>
      </w:pPr>
    </w:p>
    <w:p w14:paraId="3F1B7E26" w14:textId="77777777" w:rsidR="00F96B81" w:rsidRDefault="00F96B81" w:rsidP="00C57F61">
      <w:pPr>
        <w:rPr>
          <w:lang w:eastAsia="sl-SI"/>
        </w:rPr>
      </w:pPr>
    </w:p>
    <w:p w14:paraId="0AA489B0" w14:textId="77777777" w:rsidR="00F96B81" w:rsidRDefault="00F96B81" w:rsidP="00C57F61">
      <w:pPr>
        <w:rPr>
          <w:lang w:eastAsia="sl-SI"/>
        </w:rPr>
      </w:pPr>
    </w:p>
    <w:p w14:paraId="516C610F" w14:textId="77777777" w:rsidR="00F96B81" w:rsidRDefault="00F96B81" w:rsidP="00C57F61">
      <w:pPr>
        <w:rPr>
          <w:lang w:eastAsia="sl-SI"/>
        </w:rPr>
      </w:pPr>
    </w:p>
    <w:p w14:paraId="7C8F371B" w14:textId="77777777" w:rsidR="00F96B81" w:rsidRDefault="00F96B81" w:rsidP="00C57F61">
      <w:pPr>
        <w:rPr>
          <w:lang w:eastAsia="sl-SI"/>
        </w:rPr>
      </w:pPr>
    </w:p>
    <w:p w14:paraId="0792A12C" w14:textId="77777777" w:rsidR="00F96B81" w:rsidRDefault="00F96B81" w:rsidP="00C57F61">
      <w:pPr>
        <w:rPr>
          <w:lang w:eastAsia="sl-SI"/>
        </w:rPr>
      </w:pPr>
    </w:p>
    <w:p w14:paraId="1DBF2562" w14:textId="77777777" w:rsidR="00F96B81" w:rsidRDefault="00F96B81" w:rsidP="00C57F61">
      <w:pPr>
        <w:rPr>
          <w:lang w:eastAsia="sl-SI"/>
        </w:rPr>
      </w:pPr>
    </w:p>
    <w:p w14:paraId="18C678B1" w14:textId="77777777" w:rsidR="00F96B81" w:rsidRDefault="00F96B81" w:rsidP="00C57F61">
      <w:pPr>
        <w:rPr>
          <w:lang w:eastAsia="sl-SI"/>
        </w:rPr>
      </w:pPr>
    </w:p>
    <w:p w14:paraId="4DE4EA1C" w14:textId="77777777" w:rsidR="00F96B81" w:rsidRDefault="00F96B81" w:rsidP="00C57F61">
      <w:pPr>
        <w:rPr>
          <w:lang w:eastAsia="sl-SI"/>
        </w:rPr>
      </w:pPr>
    </w:p>
    <w:p w14:paraId="3936673C" w14:textId="77777777" w:rsidR="00F96B81" w:rsidRDefault="00F96B81" w:rsidP="00C57F61">
      <w:pPr>
        <w:rPr>
          <w:lang w:eastAsia="sl-SI"/>
        </w:rPr>
      </w:pPr>
    </w:p>
    <w:p w14:paraId="1D6A2847" w14:textId="77777777" w:rsidR="00F96B81" w:rsidRDefault="00F96B81" w:rsidP="00C57F61">
      <w:pPr>
        <w:rPr>
          <w:lang w:eastAsia="sl-SI"/>
        </w:rPr>
      </w:pPr>
    </w:p>
    <w:p w14:paraId="3DCF7887" w14:textId="77777777" w:rsidR="00F96B81" w:rsidRDefault="00F96B81" w:rsidP="00C57F61">
      <w:pPr>
        <w:rPr>
          <w:lang w:eastAsia="sl-SI"/>
        </w:rPr>
      </w:pPr>
    </w:p>
    <w:p w14:paraId="177D903F" w14:textId="77777777" w:rsidR="00F96B81" w:rsidRDefault="00F96B81" w:rsidP="00C57F61">
      <w:pPr>
        <w:rPr>
          <w:lang w:eastAsia="sl-SI"/>
        </w:rPr>
      </w:pPr>
    </w:p>
    <w:p w14:paraId="5201D2D5" w14:textId="77777777" w:rsidR="00F96B81" w:rsidRDefault="00F96B81" w:rsidP="00C57F61">
      <w:pPr>
        <w:rPr>
          <w:lang w:eastAsia="sl-SI"/>
        </w:rPr>
      </w:pPr>
    </w:p>
    <w:p w14:paraId="0C0B469E" w14:textId="77777777" w:rsidR="00F96B81" w:rsidRDefault="00F96B81" w:rsidP="00C57F61">
      <w:pPr>
        <w:rPr>
          <w:lang w:eastAsia="sl-SI"/>
        </w:rPr>
      </w:pPr>
    </w:p>
    <w:p w14:paraId="618E9DA1" w14:textId="77777777" w:rsidR="00F96B81" w:rsidRDefault="00F96B81" w:rsidP="00C57F61">
      <w:pPr>
        <w:rPr>
          <w:lang w:eastAsia="sl-SI"/>
        </w:rPr>
      </w:pPr>
    </w:p>
    <w:p w14:paraId="7BC2B0F5" w14:textId="77777777" w:rsidR="00F96B81" w:rsidRDefault="00F96B81" w:rsidP="00C57F61">
      <w:pPr>
        <w:rPr>
          <w:lang w:eastAsia="sl-SI"/>
        </w:rPr>
      </w:pPr>
    </w:p>
    <w:p w14:paraId="1617629F" w14:textId="77777777" w:rsidR="00F96B81" w:rsidRDefault="00F96B81" w:rsidP="00C57F61">
      <w:pPr>
        <w:rPr>
          <w:lang w:eastAsia="sl-SI"/>
        </w:rPr>
      </w:pPr>
    </w:p>
    <w:p w14:paraId="213CC33E" w14:textId="77777777" w:rsidR="00F96B81" w:rsidRDefault="00F96B81" w:rsidP="00C57F61">
      <w:pPr>
        <w:rPr>
          <w:lang w:eastAsia="sl-SI"/>
        </w:rPr>
      </w:pPr>
    </w:p>
    <w:p w14:paraId="2A0AD469" w14:textId="77777777" w:rsidR="00F96B81" w:rsidRDefault="00F96B81" w:rsidP="00C57F61">
      <w:pPr>
        <w:rPr>
          <w:lang w:eastAsia="sl-SI"/>
        </w:rPr>
      </w:pPr>
    </w:p>
    <w:p w14:paraId="5EDCB40C" w14:textId="77777777" w:rsidR="00F96B81" w:rsidRDefault="00F96B81" w:rsidP="00C57F61">
      <w:pPr>
        <w:rPr>
          <w:lang w:eastAsia="sl-SI"/>
        </w:rPr>
      </w:pPr>
    </w:p>
    <w:p w14:paraId="551E0DDA" w14:textId="77777777" w:rsidR="00F96B81" w:rsidRDefault="00F96B81" w:rsidP="00C57F61">
      <w:pPr>
        <w:rPr>
          <w:lang w:eastAsia="sl-SI"/>
        </w:rPr>
      </w:pPr>
    </w:p>
    <w:p w14:paraId="75CB56D1" w14:textId="77777777" w:rsidR="00F96B81" w:rsidRDefault="00F96B81" w:rsidP="00C57F61">
      <w:pPr>
        <w:rPr>
          <w:lang w:eastAsia="sl-SI"/>
        </w:rPr>
      </w:pPr>
    </w:p>
    <w:p w14:paraId="4F65C2CF" w14:textId="77777777" w:rsidR="00F96B81" w:rsidRDefault="00F96B81" w:rsidP="00C57F61">
      <w:pPr>
        <w:rPr>
          <w:lang w:eastAsia="sl-SI"/>
        </w:rPr>
      </w:pPr>
    </w:p>
    <w:p w14:paraId="33C73454" w14:textId="77777777" w:rsidR="00F96B81" w:rsidRDefault="00F96B81" w:rsidP="00C57F61">
      <w:pPr>
        <w:rPr>
          <w:lang w:eastAsia="sl-SI"/>
        </w:rPr>
      </w:pPr>
    </w:p>
    <w:p w14:paraId="2C185504" w14:textId="77777777" w:rsidR="00803B9A" w:rsidRPr="00FE5027" w:rsidRDefault="00803B9A" w:rsidP="00803B9A">
      <w:pPr>
        <w:pStyle w:val="Naslov"/>
        <w:rPr>
          <w:rFonts w:ascii="Arial" w:hAnsi="Arial" w:cs="Arial"/>
        </w:rPr>
      </w:pPr>
      <w:r w:rsidRPr="008F7276">
        <w:rPr>
          <w:rFonts w:ascii="Arial" w:hAnsi="Arial" w:cs="Arial"/>
          <w:sz w:val="24"/>
          <w:szCs w:val="24"/>
        </w:rPr>
        <w:lastRenderedPageBreak/>
        <w:t xml:space="preserve">OBR </w:t>
      </w:r>
      <w:r w:rsidR="00736A19">
        <w:rPr>
          <w:rFonts w:ascii="Arial" w:hAnsi="Arial" w:cs="Arial"/>
          <w:sz w:val="24"/>
          <w:szCs w:val="24"/>
        </w:rPr>
        <w:t>10</w:t>
      </w:r>
    </w:p>
    <w:p w14:paraId="3C823665" w14:textId="77777777" w:rsidR="00803B9A" w:rsidRDefault="00803B9A" w:rsidP="00803B9A">
      <w:pPr>
        <w:pStyle w:val="Brezrazmikov"/>
        <w:jc w:val="center"/>
        <w:rPr>
          <w:rFonts w:ascii="Arial" w:hAnsi="Arial" w:cs="Arial"/>
          <w:b/>
          <w:lang w:val="sl-SI" w:eastAsia="sl-SI"/>
        </w:rPr>
      </w:pPr>
    </w:p>
    <w:p w14:paraId="6A6DA684" w14:textId="77777777" w:rsidR="001F2518" w:rsidRDefault="001F2518" w:rsidP="001F2518">
      <w:pPr>
        <w:suppressAutoHyphens/>
        <w:autoSpaceDE w:val="0"/>
        <w:autoSpaceDN w:val="0"/>
        <w:spacing w:after="0" w:line="240" w:lineRule="auto"/>
        <w:jc w:val="center"/>
        <w:textAlignment w:val="baseline"/>
        <w:rPr>
          <w:rFonts w:ascii="Arial" w:eastAsia="Times New Roman" w:hAnsi="Arial" w:cs="Arial"/>
          <w:b/>
          <w:bCs/>
          <w:kern w:val="3"/>
          <w:sz w:val="22"/>
          <w:szCs w:val="22"/>
          <w:lang w:eastAsia="zh-CN"/>
        </w:rPr>
      </w:pPr>
    </w:p>
    <w:p w14:paraId="0B9A1064" w14:textId="77777777" w:rsidR="001F2518" w:rsidRPr="001F2518" w:rsidRDefault="001F2518" w:rsidP="001F2518">
      <w:pPr>
        <w:suppressAutoHyphens/>
        <w:autoSpaceDE w:val="0"/>
        <w:autoSpaceDN w:val="0"/>
        <w:spacing w:after="0" w:line="240" w:lineRule="auto"/>
        <w:jc w:val="center"/>
        <w:textAlignment w:val="baseline"/>
        <w:rPr>
          <w:rFonts w:ascii="Times New Roman" w:eastAsia="Times New Roman" w:hAnsi="Times New Roman" w:cs="Times New Roman"/>
          <w:kern w:val="3"/>
          <w:szCs w:val="20"/>
          <w:lang w:eastAsia="zh-CN"/>
        </w:rPr>
      </w:pPr>
      <w:r w:rsidRPr="001F2518">
        <w:rPr>
          <w:rFonts w:ascii="Arial" w:eastAsia="Times New Roman" w:hAnsi="Arial" w:cs="Arial"/>
          <w:b/>
          <w:bCs/>
          <w:kern w:val="3"/>
          <w:sz w:val="22"/>
          <w:szCs w:val="22"/>
          <w:lang w:eastAsia="zh-CN"/>
        </w:rPr>
        <w:t>IZJAVA PONUDNIKA oz. POSLOVODEČEGA, DA NE NASTOPA S PODIZVAJALCI</w:t>
      </w:r>
    </w:p>
    <w:p w14:paraId="3073782A" w14:textId="77777777" w:rsidR="001F2518" w:rsidRPr="001F2518" w:rsidRDefault="001F2518" w:rsidP="001F2518">
      <w:pPr>
        <w:suppressAutoHyphens/>
        <w:autoSpaceDE w:val="0"/>
        <w:autoSpaceDN w:val="0"/>
        <w:spacing w:after="0" w:line="240" w:lineRule="auto"/>
        <w:jc w:val="center"/>
        <w:textAlignment w:val="baseline"/>
        <w:rPr>
          <w:rFonts w:ascii="Arial" w:eastAsia="Times New Roman" w:hAnsi="Arial" w:cs="Arial"/>
          <w:b/>
          <w:bCs/>
          <w:kern w:val="3"/>
          <w:sz w:val="22"/>
          <w:szCs w:val="22"/>
          <w:lang w:eastAsia="zh-CN"/>
        </w:rPr>
      </w:pPr>
    </w:p>
    <w:p w14:paraId="58D5A0B3" w14:textId="77777777" w:rsidR="001F2518" w:rsidRPr="001F2518" w:rsidRDefault="001F2518" w:rsidP="001F2518">
      <w:pPr>
        <w:suppressAutoHyphens/>
        <w:autoSpaceDE w:val="0"/>
        <w:autoSpaceDN w:val="0"/>
        <w:spacing w:after="0" w:line="240" w:lineRule="auto"/>
        <w:jc w:val="center"/>
        <w:textAlignment w:val="baseline"/>
        <w:rPr>
          <w:rFonts w:ascii="Arial" w:eastAsia="Times New Roman" w:hAnsi="Arial" w:cs="Arial"/>
          <w:b/>
          <w:bCs/>
          <w:kern w:val="3"/>
          <w:sz w:val="22"/>
          <w:szCs w:val="22"/>
          <w:lang w:eastAsia="zh-CN"/>
        </w:rPr>
      </w:pPr>
    </w:p>
    <w:p w14:paraId="1682CAC5" w14:textId="77777777" w:rsidR="001F2518" w:rsidRPr="001F2518" w:rsidRDefault="001F2518" w:rsidP="001F2518">
      <w:pPr>
        <w:suppressAutoHyphens/>
        <w:autoSpaceDE w:val="0"/>
        <w:autoSpaceDN w:val="0"/>
        <w:spacing w:after="0" w:line="240" w:lineRule="auto"/>
        <w:jc w:val="center"/>
        <w:textAlignment w:val="baseline"/>
        <w:rPr>
          <w:rFonts w:ascii="Arial" w:eastAsia="Times New Roman" w:hAnsi="Arial" w:cs="Arial"/>
          <w:b/>
          <w:bCs/>
          <w:kern w:val="3"/>
          <w:sz w:val="22"/>
          <w:szCs w:val="22"/>
          <w:lang w:eastAsia="zh-CN"/>
        </w:rPr>
      </w:pPr>
    </w:p>
    <w:p w14:paraId="32A9B5F1" w14:textId="77777777" w:rsidR="001F2518" w:rsidRPr="001F2518" w:rsidRDefault="001F2518" w:rsidP="001F2518">
      <w:pPr>
        <w:suppressAutoHyphens/>
        <w:autoSpaceDE w:val="0"/>
        <w:autoSpaceDN w:val="0"/>
        <w:spacing w:after="0" w:line="240" w:lineRule="auto"/>
        <w:jc w:val="center"/>
        <w:textAlignment w:val="baseline"/>
        <w:rPr>
          <w:rFonts w:ascii="Arial" w:eastAsia="Times New Roman" w:hAnsi="Arial" w:cs="Arial"/>
          <w:b/>
          <w:bCs/>
          <w:kern w:val="3"/>
          <w:sz w:val="22"/>
          <w:szCs w:val="22"/>
          <w:lang w:eastAsia="zh-CN"/>
        </w:rPr>
      </w:pPr>
    </w:p>
    <w:p w14:paraId="33B5B83E" w14:textId="77777777" w:rsidR="001F2518" w:rsidRPr="001F2518" w:rsidRDefault="001F2518" w:rsidP="001F2518">
      <w:pPr>
        <w:suppressAutoHyphens/>
        <w:autoSpaceDN w:val="0"/>
        <w:spacing w:after="0" w:line="240" w:lineRule="auto"/>
        <w:jc w:val="both"/>
        <w:textAlignment w:val="baseline"/>
        <w:rPr>
          <w:rFonts w:ascii="Arial" w:eastAsia="Times New Roman" w:hAnsi="Arial" w:cs="Arial"/>
          <w:kern w:val="3"/>
          <w:sz w:val="20"/>
          <w:szCs w:val="20"/>
          <w:lang w:eastAsia="zh-CN"/>
        </w:rPr>
      </w:pPr>
      <w:r w:rsidRPr="001F2518">
        <w:rPr>
          <w:rFonts w:ascii="Arial" w:eastAsia="Times New Roman" w:hAnsi="Arial" w:cs="Arial"/>
          <w:b/>
          <w:bCs/>
          <w:kern w:val="3"/>
          <w:sz w:val="22"/>
          <w:szCs w:val="22"/>
          <w:lang w:eastAsia="zh-CN"/>
        </w:rPr>
        <w:t>PONUDNIK</w:t>
      </w:r>
      <w:r w:rsidRPr="001F2518">
        <w:rPr>
          <w:rFonts w:ascii="Arial" w:eastAsia="Times New Roman" w:hAnsi="Arial" w:cs="Arial"/>
          <w:b/>
          <w:kern w:val="3"/>
          <w:sz w:val="22"/>
          <w:szCs w:val="22"/>
          <w:lang w:eastAsia="zh-CN"/>
        </w:rPr>
        <w:t xml:space="preserve"> oz. POSLOVODEČI (v primeru skupnega nastopa):</w:t>
      </w:r>
    </w:p>
    <w:p w14:paraId="5D69E642" w14:textId="77777777" w:rsidR="001F2518" w:rsidRPr="001F2518" w:rsidRDefault="001F2518" w:rsidP="001F2518">
      <w:pPr>
        <w:suppressAutoHyphens/>
        <w:autoSpaceDE w:val="0"/>
        <w:autoSpaceDN w:val="0"/>
        <w:spacing w:after="0" w:line="240" w:lineRule="auto"/>
        <w:jc w:val="center"/>
        <w:textAlignment w:val="baseline"/>
        <w:rPr>
          <w:rFonts w:ascii="Arial" w:eastAsia="Times New Roman" w:hAnsi="Arial" w:cs="Arial"/>
          <w:b/>
          <w:bCs/>
          <w:kern w:val="3"/>
          <w:sz w:val="22"/>
          <w:szCs w:val="22"/>
          <w:lang w:eastAsia="zh-CN"/>
        </w:rPr>
      </w:pPr>
    </w:p>
    <w:p w14:paraId="42B3539C" w14:textId="77777777" w:rsidR="001F2518" w:rsidRPr="001F2518" w:rsidRDefault="001F2518" w:rsidP="001F2518">
      <w:pPr>
        <w:suppressAutoHyphens/>
        <w:autoSpaceDE w:val="0"/>
        <w:autoSpaceDN w:val="0"/>
        <w:spacing w:after="0" w:line="240" w:lineRule="auto"/>
        <w:textAlignment w:val="baseline"/>
        <w:rPr>
          <w:rFonts w:ascii="Times New Roman" w:eastAsia="Times New Roman" w:hAnsi="Times New Roman" w:cs="Times New Roman"/>
          <w:kern w:val="3"/>
          <w:szCs w:val="20"/>
          <w:lang w:eastAsia="zh-CN"/>
        </w:rPr>
      </w:pPr>
      <w:r w:rsidRPr="001F2518">
        <w:rPr>
          <w:rFonts w:ascii="Arial" w:eastAsia="Times New Roman" w:hAnsi="Arial" w:cs="Arial"/>
          <w:kern w:val="3"/>
          <w:sz w:val="22"/>
          <w:szCs w:val="22"/>
          <w:lang w:eastAsia="zh-CN"/>
        </w:rPr>
        <w:t>__________________________________________________________________________</w:t>
      </w:r>
    </w:p>
    <w:p w14:paraId="749B5525" w14:textId="77777777" w:rsidR="001F2518" w:rsidRPr="001F2518" w:rsidRDefault="001F2518" w:rsidP="001F2518">
      <w:pPr>
        <w:suppressAutoHyphens/>
        <w:autoSpaceDE w:val="0"/>
        <w:autoSpaceDN w:val="0"/>
        <w:spacing w:after="0" w:line="240" w:lineRule="auto"/>
        <w:textAlignment w:val="baseline"/>
        <w:rPr>
          <w:rFonts w:ascii="Arial" w:eastAsia="Times New Roman" w:hAnsi="Arial" w:cs="Arial"/>
          <w:kern w:val="3"/>
          <w:sz w:val="22"/>
          <w:szCs w:val="22"/>
          <w:lang w:eastAsia="zh-CN"/>
        </w:rPr>
      </w:pPr>
    </w:p>
    <w:p w14:paraId="061E659B" w14:textId="77777777" w:rsidR="001F2518" w:rsidRPr="001F2518" w:rsidRDefault="001F2518" w:rsidP="001F2518">
      <w:pPr>
        <w:suppressAutoHyphens/>
        <w:autoSpaceDE w:val="0"/>
        <w:autoSpaceDN w:val="0"/>
        <w:spacing w:after="0" w:line="240" w:lineRule="auto"/>
        <w:textAlignment w:val="baseline"/>
        <w:rPr>
          <w:rFonts w:ascii="Arial" w:eastAsia="Times New Roman" w:hAnsi="Arial" w:cs="Arial"/>
          <w:kern w:val="3"/>
          <w:sz w:val="22"/>
          <w:szCs w:val="22"/>
          <w:lang w:eastAsia="zh-CN"/>
        </w:rPr>
      </w:pPr>
    </w:p>
    <w:p w14:paraId="572C93D8" w14:textId="77777777" w:rsidR="001F2518" w:rsidRPr="001F2518" w:rsidRDefault="001F2518" w:rsidP="001F2518">
      <w:pPr>
        <w:suppressAutoHyphens/>
        <w:autoSpaceDE w:val="0"/>
        <w:autoSpaceDN w:val="0"/>
        <w:spacing w:after="0" w:line="240" w:lineRule="auto"/>
        <w:textAlignment w:val="baseline"/>
        <w:rPr>
          <w:rFonts w:ascii="Arial" w:eastAsia="Times New Roman" w:hAnsi="Arial" w:cs="Arial"/>
          <w:kern w:val="3"/>
          <w:sz w:val="22"/>
          <w:szCs w:val="22"/>
          <w:lang w:eastAsia="zh-CN"/>
        </w:rPr>
      </w:pPr>
    </w:p>
    <w:p w14:paraId="6430A992" w14:textId="77777777" w:rsidR="001F2518" w:rsidRPr="001F2518" w:rsidRDefault="001F2518" w:rsidP="001F2518">
      <w:pPr>
        <w:suppressAutoHyphens/>
        <w:autoSpaceDE w:val="0"/>
        <w:autoSpaceDN w:val="0"/>
        <w:spacing w:after="0" w:line="240" w:lineRule="auto"/>
        <w:textAlignment w:val="baseline"/>
        <w:rPr>
          <w:rFonts w:ascii="Arial" w:eastAsia="Times New Roman" w:hAnsi="Arial" w:cs="Arial"/>
          <w:kern w:val="3"/>
          <w:sz w:val="22"/>
          <w:szCs w:val="22"/>
          <w:lang w:eastAsia="zh-CN"/>
        </w:rPr>
      </w:pPr>
    </w:p>
    <w:p w14:paraId="39E639A7" w14:textId="77777777" w:rsidR="001F2518" w:rsidRPr="00E036A7" w:rsidRDefault="001F2518" w:rsidP="001F2518">
      <w:pPr>
        <w:suppressAutoHyphens/>
        <w:autoSpaceDE w:val="0"/>
        <w:autoSpaceDN w:val="0"/>
        <w:spacing w:after="0" w:line="360" w:lineRule="auto"/>
        <w:jc w:val="both"/>
        <w:textAlignment w:val="baseline"/>
        <w:rPr>
          <w:rFonts w:ascii="Arial" w:eastAsia="Times New Roman" w:hAnsi="Arial" w:cs="Times New Roman"/>
          <w:b/>
          <w:bCs/>
          <w:iCs/>
          <w:kern w:val="3"/>
          <w:sz w:val="20"/>
          <w:szCs w:val="20"/>
          <w:highlight w:val="yellow"/>
          <w:lang w:eastAsia="zh-CN"/>
        </w:rPr>
      </w:pPr>
      <w:r w:rsidRPr="00E036A7">
        <w:rPr>
          <w:rFonts w:ascii="Arial" w:eastAsia="Times New Roman" w:hAnsi="Arial" w:cs="Arial"/>
          <w:kern w:val="3"/>
          <w:sz w:val="20"/>
          <w:szCs w:val="20"/>
          <w:lang w:eastAsia="zh-CN"/>
        </w:rPr>
        <w:t xml:space="preserve">V zvezi z javnim naročilom </w:t>
      </w:r>
      <w:r w:rsidRPr="00E036A7">
        <w:rPr>
          <w:rFonts w:ascii="Arial" w:eastAsia="Times New Roman" w:hAnsi="Arial" w:cs="Times New Roman"/>
          <w:b/>
          <w:kern w:val="3"/>
          <w:sz w:val="20"/>
          <w:szCs w:val="20"/>
          <w:lang w:eastAsia="zh-CN"/>
        </w:rPr>
        <w:t>»</w:t>
      </w:r>
      <w:r w:rsidR="00226B05" w:rsidRPr="00E036A7">
        <w:rPr>
          <w:rFonts w:ascii="Arial" w:hAnsi="Arial"/>
          <w:b/>
          <w:bCs/>
          <w:sz w:val="20"/>
          <w:szCs w:val="20"/>
        </w:rPr>
        <w:t>Izdelava projektne dokumentacije za Kampus Vrazov trg KVT II</w:t>
      </w:r>
      <w:r w:rsidRPr="00E036A7">
        <w:rPr>
          <w:rFonts w:ascii="Arial" w:eastAsia="Times New Roman" w:hAnsi="Arial" w:cs="Arial"/>
          <w:b/>
          <w:bCs/>
          <w:iCs/>
          <w:kern w:val="3"/>
          <w:sz w:val="20"/>
          <w:szCs w:val="20"/>
          <w:lang w:eastAsia="zh-CN"/>
        </w:rPr>
        <w:t xml:space="preserve">« </w:t>
      </w:r>
      <w:r w:rsidRPr="00E036A7">
        <w:rPr>
          <w:rFonts w:ascii="Arial" w:eastAsia="Times New Roman" w:hAnsi="Arial" w:cs="Arial"/>
          <w:kern w:val="3"/>
          <w:sz w:val="20"/>
          <w:szCs w:val="20"/>
          <w:lang w:eastAsia="zh-CN"/>
        </w:rPr>
        <w:t>po odprtem postopku, objavljenim na Portalu javnih naročil dne _________ 2024 pod številko objave JN _________</w:t>
      </w:r>
    </w:p>
    <w:p w14:paraId="503E9FEC" w14:textId="77777777" w:rsidR="001F2518" w:rsidRPr="00E036A7" w:rsidRDefault="001F2518" w:rsidP="001F251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p>
    <w:p w14:paraId="0D89FBED" w14:textId="77777777" w:rsidR="001F2518" w:rsidRPr="00E036A7" w:rsidRDefault="001F2518" w:rsidP="001F251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p>
    <w:p w14:paraId="019268C0" w14:textId="77777777" w:rsidR="001F2518" w:rsidRPr="00E036A7" w:rsidRDefault="001F2518" w:rsidP="001F251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p>
    <w:p w14:paraId="68C94352" w14:textId="77777777" w:rsidR="001F2518" w:rsidRPr="00E036A7" w:rsidRDefault="001F2518" w:rsidP="001F251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p>
    <w:p w14:paraId="0C289C20" w14:textId="77777777" w:rsidR="001F2518" w:rsidRPr="00E036A7" w:rsidRDefault="001F2518" w:rsidP="001F2518">
      <w:pPr>
        <w:suppressAutoHyphens/>
        <w:autoSpaceDE w:val="0"/>
        <w:autoSpaceDN w:val="0"/>
        <w:spacing w:after="0" w:line="240" w:lineRule="auto"/>
        <w:jc w:val="center"/>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b/>
          <w:kern w:val="3"/>
          <w:sz w:val="20"/>
          <w:szCs w:val="20"/>
          <w:lang w:eastAsia="zh-CN"/>
        </w:rPr>
        <w:t>i z j a v l j a m o ,</w:t>
      </w:r>
    </w:p>
    <w:p w14:paraId="0CFA35D2" w14:textId="77777777" w:rsidR="001F2518" w:rsidRPr="00E036A7" w:rsidRDefault="001F2518" w:rsidP="001F2518">
      <w:pPr>
        <w:suppressAutoHyphens/>
        <w:autoSpaceDE w:val="0"/>
        <w:autoSpaceDN w:val="0"/>
        <w:spacing w:after="0" w:line="240" w:lineRule="auto"/>
        <w:jc w:val="center"/>
        <w:textAlignment w:val="baseline"/>
        <w:rPr>
          <w:rFonts w:ascii="Arial" w:eastAsia="Times New Roman" w:hAnsi="Arial" w:cs="Arial"/>
          <w:kern w:val="3"/>
          <w:sz w:val="20"/>
          <w:szCs w:val="20"/>
          <w:lang w:eastAsia="zh-CN"/>
        </w:rPr>
      </w:pPr>
    </w:p>
    <w:p w14:paraId="75EF639F" w14:textId="77777777" w:rsidR="001F2518" w:rsidRPr="00E036A7" w:rsidRDefault="001F2518" w:rsidP="001F2518">
      <w:pPr>
        <w:suppressAutoHyphens/>
        <w:autoSpaceDE w:val="0"/>
        <w:autoSpaceDN w:val="0"/>
        <w:spacing w:after="0" w:line="240" w:lineRule="auto"/>
        <w:jc w:val="center"/>
        <w:textAlignment w:val="baseline"/>
        <w:rPr>
          <w:rFonts w:ascii="Arial" w:eastAsia="Times New Roman" w:hAnsi="Arial" w:cs="Arial"/>
          <w:kern w:val="3"/>
          <w:sz w:val="20"/>
          <w:szCs w:val="20"/>
          <w:lang w:eastAsia="zh-CN"/>
        </w:rPr>
      </w:pPr>
    </w:p>
    <w:p w14:paraId="7BCDBCA6" w14:textId="77777777" w:rsidR="001F2518" w:rsidRPr="00E036A7" w:rsidRDefault="001F2518" w:rsidP="001F251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p>
    <w:p w14:paraId="1ECB301B" w14:textId="77777777" w:rsidR="001F2518" w:rsidRPr="00E036A7" w:rsidRDefault="001F2518" w:rsidP="001F2518">
      <w:pPr>
        <w:suppressAutoHyphens/>
        <w:autoSpaceDE w:val="0"/>
        <w:autoSpaceDN w:val="0"/>
        <w:spacing w:after="0" w:line="240" w:lineRule="auto"/>
        <w:jc w:val="both"/>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 xml:space="preserve">da </w:t>
      </w:r>
      <w:r w:rsidRPr="00E036A7">
        <w:rPr>
          <w:rFonts w:ascii="Arial" w:eastAsia="Times New Roman" w:hAnsi="Arial" w:cs="Arial"/>
          <w:b/>
          <w:bCs/>
          <w:kern w:val="3"/>
          <w:sz w:val="20"/>
          <w:szCs w:val="20"/>
          <w:lang w:eastAsia="zh-CN"/>
        </w:rPr>
        <w:t>ne nastopamo s podizvajalci</w:t>
      </w:r>
      <w:r w:rsidRPr="00E036A7">
        <w:rPr>
          <w:rFonts w:ascii="Arial" w:eastAsia="Times New Roman" w:hAnsi="Arial" w:cs="Arial"/>
          <w:kern w:val="3"/>
          <w:sz w:val="20"/>
          <w:szCs w:val="20"/>
          <w:lang w:eastAsia="zh-CN"/>
        </w:rPr>
        <w:t>.</w:t>
      </w:r>
    </w:p>
    <w:p w14:paraId="740142C3" w14:textId="77777777" w:rsidR="001F2518" w:rsidRPr="00E036A7" w:rsidRDefault="001F2518" w:rsidP="001F251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6F6B3390" w14:textId="77777777" w:rsidR="001F2518" w:rsidRPr="00E036A7" w:rsidRDefault="001F2518" w:rsidP="001F251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7EA61DE9" w14:textId="77777777" w:rsidR="001F2518" w:rsidRPr="00E036A7" w:rsidRDefault="001F2518" w:rsidP="001F251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45D66490" w14:textId="77777777" w:rsidR="001F2518" w:rsidRPr="00E036A7" w:rsidRDefault="001F2518" w:rsidP="001F251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4CDCB7F6" w14:textId="77777777" w:rsidR="001F2518" w:rsidRPr="00E036A7" w:rsidRDefault="001F2518" w:rsidP="001F251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4A8A356E" w14:textId="77777777" w:rsidR="001F2518" w:rsidRPr="00E036A7" w:rsidRDefault="001F2518" w:rsidP="001F2518">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Datum:</w:t>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t>Podpis:</w:t>
      </w:r>
    </w:p>
    <w:p w14:paraId="3330875E" w14:textId="77777777" w:rsidR="001F2518" w:rsidRPr="00E036A7" w:rsidRDefault="001F2518" w:rsidP="001F251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67C5E2C9" w14:textId="77777777" w:rsidR="001F2518" w:rsidRPr="00E036A7" w:rsidRDefault="001F2518" w:rsidP="001F2518">
      <w:pPr>
        <w:suppressAutoHyphens/>
        <w:autoSpaceDN w:val="0"/>
        <w:spacing w:after="0" w:line="240" w:lineRule="auto"/>
        <w:textAlignment w:val="baseline"/>
        <w:rPr>
          <w:rFonts w:ascii="Arial" w:eastAsia="Times New Roman" w:hAnsi="Arial" w:cs="Arial"/>
          <w:kern w:val="3"/>
          <w:sz w:val="20"/>
          <w:szCs w:val="20"/>
          <w:lang w:eastAsia="zh-CN"/>
        </w:rPr>
      </w:pPr>
      <w:r w:rsidRPr="00E036A7">
        <w:rPr>
          <w:rFonts w:ascii="Arial" w:eastAsia="Times New Roman" w:hAnsi="Arial" w:cs="Arial"/>
          <w:kern w:val="3"/>
          <w:sz w:val="20"/>
          <w:szCs w:val="20"/>
          <w:lang w:eastAsia="zh-CN"/>
        </w:rPr>
        <w:t>_________________</w:t>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t>___________________</w:t>
      </w:r>
    </w:p>
    <w:p w14:paraId="2D9A175B" w14:textId="77777777" w:rsidR="001F2518" w:rsidRPr="00E036A7" w:rsidRDefault="001F2518" w:rsidP="001F251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0B7ECBD6" w14:textId="77777777" w:rsidR="001F2518" w:rsidRPr="001F2518" w:rsidRDefault="001F2518" w:rsidP="001F2518">
      <w:pPr>
        <w:suppressAutoHyphens/>
        <w:autoSpaceDE w:val="0"/>
        <w:autoSpaceDN w:val="0"/>
        <w:spacing w:after="0" w:line="240" w:lineRule="auto"/>
        <w:textAlignment w:val="baseline"/>
        <w:rPr>
          <w:rFonts w:ascii="Arial" w:eastAsia="Times New Roman" w:hAnsi="Arial" w:cs="Arial"/>
          <w:kern w:val="3"/>
          <w:sz w:val="22"/>
          <w:szCs w:val="22"/>
          <w:lang w:eastAsia="zh-CN"/>
        </w:rPr>
      </w:pPr>
    </w:p>
    <w:p w14:paraId="1A5E990D" w14:textId="77777777" w:rsidR="001F2518" w:rsidRPr="001F2518" w:rsidRDefault="001F2518" w:rsidP="001F2518">
      <w:pPr>
        <w:suppressAutoHyphens/>
        <w:autoSpaceDN w:val="0"/>
        <w:spacing w:after="0" w:line="240" w:lineRule="auto"/>
        <w:textAlignment w:val="baseline"/>
        <w:rPr>
          <w:rFonts w:ascii="Arial" w:eastAsia="Times New Roman" w:hAnsi="Arial" w:cs="Arial"/>
          <w:color w:val="000000"/>
          <w:kern w:val="3"/>
          <w:sz w:val="20"/>
          <w:szCs w:val="20"/>
          <w:lang w:eastAsia="zh-CN"/>
        </w:rPr>
      </w:pPr>
    </w:p>
    <w:p w14:paraId="3A224610" w14:textId="77777777" w:rsidR="001F2518" w:rsidRPr="001F2518" w:rsidRDefault="001F2518" w:rsidP="001F2518">
      <w:pPr>
        <w:suppressAutoHyphens/>
        <w:autoSpaceDN w:val="0"/>
        <w:spacing w:after="0" w:line="240" w:lineRule="auto"/>
        <w:textAlignment w:val="baseline"/>
        <w:rPr>
          <w:rFonts w:ascii="Arial" w:eastAsia="Times New Roman" w:hAnsi="Arial" w:cs="Arial"/>
          <w:color w:val="000000"/>
          <w:kern w:val="3"/>
          <w:sz w:val="20"/>
          <w:szCs w:val="20"/>
          <w:lang w:eastAsia="zh-CN"/>
        </w:rPr>
      </w:pPr>
    </w:p>
    <w:p w14:paraId="4FE6B272" w14:textId="77777777" w:rsidR="001F2518" w:rsidRPr="001F2518" w:rsidRDefault="001F2518" w:rsidP="001F2518">
      <w:pPr>
        <w:suppressAutoHyphens/>
        <w:autoSpaceDN w:val="0"/>
        <w:spacing w:after="0" w:line="240" w:lineRule="auto"/>
        <w:textAlignment w:val="baseline"/>
        <w:rPr>
          <w:rFonts w:ascii="Arial" w:eastAsia="Times New Roman" w:hAnsi="Arial" w:cs="Arial"/>
          <w:color w:val="000000"/>
          <w:kern w:val="3"/>
          <w:sz w:val="20"/>
          <w:szCs w:val="20"/>
          <w:lang w:eastAsia="zh-CN"/>
        </w:rPr>
      </w:pPr>
    </w:p>
    <w:p w14:paraId="6058A910" w14:textId="77777777" w:rsidR="001F2518" w:rsidRPr="001F2518" w:rsidRDefault="001F2518" w:rsidP="001F2518">
      <w:pPr>
        <w:suppressAutoHyphens/>
        <w:autoSpaceDN w:val="0"/>
        <w:spacing w:after="0" w:line="240" w:lineRule="auto"/>
        <w:textAlignment w:val="baseline"/>
        <w:rPr>
          <w:rFonts w:ascii="Arial" w:eastAsia="Times New Roman" w:hAnsi="Arial" w:cs="Arial"/>
          <w:color w:val="000000"/>
          <w:kern w:val="3"/>
          <w:sz w:val="20"/>
          <w:szCs w:val="20"/>
          <w:lang w:eastAsia="zh-CN"/>
        </w:rPr>
      </w:pPr>
    </w:p>
    <w:p w14:paraId="445AA8FF" w14:textId="77777777" w:rsidR="00803B9A" w:rsidRDefault="00803B9A" w:rsidP="006F0C4A">
      <w:pPr>
        <w:pStyle w:val="Naslov"/>
        <w:rPr>
          <w:rFonts w:ascii="Arial" w:hAnsi="Arial" w:cs="Arial"/>
          <w:sz w:val="24"/>
          <w:szCs w:val="24"/>
        </w:rPr>
      </w:pPr>
    </w:p>
    <w:p w14:paraId="651224D6" w14:textId="77777777" w:rsidR="00803B9A" w:rsidRDefault="00803B9A" w:rsidP="006F0C4A">
      <w:pPr>
        <w:pStyle w:val="Naslov"/>
        <w:rPr>
          <w:rFonts w:ascii="Arial" w:hAnsi="Arial" w:cs="Arial"/>
          <w:sz w:val="24"/>
          <w:szCs w:val="24"/>
        </w:rPr>
      </w:pPr>
    </w:p>
    <w:p w14:paraId="041C1CA8" w14:textId="77777777" w:rsidR="00226B05" w:rsidRDefault="00226B05" w:rsidP="00226B05">
      <w:pPr>
        <w:rPr>
          <w:lang w:eastAsia="sl-SI"/>
        </w:rPr>
      </w:pPr>
    </w:p>
    <w:p w14:paraId="4584169F" w14:textId="77777777" w:rsidR="00226B05" w:rsidRDefault="00226B05" w:rsidP="00226B05">
      <w:pPr>
        <w:rPr>
          <w:lang w:eastAsia="sl-SI"/>
        </w:rPr>
      </w:pPr>
    </w:p>
    <w:p w14:paraId="7764B770" w14:textId="77777777" w:rsidR="00226B05" w:rsidRDefault="00226B05" w:rsidP="00226B05">
      <w:pPr>
        <w:rPr>
          <w:lang w:eastAsia="sl-SI"/>
        </w:rPr>
      </w:pPr>
    </w:p>
    <w:p w14:paraId="6DDE302E" w14:textId="77777777" w:rsidR="00226B05" w:rsidRDefault="00226B05" w:rsidP="00226B05">
      <w:pPr>
        <w:rPr>
          <w:lang w:eastAsia="sl-SI"/>
        </w:rPr>
      </w:pPr>
    </w:p>
    <w:p w14:paraId="7FEB5582" w14:textId="77777777" w:rsidR="00226B05" w:rsidRDefault="00226B05" w:rsidP="00226B05">
      <w:pPr>
        <w:rPr>
          <w:lang w:eastAsia="sl-SI"/>
        </w:rPr>
      </w:pPr>
    </w:p>
    <w:p w14:paraId="023C65B9" w14:textId="77777777" w:rsidR="008E1584" w:rsidRDefault="008E1584" w:rsidP="00226B05">
      <w:pPr>
        <w:rPr>
          <w:lang w:eastAsia="sl-SI"/>
        </w:rPr>
      </w:pPr>
    </w:p>
    <w:p w14:paraId="621729AB" w14:textId="77777777" w:rsidR="00E036A7" w:rsidRDefault="00E036A7" w:rsidP="00226B05">
      <w:pPr>
        <w:rPr>
          <w:lang w:eastAsia="sl-SI"/>
        </w:rPr>
      </w:pPr>
    </w:p>
    <w:p w14:paraId="2DA67F8F" w14:textId="77777777" w:rsidR="00BD2028" w:rsidRPr="00BD2028" w:rsidRDefault="00BD2028" w:rsidP="00226B05">
      <w:pPr>
        <w:rPr>
          <w:rFonts w:ascii="Arial" w:hAnsi="Arial" w:cs="Arial"/>
          <w:b/>
          <w:bCs/>
          <w:lang w:eastAsia="sl-SI"/>
        </w:rPr>
      </w:pPr>
      <w:r w:rsidRPr="00BD2028">
        <w:rPr>
          <w:rFonts w:ascii="Arial" w:hAnsi="Arial" w:cs="Arial"/>
          <w:b/>
          <w:bCs/>
          <w:lang w:eastAsia="sl-SI"/>
        </w:rPr>
        <w:lastRenderedPageBreak/>
        <w:t>OBR 11</w:t>
      </w:r>
    </w:p>
    <w:tbl>
      <w:tblPr>
        <w:tblW w:w="10732" w:type="dxa"/>
        <w:tblInd w:w="-70" w:type="dxa"/>
        <w:tblLayout w:type="fixed"/>
        <w:tblCellMar>
          <w:left w:w="10" w:type="dxa"/>
          <w:right w:w="10" w:type="dxa"/>
        </w:tblCellMar>
        <w:tblLook w:val="0000" w:firstRow="0" w:lastRow="0" w:firstColumn="0" w:lastColumn="0" w:noHBand="0" w:noVBand="0"/>
      </w:tblPr>
      <w:tblGrid>
        <w:gridCol w:w="213"/>
        <w:gridCol w:w="10519"/>
      </w:tblGrid>
      <w:tr w:rsidR="00BD2028" w:rsidRPr="00BD2028" w14:paraId="7669268D" w14:textId="77777777" w:rsidTr="00BC1417">
        <w:trPr>
          <w:trHeight w:val="274"/>
        </w:trPr>
        <w:tc>
          <w:tcPr>
            <w:tcW w:w="213" w:type="dxa"/>
            <w:shd w:val="clear" w:color="auto" w:fill="auto"/>
            <w:tcMar>
              <w:top w:w="0" w:type="dxa"/>
              <w:left w:w="70" w:type="dxa"/>
              <w:bottom w:w="0" w:type="dxa"/>
              <w:right w:w="70" w:type="dxa"/>
            </w:tcMar>
            <w:vAlign w:val="bottom"/>
          </w:tcPr>
          <w:p w14:paraId="677853C8" w14:textId="77777777" w:rsidR="00BD2028" w:rsidRPr="00BD2028" w:rsidRDefault="00BD2028" w:rsidP="00BD2028">
            <w:pPr>
              <w:suppressAutoHyphens/>
              <w:autoSpaceDN w:val="0"/>
              <w:snapToGrid w:val="0"/>
              <w:spacing w:after="0" w:line="240" w:lineRule="auto"/>
              <w:jc w:val="center"/>
              <w:textAlignment w:val="baseline"/>
              <w:rPr>
                <w:rFonts w:ascii="Arial" w:eastAsia="Times New Roman" w:hAnsi="Arial" w:cs="Arial"/>
                <w:color w:val="000000"/>
                <w:kern w:val="3"/>
                <w:sz w:val="22"/>
                <w:szCs w:val="22"/>
                <w:lang w:eastAsia="zh-CN"/>
              </w:rPr>
            </w:pPr>
          </w:p>
        </w:tc>
        <w:tc>
          <w:tcPr>
            <w:tcW w:w="10519" w:type="dxa"/>
            <w:shd w:val="clear" w:color="auto" w:fill="auto"/>
            <w:tcMar>
              <w:top w:w="0" w:type="dxa"/>
              <w:left w:w="70" w:type="dxa"/>
              <w:bottom w:w="0" w:type="dxa"/>
              <w:right w:w="70" w:type="dxa"/>
            </w:tcMar>
            <w:vAlign w:val="bottom"/>
          </w:tcPr>
          <w:p w14:paraId="0E3320C3" w14:textId="77777777" w:rsidR="00BD2028" w:rsidRPr="00BD2028" w:rsidRDefault="00BD2028" w:rsidP="00BD2028">
            <w:pPr>
              <w:suppressAutoHyphens/>
              <w:autoSpaceDE w:val="0"/>
              <w:autoSpaceDN w:val="0"/>
              <w:snapToGrid w:val="0"/>
              <w:spacing w:after="0" w:line="240" w:lineRule="auto"/>
              <w:jc w:val="center"/>
              <w:textAlignment w:val="baseline"/>
              <w:rPr>
                <w:rFonts w:ascii="Arial" w:eastAsia="Times New Roman" w:hAnsi="Arial" w:cs="Arial"/>
                <w:b/>
                <w:bCs/>
                <w:kern w:val="3"/>
                <w:sz w:val="22"/>
                <w:szCs w:val="22"/>
                <w:lang w:eastAsia="zh-CN"/>
              </w:rPr>
            </w:pPr>
          </w:p>
          <w:p w14:paraId="5A7C8B0A" w14:textId="77777777" w:rsidR="00BD2028" w:rsidRPr="00BD2028" w:rsidRDefault="00BD2028" w:rsidP="00BD2028">
            <w:pPr>
              <w:suppressAutoHyphens/>
              <w:autoSpaceDE w:val="0"/>
              <w:autoSpaceDN w:val="0"/>
              <w:spacing w:after="0" w:line="240" w:lineRule="auto"/>
              <w:jc w:val="center"/>
              <w:textAlignment w:val="baseline"/>
              <w:rPr>
                <w:rFonts w:ascii="Arial" w:eastAsia="Times New Roman" w:hAnsi="Arial" w:cs="Arial"/>
                <w:b/>
                <w:bCs/>
                <w:kern w:val="3"/>
                <w:sz w:val="22"/>
                <w:szCs w:val="22"/>
                <w:lang w:eastAsia="zh-CN"/>
              </w:rPr>
            </w:pPr>
          </w:p>
          <w:p w14:paraId="76EEF34B" w14:textId="77777777" w:rsidR="00BD2028" w:rsidRPr="00BD2028" w:rsidRDefault="00BD2028" w:rsidP="00BD2028">
            <w:pPr>
              <w:suppressAutoHyphens/>
              <w:autoSpaceDE w:val="0"/>
              <w:autoSpaceDN w:val="0"/>
              <w:spacing w:after="0" w:line="240" w:lineRule="auto"/>
              <w:jc w:val="center"/>
              <w:textAlignment w:val="baseline"/>
              <w:rPr>
                <w:rFonts w:ascii="Arial" w:eastAsia="Times New Roman" w:hAnsi="Arial" w:cs="Arial"/>
                <w:b/>
                <w:bCs/>
                <w:kern w:val="3"/>
                <w:sz w:val="22"/>
                <w:szCs w:val="22"/>
                <w:lang w:eastAsia="zh-CN"/>
              </w:rPr>
            </w:pPr>
          </w:p>
          <w:p w14:paraId="47F87D54" w14:textId="77777777" w:rsidR="00BD2028" w:rsidRPr="00BD2028" w:rsidRDefault="00BD2028" w:rsidP="00BD2028">
            <w:pPr>
              <w:suppressAutoHyphens/>
              <w:autoSpaceDE w:val="0"/>
              <w:autoSpaceDN w:val="0"/>
              <w:spacing w:after="0" w:line="240" w:lineRule="auto"/>
              <w:jc w:val="center"/>
              <w:textAlignment w:val="baseline"/>
              <w:rPr>
                <w:rFonts w:ascii="Times New Roman" w:eastAsia="Times New Roman" w:hAnsi="Times New Roman" w:cs="Times New Roman"/>
                <w:kern w:val="3"/>
                <w:szCs w:val="20"/>
                <w:lang w:eastAsia="zh-CN"/>
              </w:rPr>
            </w:pPr>
            <w:r w:rsidRPr="00BD2028">
              <w:rPr>
                <w:rFonts w:ascii="Arial" w:eastAsia="Times New Roman" w:hAnsi="Arial" w:cs="Arial"/>
                <w:b/>
                <w:bCs/>
                <w:kern w:val="3"/>
                <w:sz w:val="22"/>
                <w:szCs w:val="22"/>
                <w:lang w:eastAsia="zh-CN"/>
              </w:rPr>
              <w:t>IZJAVA PODIZVAJALCA</w:t>
            </w:r>
          </w:p>
          <w:p w14:paraId="22ECEDBD" w14:textId="77777777" w:rsidR="00BD2028" w:rsidRPr="00BD2028" w:rsidRDefault="00BD2028" w:rsidP="00BD2028">
            <w:pPr>
              <w:suppressAutoHyphens/>
              <w:autoSpaceDN w:val="0"/>
              <w:spacing w:after="0" w:line="240" w:lineRule="auto"/>
              <w:jc w:val="center"/>
              <w:textAlignment w:val="baseline"/>
              <w:rPr>
                <w:rFonts w:ascii="Arial" w:eastAsia="Times New Roman" w:hAnsi="Arial" w:cs="Arial"/>
                <w:color w:val="000000"/>
                <w:kern w:val="3"/>
                <w:sz w:val="20"/>
                <w:szCs w:val="20"/>
                <w:lang w:eastAsia="zh-CN"/>
              </w:rPr>
            </w:pPr>
          </w:p>
        </w:tc>
      </w:tr>
      <w:tr w:rsidR="00BD2028" w:rsidRPr="00BD2028" w14:paraId="5AED133A" w14:textId="77777777" w:rsidTr="00BC1417">
        <w:trPr>
          <w:trHeight w:val="274"/>
        </w:trPr>
        <w:tc>
          <w:tcPr>
            <w:tcW w:w="213" w:type="dxa"/>
            <w:shd w:val="clear" w:color="auto" w:fill="auto"/>
            <w:tcMar>
              <w:top w:w="0" w:type="dxa"/>
              <w:left w:w="70" w:type="dxa"/>
              <w:bottom w:w="0" w:type="dxa"/>
              <w:right w:w="70" w:type="dxa"/>
            </w:tcMar>
            <w:vAlign w:val="bottom"/>
          </w:tcPr>
          <w:p w14:paraId="3AF8E696" w14:textId="77777777" w:rsidR="00BD2028" w:rsidRPr="00BD2028" w:rsidRDefault="00BD2028" w:rsidP="00BD2028">
            <w:pPr>
              <w:suppressAutoHyphens/>
              <w:autoSpaceDN w:val="0"/>
              <w:spacing w:after="0" w:line="240" w:lineRule="auto"/>
              <w:textAlignment w:val="baseline"/>
              <w:rPr>
                <w:rFonts w:ascii="Arial" w:eastAsia="Times New Roman" w:hAnsi="Arial" w:cs="Arial"/>
                <w:color w:val="000000"/>
                <w:kern w:val="3"/>
                <w:sz w:val="22"/>
                <w:szCs w:val="22"/>
                <w:lang w:eastAsia="zh-CN"/>
              </w:rPr>
            </w:pPr>
            <w:r w:rsidRPr="00BD2028">
              <w:rPr>
                <w:rFonts w:ascii="Arial" w:eastAsia="Times New Roman" w:hAnsi="Arial" w:cs="Arial"/>
                <w:color w:val="000000"/>
                <w:kern w:val="3"/>
                <w:sz w:val="22"/>
                <w:szCs w:val="22"/>
                <w:lang w:eastAsia="zh-CN"/>
              </w:rPr>
              <w:t xml:space="preserve"> </w:t>
            </w:r>
          </w:p>
        </w:tc>
        <w:tc>
          <w:tcPr>
            <w:tcW w:w="10519" w:type="dxa"/>
            <w:shd w:val="clear" w:color="auto" w:fill="auto"/>
            <w:tcMar>
              <w:top w:w="0" w:type="dxa"/>
              <w:left w:w="70" w:type="dxa"/>
              <w:bottom w:w="0" w:type="dxa"/>
              <w:right w:w="70" w:type="dxa"/>
            </w:tcMar>
            <w:vAlign w:val="bottom"/>
          </w:tcPr>
          <w:p w14:paraId="79B2C99A" w14:textId="77777777" w:rsidR="00BD2028" w:rsidRPr="00BD2028" w:rsidRDefault="00BD2028" w:rsidP="00BD2028">
            <w:pPr>
              <w:suppressAutoHyphens/>
              <w:autoSpaceDE w:val="0"/>
              <w:autoSpaceDN w:val="0"/>
              <w:snapToGrid w:val="0"/>
              <w:spacing w:after="0" w:line="240" w:lineRule="auto"/>
              <w:textAlignment w:val="baseline"/>
              <w:rPr>
                <w:rFonts w:ascii="Arial" w:eastAsia="Times New Roman" w:hAnsi="Arial" w:cs="Arial"/>
                <w:b/>
                <w:bCs/>
                <w:kern w:val="3"/>
                <w:sz w:val="22"/>
                <w:szCs w:val="22"/>
                <w:lang w:eastAsia="zh-CN"/>
              </w:rPr>
            </w:pPr>
          </w:p>
        </w:tc>
      </w:tr>
    </w:tbl>
    <w:p w14:paraId="540782B1" w14:textId="77777777" w:rsidR="00BD2028" w:rsidRPr="00BD2028" w:rsidRDefault="00BD2028" w:rsidP="00BD2028">
      <w:pPr>
        <w:suppressAutoHyphens/>
        <w:autoSpaceDE w:val="0"/>
        <w:autoSpaceDN w:val="0"/>
        <w:spacing w:after="0" w:line="240" w:lineRule="auto"/>
        <w:ind w:left="708"/>
        <w:textAlignment w:val="baseline"/>
        <w:rPr>
          <w:rFonts w:ascii="Arial" w:eastAsia="Times New Roman" w:hAnsi="Arial" w:cs="Arial"/>
          <w:b/>
          <w:bCs/>
          <w:kern w:val="3"/>
          <w:sz w:val="22"/>
          <w:szCs w:val="22"/>
          <w:shd w:val="clear" w:color="auto" w:fill="FF00FF"/>
          <w:lang w:eastAsia="zh-CN"/>
        </w:rPr>
      </w:pPr>
    </w:p>
    <w:p w14:paraId="3F2DAC59" w14:textId="77777777" w:rsidR="00BD2028" w:rsidRPr="00BD2028" w:rsidRDefault="00BD2028" w:rsidP="00BD2028">
      <w:pPr>
        <w:suppressAutoHyphens/>
        <w:autoSpaceDE w:val="0"/>
        <w:autoSpaceDN w:val="0"/>
        <w:spacing w:after="0" w:line="240" w:lineRule="auto"/>
        <w:ind w:left="708"/>
        <w:textAlignment w:val="baseline"/>
        <w:rPr>
          <w:rFonts w:ascii="Arial" w:eastAsia="Times New Roman" w:hAnsi="Arial" w:cs="Arial"/>
          <w:b/>
          <w:bCs/>
          <w:kern w:val="3"/>
          <w:sz w:val="22"/>
          <w:szCs w:val="22"/>
          <w:lang w:eastAsia="zh-CN"/>
        </w:rPr>
      </w:pPr>
      <w:r w:rsidRPr="00BD2028">
        <w:rPr>
          <w:rFonts w:ascii="Arial" w:eastAsia="Times New Roman" w:hAnsi="Arial" w:cs="Arial"/>
          <w:b/>
          <w:bCs/>
          <w:kern w:val="3"/>
          <w:sz w:val="22"/>
          <w:szCs w:val="22"/>
          <w:lang w:eastAsia="zh-CN"/>
        </w:rPr>
        <w:t>PODIZVAJALEC:</w:t>
      </w:r>
    </w:p>
    <w:p w14:paraId="5639A953" w14:textId="77777777" w:rsidR="00BD2028" w:rsidRPr="00BD2028" w:rsidRDefault="00BD2028" w:rsidP="00BD2028">
      <w:pPr>
        <w:suppressAutoHyphens/>
        <w:autoSpaceDE w:val="0"/>
        <w:autoSpaceDN w:val="0"/>
        <w:spacing w:after="0" w:line="240" w:lineRule="auto"/>
        <w:ind w:left="708"/>
        <w:textAlignment w:val="baseline"/>
        <w:rPr>
          <w:rFonts w:ascii="Arial" w:eastAsia="Times New Roman" w:hAnsi="Arial" w:cs="Arial"/>
          <w:b/>
          <w:bCs/>
          <w:kern w:val="3"/>
          <w:sz w:val="22"/>
          <w:szCs w:val="22"/>
          <w:lang w:eastAsia="zh-CN"/>
        </w:rPr>
      </w:pPr>
    </w:p>
    <w:p w14:paraId="7D21AA91" w14:textId="77777777" w:rsidR="00BD2028" w:rsidRPr="00BD2028" w:rsidRDefault="00BD2028" w:rsidP="00BD2028">
      <w:pPr>
        <w:suppressAutoHyphens/>
        <w:autoSpaceDE w:val="0"/>
        <w:autoSpaceDN w:val="0"/>
        <w:spacing w:after="0" w:line="240" w:lineRule="auto"/>
        <w:ind w:left="708"/>
        <w:textAlignment w:val="baseline"/>
        <w:rPr>
          <w:rFonts w:ascii="Times New Roman" w:eastAsia="Times New Roman" w:hAnsi="Times New Roman" w:cs="Times New Roman"/>
          <w:kern w:val="3"/>
          <w:szCs w:val="20"/>
          <w:lang w:eastAsia="zh-CN"/>
        </w:rPr>
      </w:pPr>
      <w:r w:rsidRPr="00BD2028">
        <w:rPr>
          <w:rFonts w:ascii="Arial" w:eastAsia="Times New Roman" w:hAnsi="Arial" w:cs="Arial"/>
          <w:kern w:val="3"/>
          <w:sz w:val="22"/>
          <w:szCs w:val="22"/>
          <w:lang w:eastAsia="zh-CN"/>
        </w:rPr>
        <w:t>____________________________________________________________________</w:t>
      </w:r>
    </w:p>
    <w:p w14:paraId="0F997F94" w14:textId="77777777" w:rsidR="00BD2028" w:rsidRPr="00BD2028" w:rsidRDefault="00BD2028" w:rsidP="00BD2028">
      <w:pPr>
        <w:suppressAutoHyphens/>
        <w:autoSpaceDE w:val="0"/>
        <w:autoSpaceDN w:val="0"/>
        <w:spacing w:after="0" w:line="240" w:lineRule="auto"/>
        <w:ind w:left="708"/>
        <w:jc w:val="center"/>
        <w:textAlignment w:val="baseline"/>
        <w:rPr>
          <w:rFonts w:ascii="Arial" w:eastAsia="Times New Roman" w:hAnsi="Arial" w:cs="Arial"/>
          <w:kern w:val="3"/>
          <w:sz w:val="22"/>
          <w:szCs w:val="22"/>
          <w:lang w:eastAsia="zh-CN"/>
        </w:rPr>
      </w:pPr>
      <w:r w:rsidRPr="00BD2028">
        <w:rPr>
          <w:rFonts w:ascii="Arial" w:eastAsia="Times New Roman" w:hAnsi="Arial" w:cs="Arial"/>
          <w:kern w:val="3"/>
          <w:sz w:val="22"/>
          <w:szCs w:val="22"/>
          <w:lang w:eastAsia="zh-CN"/>
        </w:rPr>
        <w:t>(naziv)</w:t>
      </w:r>
    </w:p>
    <w:p w14:paraId="0EC010D5" w14:textId="77777777" w:rsidR="00BD2028" w:rsidRPr="00BD2028" w:rsidRDefault="00BD2028" w:rsidP="00BD2028">
      <w:pPr>
        <w:suppressAutoHyphens/>
        <w:autoSpaceDE w:val="0"/>
        <w:autoSpaceDN w:val="0"/>
        <w:spacing w:after="0" w:line="240" w:lineRule="auto"/>
        <w:ind w:left="708"/>
        <w:jc w:val="center"/>
        <w:textAlignment w:val="baseline"/>
        <w:rPr>
          <w:rFonts w:ascii="Arial" w:eastAsia="Times New Roman" w:hAnsi="Arial" w:cs="Arial"/>
          <w:kern w:val="3"/>
          <w:sz w:val="22"/>
          <w:szCs w:val="22"/>
          <w:lang w:eastAsia="zh-CN"/>
        </w:rPr>
      </w:pPr>
    </w:p>
    <w:p w14:paraId="79527A77" w14:textId="77777777" w:rsidR="00BD2028" w:rsidRPr="00BD2028" w:rsidRDefault="00BD2028" w:rsidP="00BD2028">
      <w:pPr>
        <w:suppressAutoHyphens/>
        <w:autoSpaceDE w:val="0"/>
        <w:autoSpaceDN w:val="0"/>
        <w:spacing w:after="0" w:line="240" w:lineRule="auto"/>
        <w:ind w:left="708"/>
        <w:textAlignment w:val="baseline"/>
        <w:rPr>
          <w:rFonts w:ascii="Times New Roman" w:eastAsia="Times New Roman" w:hAnsi="Times New Roman" w:cs="Times New Roman"/>
          <w:kern w:val="3"/>
          <w:szCs w:val="20"/>
          <w:lang w:eastAsia="zh-CN"/>
        </w:rPr>
      </w:pPr>
      <w:r w:rsidRPr="00BD2028">
        <w:rPr>
          <w:rFonts w:ascii="Arial" w:eastAsia="Times New Roman" w:hAnsi="Arial" w:cs="Arial"/>
          <w:kern w:val="3"/>
          <w:sz w:val="22"/>
          <w:szCs w:val="22"/>
          <w:lang w:eastAsia="zh-CN"/>
        </w:rPr>
        <w:t>____________________________________________________________________</w:t>
      </w:r>
    </w:p>
    <w:p w14:paraId="6C31252F" w14:textId="77777777" w:rsidR="00BD2028" w:rsidRPr="00BD2028" w:rsidRDefault="00BD2028" w:rsidP="00BD2028">
      <w:pPr>
        <w:suppressAutoHyphens/>
        <w:autoSpaceDE w:val="0"/>
        <w:autoSpaceDN w:val="0"/>
        <w:spacing w:after="0" w:line="240" w:lineRule="auto"/>
        <w:ind w:left="708"/>
        <w:jc w:val="center"/>
        <w:textAlignment w:val="baseline"/>
        <w:rPr>
          <w:rFonts w:ascii="Times New Roman" w:eastAsia="Times New Roman" w:hAnsi="Times New Roman" w:cs="Times New Roman"/>
          <w:kern w:val="3"/>
          <w:szCs w:val="20"/>
          <w:lang w:eastAsia="zh-CN"/>
        </w:rPr>
      </w:pPr>
      <w:r w:rsidRPr="00BD2028">
        <w:rPr>
          <w:rFonts w:ascii="Arial" w:eastAsia="Times New Roman" w:hAnsi="Arial" w:cs="Arial"/>
          <w:kern w:val="3"/>
          <w:sz w:val="22"/>
          <w:szCs w:val="22"/>
          <w:lang w:eastAsia="zh-CN"/>
        </w:rPr>
        <w:t>(naslov)</w:t>
      </w:r>
    </w:p>
    <w:p w14:paraId="346C62F4" w14:textId="77777777" w:rsidR="00BD2028" w:rsidRPr="00BD2028" w:rsidRDefault="00BD2028" w:rsidP="00BD2028">
      <w:pPr>
        <w:suppressAutoHyphens/>
        <w:autoSpaceDE w:val="0"/>
        <w:autoSpaceDN w:val="0"/>
        <w:spacing w:after="0" w:line="240" w:lineRule="auto"/>
        <w:jc w:val="center"/>
        <w:textAlignment w:val="baseline"/>
        <w:rPr>
          <w:rFonts w:ascii="Arial" w:eastAsia="Times New Roman" w:hAnsi="Arial" w:cs="Arial"/>
          <w:kern w:val="3"/>
          <w:sz w:val="22"/>
          <w:szCs w:val="22"/>
          <w:lang w:eastAsia="zh-CN"/>
        </w:rPr>
      </w:pPr>
    </w:p>
    <w:p w14:paraId="3D1CED41" w14:textId="77777777" w:rsidR="00BD2028" w:rsidRPr="00BD2028" w:rsidRDefault="00BD2028" w:rsidP="00BD2028">
      <w:pPr>
        <w:suppressAutoHyphens/>
        <w:autoSpaceDE w:val="0"/>
        <w:autoSpaceDN w:val="0"/>
        <w:spacing w:after="0" w:line="240" w:lineRule="auto"/>
        <w:jc w:val="center"/>
        <w:textAlignment w:val="baseline"/>
        <w:rPr>
          <w:rFonts w:ascii="Arial" w:eastAsia="Times New Roman" w:hAnsi="Arial" w:cs="Arial"/>
          <w:kern w:val="3"/>
          <w:sz w:val="22"/>
          <w:szCs w:val="22"/>
          <w:lang w:eastAsia="zh-CN"/>
        </w:rPr>
      </w:pPr>
    </w:p>
    <w:p w14:paraId="19C69C73" w14:textId="77777777" w:rsidR="00BD2028" w:rsidRPr="00BD2028" w:rsidRDefault="00BD2028" w:rsidP="00BD2028">
      <w:pPr>
        <w:suppressAutoHyphens/>
        <w:autoSpaceDE w:val="0"/>
        <w:autoSpaceDN w:val="0"/>
        <w:spacing w:after="0" w:line="240" w:lineRule="auto"/>
        <w:jc w:val="center"/>
        <w:textAlignment w:val="baseline"/>
        <w:rPr>
          <w:rFonts w:ascii="Arial" w:eastAsia="Times New Roman" w:hAnsi="Arial" w:cs="Arial"/>
          <w:kern w:val="3"/>
          <w:sz w:val="22"/>
          <w:szCs w:val="22"/>
          <w:lang w:eastAsia="zh-CN"/>
        </w:rPr>
      </w:pPr>
    </w:p>
    <w:p w14:paraId="736CA657" w14:textId="77777777" w:rsidR="00BD2028" w:rsidRPr="00BD2028" w:rsidRDefault="00BD2028" w:rsidP="00BD2028">
      <w:pPr>
        <w:suppressAutoHyphens/>
        <w:autoSpaceDE w:val="0"/>
        <w:autoSpaceDN w:val="0"/>
        <w:spacing w:after="0" w:line="240" w:lineRule="auto"/>
        <w:jc w:val="center"/>
        <w:textAlignment w:val="baseline"/>
        <w:rPr>
          <w:rFonts w:ascii="Arial" w:eastAsia="Times New Roman" w:hAnsi="Arial" w:cs="Arial"/>
          <w:kern w:val="3"/>
          <w:sz w:val="22"/>
          <w:szCs w:val="22"/>
          <w:lang w:eastAsia="zh-CN"/>
        </w:rPr>
      </w:pPr>
    </w:p>
    <w:p w14:paraId="2A364B26" w14:textId="77777777" w:rsidR="00BD2028" w:rsidRPr="00E036A7" w:rsidRDefault="00BD2028" w:rsidP="00BD2028">
      <w:pPr>
        <w:suppressAutoHyphens/>
        <w:autoSpaceDE w:val="0"/>
        <w:autoSpaceDN w:val="0"/>
        <w:spacing w:after="0" w:line="240" w:lineRule="auto"/>
        <w:ind w:firstLine="360"/>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b/>
          <w:kern w:val="3"/>
          <w:sz w:val="20"/>
          <w:szCs w:val="20"/>
          <w:lang w:eastAsia="zh-CN"/>
        </w:rPr>
        <w:t xml:space="preserve">Spodaj podpisani podizvajalec </w:t>
      </w:r>
      <w:r w:rsidRPr="00E036A7">
        <w:rPr>
          <w:rFonts w:ascii="Arial" w:eastAsia="Times New Roman" w:hAnsi="Arial" w:cs="Arial"/>
          <w:b/>
          <w:bCs/>
          <w:kern w:val="3"/>
          <w:sz w:val="20"/>
          <w:szCs w:val="20"/>
          <w:lang w:eastAsia="zh-CN"/>
        </w:rPr>
        <w:t>izjavljam, da:</w:t>
      </w:r>
    </w:p>
    <w:p w14:paraId="7FEDA7E0"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b/>
          <w:kern w:val="3"/>
          <w:sz w:val="20"/>
          <w:szCs w:val="20"/>
          <w:lang w:eastAsia="zh-CN"/>
        </w:rPr>
      </w:pPr>
    </w:p>
    <w:p w14:paraId="5B4E299E" w14:textId="77777777" w:rsidR="00BD2028" w:rsidRPr="00E036A7" w:rsidRDefault="00BD2028" w:rsidP="00354A84">
      <w:pPr>
        <w:widowControl w:val="0"/>
        <w:numPr>
          <w:ilvl w:val="0"/>
          <w:numId w:val="24"/>
        </w:numPr>
        <w:suppressAutoHyphens/>
        <w:autoSpaceDE w:val="0"/>
        <w:autoSpaceDN w:val="0"/>
        <w:spacing w:after="0" w:line="276" w:lineRule="auto"/>
        <w:jc w:val="both"/>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smo seznanjeni z navodili, ponudnikom in razpisnimi pogoji ter merili za dodelitev javnega naročila in, da z njimi v celoti soglašamo;</w:t>
      </w:r>
    </w:p>
    <w:p w14:paraId="609F8C4E" w14:textId="77777777" w:rsidR="00BD2028" w:rsidRPr="00E036A7" w:rsidRDefault="00BD2028" w:rsidP="00BD2028">
      <w:pPr>
        <w:suppressAutoHyphens/>
        <w:autoSpaceDE w:val="0"/>
        <w:autoSpaceDN w:val="0"/>
        <w:spacing w:after="0" w:line="276" w:lineRule="auto"/>
        <w:ind w:left="720"/>
        <w:jc w:val="both"/>
        <w:textAlignment w:val="baseline"/>
        <w:rPr>
          <w:rFonts w:ascii="Arial" w:eastAsia="Times New Roman" w:hAnsi="Arial" w:cs="Arial"/>
          <w:kern w:val="3"/>
          <w:sz w:val="20"/>
          <w:szCs w:val="20"/>
          <w:lang w:eastAsia="zh-CN"/>
        </w:rPr>
      </w:pPr>
    </w:p>
    <w:p w14:paraId="63D67A7B" w14:textId="77777777" w:rsidR="00BD2028" w:rsidRPr="00E036A7" w:rsidRDefault="00BD2028" w:rsidP="00354A84">
      <w:pPr>
        <w:widowControl w:val="0"/>
        <w:numPr>
          <w:ilvl w:val="0"/>
          <w:numId w:val="24"/>
        </w:numPr>
        <w:suppressAutoHyphens/>
        <w:autoSpaceDE w:val="0"/>
        <w:autoSpaceDN w:val="0"/>
        <w:spacing w:after="0" w:line="276" w:lineRule="auto"/>
        <w:jc w:val="both"/>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smo seznanjeni s plačilnimi pogoji iz razpisne dokumentacije,</w:t>
      </w:r>
    </w:p>
    <w:p w14:paraId="36259AF9" w14:textId="77777777" w:rsidR="00BD2028" w:rsidRPr="00E036A7" w:rsidRDefault="00BD2028" w:rsidP="00BD2028">
      <w:pPr>
        <w:suppressAutoHyphens/>
        <w:autoSpaceDE w:val="0"/>
        <w:autoSpaceDN w:val="0"/>
        <w:spacing w:after="0" w:line="276" w:lineRule="auto"/>
        <w:ind w:left="720"/>
        <w:jc w:val="both"/>
        <w:textAlignment w:val="baseline"/>
        <w:rPr>
          <w:rFonts w:ascii="Arial" w:eastAsia="Times New Roman" w:hAnsi="Arial" w:cs="Arial"/>
          <w:kern w:val="3"/>
          <w:sz w:val="20"/>
          <w:szCs w:val="20"/>
          <w:lang w:eastAsia="zh-CN"/>
        </w:rPr>
      </w:pPr>
    </w:p>
    <w:p w14:paraId="5BB71793" w14:textId="77777777" w:rsidR="00BD2028" w:rsidRPr="00E036A7" w:rsidRDefault="00BD2028" w:rsidP="00354A84">
      <w:pPr>
        <w:widowControl w:val="0"/>
        <w:numPr>
          <w:ilvl w:val="0"/>
          <w:numId w:val="24"/>
        </w:numPr>
        <w:suppressAutoHyphens/>
        <w:autoSpaceDE w:val="0"/>
        <w:autoSpaceDN w:val="0"/>
        <w:spacing w:after="0" w:line="276" w:lineRule="auto"/>
        <w:jc w:val="both"/>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 xml:space="preserve">bomo naročniku v petih dneh od prejemu njegove zahteve posredovali kopijo </w:t>
      </w:r>
      <w:proofErr w:type="spellStart"/>
      <w:r w:rsidRPr="00E036A7">
        <w:rPr>
          <w:rFonts w:ascii="Arial" w:eastAsia="Times New Roman" w:hAnsi="Arial" w:cs="Arial"/>
          <w:kern w:val="3"/>
          <w:sz w:val="20"/>
          <w:szCs w:val="20"/>
          <w:lang w:eastAsia="zh-CN"/>
        </w:rPr>
        <w:t>podizvajalske</w:t>
      </w:r>
      <w:proofErr w:type="spellEnd"/>
      <w:r w:rsidRPr="00E036A7">
        <w:rPr>
          <w:rFonts w:ascii="Arial" w:eastAsia="Times New Roman" w:hAnsi="Arial" w:cs="Arial"/>
          <w:kern w:val="3"/>
          <w:sz w:val="20"/>
          <w:szCs w:val="20"/>
          <w:lang w:eastAsia="zh-CN"/>
        </w:rPr>
        <w:t xml:space="preserve"> pogodbe in vseh dodatkov k tej pogodbi, ki smo jo sklenili s ponudnikom za izvedbo del v okviru tega javnega naročila;</w:t>
      </w:r>
    </w:p>
    <w:p w14:paraId="1A10496E" w14:textId="77777777" w:rsidR="00BD2028" w:rsidRPr="00E036A7" w:rsidRDefault="00BD2028" w:rsidP="00BD2028">
      <w:pPr>
        <w:suppressAutoHyphens/>
        <w:autoSpaceDE w:val="0"/>
        <w:autoSpaceDN w:val="0"/>
        <w:spacing w:after="0" w:line="276" w:lineRule="auto"/>
        <w:ind w:left="720"/>
        <w:jc w:val="both"/>
        <w:textAlignment w:val="baseline"/>
        <w:rPr>
          <w:rFonts w:ascii="Arial" w:eastAsia="Times New Roman" w:hAnsi="Arial" w:cs="Arial"/>
          <w:kern w:val="3"/>
          <w:sz w:val="20"/>
          <w:szCs w:val="20"/>
          <w:lang w:eastAsia="zh-CN"/>
        </w:rPr>
      </w:pPr>
    </w:p>
    <w:p w14:paraId="7DDDD16E" w14:textId="77777777" w:rsidR="00BD2028" w:rsidRPr="00E036A7" w:rsidRDefault="00BD2028" w:rsidP="00354A84">
      <w:pPr>
        <w:widowControl w:val="0"/>
        <w:numPr>
          <w:ilvl w:val="0"/>
          <w:numId w:val="24"/>
        </w:numPr>
        <w:suppressAutoHyphens/>
        <w:autoSpaceDE w:val="0"/>
        <w:autoSpaceDN w:val="0"/>
        <w:spacing w:after="0" w:line="276" w:lineRule="auto"/>
        <w:jc w:val="both"/>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v primeru, da zahtevamo neposredno plačilo, naročniku dajemo soglasje, da nam pod pogoji iz te razpisne dokumentacije namesto glavnemu izvajalcu poravna našo terjatev do glavnega izvajalca, za dela izvedena na predmetu javnega naročila.</w:t>
      </w:r>
    </w:p>
    <w:p w14:paraId="41B86C4F" w14:textId="77777777" w:rsidR="00BD2028" w:rsidRPr="00E036A7" w:rsidRDefault="00BD2028" w:rsidP="00BD2028">
      <w:pPr>
        <w:suppressAutoHyphens/>
        <w:autoSpaceDE w:val="0"/>
        <w:autoSpaceDN w:val="0"/>
        <w:spacing w:after="0" w:line="276" w:lineRule="auto"/>
        <w:ind w:left="720"/>
        <w:jc w:val="both"/>
        <w:textAlignment w:val="baseline"/>
        <w:rPr>
          <w:rFonts w:ascii="Arial" w:eastAsia="Times New Roman" w:hAnsi="Arial" w:cs="Arial"/>
          <w:kern w:val="3"/>
          <w:sz w:val="20"/>
          <w:szCs w:val="20"/>
          <w:lang w:eastAsia="zh-CN"/>
        </w:rPr>
      </w:pPr>
    </w:p>
    <w:p w14:paraId="5B1FFC92"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p>
    <w:p w14:paraId="75296020"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4F59ABD4" w14:textId="77777777" w:rsidR="00BD2028" w:rsidRPr="00E036A7" w:rsidRDefault="00BD2028" w:rsidP="00BD2028">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Datum:</w:t>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006A587B" w:rsidRPr="00E036A7">
        <w:rPr>
          <w:rFonts w:ascii="Arial" w:eastAsia="Times New Roman" w:hAnsi="Arial" w:cs="Arial"/>
          <w:kern w:val="3"/>
          <w:sz w:val="20"/>
          <w:szCs w:val="20"/>
          <w:lang w:eastAsia="zh-CN"/>
        </w:rPr>
        <w:t xml:space="preserve">            </w:t>
      </w:r>
      <w:r w:rsidRPr="00E036A7">
        <w:rPr>
          <w:rFonts w:ascii="Arial" w:eastAsia="Times New Roman" w:hAnsi="Arial" w:cs="Arial"/>
          <w:kern w:val="3"/>
          <w:sz w:val="20"/>
          <w:szCs w:val="20"/>
          <w:lang w:eastAsia="zh-CN"/>
        </w:rPr>
        <w:t>Podpis:</w:t>
      </w:r>
    </w:p>
    <w:p w14:paraId="3E21B5C3"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2E46DA33"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r w:rsidRPr="00E036A7">
        <w:rPr>
          <w:rFonts w:ascii="Arial" w:eastAsia="Times New Roman" w:hAnsi="Arial" w:cs="Arial"/>
          <w:kern w:val="3"/>
          <w:sz w:val="20"/>
          <w:szCs w:val="20"/>
          <w:lang w:eastAsia="zh-CN"/>
        </w:rPr>
        <w:t>_________________</w:t>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t>___________________</w:t>
      </w:r>
    </w:p>
    <w:p w14:paraId="6F2DA0A1"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0"/>
          <w:szCs w:val="20"/>
          <w:lang w:eastAsia="zh-CN"/>
        </w:rPr>
      </w:pPr>
    </w:p>
    <w:p w14:paraId="447832FB"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0"/>
          <w:szCs w:val="20"/>
          <w:lang w:eastAsia="zh-CN"/>
        </w:rPr>
      </w:pPr>
    </w:p>
    <w:p w14:paraId="52488FA3" w14:textId="77777777" w:rsidR="00BD2028" w:rsidRPr="00E036A7" w:rsidRDefault="00BD2028" w:rsidP="00BD2028">
      <w:pPr>
        <w:suppressAutoHyphens/>
        <w:autoSpaceDE w:val="0"/>
        <w:autoSpaceDN w:val="0"/>
        <w:spacing w:after="0" w:line="240" w:lineRule="auto"/>
        <w:jc w:val="both"/>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b/>
          <w:bCs/>
          <w:kern w:val="3"/>
          <w:sz w:val="20"/>
          <w:szCs w:val="20"/>
          <w:lang w:eastAsia="zh-CN"/>
        </w:rPr>
        <w:t>Obrazec izpolni podizvajalec le v primeru, da ponudnik nastopa s podizvajalcem.</w:t>
      </w:r>
    </w:p>
    <w:p w14:paraId="44BB52DB" w14:textId="77777777" w:rsidR="00BD2028" w:rsidRPr="00E036A7" w:rsidRDefault="00BD2028" w:rsidP="00BD2028">
      <w:pPr>
        <w:suppressAutoHyphens/>
        <w:autoSpaceDE w:val="0"/>
        <w:autoSpaceDN w:val="0"/>
        <w:spacing w:after="0" w:line="240" w:lineRule="auto"/>
        <w:jc w:val="both"/>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b/>
          <w:bCs/>
          <w:kern w:val="3"/>
          <w:sz w:val="20"/>
          <w:szCs w:val="20"/>
          <w:lang w:eastAsia="zh-CN"/>
        </w:rPr>
        <w:t>V primeru večjega števila podizvajalcev se obrazec fotokopira.</w:t>
      </w:r>
    </w:p>
    <w:p w14:paraId="616671F3" w14:textId="77777777" w:rsidR="00BD2028" w:rsidRPr="00E036A7" w:rsidRDefault="00BD2028"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322E61AD" w14:textId="77777777" w:rsidR="00BD2028" w:rsidRPr="006A587B" w:rsidRDefault="00BD2028"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386600FD" w14:textId="77777777" w:rsidR="00BD2028" w:rsidRPr="006A587B" w:rsidRDefault="00BD2028"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3C40CD44" w14:textId="77777777" w:rsidR="00BD2028" w:rsidRPr="006A587B" w:rsidRDefault="00BD2028"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1D0F7E00" w14:textId="77777777" w:rsidR="00BD2028" w:rsidRPr="006A587B" w:rsidRDefault="00BD2028"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766186BC" w14:textId="77777777" w:rsidR="00BD2028" w:rsidRPr="006A587B" w:rsidRDefault="00BD2028"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167AD81B" w14:textId="77777777" w:rsidR="00BD2028" w:rsidRPr="006A587B" w:rsidRDefault="00BD2028"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01C13664" w14:textId="77777777" w:rsidR="00BD2028" w:rsidRDefault="00BD2028"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6C503EBE" w14:textId="77777777" w:rsidR="00E036A7" w:rsidRDefault="00E036A7"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5D83E381" w14:textId="77777777" w:rsidR="00E036A7" w:rsidRDefault="00E036A7"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27BBAC99" w14:textId="77777777" w:rsidR="00E036A7" w:rsidRDefault="00E036A7"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65D9302A" w14:textId="77777777" w:rsidR="006A587B" w:rsidRDefault="006A587B"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58199924" w14:textId="77777777" w:rsidR="00BD2028" w:rsidRPr="006A587B" w:rsidRDefault="00BD2028"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6914EAC5" w14:textId="77777777" w:rsidR="00BD2028" w:rsidRPr="00BD2028" w:rsidRDefault="00BD2028" w:rsidP="00BD2028">
      <w:pPr>
        <w:suppressAutoHyphens/>
        <w:autoSpaceDE w:val="0"/>
        <w:autoSpaceDN w:val="0"/>
        <w:spacing w:after="0" w:line="240" w:lineRule="auto"/>
        <w:textAlignment w:val="baseline"/>
        <w:rPr>
          <w:rFonts w:ascii="Arial" w:eastAsia="Times New Roman" w:hAnsi="Arial" w:cs="Arial"/>
          <w:b/>
          <w:bCs/>
          <w:kern w:val="3"/>
          <w:szCs w:val="20"/>
          <w:lang w:eastAsia="zh-CN"/>
        </w:rPr>
      </w:pPr>
      <w:r w:rsidRPr="00BD2028">
        <w:rPr>
          <w:rFonts w:ascii="Arial" w:eastAsia="Times New Roman" w:hAnsi="Arial" w:cs="Arial"/>
          <w:b/>
          <w:bCs/>
          <w:kern w:val="3"/>
          <w:szCs w:val="20"/>
          <w:lang w:eastAsia="zh-CN"/>
        </w:rPr>
        <w:lastRenderedPageBreak/>
        <w:t>OBR 12</w:t>
      </w:r>
    </w:p>
    <w:p w14:paraId="627F6899" w14:textId="77777777" w:rsidR="00BD2028" w:rsidRPr="00BD2028"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2"/>
          <w:szCs w:val="22"/>
          <w:lang w:eastAsia="zh-CN"/>
        </w:rPr>
      </w:pPr>
    </w:p>
    <w:p w14:paraId="4CDC980A" w14:textId="77777777" w:rsidR="00BD2028" w:rsidRPr="00BD2028"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2"/>
          <w:szCs w:val="22"/>
          <w:lang w:eastAsia="zh-CN"/>
        </w:rPr>
      </w:pPr>
    </w:p>
    <w:p w14:paraId="45C18509" w14:textId="77777777" w:rsidR="00BD2028" w:rsidRPr="00BD2028"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2"/>
          <w:szCs w:val="22"/>
          <w:lang w:eastAsia="zh-CN"/>
        </w:rPr>
      </w:pPr>
    </w:p>
    <w:p w14:paraId="2C197619" w14:textId="77777777" w:rsidR="00BD2028" w:rsidRPr="00BD2028"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2"/>
          <w:szCs w:val="22"/>
          <w:lang w:eastAsia="zh-CN"/>
        </w:rPr>
      </w:pPr>
    </w:p>
    <w:p w14:paraId="67D47007" w14:textId="77777777" w:rsidR="00BD2028" w:rsidRPr="00BD2028"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2"/>
          <w:szCs w:val="22"/>
          <w:lang w:eastAsia="zh-CN"/>
        </w:rPr>
      </w:pPr>
    </w:p>
    <w:p w14:paraId="5BDA994E" w14:textId="77777777" w:rsidR="00BD2028" w:rsidRPr="00BD2028" w:rsidRDefault="00BD2028" w:rsidP="00BD2028">
      <w:pPr>
        <w:suppressAutoHyphens/>
        <w:autoSpaceDE w:val="0"/>
        <w:autoSpaceDN w:val="0"/>
        <w:spacing w:after="0" w:line="240" w:lineRule="auto"/>
        <w:jc w:val="center"/>
        <w:textAlignment w:val="baseline"/>
        <w:rPr>
          <w:rFonts w:ascii="Times New Roman" w:eastAsia="Times New Roman" w:hAnsi="Times New Roman" w:cs="Times New Roman"/>
          <w:kern w:val="3"/>
          <w:szCs w:val="20"/>
          <w:lang w:eastAsia="zh-CN"/>
        </w:rPr>
      </w:pPr>
      <w:r w:rsidRPr="00BD2028">
        <w:rPr>
          <w:rFonts w:ascii="Arial" w:eastAsia="Times New Roman" w:hAnsi="Arial" w:cs="Arial"/>
          <w:b/>
          <w:bCs/>
          <w:kern w:val="3"/>
          <w:sz w:val="22"/>
          <w:szCs w:val="22"/>
          <w:lang w:eastAsia="zh-CN"/>
        </w:rPr>
        <w:t>IZJAVA PONUDNIKA</w:t>
      </w:r>
    </w:p>
    <w:p w14:paraId="6C381A3A" w14:textId="77777777" w:rsidR="00BD2028" w:rsidRPr="00BD2028"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2"/>
          <w:szCs w:val="22"/>
          <w:lang w:eastAsia="zh-CN"/>
        </w:rPr>
      </w:pPr>
    </w:p>
    <w:p w14:paraId="3F531B8E" w14:textId="77777777" w:rsidR="00BD2028" w:rsidRPr="00BD2028"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2"/>
          <w:szCs w:val="22"/>
          <w:lang w:eastAsia="zh-CN"/>
        </w:rPr>
      </w:pPr>
    </w:p>
    <w:p w14:paraId="7254F36B" w14:textId="77777777" w:rsidR="00BD2028" w:rsidRPr="00BD2028"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2"/>
          <w:szCs w:val="22"/>
          <w:lang w:eastAsia="zh-CN"/>
        </w:rPr>
      </w:pPr>
      <w:bookmarkStart w:id="28" w:name="_Hlk29820561"/>
    </w:p>
    <w:p w14:paraId="400B5219" w14:textId="77777777" w:rsidR="00BD2028" w:rsidRPr="00BD2028" w:rsidRDefault="00BD2028" w:rsidP="00BD2028">
      <w:pPr>
        <w:suppressAutoHyphens/>
        <w:autoSpaceDN w:val="0"/>
        <w:spacing w:after="0" w:line="240" w:lineRule="auto"/>
        <w:ind w:left="708"/>
        <w:jc w:val="both"/>
        <w:textAlignment w:val="baseline"/>
        <w:rPr>
          <w:rFonts w:ascii="Arial" w:eastAsia="Times New Roman" w:hAnsi="Arial" w:cs="Arial"/>
          <w:kern w:val="3"/>
          <w:sz w:val="20"/>
          <w:szCs w:val="20"/>
          <w:lang w:eastAsia="zh-CN"/>
        </w:rPr>
      </w:pPr>
      <w:r w:rsidRPr="00BD2028">
        <w:rPr>
          <w:rFonts w:ascii="Arial" w:eastAsia="Times New Roman" w:hAnsi="Arial" w:cs="Arial"/>
          <w:b/>
          <w:bCs/>
          <w:kern w:val="3"/>
          <w:sz w:val="22"/>
          <w:szCs w:val="22"/>
          <w:lang w:eastAsia="zh-CN"/>
        </w:rPr>
        <w:t>PONUDNIK</w:t>
      </w:r>
      <w:r w:rsidRPr="00BD2028">
        <w:rPr>
          <w:rFonts w:ascii="Arial" w:eastAsia="Times New Roman" w:hAnsi="Arial" w:cs="Arial"/>
          <w:b/>
          <w:kern w:val="3"/>
          <w:sz w:val="22"/>
          <w:szCs w:val="22"/>
          <w:lang w:eastAsia="zh-CN"/>
        </w:rPr>
        <w:t xml:space="preserve"> oz. POSLOVODEČI  (v primeru skupnega nastopa):</w:t>
      </w:r>
    </w:p>
    <w:p w14:paraId="0D59573C" w14:textId="77777777" w:rsidR="00BD2028" w:rsidRPr="00BD2028" w:rsidRDefault="00BD2028" w:rsidP="00BD2028">
      <w:pPr>
        <w:suppressAutoHyphens/>
        <w:autoSpaceDE w:val="0"/>
        <w:autoSpaceDN w:val="0"/>
        <w:spacing w:after="0" w:line="240" w:lineRule="auto"/>
        <w:ind w:left="708"/>
        <w:jc w:val="both"/>
        <w:textAlignment w:val="baseline"/>
        <w:rPr>
          <w:rFonts w:ascii="Arial" w:eastAsia="Times New Roman" w:hAnsi="Arial" w:cs="Arial"/>
          <w:b/>
          <w:bCs/>
          <w:kern w:val="3"/>
          <w:sz w:val="22"/>
          <w:szCs w:val="22"/>
          <w:lang w:eastAsia="zh-CN"/>
        </w:rPr>
      </w:pPr>
    </w:p>
    <w:p w14:paraId="37745D95" w14:textId="77777777" w:rsidR="00BD2028" w:rsidRPr="00BD2028" w:rsidRDefault="00BD2028" w:rsidP="00BD2028">
      <w:pPr>
        <w:suppressAutoHyphens/>
        <w:autoSpaceDE w:val="0"/>
        <w:autoSpaceDN w:val="0"/>
        <w:spacing w:after="0" w:line="240" w:lineRule="auto"/>
        <w:ind w:left="708"/>
        <w:jc w:val="both"/>
        <w:textAlignment w:val="baseline"/>
        <w:rPr>
          <w:rFonts w:ascii="Times New Roman" w:eastAsia="Times New Roman" w:hAnsi="Times New Roman" w:cs="Times New Roman"/>
          <w:kern w:val="3"/>
          <w:szCs w:val="20"/>
          <w:lang w:eastAsia="zh-CN"/>
        </w:rPr>
      </w:pPr>
      <w:r w:rsidRPr="00BD2028">
        <w:rPr>
          <w:rFonts w:ascii="Arial" w:eastAsia="Times New Roman" w:hAnsi="Arial" w:cs="Arial"/>
          <w:bCs/>
          <w:kern w:val="3"/>
          <w:sz w:val="22"/>
          <w:szCs w:val="22"/>
          <w:lang w:eastAsia="zh-CN"/>
        </w:rPr>
        <w:t>____________________________________________________________________</w:t>
      </w:r>
    </w:p>
    <w:p w14:paraId="0636ED3B" w14:textId="77777777" w:rsidR="00BD2028" w:rsidRPr="00BD2028" w:rsidRDefault="00BD2028" w:rsidP="00BD2028">
      <w:pPr>
        <w:suppressAutoHyphens/>
        <w:autoSpaceDE w:val="0"/>
        <w:autoSpaceDN w:val="0"/>
        <w:spacing w:after="0" w:line="240" w:lineRule="auto"/>
        <w:ind w:left="708"/>
        <w:jc w:val="both"/>
        <w:textAlignment w:val="baseline"/>
        <w:rPr>
          <w:rFonts w:ascii="Arial" w:eastAsia="Times New Roman" w:hAnsi="Arial" w:cs="Arial"/>
          <w:bCs/>
          <w:kern w:val="3"/>
          <w:sz w:val="22"/>
          <w:szCs w:val="22"/>
          <w:lang w:eastAsia="zh-CN"/>
        </w:rPr>
      </w:pPr>
    </w:p>
    <w:p w14:paraId="0437AA95" w14:textId="77777777" w:rsidR="00BD2028" w:rsidRPr="00BD2028" w:rsidRDefault="00BD2028" w:rsidP="00BD2028">
      <w:pPr>
        <w:suppressAutoHyphens/>
        <w:autoSpaceDE w:val="0"/>
        <w:autoSpaceDN w:val="0"/>
        <w:spacing w:after="0" w:line="240" w:lineRule="auto"/>
        <w:ind w:left="708"/>
        <w:jc w:val="both"/>
        <w:textAlignment w:val="baseline"/>
        <w:rPr>
          <w:rFonts w:ascii="Arial" w:eastAsia="Times New Roman" w:hAnsi="Arial" w:cs="Arial"/>
          <w:bCs/>
          <w:kern w:val="3"/>
          <w:sz w:val="22"/>
          <w:szCs w:val="22"/>
          <w:lang w:eastAsia="zh-CN"/>
        </w:rPr>
      </w:pPr>
    </w:p>
    <w:bookmarkEnd w:id="28"/>
    <w:p w14:paraId="6697C7CE" w14:textId="77777777" w:rsidR="00BD2028" w:rsidRPr="00BD2028" w:rsidRDefault="00BD2028" w:rsidP="00BD2028">
      <w:pPr>
        <w:suppressAutoHyphens/>
        <w:autoSpaceDE w:val="0"/>
        <w:autoSpaceDN w:val="0"/>
        <w:spacing w:after="0" w:line="240" w:lineRule="auto"/>
        <w:ind w:left="708"/>
        <w:jc w:val="both"/>
        <w:textAlignment w:val="baseline"/>
        <w:rPr>
          <w:rFonts w:ascii="Arial" w:eastAsia="Times New Roman" w:hAnsi="Arial" w:cs="Arial"/>
          <w:b/>
          <w:bCs/>
          <w:kern w:val="3"/>
          <w:sz w:val="22"/>
          <w:szCs w:val="22"/>
          <w:lang w:eastAsia="zh-CN"/>
        </w:rPr>
      </w:pPr>
    </w:p>
    <w:p w14:paraId="67D91415" w14:textId="77777777" w:rsidR="00BD2028" w:rsidRPr="00E036A7" w:rsidRDefault="00BD2028" w:rsidP="00BD2028">
      <w:pPr>
        <w:suppressAutoHyphens/>
        <w:autoSpaceDN w:val="0"/>
        <w:spacing w:after="0" w:line="240" w:lineRule="auto"/>
        <w:jc w:val="both"/>
        <w:textAlignment w:val="baseline"/>
        <w:rPr>
          <w:rFonts w:ascii="Arial" w:eastAsia="Times New Roman" w:hAnsi="Arial" w:cs="Arial"/>
          <w:bCs/>
          <w:kern w:val="3"/>
          <w:sz w:val="20"/>
          <w:szCs w:val="20"/>
          <w:lang w:eastAsia="zh-CN"/>
        </w:rPr>
      </w:pPr>
      <w:r w:rsidRPr="00E036A7">
        <w:rPr>
          <w:rFonts w:ascii="Arial" w:eastAsia="Times New Roman" w:hAnsi="Arial" w:cs="Arial"/>
          <w:bCs/>
          <w:kern w:val="3"/>
          <w:sz w:val="20"/>
          <w:szCs w:val="20"/>
          <w:lang w:eastAsia="zh-CN"/>
        </w:rPr>
        <w:t xml:space="preserve">Spodaj podpisani ponudnik za javno naročilo </w:t>
      </w:r>
      <w:r w:rsidRPr="00E036A7">
        <w:rPr>
          <w:rFonts w:ascii="Arial" w:eastAsia="Times New Roman" w:hAnsi="Arial" w:cs="Times New Roman"/>
          <w:b/>
          <w:kern w:val="3"/>
          <w:sz w:val="20"/>
          <w:szCs w:val="20"/>
          <w:lang w:eastAsia="zh-CN"/>
        </w:rPr>
        <w:t>»</w:t>
      </w:r>
      <w:r w:rsidR="00522811" w:rsidRPr="00E036A7">
        <w:rPr>
          <w:rFonts w:ascii="Arial" w:hAnsi="Arial"/>
          <w:b/>
          <w:bCs/>
          <w:sz w:val="20"/>
          <w:szCs w:val="20"/>
        </w:rPr>
        <w:t>Izdelava projektne dokumentacije za Kampus Vrazov trg KVT II</w:t>
      </w:r>
      <w:r w:rsidRPr="00E036A7">
        <w:rPr>
          <w:rFonts w:ascii="Arial" w:eastAsia="Times New Roman" w:hAnsi="Arial" w:cs="Arial"/>
          <w:b/>
          <w:bCs/>
          <w:iCs/>
          <w:kern w:val="3"/>
          <w:sz w:val="20"/>
          <w:szCs w:val="20"/>
          <w:lang w:eastAsia="zh-CN"/>
        </w:rPr>
        <w:t xml:space="preserve">« </w:t>
      </w:r>
      <w:r w:rsidRPr="00E036A7">
        <w:rPr>
          <w:rFonts w:ascii="Arial" w:eastAsia="Times New Roman" w:hAnsi="Arial" w:cs="Arial"/>
          <w:bCs/>
          <w:kern w:val="3"/>
          <w:sz w:val="20"/>
          <w:szCs w:val="20"/>
          <w:lang w:eastAsia="zh-CN"/>
        </w:rPr>
        <w:t>objavljenim na Portalu javnih naročil dne _________ 2024 pod številko objave JN __________</w:t>
      </w:r>
    </w:p>
    <w:p w14:paraId="0DE45933" w14:textId="77777777" w:rsidR="00BD2028" w:rsidRPr="00E036A7" w:rsidRDefault="00BD2028" w:rsidP="00BD2028">
      <w:pPr>
        <w:suppressAutoHyphens/>
        <w:autoSpaceDN w:val="0"/>
        <w:spacing w:after="0" w:line="240" w:lineRule="auto"/>
        <w:jc w:val="both"/>
        <w:textAlignment w:val="baseline"/>
        <w:rPr>
          <w:rFonts w:ascii="Arial" w:eastAsia="Times New Roman" w:hAnsi="Arial" w:cs="Arial"/>
          <w:bCs/>
          <w:kern w:val="3"/>
          <w:sz w:val="20"/>
          <w:szCs w:val="20"/>
          <w:lang w:eastAsia="zh-CN"/>
        </w:rPr>
      </w:pPr>
    </w:p>
    <w:p w14:paraId="0C3EBEC4" w14:textId="77777777" w:rsidR="00BD2028" w:rsidRPr="00E036A7" w:rsidRDefault="00BD2028" w:rsidP="00BD2028">
      <w:pPr>
        <w:suppressAutoHyphens/>
        <w:autoSpaceDN w:val="0"/>
        <w:spacing w:after="0" w:line="240" w:lineRule="auto"/>
        <w:jc w:val="both"/>
        <w:textAlignment w:val="baseline"/>
        <w:rPr>
          <w:rFonts w:ascii="Arial" w:eastAsia="Times New Roman" w:hAnsi="Arial" w:cs="Times New Roman"/>
          <w:b/>
          <w:bCs/>
          <w:iCs/>
          <w:kern w:val="3"/>
          <w:sz w:val="20"/>
          <w:szCs w:val="20"/>
          <w:highlight w:val="yellow"/>
          <w:lang w:eastAsia="zh-CN"/>
        </w:rPr>
      </w:pPr>
    </w:p>
    <w:p w14:paraId="5E291262"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bCs/>
          <w:kern w:val="3"/>
          <w:sz w:val="20"/>
          <w:szCs w:val="20"/>
          <w:lang w:eastAsia="zh-CN"/>
        </w:rPr>
      </w:pPr>
    </w:p>
    <w:p w14:paraId="68B327BE" w14:textId="77777777" w:rsidR="00BD2028" w:rsidRPr="00E036A7" w:rsidRDefault="00BD2028" w:rsidP="00BD2028">
      <w:pPr>
        <w:suppressAutoHyphens/>
        <w:autoSpaceDE w:val="0"/>
        <w:autoSpaceDN w:val="0"/>
        <w:spacing w:after="0" w:line="240" w:lineRule="auto"/>
        <w:jc w:val="center"/>
        <w:textAlignment w:val="baseline"/>
        <w:rPr>
          <w:rFonts w:ascii="Arial" w:eastAsia="Times New Roman" w:hAnsi="Arial" w:cs="Arial"/>
          <w:b/>
          <w:bCs/>
          <w:kern w:val="3"/>
          <w:sz w:val="20"/>
          <w:szCs w:val="20"/>
          <w:lang w:eastAsia="zh-CN"/>
        </w:rPr>
      </w:pPr>
      <w:r w:rsidRPr="00E036A7">
        <w:rPr>
          <w:rFonts w:ascii="Arial" w:eastAsia="Times New Roman" w:hAnsi="Arial" w:cs="Arial"/>
          <w:b/>
          <w:bCs/>
          <w:kern w:val="3"/>
          <w:sz w:val="20"/>
          <w:szCs w:val="20"/>
          <w:lang w:eastAsia="zh-CN"/>
        </w:rPr>
        <w:t>i z j a v l j a m o ,</w:t>
      </w:r>
    </w:p>
    <w:p w14:paraId="3C08A4AD"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b/>
          <w:kern w:val="3"/>
          <w:sz w:val="20"/>
          <w:szCs w:val="20"/>
          <w:lang w:eastAsia="zh-CN"/>
        </w:rPr>
      </w:pPr>
    </w:p>
    <w:p w14:paraId="32A255F8"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p>
    <w:p w14:paraId="18C8CBC2" w14:textId="77777777" w:rsidR="00BD2028" w:rsidRPr="00E036A7" w:rsidRDefault="00BD2028" w:rsidP="00354A84">
      <w:pPr>
        <w:widowControl w:val="0"/>
        <w:numPr>
          <w:ilvl w:val="0"/>
          <w:numId w:val="24"/>
        </w:numPr>
        <w:suppressAutoHyphens/>
        <w:autoSpaceDE w:val="0"/>
        <w:autoSpaceDN w:val="0"/>
        <w:spacing w:after="0" w:line="240" w:lineRule="auto"/>
        <w:jc w:val="both"/>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da pooblaščamo naročnika, da na podlagi potrjenega računa, neposredno plača našim podizvajalcem;</w:t>
      </w:r>
    </w:p>
    <w:p w14:paraId="6A3DA1F3" w14:textId="77777777" w:rsidR="00BD2028" w:rsidRPr="00E036A7" w:rsidRDefault="00BD2028" w:rsidP="00BD2028">
      <w:pPr>
        <w:suppressAutoHyphens/>
        <w:autoSpaceDE w:val="0"/>
        <w:autoSpaceDN w:val="0"/>
        <w:spacing w:after="0" w:line="240" w:lineRule="auto"/>
        <w:ind w:left="720"/>
        <w:jc w:val="both"/>
        <w:textAlignment w:val="baseline"/>
        <w:rPr>
          <w:rFonts w:ascii="Arial" w:eastAsia="Times New Roman" w:hAnsi="Arial" w:cs="Arial"/>
          <w:kern w:val="3"/>
          <w:sz w:val="20"/>
          <w:szCs w:val="20"/>
          <w:lang w:eastAsia="zh-CN"/>
        </w:rPr>
      </w:pPr>
    </w:p>
    <w:p w14:paraId="597AC443" w14:textId="77777777" w:rsidR="00BD2028" w:rsidRPr="00E036A7" w:rsidRDefault="00BD2028" w:rsidP="00354A84">
      <w:pPr>
        <w:widowControl w:val="0"/>
        <w:numPr>
          <w:ilvl w:val="0"/>
          <w:numId w:val="24"/>
        </w:numPr>
        <w:suppressAutoHyphens/>
        <w:autoSpaceDE w:val="0"/>
        <w:autoSpaceDN w:val="0"/>
        <w:spacing w:after="0" w:line="276" w:lineRule="auto"/>
        <w:jc w:val="both"/>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da bomo naročniku ob izstavitvi svojega računa ali situacije priložili tudi račune svojih podizvajalcev, ki jih bomo predhodno potrdili.</w:t>
      </w:r>
    </w:p>
    <w:p w14:paraId="55C82823" w14:textId="77777777" w:rsidR="00BD2028" w:rsidRPr="00E036A7" w:rsidRDefault="00BD2028" w:rsidP="00BD2028">
      <w:pPr>
        <w:suppressAutoHyphens/>
        <w:autoSpaceDE w:val="0"/>
        <w:autoSpaceDN w:val="0"/>
        <w:spacing w:after="0" w:line="276" w:lineRule="auto"/>
        <w:ind w:left="720"/>
        <w:jc w:val="both"/>
        <w:textAlignment w:val="baseline"/>
        <w:rPr>
          <w:rFonts w:ascii="Arial" w:eastAsia="Times New Roman" w:hAnsi="Arial" w:cs="Arial"/>
          <w:kern w:val="3"/>
          <w:sz w:val="20"/>
          <w:szCs w:val="20"/>
          <w:lang w:eastAsia="zh-CN"/>
        </w:rPr>
      </w:pPr>
    </w:p>
    <w:p w14:paraId="7AB8B2D5" w14:textId="77777777" w:rsidR="00BD2028" w:rsidRPr="00E036A7" w:rsidRDefault="00BD2028" w:rsidP="00BD2028">
      <w:pPr>
        <w:suppressAutoHyphens/>
        <w:autoSpaceDE w:val="0"/>
        <w:autoSpaceDN w:val="0"/>
        <w:spacing w:after="0" w:line="240" w:lineRule="auto"/>
        <w:jc w:val="center"/>
        <w:textAlignment w:val="baseline"/>
        <w:rPr>
          <w:rFonts w:ascii="Arial" w:eastAsia="Times New Roman" w:hAnsi="Arial" w:cs="Arial"/>
          <w:bCs/>
          <w:kern w:val="3"/>
          <w:sz w:val="20"/>
          <w:szCs w:val="20"/>
          <w:lang w:eastAsia="zh-CN"/>
        </w:rPr>
      </w:pPr>
    </w:p>
    <w:p w14:paraId="1AB199B4" w14:textId="77777777" w:rsidR="00BD2028" w:rsidRPr="00E036A7" w:rsidRDefault="00BD2028" w:rsidP="00BD2028">
      <w:pPr>
        <w:suppressAutoHyphens/>
        <w:autoSpaceDE w:val="0"/>
        <w:autoSpaceDN w:val="0"/>
        <w:spacing w:after="0" w:line="240" w:lineRule="auto"/>
        <w:jc w:val="center"/>
        <w:textAlignment w:val="baseline"/>
        <w:rPr>
          <w:rFonts w:ascii="Arial" w:eastAsia="Times New Roman" w:hAnsi="Arial" w:cs="Arial"/>
          <w:bCs/>
          <w:kern w:val="3"/>
          <w:sz w:val="20"/>
          <w:szCs w:val="20"/>
          <w:lang w:eastAsia="zh-CN"/>
        </w:rPr>
      </w:pPr>
    </w:p>
    <w:p w14:paraId="2A625FD7" w14:textId="77777777" w:rsidR="00BD2028" w:rsidRPr="00E036A7" w:rsidRDefault="00BD2028" w:rsidP="00BD2028">
      <w:pPr>
        <w:suppressAutoHyphens/>
        <w:autoSpaceDE w:val="0"/>
        <w:autoSpaceDN w:val="0"/>
        <w:spacing w:after="0" w:line="240" w:lineRule="auto"/>
        <w:jc w:val="center"/>
        <w:textAlignment w:val="baseline"/>
        <w:rPr>
          <w:rFonts w:ascii="Arial" w:eastAsia="Times New Roman" w:hAnsi="Arial" w:cs="Arial"/>
          <w:bCs/>
          <w:kern w:val="3"/>
          <w:sz w:val="20"/>
          <w:szCs w:val="20"/>
          <w:lang w:eastAsia="zh-CN"/>
        </w:rPr>
      </w:pPr>
    </w:p>
    <w:p w14:paraId="1B037F98"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70429E71" w14:textId="77777777" w:rsidR="00BD2028" w:rsidRPr="00E036A7" w:rsidRDefault="00BD2028" w:rsidP="00BD2028">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Datum:</w:t>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006A587B" w:rsidRPr="00E036A7">
        <w:rPr>
          <w:rFonts w:ascii="Arial" w:eastAsia="Times New Roman" w:hAnsi="Arial" w:cs="Arial"/>
          <w:kern w:val="3"/>
          <w:sz w:val="20"/>
          <w:szCs w:val="20"/>
          <w:lang w:eastAsia="zh-CN"/>
        </w:rPr>
        <w:t xml:space="preserve">             </w:t>
      </w:r>
      <w:r w:rsidRPr="00E036A7">
        <w:rPr>
          <w:rFonts w:ascii="Arial" w:eastAsia="Times New Roman" w:hAnsi="Arial" w:cs="Arial"/>
          <w:kern w:val="3"/>
          <w:sz w:val="20"/>
          <w:szCs w:val="20"/>
          <w:lang w:eastAsia="zh-CN"/>
        </w:rPr>
        <w:t>Podpis:</w:t>
      </w:r>
    </w:p>
    <w:p w14:paraId="46C5460B"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191CEA8A"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r w:rsidRPr="00E036A7">
        <w:rPr>
          <w:rFonts w:ascii="Arial" w:eastAsia="Times New Roman" w:hAnsi="Arial" w:cs="Arial"/>
          <w:kern w:val="3"/>
          <w:sz w:val="20"/>
          <w:szCs w:val="20"/>
          <w:lang w:eastAsia="zh-CN"/>
        </w:rPr>
        <w:t>_________________</w:t>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t>___________________</w:t>
      </w:r>
    </w:p>
    <w:p w14:paraId="055E821C"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bCs/>
          <w:kern w:val="3"/>
          <w:sz w:val="20"/>
          <w:szCs w:val="20"/>
          <w:lang w:eastAsia="zh-CN"/>
        </w:rPr>
      </w:pPr>
    </w:p>
    <w:p w14:paraId="15B214B6"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bCs/>
          <w:kern w:val="3"/>
          <w:sz w:val="20"/>
          <w:szCs w:val="20"/>
          <w:lang w:eastAsia="zh-CN"/>
        </w:rPr>
      </w:pPr>
    </w:p>
    <w:p w14:paraId="6BD147DB"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bCs/>
          <w:kern w:val="3"/>
          <w:sz w:val="20"/>
          <w:szCs w:val="20"/>
          <w:lang w:eastAsia="zh-CN"/>
        </w:rPr>
      </w:pPr>
    </w:p>
    <w:p w14:paraId="56BE902C"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67ADCC50" w14:textId="77777777" w:rsidR="00BD2028" w:rsidRPr="00E036A7" w:rsidRDefault="00BD2028" w:rsidP="00BD2028">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b/>
          <w:bCs/>
          <w:kern w:val="3"/>
          <w:sz w:val="20"/>
          <w:szCs w:val="20"/>
          <w:lang w:eastAsia="zh-CN"/>
        </w:rPr>
        <w:t>Izjava se izpolni le v primeru, da ponudnik oz. ponudniki v skupnem nastopu nastopa/jo s podizvajalci in da</w:t>
      </w:r>
      <w:r w:rsidRPr="00E036A7">
        <w:rPr>
          <w:rFonts w:ascii="Arial" w:eastAsia="Times New Roman" w:hAnsi="Arial" w:cs="Arial"/>
          <w:kern w:val="3"/>
          <w:sz w:val="20"/>
          <w:szCs w:val="20"/>
          <w:lang w:eastAsia="zh-CN"/>
        </w:rPr>
        <w:t xml:space="preserve"> </w:t>
      </w:r>
      <w:r w:rsidRPr="00E036A7">
        <w:rPr>
          <w:rFonts w:ascii="Arial" w:eastAsia="Times New Roman" w:hAnsi="Arial" w:cs="Arial"/>
          <w:b/>
          <w:kern w:val="3"/>
          <w:sz w:val="20"/>
          <w:szCs w:val="20"/>
          <w:lang w:eastAsia="zh-CN"/>
        </w:rPr>
        <w:t>podizvajalec zahteva neposredno plačilo</w:t>
      </w:r>
      <w:r w:rsidRPr="00E036A7">
        <w:rPr>
          <w:rFonts w:ascii="Arial" w:eastAsia="Times New Roman" w:hAnsi="Arial" w:cs="Arial"/>
          <w:kern w:val="3"/>
          <w:sz w:val="20"/>
          <w:szCs w:val="20"/>
          <w:lang w:eastAsia="zh-CN"/>
        </w:rPr>
        <w:t xml:space="preserve"> </w:t>
      </w:r>
      <w:r w:rsidRPr="00E036A7">
        <w:rPr>
          <w:rFonts w:ascii="Arial" w:eastAsia="Times New Roman" w:hAnsi="Arial" w:cs="Arial"/>
          <w:b/>
          <w:kern w:val="3"/>
          <w:sz w:val="20"/>
          <w:szCs w:val="20"/>
          <w:lang w:eastAsia="zh-CN"/>
        </w:rPr>
        <w:t>v skladu s 94. členom ZJN-3.</w:t>
      </w:r>
    </w:p>
    <w:p w14:paraId="1183FB39"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b/>
          <w:kern w:val="3"/>
          <w:sz w:val="20"/>
          <w:szCs w:val="20"/>
          <w:lang w:eastAsia="zh-CN"/>
        </w:rPr>
      </w:pPr>
    </w:p>
    <w:p w14:paraId="0F496B3D"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b/>
          <w:kern w:val="3"/>
          <w:sz w:val="20"/>
          <w:szCs w:val="20"/>
          <w:lang w:eastAsia="zh-CN"/>
        </w:rPr>
      </w:pPr>
      <w:r w:rsidRPr="00E036A7">
        <w:rPr>
          <w:rFonts w:ascii="Arial" w:eastAsia="Times New Roman" w:hAnsi="Arial" w:cs="Arial"/>
          <w:b/>
          <w:kern w:val="3"/>
          <w:sz w:val="20"/>
          <w:szCs w:val="20"/>
          <w:u w:val="single"/>
          <w:lang w:eastAsia="zh-CN"/>
        </w:rPr>
        <w:t>Opomba</w:t>
      </w:r>
      <w:r w:rsidRPr="00E036A7">
        <w:rPr>
          <w:rFonts w:ascii="Arial" w:eastAsia="Times New Roman" w:hAnsi="Arial" w:cs="Arial"/>
          <w:b/>
          <w:kern w:val="3"/>
          <w:sz w:val="20"/>
          <w:szCs w:val="20"/>
          <w:lang w:eastAsia="zh-CN"/>
        </w:rPr>
        <w:t>: Obrazcu se priloži zahteva podizvajalca za neposredno plačilo (OBR 13)</w:t>
      </w:r>
    </w:p>
    <w:p w14:paraId="0EA3B91D"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b/>
          <w:kern w:val="3"/>
          <w:sz w:val="20"/>
          <w:szCs w:val="20"/>
          <w:lang w:eastAsia="zh-CN"/>
        </w:rPr>
      </w:pPr>
    </w:p>
    <w:p w14:paraId="3A01389F"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b/>
          <w:kern w:val="3"/>
          <w:sz w:val="20"/>
          <w:szCs w:val="20"/>
          <w:lang w:eastAsia="zh-CN"/>
        </w:rPr>
      </w:pPr>
    </w:p>
    <w:p w14:paraId="5BE5F03F" w14:textId="77777777" w:rsidR="00BD2028" w:rsidRPr="00BD2028" w:rsidRDefault="00BD2028"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1F3E7B7A" w14:textId="77777777" w:rsidR="00BD2028" w:rsidRPr="00BD2028" w:rsidRDefault="00BD2028"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3B13C1F3" w14:textId="77777777" w:rsidR="00BD2028" w:rsidRPr="00BD2028" w:rsidRDefault="00BD2028"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00045DD3" w14:textId="77777777" w:rsidR="00BD2028" w:rsidRDefault="00BD2028"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42901343" w14:textId="77777777" w:rsidR="00E036A7" w:rsidRDefault="00E036A7"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2C3FC03E" w14:textId="77777777" w:rsidR="00E036A7" w:rsidRDefault="00E036A7"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24BED621" w14:textId="77777777" w:rsidR="00E036A7" w:rsidRPr="00BD2028" w:rsidRDefault="00E036A7"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48296E07" w14:textId="77777777" w:rsidR="00BD2028" w:rsidRPr="00BD2028" w:rsidRDefault="00BD2028"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786EEBAA" w14:textId="77777777" w:rsidR="00BD2028" w:rsidRPr="00BD2028" w:rsidRDefault="00BD2028"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5253D2E4" w14:textId="77777777" w:rsidR="00BD2028" w:rsidRPr="00BD2028" w:rsidRDefault="00BD2028"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74CE51A9" w14:textId="77777777" w:rsidR="00BD2028" w:rsidRPr="00BD2028" w:rsidRDefault="00CA1839" w:rsidP="00BD2028">
      <w:pPr>
        <w:suppressAutoHyphens/>
        <w:autoSpaceDE w:val="0"/>
        <w:autoSpaceDN w:val="0"/>
        <w:spacing w:after="0" w:line="240" w:lineRule="auto"/>
        <w:textAlignment w:val="baseline"/>
        <w:rPr>
          <w:rFonts w:ascii="Arial" w:eastAsia="Times New Roman" w:hAnsi="Arial" w:cs="Arial"/>
          <w:b/>
          <w:bCs/>
          <w:kern w:val="3"/>
          <w:sz w:val="22"/>
          <w:szCs w:val="22"/>
          <w:lang w:eastAsia="zh-CN"/>
        </w:rPr>
      </w:pPr>
      <w:bookmarkStart w:id="29" w:name="_Hlk128482890"/>
      <w:r>
        <w:rPr>
          <w:rFonts w:ascii="Arial" w:eastAsia="Times New Roman" w:hAnsi="Arial" w:cs="Arial"/>
          <w:b/>
          <w:bCs/>
          <w:kern w:val="3"/>
          <w:sz w:val="22"/>
          <w:szCs w:val="22"/>
          <w:lang w:eastAsia="zh-CN"/>
        </w:rPr>
        <w:lastRenderedPageBreak/>
        <w:t>OBR 13</w:t>
      </w:r>
    </w:p>
    <w:p w14:paraId="2A1FC29F" w14:textId="77777777" w:rsidR="00BD2028" w:rsidRPr="00BD2028" w:rsidRDefault="00BD2028" w:rsidP="00BD2028">
      <w:pPr>
        <w:widowControl w:val="0"/>
        <w:suppressAutoHyphens/>
        <w:autoSpaceDN w:val="0"/>
        <w:spacing w:after="0" w:line="240" w:lineRule="auto"/>
        <w:ind w:right="382"/>
        <w:jc w:val="both"/>
        <w:textAlignment w:val="baseline"/>
        <w:rPr>
          <w:rFonts w:ascii="Arial" w:eastAsia="SimSun" w:hAnsi="Arial" w:cs="Arial"/>
          <w:sz w:val="22"/>
          <w:szCs w:val="22"/>
          <w:lang w:eastAsia="sl-SI"/>
        </w:rPr>
      </w:pPr>
    </w:p>
    <w:p w14:paraId="1F7A1BEA" w14:textId="77777777" w:rsidR="00BD2028" w:rsidRPr="00BD2028" w:rsidRDefault="00BD2028" w:rsidP="00BD2028">
      <w:pPr>
        <w:widowControl w:val="0"/>
        <w:suppressAutoHyphens/>
        <w:autoSpaceDN w:val="0"/>
        <w:spacing w:after="0" w:line="240" w:lineRule="auto"/>
        <w:ind w:right="382"/>
        <w:jc w:val="both"/>
        <w:textAlignment w:val="baseline"/>
        <w:rPr>
          <w:rFonts w:ascii="Arial" w:eastAsia="SimSun" w:hAnsi="Arial" w:cs="Arial"/>
          <w:kern w:val="3"/>
          <w:sz w:val="22"/>
          <w:szCs w:val="22"/>
          <w:lang w:val="en-US" w:eastAsia="zh-CN" w:bidi="hi-IN"/>
        </w:rPr>
      </w:pPr>
    </w:p>
    <w:p w14:paraId="2A8DA4CB" w14:textId="77777777" w:rsidR="00BD2028" w:rsidRPr="00BD2028" w:rsidRDefault="00BD2028" w:rsidP="00BD2028">
      <w:pPr>
        <w:widowControl w:val="0"/>
        <w:tabs>
          <w:tab w:val="left" w:pos="1980"/>
        </w:tabs>
        <w:suppressAutoHyphens/>
        <w:autoSpaceDN w:val="0"/>
        <w:spacing w:after="0" w:line="240" w:lineRule="auto"/>
        <w:ind w:left="1980" w:right="505" w:hanging="1980"/>
        <w:jc w:val="center"/>
        <w:textAlignment w:val="baseline"/>
        <w:rPr>
          <w:rFonts w:ascii="Arial" w:eastAsia="SimSun" w:hAnsi="Arial" w:cs="Arial"/>
          <w:b/>
          <w:bCs/>
          <w:kern w:val="3"/>
          <w:sz w:val="22"/>
          <w:szCs w:val="22"/>
          <w:lang w:val="en-US" w:eastAsia="zh-CN" w:bidi="hi-IN"/>
        </w:rPr>
      </w:pPr>
      <w:r w:rsidRPr="00BD2028">
        <w:rPr>
          <w:rFonts w:ascii="Arial" w:eastAsia="SimSun" w:hAnsi="Arial" w:cs="Arial"/>
          <w:b/>
          <w:bCs/>
          <w:kern w:val="3"/>
          <w:sz w:val="22"/>
          <w:szCs w:val="22"/>
          <w:lang w:val="en-US" w:eastAsia="zh-CN" w:bidi="hi-IN"/>
        </w:rPr>
        <w:t>ZAHTEVA IN SOGLASJE PODIZVAJALCA ZA NEPOSREDNO PLAČEVANJE</w:t>
      </w:r>
    </w:p>
    <w:p w14:paraId="16F7CFD9" w14:textId="77777777" w:rsidR="00BD2028" w:rsidRPr="00BD2028" w:rsidRDefault="00BD2028" w:rsidP="00BD2028">
      <w:pPr>
        <w:widowControl w:val="0"/>
        <w:suppressAutoHyphens/>
        <w:autoSpaceDN w:val="0"/>
        <w:spacing w:after="0" w:line="240" w:lineRule="auto"/>
        <w:jc w:val="center"/>
        <w:textAlignment w:val="baseline"/>
        <w:rPr>
          <w:rFonts w:ascii="Arial" w:eastAsia="SimSun" w:hAnsi="Arial" w:cs="Arial"/>
          <w:kern w:val="3"/>
          <w:sz w:val="22"/>
          <w:szCs w:val="22"/>
          <w:lang w:val="en-US" w:eastAsia="zh-CN" w:bidi="hi-IN"/>
        </w:rPr>
      </w:pPr>
    </w:p>
    <w:p w14:paraId="3BED71FA" w14:textId="77777777" w:rsidR="00BD2028" w:rsidRPr="00BD2028" w:rsidRDefault="00BD2028" w:rsidP="00BD2028">
      <w:pPr>
        <w:widowControl w:val="0"/>
        <w:suppressAutoHyphens/>
        <w:autoSpaceDN w:val="0"/>
        <w:spacing w:after="0" w:line="240" w:lineRule="auto"/>
        <w:jc w:val="center"/>
        <w:textAlignment w:val="baseline"/>
        <w:rPr>
          <w:rFonts w:ascii="Arial" w:eastAsia="SimSun" w:hAnsi="Arial" w:cs="Arial"/>
          <w:kern w:val="3"/>
          <w:sz w:val="22"/>
          <w:szCs w:val="22"/>
          <w:lang w:val="en-US" w:eastAsia="zh-CN" w:bidi="hi-IN"/>
        </w:rPr>
      </w:pPr>
    </w:p>
    <w:p w14:paraId="1F3A5BDD" w14:textId="77777777" w:rsidR="00BD2028" w:rsidRPr="00BD2028" w:rsidRDefault="00BD2028" w:rsidP="00BD2028">
      <w:pPr>
        <w:widowControl w:val="0"/>
        <w:suppressAutoHyphens/>
        <w:autoSpaceDN w:val="0"/>
        <w:spacing w:after="0" w:line="240" w:lineRule="auto"/>
        <w:ind w:right="425"/>
        <w:jc w:val="center"/>
        <w:textAlignment w:val="baseline"/>
        <w:rPr>
          <w:rFonts w:ascii="Arial" w:eastAsia="SimSun" w:hAnsi="Arial" w:cs="Arial"/>
          <w:kern w:val="3"/>
          <w:sz w:val="22"/>
          <w:szCs w:val="22"/>
          <w:lang w:val="en-US" w:eastAsia="zh-CN" w:bidi="hi-IN"/>
        </w:rPr>
      </w:pPr>
    </w:p>
    <w:p w14:paraId="1CE2F12C" w14:textId="77777777" w:rsidR="00BD2028" w:rsidRPr="00BD2028" w:rsidRDefault="00BD2028" w:rsidP="00BD2028">
      <w:pPr>
        <w:widowControl w:val="0"/>
        <w:suppressAutoHyphens/>
        <w:autoSpaceDN w:val="0"/>
        <w:spacing w:after="0" w:line="240" w:lineRule="auto"/>
        <w:ind w:right="425"/>
        <w:jc w:val="center"/>
        <w:textAlignment w:val="baseline"/>
        <w:rPr>
          <w:rFonts w:ascii="Arial" w:eastAsia="SimSun" w:hAnsi="Arial" w:cs="Arial"/>
          <w:kern w:val="3"/>
          <w:sz w:val="22"/>
          <w:szCs w:val="22"/>
          <w:lang w:val="en-US" w:eastAsia="zh-CN" w:bidi="hi-IN"/>
        </w:rPr>
      </w:pPr>
    </w:p>
    <w:p w14:paraId="494AEE30" w14:textId="77777777" w:rsidR="00BD2028" w:rsidRPr="00BD2028" w:rsidRDefault="00BD2028" w:rsidP="00BD2028">
      <w:pPr>
        <w:widowControl w:val="0"/>
        <w:suppressAutoHyphens/>
        <w:autoSpaceDN w:val="0"/>
        <w:spacing w:after="0" w:line="240" w:lineRule="auto"/>
        <w:ind w:right="425"/>
        <w:textAlignment w:val="baseline"/>
        <w:rPr>
          <w:rFonts w:ascii="Arial" w:eastAsia="SimSun" w:hAnsi="Arial" w:cs="Arial"/>
          <w:kern w:val="3"/>
          <w:sz w:val="22"/>
          <w:szCs w:val="22"/>
          <w:lang w:val="en-US" w:eastAsia="zh-CN" w:bidi="hi-IN"/>
        </w:rPr>
      </w:pPr>
      <w:r w:rsidRPr="00BD2028">
        <w:rPr>
          <w:rFonts w:ascii="Arial" w:eastAsia="SimSun" w:hAnsi="Arial" w:cs="Arial"/>
          <w:b/>
          <w:bCs/>
          <w:kern w:val="3"/>
          <w:sz w:val="22"/>
          <w:szCs w:val="22"/>
          <w:lang w:val="en-US" w:eastAsia="zh-CN" w:bidi="hi-IN"/>
        </w:rPr>
        <w:t>PODIZVAJALEC</w:t>
      </w:r>
      <w:r w:rsidRPr="00BD2028">
        <w:rPr>
          <w:rFonts w:ascii="Arial" w:eastAsia="SimSun" w:hAnsi="Arial" w:cs="Arial"/>
          <w:kern w:val="3"/>
          <w:sz w:val="22"/>
          <w:szCs w:val="22"/>
          <w:lang w:val="en-US" w:eastAsia="zh-CN" w:bidi="hi-IN"/>
        </w:rPr>
        <w:t>:</w:t>
      </w:r>
    </w:p>
    <w:p w14:paraId="5AA09309" w14:textId="77777777" w:rsidR="00BD2028" w:rsidRPr="00BD2028" w:rsidRDefault="00BD2028" w:rsidP="00BD2028">
      <w:pPr>
        <w:widowControl w:val="0"/>
        <w:suppressAutoHyphens/>
        <w:autoSpaceDN w:val="0"/>
        <w:spacing w:after="0" w:line="240" w:lineRule="auto"/>
        <w:ind w:right="425"/>
        <w:jc w:val="center"/>
        <w:textAlignment w:val="baseline"/>
        <w:rPr>
          <w:rFonts w:ascii="Arial" w:eastAsia="SimSun" w:hAnsi="Arial" w:cs="Arial"/>
          <w:kern w:val="3"/>
          <w:sz w:val="22"/>
          <w:szCs w:val="22"/>
          <w:lang w:val="en-US" w:eastAsia="zh-CN" w:bidi="hi-IN"/>
        </w:rPr>
      </w:pPr>
    </w:p>
    <w:p w14:paraId="5D3593D0" w14:textId="77777777" w:rsidR="00BD2028" w:rsidRPr="00E036A7" w:rsidRDefault="00BD2028" w:rsidP="00BD2028">
      <w:pPr>
        <w:widowControl w:val="0"/>
        <w:suppressAutoHyphens/>
        <w:autoSpaceDN w:val="0"/>
        <w:spacing w:after="0" w:line="240" w:lineRule="auto"/>
        <w:ind w:right="425"/>
        <w:textAlignment w:val="baseline"/>
        <w:rPr>
          <w:rFonts w:ascii="Arial" w:eastAsia="SimSun" w:hAnsi="Arial" w:cs="Arial"/>
          <w:kern w:val="3"/>
          <w:sz w:val="20"/>
          <w:szCs w:val="20"/>
          <w:lang w:eastAsia="zh-CN" w:bidi="hi-IN"/>
        </w:rPr>
      </w:pPr>
      <w:r w:rsidRPr="00E036A7">
        <w:rPr>
          <w:rFonts w:ascii="Arial" w:eastAsia="SimSun" w:hAnsi="Arial" w:cs="Arial"/>
          <w:kern w:val="3"/>
          <w:sz w:val="20"/>
          <w:szCs w:val="20"/>
          <w:lang w:eastAsia="zh-CN" w:bidi="hi-IN"/>
        </w:rPr>
        <w:t>______________________________________________________________________</w:t>
      </w:r>
    </w:p>
    <w:p w14:paraId="6B7480B4" w14:textId="77777777" w:rsidR="00BD2028" w:rsidRPr="00E036A7" w:rsidRDefault="00BD2028" w:rsidP="00BD2028">
      <w:pPr>
        <w:widowControl w:val="0"/>
        <w:suppressAutoHyphens/>
        <w:autoSpaceDN w:val="0"/>
        <w:spacing w:after="0" w:line="240" w:lineRule="auto"/>
        <w:ind w:right="425"/>
        <w:jc w:val="center"/>
        <w:textAlignment w:val="baseline"/>
        <w:rPr>
          <w:rFonts w:ascii="Arial" w:eastAsia="SimSun" w:hAnsi="Arial" w:cs="Arial"/>
          <w:kern w:val="3"/>
          <w:sz w:val="20"/>
          <w:szCs w:val="20"/>
          <w:lang w:eastAsia="zh-CN" w:bidi="hi-IN"/>
        </w:rPr>
      </w:pPr>
      <w:r w:rsidRPr="00E036A7">
        <w:rPr>
          <w:rFonts w:ascii="Arial" w:eastAsia="SimSun" w:hAnsi="Arial" w:cs="Arial"/>
          <w:kern w:val="3"/>
          <w:sz w:val="20"/>
          <w:szCs w:val="20"/>
          <w:lang w:eastAsia="zh-CN" w:bidi="hi-IN"/>
        </w:rPr>
        <w:t>(naziv)</w:t>
      </w:r>
    </w:p>
    <w:p w14:paraId="6F7A7A0A" w14:textId="77777777" w:rsidR="00BD2028" w:rsidRPr="00E036A7" w:rsidRDefault="00BD2028" w:rsidP="00BD2028">
      <w:pPr>
        <w:widowControl w:val="0"/>
        <w:suppressAutoHyphens/>
        <w:autoSpaceDN w:val="0"/>
        <w:spacing w:after="0" w:line="240" w:lineRule="auto"/>
        <w:ind w:right="425"/>
        <w:textAlignment w:val="baseline"/>
        <w:rPr>
          <w:rFonts w:ascii="Arial" w:eastAsia="SimSun" w:hAnsi="Arial" w:cs="Arial"/>
          <w:kern w:val="3"/>
          <w:sz w:val="20"/>
          <w:szCs w:val="20"/>
          <w:lang w:eastAsia="zh-CN" w:bidi="hi-IN"/>
        </w:rPr>
      </w:pPr>
    </w:p>
    <w:p w14:paraId="48A8CD30" w14:textId="77777777" w:rsidR="00BD2028" w:rsidRPr="00E036A7" w:rsidRDefault="00BD2028" w:rsidP="00BD2028">
      <w:pPr>
        <w:widowControl w:val="0"/>
        <w:suppressAutoHyphens/>
        <w:autoSpaceDN w:val="0"/>
        <w:spacing w:after="0" w:line="240" w:lineRule="auto"/>
        <w:ind w:right="425"/>
        <w:textAlignment w:val="baseline"/>
        <w:rPr>
          <w:rFonts w:ascii="Arial" w:eastAsia="SimSun" w:hAnsi="Arial" w:cs="Arial"/>
          <w:kern w:val="3"/>
          <w:sz w:val="20"/>
          <w:szCs w:val="20"/>
          <w:lang w:eastAsia="zh-CN" w:bidi="hi-IN"/>
        </w:rPr>
      </w:pPr>
      <w:r w:rsidRPr="00E036A7">
        <w:rPr>
          <w:rFonts w:ascii="Arial" w:eastAsia="SimSun" w:hAnsi="Arial" w:cs="Arial"/>
          <w:kern w:val="3"/>
          <w:sz w:val="20"/>
          <w:szCs w:val="20"/>
          <w:lang w:eastAsia="zh-CN" w:bidi="hi-IN"/>
        </w:rPr>
        <w:t>______________________________________________________________________</w:t>
      </w:r>
    </w:p>
    <w:p w14:paraId="0ED49883" w14:textId="77777777" w:rsidR="00BD2028" w:rsidRPr="00E036A7" w:rsidRDefault="00BD2028" w:rsidP="00BD2028">
      <w:pPr>
        <w:widowControl w:val="0"/>
        <w:suppressAutoHyphens/>
        <w:autoSpaceDN w:val="0"/>
        <w:spacing w:after="0" w:line="240" w:lineRule="auto"/>
        <w:ind w:right="425"/>
        <w:jc w:val="center"/>
        <w:textAlignment w:val="baseline"/>
        <w:rPr>
          <w:rFonts w:ascii="Arial" w:eastAsia="SimSun" w:hAnsi="Arial" w:cs="Arial"/>
          <w:kern w:val="3"/>
          <w:sz w:val="20"/>
          <w:szCs w:val="20"/>
          <w:lang w:eastAsia="zh-CN" w:bidi="hi-IN"/>
        </w:rPr>
      </w:pPr>
      <w:r w:rsidRPr="00E036A7">
        <w:rPr>
          <w:rFonts w:ascii="Arial" w:eastAsia="SimSun" w:hAnsi="Arial" w:cs="Arial"/>
          <w:kern w:val="3"/>
          <w:sz w:val="20"/>
          <w:szCs w:val="20"/>
          <w:lang w:eastAsia="zh-CN" w:bidi="hi-IN"/>
        </w:rPr>
        <w:t>(naslov)</w:t>
      </w:r>
    </w:p>
    <w:p w14:paraId="0CEB868D" w14:textId="77777777" w:rsidR="00BD2028" w:rsidRPr="00E036A7" w:rsidRDefault="00BD2028" w:rsidP="00BD20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ind w:right="425"/>
        <w:jc w:val="both"/>
        <w:textAlignment w:val="baseline"/>
        <w:rPr>
          <w:rFonts w:ascii="Arial" w:eastAsia="SimSun" w:hAnsi="Arial" w:cs="Arial"/>
          <w:kern w:val="3"/>
          <w:sz w:val="20"/>
          <w:szCs w:val="20"/>
          <w:lang w:eastAsia="zh-CN" w:bidi="hi-IN"/>
        </w:rPr>
      </w:pPr>
    </w:p>
    <w:p w14:paraId="42958219" w14:textId="77777777" w:rsidR="00BD2028" w:rsidRPr="00E036A7" w:rsidRDefault="00BD2028" w:rsidP="00BD20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ind w:right="425"/>
        <w:jc w:val="both"/>
        <w:textAlignment w:val="baseline"/>
        <w:rPr>
          <w:rFonts w:ascii="Arial" w:eastAsia="SimSun" w:hAnsi="Arial" w:cs="Arial"/>
          <w:kern w:val="3"/>
          <w:sz w:val="20"/>
          <w:szCs w:val="20"/>
          <w:lang w:val="en-US" w:eastAsia="zh-CN" w:bidi="hi-IN"/>
        </w:rPr>
      </w:pPr>
    </w:p>
    <w:p w14:paraId="7CACDFBB" w14:textId="77777777" w:rsidR="00BD2028" w:rsidRPr="00E036A7" w:rsidRDefault="00BD2028" w:rsidP="00BD2028">
      <w:pPr>
        <w:widowControl w:val="0"/>
        <w:suppressAutoHyphens/>
        <w:autoSpaceDE w:val="0"/>
        <w:autoSpaceDN w:val="0"/>
        <w:adjustRightInd w:val="0"/>
        <w:spacing w:after="0" w:line="240" w:lineRule="auto"/>
        <w:ind w:right="425"/>
        <w:jc w:val="both"/>
        <w:textAlignment w:val="baseline"/>
        <w:rPr>
          <w:rFonts w:ascii="Arial" w:eastAsia="SimSun" w:hAnsi="Arial" w:cs="Arial"/>
          <w:kern w:val="3"/>
          <w:sz w:val="20"/>
          <w:szCs w:val="20"/>
          <w:lang w:eastAsia="zh-CN" w:bidi="hi-IN"/>
        </w:rPr>
      </w:pPr>
      <w:r w:rsidRPr="00E036A7">
        <w:rPr>
          <w:rFonts w:ascii="Arial" w:eastAsia="SimSun" w:hAnsi="Arial" w:cs="Arial"/>
          <w:kern w:val="3"/>
          <w:sz w:val="20"/>
          <w:szCs w:val="20"/>
          <w:lang w:eastAsia="zh-CN" w:bidi="hi-IN"/>
        </w:rPr>
        <w:t xml:space="preserve">S podpisom te izjave </w:t>
      </w:r>
      <w:r w:rsidR="00E84E4F" w:rsidRPr="00E036A7">
        <w:rPr>
          <w:rFonts w:ascii="Arial" w:eastAsia="SimSun" w:hAnsi="Arial" w:cs="Arial"/>
          <w:kern w:val="3"/>
          <w:sz w:val="20"/>
          <w:szCs w:val="20"/>
          <w:lang w:eastAsia="zh-CN" w:bidi="hi-IN"/>
        </w:rPr>
        <w:t xml:space="preserve">zahtevam </w:t>
      </w:r>
      <w:r w:rsidRPr="00E036A7">
        <w:rPr>
          <w:rFonts w:ascii="Arial" w:eastAsia="SimSun" w:hAnsi="Arial" w:cs="Arial"/>
          <w:kern w:val="3"/>
          <w:sz w:val="20"/>
          <w:szCs w:val="20"/>
          <w:lang w:eastAsia="zh-CN" w:bidi="hi-IN"/>
        </w:rPr>
        <w:t>neposredno plačilo za dela, izvedena na podlagi predmetnega javnega naročila</w:t>
      </w:r>
      <w:r w:rsidR="00E84E4F" w:rsidRPr="00E036A7">
        <w:rPr>
          <w:rFonts w:ascii="Arial" w:eastAsia="SimSun" w:hAnsi="Arial" w:cs="Arial"/>
          <w:kern w:val="3"/>
          <w:sz w:val="20"/>
          <w:szCs w:val="20"/>
          <w:lang w:eastAsia="zh-CN" w:bidi="hi-IN"/>
        </w:rPr>
        <w:t>,</w:t>
      </w:r>
      <w:r w:rsidR="00E036A7">
        <w:rPr>
          <w:rFonts w:ascii="Arial" w:eastAsia="SimSun" w:hAnsi="Arial" w:cs="Arial"/>
          <w:kern w:val="3"/>
          <w:sz w:val="20"/>
          <w:szCs w:val="20"/>
          <w:lang w:eastAsia="zh-CN" w:bidi="hi-IN"/>
        </w:rPr>
        <w:t xml:space="preserve"> </w:t>
      </w:r>
      <w:r w:rsidR="00E84E4F" w:rsidRPr="00E036A7">
        <w:rPr>
          <w:rFonts w:ascii="Arial" w:eastAsia="SimSun" w:hAnsi="Arial" w:cs="Arial"/>
          <w:kern w:val="3"/>
          <w:sz w:val="20"/>
          <w:szCs w:val="20"/>
          <w:lang w:eastAsia="zh-CN" w:bidi="hi-IN"/>
        </w:rPr>
        <w:t>ter</w:t>
      </w:r>
    </w:p>
    <w:tbl>
      <w:tblPr>
        <w:tblW w:w="0" w:type="auto"/>
        <w:tblInd w:w="108" w:type="dxa"/>
        <w:tblLook w:val="04A0" w:firstRow="1" w:lastRow="0" w:firstColumn="1" w:lastColumn="0" w:noHBand="0" w:noVBand="1"/>
      </w:tblPr>
      <w:tblGrid>
        <w:gridCol w:w="4820"/>
        <w:gridCol w:w="3827"/>
      </w:tblGrid>
      <w:tr w:rsidR="00BD2028" w:rsidRPr="00E036A7" w14:paraId="66D62CC0" w14:textId="77777777" w:rsidTr="00BC1417">
        <w:tc>
          <w:tcPr>
            <w:tcW w:w="4820" w:type="dxa"/>
            <w:hideMark/>
          </w:tcPr>
          <w:p w14:paraId="0F10034B" w14:textId="77777777" w:rsidR="00BD2028" w:rsidRPr="00E036A7" w:rsidRDefault="00BD2028" w:rsidP="00BD2028">
            <w:pPr>
              <w:widowControl w:val="0"/>
              <w:suppressAutoHyphens/>
              <w:autoSpaceDN w:val="0"/>
              <w:spacing w:after="0" w:line="240" w:lineRule="auto"/>
              <w:textAlignment w:val="baseline"/>
              <w:rPr>
                <w:rFonts w:ascii="Arial" w:eastAsia="SimSun" w:hAnsi="Arial" w:cs="Arial"/>
                <w:kern w:val="3"/>
                <w:sz w:val="20"/>
                <w:szCs w:val="20"/>
                <w:lang w:eastAsia="zh-CN" w:bidi="hi-IN"/>
              </w:rPr>
            </w:pPr>
          </w:p>
        </w:tc>
        <w:tc>
          <w:tcPr>
            <w:tcW w:w="3827" w:type="dxa"/>
            <w:hideMark/>
          </w:tcPr>
          <w:p w14:paraId="745B1F8C" w14:textId="77777777" w:rsidR="00BD2028" w:rsidRPr="00E036A7" w:rsidRDefault="00BD2028" w:rsidP="00BD2028">
            <w:pPr>
              <w:widowControl w:val="0"/>
              <w:suppressAutoHyphens/>
              <w:autoSpaceDN w:val="0"/>
              <w:spacing w:after="200" w:line="276" w:lineRule="auto"/>
              <w:textAlignment w:val="baseline"/>
              <w:rPr>
                <w:rFonts w:ascii="Arial" w:hAnsi="Arial" w:cs="Arial"/>
                <w:kern w:val="3"/>
                <w:sz w:val="20"/>
                <w:szCs w:val="20"/>
                <w:lang w:eastAsia="zh-CN" w:bidi="hi-IN"/>
              </w:rPr>
            </w:pPr>
          </w:p>
        </w:tc>
      </w:tr>
    </w:tbl>
    <w:p w14:paraId="417FBB5C" w14:textId="77777777" w:rsidR="00BD2028" w:rsidRPr="00E036A7" w:rsidRDefault="00BD2028" w:rsidP="00BD2028">
      <w:pPr>
        <w:widowControl w:val="0"/>
        <w:suppressAutoHyphens/>
        <w:autoSpaceDE w:val="0"/>
        <w:autoSpaceDN w:val="0"/>
        <w:adjustRightInd w:val="0"/>
        <w:spacing w:after="0" w:line="240" w:lineRule="auto"/>
        <w:ind w:right="425"/>
        <w:jc w:val="both"/>
        <w:textAlignment w:val="baseline"/>
        <w:rPr>
          <w:rFonts w:ascii="Arial" w:eastAsia="SimSun" w:hAnsi="Arial" w:cs="Arial"/>
          <w:kern w:val="3"/>
          <w:sz w:val="20"/>
          <w:szCs w:val="20"/>
          <w:lang w:eastAsia="zh-CN" w:bidi="hi-IN"/>
        </w:rPr>
      </w:pPr>
      <w:r w:rsidRPr="00E036A7">
        <w:rPr>
          <w:rFonts w:ascii="Arial" w:eastAsia="SimSun" w:hAnsi="Arial" w:cs="Arial"/>
          <w:kern w:val="3"/>
          <w:sz w:val="20"/>
          <w:szCs w:val="20"/>
          <w:lang w:eastAsia="zh-CN" w:bidi="hi-IN"/>
        </w:rPr>
        <w:t>soglašam, da naročnik naše terjatve do izvajalca (ponudnika, pri katerem nastopamo kot podizvajalec), v zvezi z izvedbo predmetnega javnega naročila, plačuje neposredno na naš transakcijski račun št.</w:t>
      </w:r>
    </w:p>
    <w:p w14:paraId="5C438AB1" w14:textId="77777777" w:rsidR="00BD2028" w:rsidRPr="00E036A7" w:rsidRDefault="00BD2028" w:rsidP="00BD2028">
      <w:pPr>
        <w:widowControl w:val="0"/>
        <w:suppressAutoHyphens/>
        <w:autoSpaceDE w:val="0"/>
        <w:autoSpaceDN w:val="0"/>
        <w:adjustRightInd w:val="0"/>
        <w:spacing w:after="0" w:line="240" w:lineRule="auto"/>
        <w:ind w:right="425"/>
        <w:jc w:val="both"/>
        <w:textAlignment w:val="baseline"/>
        <w:rPr>
          <w:rFonts w:ascii="Arial" w:eastAsia="SimSun" w:hAnsi="Arial" w:cs="Arial"/>
          <w:kern w:val="3"/>
          <w:sz w:val="20"/>
          <w:szCs w:val="20"/>
          <w:lang w:eastAsia="zh-CN" w:bidi="hi-IN"/>
        </w:rPr>
      </w:pPr>
      <w:r w:rsidRPr="00E036A7">
        <w:rPr>
          <w:rFonts w:ascii="Arial" w:eastAsia="SimSun" w:hAnsi="Arial" w:cs="Arial"/>
          <w:kern w:val="3"/>
          <w:sz w:val="20"/>
          <w:szCs w:val="20"/>
          <w:lang w:eastAsia="zh-CN" w:bidi="hi-IN"/>
        </w:rPr>
        <w:t>_____________________________________________________________________, in sicer na podlagi izstavljenih situacij oziroma računov, ki jih bo predhodno potrdil izvajalec in bodo priloga računu oziroma situaciji, ki jo bo naročniku izstavil izvajalec.</w:t>
      </w:r>
    </w:p>
    <w:p w14:paraId="262C9313" w14:textId="77777777" w:rsidR="00BD2028" w:rsidRPr="00E036A7" w:rsidRDefault="00BD2028" w:rsidP="00BD2028">
      <w:pPr>
        <w:widowControl w:val="0"/>
        <w:suppressAutoHyphens/>
        <w:autoSpaceDE w:val="0"/>
        <w:autoSpaceDN w:val="0"/>
        <w:adjustRightInd w:val="0"/>
        <w:spacing w:after="0" w:line="240" w:lineRule="auto"/>
        <w:ind w:right="425"/>
        <w:jc w:val="both"/>
        <w:textAlignment w:val="baseline"/>
        <w:rPr>
          <w:rFonts w:ascii="Arial" w:eastAsia="SimSun" w:hAnsi="Arial" w:cs="Arial"/>
          <w:kern w:val="3"/>
          <w:sz w:val="20"/>
          <w:szCs w:val="20"/>
          <w:lang w:eastAsia="zh-CN" w:bidi="hi-IN"/>
        </w:rPr>
      </w:pPr>
    </w:p>
    <w:p w14:paraId="17131386" w14:textId="77777777" w:rsidR="00BD2028" w:rsidRPr="00E036A7" w:rsidRDefault="00BD2028" w:rsidP="00BD2028">
      <w:pPr>
        <w:widowControl w:val="0"/>
        <w:suppressAutoHyphens/>
        <w:autoSpaceDN w:val="0"/>
        <w:spacing w:after="0" w:line="240" w:lineRule="auto"/>
        <w:ind w:right="382"/>
        <w:jc w:val="both"/>
        <w:textAlignment w:val="baseline"/>
        <w:rPr>
          <w:rFonts w:ascii="Arial" w:eastAsia="SimSun" w:hAnsi="Arial" w:cs="Arial"/>
          <w:b/>
          <w:kern w:val="3"/>
          <w:sz w:val="20"/>
          <w:szCs w:val="20"/>
          <w:lang w:eastAsia="zh-CN" w:bidi="hi-IN"/>
        </w:rPr>
      </w:pPr>
    </w:p>
    <w:p w14:paraId="51E0CA6E" w14:textId="77777777" w:rsidR="00BD2028" w:rsidRPr="00E036A7" w:rsidRDefault="00BD2028" w:rsidP="00BD2028">
      <w:pPr>
        <w:widowControl w:val="0"/>
        <w:suppressAutoHyphens/>
        <w:autoSpaceDN w:val="0"/>
        <w:spacing w:after="0" w:line="240" w:lineRule="auto"/>
        <w:ind w:right="382"/>
        <w:jc w:val="both"/>
        <w:textAlignment w:val="baseline"/>
        <w:rPr>
          <w:rFonts w:ascii="Arial" w:eastAsia="SimSun" w:hAnsi="Arial" w:cs="Arial"/>
          <w:b/>
          <w:kern w:val="3"/>
          <w:sz w:val="20"/>
          <w:szCs w:val="20"/>
          <w:lang w:val="en-US" w:eastAsia="zh-CN" w:bidi="hi-IN"/>
        </w:rPr>
      </w:pPr>
    </w:p>
    <w:p w14:paraId="37C2B421" w14:textId="77777777" w:rsidR="00BD2028" w:rsidRPr="00E036A7" w:rsidRDefault="00BD2028" w:rsidP="00BD2028">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Datum:</w:t>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t>Podpis:</w:t>
      </w:r>
    </w:p>
    <w:p w14:paraId="43852B7B"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66E1F130" w14:textId="77777777" w:rsidR="00BD2028" w:rsidRPr="00E036A7" w:rsidRDefault="00BD2028" w:rsidP="00BD2028">
      <w:pPr>
        <w:spacing w:after="0" w:line="240" w:lineRule="auto"/>
        <w:jc w:val="both"/>
        <w:rPr>
          <w:rFonts w:ascii="Arial" w:eastAsia="Times New Roman" w:hAnsi="Arial" w:cs="Arial"/>
          <w:b/>
          <w:bCs/>
          <w:color w:val="000000"/>
          <w:sz w:val="20"/>
          <w:szCs w:val="20"/>
          <w:u w:val="single"/>
          <w:lang w:eastAsia="sl-SI"/>
        </w:rPr>
      </w:pPr>
      <w:r w:rsidRPr="00E036A7">
        <w:rPr>
          <w:rFonts w:ascii="Arial" w:eastAsia="SimSun" w:hAnsi="Arial" w:cs="Arial"/>
          <w:kern w:val="3"/>
          <w:sz w:val="20"/>
          <w:szCs w:val="20"/>
          <w:lang w:val="en-US" w:eastAsia="zh-CN" w:bidi="hi-IN"/>
        </w:rPr>
        <w:t>_________________</w:t>
      </w:r>
      <w:r w:rsidRPr="00E036A7">
        <w:rPr>
          <w:rFonts w:ascii="Arial" w:eastAsia="SimSun" w:hAnsi="Arial" w:cs="Arial"/>
          <w:kern w:val="3"/>
          <w:sz w:val="20"/>
          <w:szCs w:val="20"/>
          <w:lang w:val="en-US" w:eastAsia="zh-CN" w:bidi="hi-IN"/>
        </w:rPr>
        <w:tab/>
      </w:r>
      <w:r w:rsidRPr="00E036A7">
        <w:rPr>
          <w:rFonts w:ascii="Arial" w:eastAsia="SimSun" w:hAnsi="Arial" w:cs="Arial"/>
          <w:kern w:val="3"/>
          <w:sz w:val="20"/>
          <w:szCs w:val="20"/>
          <w:lang w:val="en-US" w:eastAsia="zh-CN" w:bidi="hi-IN"/>
        </w:rPr>
        <w:tab/>
      </w:r>
      <w:r w:rsidRPr="00E036A7">
        <w:rPr>
          <w:rFonts w:ascii="Arial" w:eastAsia="SimSun" w:hAnsi="Arial" w:cs="Arial"/>
          <w:kern w:val="3"/>
          <w:sz w:val="20"/>
          <w:szCs w:val="20"/>
          <w:lang w:val="en-US" w:eastAsia="zh-CN" w:bidi="hi-IN"/>
        </w:rPr>
        <w:tab/>
      </w:r>
      <w:r w:rsidRPr="00E036A7">
        <w:rPr>
          <w:rFonts w:ascii="Arial" w:eastAsia="SimSun" w:hAnsi="Arial" w:cs="Arial"/>
          <w:kern w:val="3"/>
          <w:sz w:val="20"/>
          <w:szCs w:val="20"/>
          <w:lang w:val="en-US" w:eastAsia="zh-CN" w:bidi="hi-IN"/>
        </w:rPr>
        <w:tab/>
      </w:r>
      <w:r w:rsidRPr="00E036A7">
        <w:rPr>
          <w:rFonts w:ascii="Arial" w:eastAsia="SimSun" w:hAnsi="Arial" w:cs="Arial"/>
          <w:kern w:val="3"/>
          <w:sz w:val="20"/>
          <w:szCs w:val="20"/>
          <w:lang w:val="en-US" w:eastAsia="zh-CN" w:bidi="hi-IN"/>
        </w:rPr>
        <w:tab/>
      </w:r>
      <w:r w:rsidRPr="00E036A7">
        <w:rPr>
          <w:rFonts w:ascii="Arial" w:eastAsia="SimSun" w:hAnsi="Arial" w:cs="Arial"/>
          <w:kern w:val="3"/>
          <w:sz w:val="20"/>
          <w:szCs w:val="20"/>
          <w:lang w:val="en-US" w:eastAsia="zh-CN" w:bidi="hi-IN"/>
        </w:rPr>
        <w:tab/>
        <w:t>___________________</w:t>
      </w:r>
    </w:p>
    <w:p w14:paraId="04EEA0AC"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p>
    <w:p w14:paraId="51969EFB" w14:textId="77777777" w:rsidR="00BD2028" w:rsidRPr="00E036A7" w:rsidRDefault="00BD2028" w:rsidP="00BD2028">
      <w:pPr>
        <w:numPr>
          <w:ilvl w:val="12"/>
          <w:numId w:val="0"/>
        </w:numPr>
        <w:suppressAutoHyphens/>
        <w:autoSpaceDN w:val="0"/>
        <w:spacing w:after="0" w:line="240" w:lineRule="auto"/>
        <w:ind w:right="425"/>
        <w:jc w:val="both"/>
        <w:textAlignment w:val="baseline"/>
        <w:rPr>
          <w:rFonts w:ascii="Arial" w:eastAsia="Times New Roman" w:hAnsi="Arial" w:cs="Arial"/>
          <w:kern w:val="3"/>
          <w:sz w:val="20"/>
          <w:szCs w:val="20"/>
          <w:lang w:eastAsia="zh-CN"/>
        </w:rPr>
      </w:pPr>
    </w:p>
    <w:p w14:paraId="1A5DDB60"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kern w:val="3"/>
          <w:sz w:val="20"/>
          <w:szCs w:val="20"/>
          <w:lang w:eastAsia="zh-CN"/>
        </w:rPr>
      </w:pPr>
      <w:r w:rsidRPr="00E036A7">
        <w:rPr>
          <w:rFonts w:ascii="Arial" w:eastAsia="Times New Roman" w:hAnsi="Arial" w:cs="Arial"/>
          <w:b/>
          <w:bCs/>
          <w:kern w:val="3"/>
          <w:sz w:val="20"/>
          <w:szCs w:val="20"/>
          <w:u w:val="single"/>
          <w:lang w:eastAsia="zh-CN"/>
        </w:rPr>
        <w:t>Opomba</w:t>
      </w:r>
      <w:r w:rsidRPr="00E036A7">
        <w:rPr>
          <w:rFonts w:ascii="Arial" w:eastAsia="Times New Roman" w:hAnsi="Arial" w:cs="Arial"/>
          <w:kern w:val="3"/>
          <w:sz w:val="20"/>
          <w:szCs w:val="20"/>
          <w:lang w:eastAsia="zh-CN"/>
        </w:rPr>
        <w:t>: Izjava se izpolni le v primeru, da ponudnik oz. ponudniki v skupnem nastopu nastopa/jo s podizvajalci.</w:t>
      </w:r>
    </w:p>
    <w:bookmarkEnd w:id="29"/>
    <w:p w14:paraId="1DB5C3B3" w14:textId="77777777" w:rsidR="00BD2028" w:rsidRPr="006A587B" w:rsidRDefault="00BD2028" w:rsidP="00BD2028">
      <w:pPr>
        <w:suppressAutoHyphens/>
        <w:autoSpaceDE w:val="0"/>
        <w:autoSpaceDN w:val="0"/>
        <w:spacing w:after="0" w:line="240" w:lineRule="auto"/>
        <w:textAlignment w:val="baseline"/>
        <w:rPr>
          <w:rFonts w:ascii="Arial" w:eastAsia="Times New Roman" w:hAnsi="Arial" w:cs="Arial"/>
          <w:b/>
          <w:kern w:val="3"/>
          <w:sz w:val="20"/>
          <w:szCs w:val="20"/>
          <w:lang w:eastAsia="zh-CN"/>
        </w:rPr>
      </w:pPr>
    </w:p>
    <w:p w14:paraId="61216AFD" w14:textId="77777777" w:rsidR="00BD2028" w:rsidRPr="006A587B" w:rsidRDefault="00BD2028" w:rsidP="00BD2028">
      <w:pPr>
        <w:widowControl w:val="0"/>
        <w:tabs>
          <w:tab w:val="left" w:pos="210"/>
        </w:tabs>
        <w:suppressAutoHyphens/>
        <w:autoSpaceDN w:val="0"/>
        <w:spacing w:after="0" w:line="240" w:lineRule="auto"/>
        <w:ind w:right="425"/>
        <w:textAlignment w:val="baseline"/>
        <w:rPr>
          <w:rFonts w:ascii="Times New Roman" w:eastAsia="SimSun" w:hAnsi="Times New Roman" w:cs="Arial"/>
          <w:kern w:val="3"/>
          <w:sz w:val="20"/>
          <w:szCs w:val="20"/>
          <w:lang w:val="en-US" w:eastAsia="zh-CN" w:bidi="hi-IN"/>
        </w:rPr>
      </w:pPr>
    </w:p>
    <w:p w14:paraId="5A125841" w14:textId="77777777" w:rsidR="00BD2028" w:rsidRPr="006A587B" w:rsidRDefault="00BD2028" w:rsidP="00BD2028">
      <w:pPr>
        <w:autoSpaceDE w:val="0"/>
        <w:autoSpaceDN w:val="0"/>
        <w:adjustRightInd w:val="0"/>
        <w:spacing w:after="0" w:line="240" w:lineRule="auto"/>
        <w:jc w:val="right"/>
        <w:rPr>
          <w:rFonts w:ascii="Arial" w:eastAsia="Times New Roman" w:hAnsi="Arial" w:cs="Arial"/>
          <w:b/>
          <w:bCs/>
          <w:sz w:val="20"/>
          <w:szCs w:val="20"/>
          <w:lang w:eastAsia="sl-SI"/>
        </w:rPr>
      </w:pPr>
    </w:p>
    <w:p w14:paraId="0CD0A87B" w14:textId="77777777" w:rsidR="00BD2028" w:rsidRPr="00BD2028" w:rsidRDefault="00BD2028"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3BDC3B9E" w14:textId="77777777" w:rsidR="00BD2028" w:rsidRPr="00BD2028" w:rsidRDefault="00BD2028"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0AE7FA70" w14:textId="77777777" w:rsidR="00BD2028" w:rsidRPr="00BD2028" w:rsidRDefault="00BD2028"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007F4C98" w14:textId="77777777" w:rsidR="00BD2028" w:rsidRPr="00BD2028" w:rsidRDefault="00BD2028"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2EAA15A6" w14:textId="77777777" w:rsidR="00BD2028" w:rsidRPr="00BD2028" w:rsidRDefault="00BD2028"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4E0D3E26" w14:textId="77777777" w:rsidR="00BD2028" w:rsidRDefault="00BD2028"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6D1609A9" w14:textId="77777777" w:rsidR="006A587B" w:rsidRDefault="006A587B"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017D966E" w14:textId="77777777" w:rsidR="00E84E4F" w:rsidRDefault="00E84E4F"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4A009B27" w14:textId="77777777" w:rsidR="00E84E4F" w:rsidRDefault="00E84E4F"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144D12EB" w14:textId="77777777" w:rsidR="00E84E4F" w:rsidRDefault="00E84E4F"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6BDB87F4" w14:textId="77777777" w:rsidR="00E84E4F" w:rsidRDefault="00E84E4F"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5FFB7986" w14:textId="77777777" w:rsidR="00E84E4F" w:rsidRDefault="00E84E4F"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4D71FA72" w14:textId="77777777" w:rsidR="00E84E4F" w:rsidRDefault="00E84E4F"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28A1CF6B" w14:textId="77777777" w:rsidR="006A587B" w:rsidRDefault="006A587B"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629EF3D7" w14:textId="77777777" w:rsidR="006A587B" w:rsidRDefault="006A587B"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06FD7340" w14:textId="77777777" w:rsidR="00E036A7" w:rsidRDefault="00E036A7"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443B0031" w14:textId="77777777" w:rsidR="00E036A7" w:rsidRDefault="00E036A7"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26833C82" w14:textId="77777777" w:rsidR="00E036A7" w:rsidRDefault="00E036A7"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13B4FF80" w14:textId="77777777" w:rsidR="00E036A7" w:rsidRDefault="00E036A7"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21BA94CA" w14:textId="77777777" w:rsidR="00E036A7" w:rsidRDefault="00E036A7"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0DEAC135" w14:textId="77777777" w:rsidR="006A587B" w:rsidRPr="00BD2028" w:rsidRDefault="006A587B"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0202CE19" w14:textId="77777777" w:rsidR="00621C8C" w:rsidRDefault="00621C8C" w:rsidP="006734C7">
      <w:pPr>
        <w:numPr>
          <w:ilvl w:val="12"/>
          <w:numId w:val="0"/>
        </w:numPr>
        <w:tabs>
          <w:tab w:val="left" w:pos="6237"/>
        </w:tabs>
        <w:spacing w:after="0" w:line="240" w:lineRule="auto"/>
        <w:ind w:left="-9014"/>
        <w:jc w:val="center"/>
        <w:rPr>
          <w:rFonts w:ascii="Arial" w:eastAsia="Times New Roman" w:hAnsi="Arial" w:cs="Arial"/>
          <w:b/>
          <w:sz w:val="22"/>
          <w:szCs w:val="20"/>
          <w:lang w:eastAsia="sl-SI"/>
        </w:rPr>
      </w:pPr>
      <w:r>
        <w:rPr>
          <w:rFonts w:ascii="Arial" w:eastAsia="Times New Roman" w:hAnsi="Arial" w:cs="Arial"/>
          <w:b/>
          <w:sz w:val="22"/>
          <w:szCs w:val="20"/>
          <w:lang w:eastAsia="sl-SI"/>
        </w:rPr>
        <w:lastRenderedPageBreak/>
        <w:t xml:space="preserve">OBR 14 </w:t>
      </w:r>
    </w:p>
    <w:p w14:paraId="40A93F44" w14:textId="77777777" w:rsidR="00621C8C" w:rsidRDefault="00621C8C" w:rsidP="006734C7">
      <w:pPr>
        <w:numPr>
          <w:ilvl w:val="12"/>
          <w:numId w:val="0"/>
        </w:numPr>
        <w:tabs>
          <w:tab w:val="left" w:pos="6237"/>
        </w:tabs>
        <w:spacing w:after="0" w:line="240" w:lineRule="auto"/>
        <w:ind w:left="-9014"/>
        <w:jc w:val="center"/>
        <w:rPr>
          <w:rFonts w:ascii="Arial" w:eastAsia="Times New Roman" w:hAnsi="Arial" w:cs="Arial"/>
          <w:b/>
          <w:sz w:val="22"/>
          <w:szCs w:val="20"/>
          <w:lang w:eastAsia="sl-SI"/>
        </w:rPr>
      </w:pPr>
    </w:p>
    <w:p w14:paraId="37ECF7A9" w14:textId="77777777" w:rsidR="00621C8C" w:rsidRDefault="00621C8C" w:rsidP="006734C7">
      <w:pPr>
        <w:numPr>
          <w:ilvl w:val="12"/>
          <w:numId w:val="0"/>
        </w:numPr>
        <w:tabs>
          <w:tab w:val="left" w:pos="6237"/>
        </w:tabs>
        <w:spacing w:after="0" w:line="240" w:lineRule="auto"/>
        <w:ind w:left="-9014"/>
        <w:jc w:val="center"/>
        <w:rPr>
          <w:rFonts w:ascii="Arial" w:eastAsia="Times New Roman" w:hAnsi="Arial" w:cs="Arial"/>
          <w:b/>
          <w:sz w:val="22"/>
          <w:szCs w:val="20"/>
          <w:lang w:eastAsia="sl-SI"/>
        </w:rPr>
      </w:pPr>
      <w:r>
        <w:rPr>
          <w:rFonts w:ascii="Arial" w:eastAsia="Times New Roman" w:hAnsi="Arial" w:cs="Arial"/>
          <w:b/>
          <w:sz w:val="22"/>
          <w:szCs w:val="20"/>
          <w:lang w:eastAsia="sl-SI"/>
        </w:rPr>
        <w:t xml:space="preserve">                                VZOREC POGODBE: </w:t>
      </w:r>
      <w:r w:rsidR="00404D83">
        <w:rPr>
          <w:rFonts w:ascii="Arial" w:eastAsia="Times New Roman" w:hAnsi="Arial" w:cs="Arial"/>
          <w:b/>
          <w:sz w:val="22"/>
          <w:szCs w:val="20"/>
          <w:lang w:eastAsia="sl-SI"/>
        </w:rPr>
        <w:t xml:space="preserve"> </w:t>
      </w:r>
    </w:p>
    <w:p w14:paraId="18E5E4B7" w14:textId="77777777" w:rsidR="00404D83" w:rsidRDefault="00404D83" w:rsidP="006734C7">
      <w:pPr>
        <w:numPr>
          <w:ilvl w:val="12"/>
          <w:numId w:val="0"/>
        </w:numPr>
        <w:tabs>
          <w:tab w:val="left" w:pos="6237"/>
        </w:tabs>
        <w:spacing w:after="0" w:line="240" w:lineRule="auto"/>
        <w:ind w:left="-9014"/>
        <w:jc w:val="center"/>
        <w:rPr>
          <w:rFonts w:ascii="Arial" w:eastAsia="Times New Roman" w:hAnsi="Arial" w:cs="Arial"/>
          <w:b/>
          <w:sz w:val="22"/>
          <w:szCs w:val="20"/>
          <w:lang w:eastAsia="sl-SI"/>
        </w:rPr>
      </w:pPr>
    </w:p>
    <w:p w14:paraId="4683FD8C" w14:textId="77777777" w:rsidR="00404D83" w:rsidRDefault="00404D83" w:rsidP="00404D83">
      <w:pPr>
        <w:numPr>
          <w:ilvl w:val="12"/>
          <w:numId w:val="0"/>
        </w:numPr>
        <w:tabs>
          <w:tab w:val="left" w:pos="6237"/>
        </w:tabs>
        <w:spacing w:after="0" w:line="240" w:lineRule="auto"/>
        <w:ind w:left="-9014"/>
        <w:rPr>
          <w:rFonts w:ascii="Arial" w:eastAsia="Times New Roman" w:hAnsi="Arial" w:cs="Arial"/>
          <w:b/>
          <w:sz w:val="20"/>
          <w:szCs w:val="20"/>
          <w:lang w:eastAsia="sl-SI"/>
        </w:rPr>
      </w:pPr>
      <w:r>
        <w:rPr>
          <w:rFonts w:ascii="Arial" w:eastAsia="Times New Roman" w:hAnsi="Arial" w:cs="Arial"/>
          <w:b/>
          <w:sz w:val="22"/>
          <w:szCs w:val="20"/>
          <w:lang w:eastAsia="sl-SI"/>
        </w:rPr>
        <w:t xml:space="preserve">                           Pogodba št. … za </w:t>
      </w:r>
      <w:r w:rsidRPr="00404D83">
        <w:rPr>
          <w:rFonts w:ascii="Arial" w:eastAsia="Times New Roman" w:hAnsi="Arial" w:cs="Arial"/>
          <w:b/>
          <w:sz w:val="20"/>
          <w:szCs w:val="20"/>
          <w:lang w:eastAsia="sl-SI"/>
        </w:rPr>
        <w:t>i</w:t>
      </w:r>
      <w:r>
        <w:rPr>
          <w:rFonts w:ascii="Arial" w:eastAsia="Times New Roman" w:hAnsi="Arial" w:cs="Arial"/>
          <w:b/>
          <w:sz w:val="20"/>
          <w:szCs w:val="20"/>
          <w:lang w:eastAsia="sl-SI"/>
        </w:rPr>
        <w:t xml:space="preserve">                                                                                                                                                              POGODBA </w:t>
      </w:r>
    </w:p>
    <w:p w14:paraId="50A2BF1F" w14:textId="77777777" w:rsidR="00404D83" w:rsidRDefault="00404D83" w:rsidP="00404D83">
      <w:pPr>
        <w:numPr>
          <w:ilvl w:val="12"/>
          <w:numId w:val="0"/>
        </w:numPr>
        <w:tabs>
          <w:tab w:val="left" w:pos="6237"/>
        </w:tabs>
        <w:spacing w:after="0" w:line="240" w:lineRule="auto"/>
        <w:ind w:left="113"/>
        <w:rPr>
          <w:rFonts w:ascii="Arial" w:eastAsia="Times New Roman" w:hAnsi="Arial" w:cs="Arial"/>
          <w:b/>
          <w:sz w:val="20"/>
          <w:szCs w:val="20"/>
          <w:lang w:eastAsia="sl-SI"/>
        </w:rPr>
      </w:pPr>
    </w:p>
    <w:p w14:paraId="0E8AEB3F" w14:textId="77777777" w:rsidR="00404D83" w:rsidRDefault="00404D83" w:rsidP="00404D83">
      <w:pPr>
        <w:numPr>
          <w:ilvl w:val="12"/>
          <w:numId w:val="0"/>
        </w:numPr>
        <w:tabs>
          <w:tab w:val="left" w:pos="6237"/>
        </w:tabs>
        <w:spacing w:after="0" w:line="240" w:lineRule="auto"/>
        <w:ind w:left="-9014"/>
        <w:jc w:val="center"/>
        <w:rPr>
          <w:rFonts w:ascii="Arial" w:hAnsi="Arial" w:cs="Arial"/>
          <w:b/>
          <w:bCs/>
          <w:sz w:val="20"/>
          <w:szCs w:val="20"/>
        </w:rPr>
      </w:pPr>
      <w:r>
        <w:rPr>
          <w:rFonts w:ascii="Arial" w:eastAsia="Times New Roman" w:hAnsi="Arial" w:cs="Arial"/>
          <w:b/>
          <w:sz w:val="20"/>
          <w:szCs w:val="20"/>
          <w:lang w:eastAsia="sl-SI"/>
        </w:rPr>
        <w:t xml:space="preserve">                                                                                                  </w:t>
      </w:r>
      <w:r w:rsidR="00A114C9">
        <w:rPr>
          <w:rFonts w:ascii="Arial" w:eastAsia="Times New Roman" w:hAnsi="Arial" w:cs="Arial"/>
          <w:b/>
          <w:sz w:val="20"/>
          <w:szCs w:val="20"/>
          <w:lang w:eastAsia="sl-SI"/>
        </w:rPr>
        <w:t xml:space="preserve">                                                        </w:t>
      </w:r>
      <w:r>
        <w:rPr>
          <w:rFonts w:ascii="Arial" w:eastAsia="Times New Roman" w:hAnsi="Arial" w:cs="Arial"/>
          <w:b/>
          <w:sz w:val="20"/>
          <w:szCs w:val="20"/>
          <w:lang w:eastAsia="sl-SI"/>
        </w:rPr>
        <w:t xml:space="preserve"> za i</w:t>
      </w:r>
      <w:r w:rsidRPr="00404D83">
        <w:rPr>
          <w:rFonts w:ascii="Arial" w:eastAsia="Times New Roman" w:hAnsi="Arial" w:cs="Arial"/>
          <w:b/>
          <w:sz w:val="20"/>
          <w:szCs w:val="20"/>
          <w:lang w:eastAsia="sl-SI"/>
        </w:rPr>
        <w:t xml:space="preserve">zdelavo </w:t>
      </w:r>
      <w:r w:rsidRPr="00404D83">
        <w:rPr>
          <w:rFonts w:ascii="Arial" w:hAnsi="Arial" w:cs="Arial"/>
          <w:b/>
          <w:bCs/>
          <w:sz w:val="20"/>
          <w:szCs w:val="20"/>
        </w:rPr>
        <w:t xml:space="preserve">projektne </w:t>
      </w:r>
      <w:r>
        <w:rPr>
          <w:rFonts w:ascii="Arial" w:hAnsi="Arial" w:cs="Arial"/>
          <w:b/>
          <w:bCs/>
          <w:sz w:val="20"/>
          <w:szCs w:val="20"/>
        </w:rPr>
        <w:t xml:space="preserve">dokumentacije za </w:t>
      </w:r>
      <w:r w:rsidR="00A114C9">
        <w:rPr>
          <w:rFonts w:ascii="Arial" w:hAnsi="Arial" w:cs="Arial"/>
          <w:b/>
          <w:bCs/>
          <w:sz w:val="20"/>
          <w:szCs w:val="20"/>
        </w:rPr>
        <w:t xml:space="preserve">Kampus Vrazov trg KVT </w:t>
      </w:r>
      <w:r w:rsidR="00610B7A">
        <w:rPr>
          <w:rFonts w:ascii="Arial" w:hAnsi="Arial" w:cs="Arial"/>
          <w:b/>
          <w:bCs/>
          <w:sz w:val="20"/>
          <w:szCs w:val="20"/>
        </w:rPr>
        <w:t>II</w:t>
      </w:r>
    </w:p>
    <w:p w14:paraId="026F8158" w14:textId="77777777" w:rsidR="00A114C9" w:rsidRDefault="00A114C9" w:rsidP="00404D83">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r>
        <w:rPr>
          <w:rFonts w:ascii="Arial" w:eastAsia="Times New Roman" w:hAnsi="Arial" w:cs="Arial"/>
          <w:b/>
          <w:sz w:val="20"/>
          <w:szCs w:val="20"/>
          <w:lang w:eastAsia="sl-SI"/>
        </w:rPr>
        <w:t xml:space="preserve"> </w:t>
      </w:r>
    </w:p>
    <w:p w14:paraId="0AC1BBF4" w14:textId="77777777" w:rsidR="00A114C9" w:rsidRPr="00A114C9" w:rsidRDefault="00A114C9" w:rsidP="00A114C9">
      <w:pPr>
        <w:spacing w:after="0" w:line="240" w:lineRule="auto"/>
        <w:rPr>
          <w:rFonts w:ascii="Arial" w:hAnsi="Arial" w:cs="Arial"/>
          <w:b/>
          <w:bCs/>
          <w:sz w:val="20"/>
          <w:szCs w:val="20"/>
        </w:rPr>
      </w:pPr>
      <w:r w:rsidRPr="00A114C9">
        <w:rPr>
          <w:rFonts w:ascii="Arial" w:hAnsi="Arial" w:cs="Arial"/>
          <w:b/>
          <w:bCs/>
          <w:sz w:val="20"/>
          <w:szCs w:val="20"/>
        </w:rPr>
        <w:t xml:space="preserve">                                                št. (navesti. št. pogodbe) </w:t>
      </w:r>
    </w:p>
    <w:p w14:paraId="45542ED9" w14:textId="77777777" w:rsidR="00A114C9" w:rsidRDefault="00A114C9" w:rsidP="00A114C9">
      <w:pPr>
        <w:spacing w:after="0" w:line="240" w:lineRule="auto"/>
        <w:rPr>
          <w:rFonts w:ascii="Arial" w:hAnsi="Arial" w:cs="Arial"/>
          <w:sz w:val="20"/>
          <w:szCs w:val="20"/>
        </w:rPr>
      </w:pPr>
    </w:p>
    <w:p w14:paraId="499615EF" w14:textId="77777777" w:rsidR="00A114C9" w:rsidRPr="00D52CAF" w:rsidRDefault="00A114C9" w:rsidP="00A114C9">
      <w:pPr>
        <w:spacing w:after="0" w:line="240" w:lineRule="auto"/>
        <w:rPr>
          <w:rFonts w:ascii="Arial" w:hAnsi="Arial" w:cs="Arial"/>
          <w:sz w:val="20"/>
          <w:szCs w:val="20"/>
        </w:rPr>
      </w:pPr>
      <w:r>
        <w:rPr>
          <w:rFonts w:ascii="Arial" w:hAnsi="Arial" w:cs="Arial"/>
          <w:sz w:val="20"/>
          <w:szCs w:val="20"/>
        </w:rPr>
        <w:t>ki jo skleneta</w:t>
      </w:r>
    </w:p>
    <w:p w14:paraId="1DD45DF3" w14:textId="77777777" w:rsidR="00404D83" w:rsidRDefault="00404D83" w:rsidP="00404D83">
      <w:pPr>
        <w:numPr>
          <w:ilvl w:val="12"/>
          <w:numId w:val="0"/>
        </w:numPr>
        <w:tabs>
          <w:tab w:val="left" w:pos="6237"/>
        </w:tabs>
        <w:spacing w:after="0" w:line="240" w:lineRule="auto"/>
        <w:ind w:left="-7654"/>
        <w:rPr>
          <w:rFonts w:ascii="Arial" w:eastAsia="Times New Roman" w:hAnsi="Arial" w:cs="Arial"/>
          <w:b/>
          <w:sz w:val="20"/>
          <w:szCs w:val="20"/>
          <w:lang w:eastAsia="sl-SI"/>
        </w:rPr>
      </w:pPr>
    </w:p>
    <w:p w14:paraId="7724EADF" w14:textId="77777777" w:rsidR="00404D83" w:rsidRDefault="00404D83" w:rsidP="00404D83">
      <w:pPr>
        <w:numPr>
          <w:ilvl w:val="12"/>
          <w:numId w:val="0"/>
        </w:numPr>
        <w:tabs>
          <w:tab w:val="left" w:pos="6237"/>
        </w:tabs>
        <w:spacing w:after="0" w:line="240" w:lineRule="auto"/>
        <w:ind w:left="-9014"/>
        <w:rPr>
          <w:rFonts w:ascii="Arial" w:eastAsia="Times New Roman" w:hAnsi="Arial" w:cs="Arial"/>
          <w:b/>
          <w:sz w:val="20"/>
          <w:szCs w:val="20"/>
          <w:lang w:eastAsia="sl-SI"/>
        </w:rPr>
      </w:pPr>
      <w:r>
        <w:rPr>
          <w:rFonts w:ascii="Arial" w:eastAsia="Times New Roman" w:hAnsi="Arial" w:cs="Arial"/>
          <w:b/>
          <w:sz w:val="20"/>
          <w:szCs w:val="20"/>
          <w:lang w:eastAsia="sl-SI"/>
        </w:rPr>
        <w:t xml:space="preserve">                 </w:t>
      </w:r>
    </w:p>
    <w:tbl>
      <w:tblPr>
        <w:tblpPr w:leftFromText="141" w:rightFromText="141" w:vertAnchor="text" w:horzAnchor="margin" w:tblpY="-45"/>
        <w:tblW w:w="8786"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4A0" w:firstRow="1" w:lastRow="0" w:firstColumn="1" w:lastColumn="0" w:noHBand="0" w:noVBand="1"/>
      </w:tblPr>
      <w:tblGrid>
        <w:gridCol w:w="3966"/>
        <w:gridCol w:w="567"/>
        <w:gridCol w:w="4253"/>
      </w:tblGrid>
      <w:tr w:rsidR="00A114C9" w:rsidRPr="00404D83" w14:paraId="69C10873" w14:textId="77777777" w:rsidTr="00A114C9">
        <w:trPr>
          <w:trHeight w:val="101"/>
        </w:trPr>
        <w:tc>
          <w:tcPr>
            <w:tcW w:w="3966" w:type="dxa"/>
            <w:shd w:val="clear" w:color="auto" w:fill="auto"/>
            <w:vAlign w:val="center"/>
          </w:tcPr>
          <w:p w14:paraId="5E5364AC" w14:textId="77777777" w:rsidR="00A114C9" w:rsidRPr="00404D83" w:rsidRDefault="00A114C9" w:rsidP="00A114C9">
            <w:pPr>
              <w:rPr>
                <w:rFonts w:ascii="Arial" w:hAnsi="Arial" w:cs="Arial"/>
                <w:b/>
                <w:sz w:val="20"/>
                <w:szCs w:val="20"/>
              </w:rPr>
            </w:pPr>
            <w:r w:rsidRPr="00404D83">
              <w:rPr>
                <w:rFonts w:ascii="Arial" w:hAnsi="Arial" w:cs="Arial"/>
                <w:b/>
                <w:sz w:val="20"/>
                <w:szCs w:val="20"/>
              </w:rPr>
              <w:t>NAROČNIK :</w:t>
            </w:r>
          </w:p>
        </w:tc>
        <w:tc>
          <w:tcPr>
            <w:tcW w:w="567" w:type="dxa"/>
            <w:shd w:val="clear" w:color="auto" w:fill="auto"/>
            <w:vAlign w:val="center"/>
          </w:tcPr>
          <w:p w14:paraId="4049F778" w14:textId="77777777" w:rsidR="00A114C9" w:rsidRPr="00404D83" w:rsidRDefault="00A114C9" w:rsidP="00A114C9">
            <w:pPr>
              <w:rPr>
                <w:rFonts w:ascii="Arial" w:hAnsi="Arial" w:cs="Arial"/>
                <w:b/>
                <w:sz w:val="20"/>
                <w:szCs w:val="20"/>
              </w:rPr>
            </w:pPr>
          </w:p>
        </w:tc>
        <w:tc>
          <w:tcPr>
            <w:tcW w:w="4253" w:type="dxa"/>
            <w:shd w:val="clear" w:color="auto" w:fill="auto"/>
            <w:vAlign w:val="center"/>
          </w:tcPr>
          <w:p w14:paraId="70A7A064" w14:textId="77777777" w:rsidR="00A114C9" w:rsidRPr="00404D83" w:rsidRDefault="00A114C9" w:rsidP="00A114C9">
            <w:pPr>
              <w:rPr>
                <w:rFonts w:ascii="Arial" w:hAnsi="Arial" w:cs="Arial"/>
                <w:sz w:val="20"/>
                <w:szCs w:val="20"/>
              </w:rPr>
            </w:pPr>
          </w:p>
        </w:tc>
      </w:tr>
      <w:tr w:rsidR="00A114C9" w:rsidRPr="00404D83" w14:paraId="51622B1D" w14:textId="77777777" w:rsidTr="00A114C9">
        <w:tc>
          <w:tcPr>
            <w:tcW w:w="3966" w:type="dxa"/>
            <w:shd w:val="clear" w:color="auto" w:fill="auto"/>
            <w:vAlign w:val="center"/>
          </w:tcPr>
          <w:p w14:paraId="2D6E01D0" w14:textId="77777777" w:rsidR="00A114C9" w:rsidRPr="00404D83" w:rsidRDefault="00A114C9" w:rsidP="00A114C9">
            <w:pPr>
              <w:rPr>
                <w:rFonts w:ascii="Arial" w:hAnsi="Arial" w:cs="Arial"/>
                <w:b/>
                <w:sz w:val="20"/>
                <w:szCs w:val="20"/>
              </w:rPr>
            </w:pPr>
          </w:p>
        </w:tc>
        <w:tc>
          <w:tcPr>
            <w:tcW w:w="567" w:type="dxa"/>
            <w:shd w:val="clear" w:color="auto" w:fill="auto"/>
            <w:vAlign w:val="center"/>
          </w:tcPr>
          <w:p w14:paraId="704860D3" w14:textId="77777777" w:rsidR="00A114C9" w:rsidRPr="00404D83" w:rsidRDefault="00A114C9" w:rsidP="00A114C9">
            <w:pPr>
              <w:rPr>
                <w:rFonts w:ascii="Arial" w:hAnsi="Arial" w:cs="Arial"/>
                <w:b/>
                <w:sz w:val="20"/>
                <w:szCs w:val="20"/>
              </w:rPr>
            </w:pPr>
          </w:p>
        </w:tc>
        <w:tc>
          <w:tcPr>
            <w:tcW w:w="4253" w:type="dxa"/>
            <w:shd w:val="clear" w:color="auto" w:fill="auto"/>
            <w:vAlign w:val="center"/>
          </w:tcPr>
          <w:p w14:paraId="23B77DCF" w14:textId="77777777" w:rsidR="00A114C9" w:rsidRPr="00404D83" w:rsidRDefault="00A114C9" w:rsidP="00A114C9">
            <w:pPr>
              <w:rPr>
                <w:rFonts w:ascii="Arial" w:hAnsi="Arial" w:cs="Arial"/>
                <w:sz w:val="20"/>
                <w:szCs w:val="20"/>
              </w:rPr>
            </w:pPr>
          </w:p>
        </w:tc>
      </w:tr>
      <w:tr w:rsidR="00A114C9" w:rsidRPr="00404D83" w14:paraId="7C2BD847" w14:textId="77777777" w:rsidTr="00A114C9">
        <w:tc>
          <w:tcPr>
            <w:tcW w:w="3966" w:type="dxa"/>
            <w:shd w:val="clear" w:color="auto" w:fill="auto"/>
            <w:vAlign w:val="center"/>
          </w:tcPr>
          <w:p w14:paraId="3E1CEB3A" w14:textId="77777777" w:rsidR="00A114C9" w:rsidRPr="00404D83" w:rsidRDefault="00A114C9" w:rsidP="00A114C9">
            <w:pPr>
              <w:rPr>
                <w:rFonts w:ascii="Arial" w:hAnsi="Arial" w:cs="Arial"/>
                <w:b/>
                <w:sz w:val="20"/>
                <w:szCs w:val="20"/>
              </w:rPr>
            </w:pPr>
            <w:r w:rsidRPr="00404D83">
              <w:rPr>
                <w:rFonts w:ascii="Arial" w:hAnsi="Arial" w:cs="Arial"/>
                <w:b/>
                <w:sz w:val="20"/>
                <w:szCs w:val="20"/>
              </w:rPr>
              <w:t>UNIVERZA V LJUBLJANI</w:t>
            </w:r>
          </w:p>
          <w:p w14:paraId="7678D4ED" w14:textId="77777777" w:rsidR="00A114C9" w:rsidRPr="00404D83" w:rsidRDefault="00A114C9" w:rsidP="00A114C9">
            <w:pPr>
              <w:rPr>
                <w:rFonts w:ascii="Arial" w:hAnsi="Arial" w:cs="Arial"/>
                <w:sz w:val="20"/>
                <w:szCs w:val="20"/>
              </w:rPr>
            </w:pPr>
          </w:p>
          <w:p w14:paraId="148D8588" w14:textId="77777777" w:rsidR="00A114C9" w:rsidRPr="00404D83" w:rsidRDefault="00A114C9" w:rsidP="00A114C9">
            <w:pPr>
              <w:rPr>
                <w:rFonts w:ascii="Arial" w:hAnsi="Arial" w:cs="Arial"/>
                <w:sz w:val="20"/>
                <w:szCs w:val="20"/>
              </w:rPr>
            </w:pPr>
            <w:r w:rsidRPr="00404D83">
              <w:rPr>
                <w:rFonts w:ascii="Arial" w:hAnsi="Arial" w:cs="Arial"/>
                <w:sz w:val="20"/>
                <w:szCs w:val="20"/>
              </w:rPr>
              <w:t>Kongresni trg 12</w:t>
            </w:r>
          </w:p>
          <w:p w14:paraId="14486895" w14:textId="77777777" w:rsidR="00A114C9" w:rsidRPr="00404D83" w:rsidRDefault="00A114C9" w:rsidP="00A114C9">
            <w:pPr>
              <w:rPr>
                <w:rFonts w:ascii="Arial" w:hAnsi="Arial" w:cs="Arial"/>
                <w:sz w:val="20"/>
                <w:szCs w:val="20"/>
              </w:rPr>
            </w:pPr>
            <w:r w:rsidRPr="00404D83">
              <w:rPr>
                <w:rFonts w:ascii="Arial" w:hAnsi="Arial" w:cs="Arial"/>
                <w:sz w:val="20"/>
                <w:szCs w:val="20"/>
              </w:rPr>
              <w:t>1000 Ljubljana</w:t>
            </w:r>
          </w:p>
          <w:p w14:paraId="38E0DC1E" w14:textId="77777777" w:rsidR="00A114C9" w:rsidRPr="00404D83" w:rsidRDefault="00A114C9" w:rsidP="00A114C9">
            <w:pPr>
              <w:rPr>
                <w:rFonts w:ascii="Arial" w:hAnsi="Arial" w:cs="Arial"/>
                <w:sz w:val="20"/>
                <w:szCs w:val="20"/>
              </w:rPr>
            </w:pPr>
            <w:r w:rsidRPr="00404D83">
              <w:rPr>
                <w:rFonts w:ascii="Arial" w:hAnsi="Arial" w:cs="Arial"/>
                <w:sz w:val="20"/>
                <w:szCs w:val="20"/>
              </w:rPr>
              <w:t>ki jo zastopa prof. dr. Gregor Majdič, rektor</w:t>
            </w:r>
          </w:p>
        </w:tc>
        <w:tc>
          <w:tcPr>
            <w:tcW w:w="567" w:type="dxa"/>
            <w:shd w:val="clear" w:color="auto" w:fill="auto"/>
            <w:vAlign w:val="center"/>
          </w:tcPr>
          <w:p w14:paraId="25694963" w14:textId="77777777" w:rsidR="00A114C9" w:rsidRPr="00404D83" w:rsidRDefault="00A114C9" w:rsidP="00A114C9">
            <w:pPr>
              <w:rPr>
                <w:rFonts w:ascii="Arial" w:hAnsi="Arial" w:cs="Arial"/>
                <w:b/>
                <w:sz w:val="20"/>
                <w:szCs w:val="20"/>
              </w:rPr>
            </w:pPr>
          </w:p>
        </w:tc>
        <w:tc>
          <w:tcPr>
            <w:tcW w:w="4253" w:type="dxa"/>
            <w:shd w:val="clear" w:color="auto" w:fill="auto"/>
            <w:vAlign w:val="center"/>
          </w:tcPr>
          <w:p w14:paraId="53311050" w14:textId="77777777" w:rsidR="00A114C9" w:rsidRPr="00404D83" w:rsidRDefault="00A114C9" w:rsidP="00A114C9">
            <w:pPr>
              <w:rPr>
                <w:rFonts w:ascii="Arial" w:hAnsi="Arial" w:cs="Arial"/>
                <w:b/>
                <w:sz w:val="20"/>
                <w:szCs w:val="20"/>
              </w:rPr>
            </w:pPr>
            <w:r w:rsidRPr="00404D83">
              <w:rPr>
                <w:rFonts w:ascii="Arial" w:hAnsi="Arial" w:cs="Arial"/>
                <w:b/>
                <w:sz w:val="20"/>
                <w:szCs w:val="20"/>
              </w:rPr>
              <w:t>UNIVERZA V LJUBLJANI</w:t>
            </w:r>
          </w:p>
          <w:p w14:paraId="1C4BB37E" w14:textId="77777777" w:rsidR="00A114C9" w:rsidRPr="00404D83" w:rsidRDefault="00A114C9" w:rsidP="00A114C9">
            <w:pPr>
              <w:rPr>
                <w:rFonts w:ascii="Arial" w:hAnsi="Arial" w:cs="Arial"/>
                <w:sz w:val="20"/>
                <w:szCs w:val="20"/>
              </w:rPr>
            </w:pPr>
            <w:r w:rsidRPr="00404D83">
              <w:rPr>
                <w:rFonts w:ascii="Arial" w:hAnsi="Arial" w:cs="Arial"/>
                <w:b/>
                <w:sz w:val="20"/>
                <w:szCs w:val="20"/>
              </w:rPr>
              <w:t>MEDICINSKA FAKULTETA</w:t>
            </w:r>
          </w:p>
          <w:p w14:paraId="1F31A7DE" w14:textId="77777777" w:rsidR="00A114C9" w:rsidRPr="00404D83" w:rsidRDefault="00A114C9" w:rsidP="00A114C9">
            <w:pPr>
              <w:rPr>
                <w:rFonts w:ascii="Arial" w:hAnsi="Arial" w:cs="Arial"/>
                <w:sz w:val="20"/>
                <w:szCs w:val="20"/>
              </w:rPr>
            </w:pPr>
            <w:r w:rsidRPr="00404D83">
              <w:rPr>
                <w:rFonts w:ascii="Arial" w:hAnsi="Arial" w:cs="Arial"/>
                <w:sz w:val="20"/>
                <w:szCs w:val="20"/>
              </w:rPr>
              <w:t>Vrazov trg 2</w:t>
            </w:r>
          </w:p>
          <w:p w14:paraId="4F01A0E0" w14:textId="77777777" w:rsidR="00A114C9" w:rsidRPr="00404D83" w:rsidRDefault="00A114C9" w:rsidP="00A114C9">
            <w:pPr>
              <w:rPr>
                <w:rFonts w:ascii="Arial" w:hAnsi="Arial" w:cs="Arial"/>
                <w:sz w:val="20"/>
                <w:szCs w:val="20"/>
              </w:rPr>
            </w:pPr>
            <w:r w:rsidRPr="00404D83">
              <w:rPr>
                <w:rFonts w:ascii="Arial" w:hAnsi="Arial" w:cs="Arial"/>
                <w:sz w:val="20"/>
                <w:szCs w:val="20"/>
              </w:rPr>
              <w:t>1000 Ljubljana</w:t>
            </w:r>
          </w:p>
          <w:p w14:paraId="0C85982E" w14:textId="77777777" w:rsidR="00A114C9" w:rsidRPr="00404D83" w:rsidRDefault="00A114C9" w:rsidP="00A114C9">
            <w:pPr>
              <w:rPr>
                <w:rFonts w:ascii="Arial" w:hAnsi="Arial" w:cs="Arial"/>
                <w:sz w:val="20"/>
                <w:szCs w:val="20"/>
              </w:rPr>
            </w:pPr>
            <w:r w:rsidRPr="00404D83">
              <w:rPr>
                <w:rFonts w:ascii="Arial" w:hAnsi="Arial" w:cs="Arial"/>
                <w:sz w:val="20"/>
                <w:szCs w:val="20"/>
              </w:rPr>
              <w:t>ki jo zastopa prof. dr. Igor Švab, dr. med., dekan</w:t>
            </w:r>
          </w:p>
        </w:tc>
      </w:tr>
      <w:tr w:rsidR="00A114C9" w:rsidRPr="00404D83" w14:paraId="788D53D2" w14:textId="77777777" w:rsidTr="00A114C9">
        <w:tc>
          <w:tcPr>
            <w:tcW w:w="3966" w:type="dxa"/>
            <w:shd w:val="clear" w:color="auto" w:fill="auto"/>
            <w:vAlign w:val="center"/>
          </w:tcPr>
          <w:p w14:paraId="39150525" w14:textId="77777777" w:rsidR="00A114C9" w:rsidRPr="00404D83" w:rsidRDefault="00A114C9" w:rsidP="00A114C9">
            <w:pPr>
              <w:rPr>
                <w:rFonts w:ascii="Arial" w:hAnsi="Arial" w:cs="Arial"/>
                <w:sz w:val="20"/>
                <w:szCs w:val="20"/>
              </w:rPr>
            </w:pPr>
            <w:r w:rsidRPr="00404D83">
              <w:rPr>
                <w:rFonts w:ascii="Arial" w:hAnsi="Arial" w:cs="Arial"/>
                <w:sz w:val="20"/>
                <w:szCs w:val="20"/>
              </w:rPr>
              <w:t xml:space="preserve">matična številka: 5085063000 </w:t>
            </w:r>
          </w:p>
          <w:p w14:paraId="76731EE6" w14:textId="77777777" w:rsidR="00A114C9" w:rsidRPr="00404D83" w:rsidRDefault="00A114C9" w:rsidP="00A114C9">
            <w:pPr>
              <w:rPr>
                <w:rFonts w:ascii="Arial" w:hAnsi="Arial" w:cs="Arial"/>
                <w:sz w:val="20"/>
                <w:szCs w:val="20"/>
              </w:rPr>
            </w:pPr>
            <w:r w:rsidRPr="00404D83">
              <w:rPr>
                <w:rFonts w:ascii="Arial" w:hAnsi="Arial" w:cs="Arial"/>
                <w:sz w:val="20"/>
                <w:szCs w:val="20"/>
              </w:rPr>
              <w:t>ID za DDV: SI 54162513</w:t>
            </w:r>
          </w:p>
          <w:p w14:paraId="3975622E" w14:textId="77777777" w:rsidR="00A114C9" w:rsidRPr="00404D83" w:rsidRDefault="00A114C9" w:rsidP="00A114C9">
            <w:pPr>
              <w:rPr>
                <w:rFonts w:ascii="Arial" w:hAnsi="Arial" w:cs="Arial"/>
                <w:b/>
                <w:sz w:val="20"/>
                <w:szCs w:val="20"/>
              </w:rPr>
            </w:pPr>
            <w:r w:rsidRPr="00404D83">
              <w:rPr>
                <w:rFonts w:ascii="Arial" w:hAnsi="Arial" w:cs="Arial"/>
                <w:sz w:val="20"/>
                <w:szCs w:val="20"/>
              </w:rPr>
              <w:t>TRR: IBAN SI56 0110 0603 0707 119, odprt pri Banka Slovenije Ljubljana</w:t>
            </w:r>
          </w:p>
        </w:tc>
        <w:tc>
          <w:tcPr>
            <w:tcW w:w="567" w:type="dxa"/>
            <w:shd w:val="clear" w:color="auto" w:fill="auto"/>
            <w:vAlign w:val="center"/>
          </w:tcPr>
          <w:p w14:paraId="674445AA" w14:textId="77777777" w:rsidR="00A114C9" w:rsidRPr="00404D83" w:rsidRDefault="00A114C9" w:rsidP="00A114C9">
            <w:pPr>
              <w:rPr>
                <w:rFonts w:ascii="Arial" w:hAnsi="Arial" w:cs="Arial"/>
                <w:b/>
                <w:sz w:val="20"/>
                <w:szCs w:val="20"/>
              </w:rPr>
            </w:pPr>
          </w:p>
        </w:tc>
        <w:tc>
          <w:tcPr>
            <w:tcW w:w="4253" w:type="dxa"/>
            <w:shd w:val="clear" w:color="auto" w:fill="auto"/>
            <w:vAlign w:val="center"/>
          </w:tcPr>
          <w:p w14:paraId="41318B7C" w14:textId="77777777" w:rsidR="00A114C9" w:rsidRPr="00404D83" w:rsidRDefault="00A114C9" w:rsidP="00A114C9">
            <w:pPr>
              <w:rPr>
                <w:rFonts w:ascii="Arial" w:hAnsi="Arial" w:cs="Arial"/>
                <w:sz w:val="20"/>
                <w:szCs w:val="20"/>
              </w:rPr>
            </w:pPr>
            <w:r w:rsidRPr="00404D83">
              <w:rPr>
                <w:rFonts w:ascii="Arial" w:hAnsi="Arial" w:cs="Arial"/>
                <w:sz w:val="20"/>
                <w:szCs w:val="20"/>
              </w:rPr>
              <w:t>matična številka: 1627066000</w:t>
            </w:r>
          </w:p>
          <w:p w14:paraId="24C0F023" w14:textId="77777777" w:rsidR="00A114C9" w:rsidRPr="00404D83" w:rsidRDefault="00A114C9" w:rsidP="00A114C9">
            <w:pPr>
              <w:rPr>
                <w:rFonts w:ascii="Arial" w:hAnsi="Arial" w:cs="Arial"/>
                <w:sz w:val="20"/>
                <w:szCs w:val="20"/>
              </w:rPr>
            </w:pPr>
            <w:r w:rsidRPr="00404D83">
              <w:rPr>
                <w:rFonts w:ascii="Arial" w:hAnsi="Arial" w:cs="Arial"/>
                <w:sz w:val="20"/>
                <w:szCs w:val="20"/>
              </w:rPr>
              <w:t>ID za DDV: SI 44752385</w:t>
            </w:r>
          </w:p>
          <w:p w14:paraId="18C92B42" w14:textId="77777777" w:rsidR="00A114C9" w:rsidRPr="00404D83" w:rsidRDefault="00A114C9" w:rsidP="00A114C9">
            <w:pPr>
              <w:rPr>
                <w:rFonts w:ascii="Arial" w:hAnsi="Arial" w:cs="Arial"/>
                <w:sz w:val="20"/>
                <w:szCs w:val="20"/>
              </w:rPr>
            </w:pPr>
            <w:r w:rsidRPr="00404D83">
              <w:rPr>
                <w:rFonts w:ascii="Arial" w:hAnsi="Arial" w:cs="Arial"/>
                <w:sz w:val="20"/>
                <w:szCs w:val="20"/>
              </w:rPr>
              <w:t>TRR: IBAN SI56 0110 0603 0708 380, odprt pri banka Slovenije Ljubljana</w:t>
            </w:r>
          </w:p>
        </w:tc>
      </w:tr>
      <w:tr w:rsidR="00A114C9" w:rsidRPr="00404D83" w14:paraId="47DD0BFA" w14:textId="77777777" w:rsidTr="00A114C9">
        <w:tc>
          <w:tcPr>
            <w:tcW w:w="3966" w:type="dxa"/>
            <w:shd w:val="clear" w:color="auto" w:fill="auto"/>
            <w:vAlign w:val="center"/>
          </w:tcPr>
          <w:p w14:paraId="60D59F1D" w14:textId="77777777" w:rsidR="00A114C9" w:rsidRPr="00404D83" w:rsidRDefault="00A114C9" w:rsidP="00A114C9">
            <w:pPr>
              <w:rPr>
                <w:rFonts w:ascii="Arial" w:hAnsi="Arial" w:cs="Arial"/>
                <w:b/>
                <w:sz w:val="20"/>
                <w:szCs w:val="20"/>
              </w:rPr>
            </w:pPr>
          </w:p>
        </w:tc>
        <w:tc>
          <w:tcPr>
            <w:tcW w:w="567" w:type="dxa"/>
            <w:shd w:val="clear" w:color="auto" w:fill="auto"/>
            <w:vAlign w:val="center"/>
          </w:tcPr>
          <w:p w14:paraId="7E46173D" w14:textId="77777777" w:rsidR="00A114C9" w:rsidRPr="00404D83" w:rsidRDefault="00A114C9" w:rsidP="00A114C9">
            <w:pPr>
              <w:rPr>
                <w:rFonts w:ascii="Arial" w:hAnsi="Arial" w:cs="Arial"/>
                <w:b/>
                <w:sz w:val="20"/>
                <w:szCs w:val="20"/>
              </w:rPr>
            </w:pPr>
          </w:p>
        </w:tc>
        <w:tc>
          <w:tcPr>
            <w:tcW w:w="4253" w:type="dxa"/>
            <w:shd w:val="clear" w:color="auto" w:fill="auto"/>
            <w:vAlign w:val="center"/>
          </w:tcPr>
          <w:p w14:paraId="61F67B17" w14:textId="77777777" w:rsidR="00A114C9" w:rsidRPr="00404D83" w:rsidRDefault="00A114C9" w:rsidP="00A114C9">
            <w:pPr>
              <w:rPr>
                <w:rFonts w:ascii="Arial" w:hAnsi="Arial" w:cs="Arial"/>
                <w:b/>
                <w:sz w:val="20"/>
                <w:szCs w:val="20"/>
              </w:rPr>
            </w:pPr>
          </w:p>
        </w:tc>
      </w:tr>
      <w:tr w:rsidR="00A114C9" w:rsidRPr="00404D83" w14:paraId="30CAF32D" w14:textId="77777777" w:rsidTr="00A114C9">
        <w:tc>
          <w:tcPr>
            <w:tcW w:w="3966" w:type="dxa"/>
            <w:shd w:val="clear" w:color="auto" w:fill="auto"/>
            <w:vAlign w:val="center"/>
          </w:tcPr>
          <w:p w14:paraId="062161DF" w14:textId="77777777" w:rsidR="00A114C9" w:rsidRPr="00404D83" w:rsidRDefault="00A114C9" w:rsidP="00A114C9">
            <w:pPr>
              <w:rPr>
                <w:rFonts w:ascii="Arial" w:hAnsi="Arial" w:cs="Arial"/>
                <w:b/>
                <w:sz w:val="20"/>
                <w:szCs w:val="20"/>
              </w:rPr>
            </w:pPr>
            <w:r w:rsidRPr="00404D83">
              <w:rPr>
                <w:rFonts w:ascii="Arial" w:hAnsi="Arial" w:cs="Arial"/>
                <w:sz w:val="20"/>
                <w:szCs w:val="20"/>
              </w:rPr>
              <w:t xml:space="preserve">(v nadaljnjem besedilu: </w:t>
            </w:r>
            <w:r w:rsidRPr="00404D83">
              <w:rPr>
                <w:rFonts w:ascii="Arial" w:hAnsi="Arial" w:cs="Arial"/>
                <w:b/>
                <w:sz w:val="20"/>
                <w:szCs w:val="20"/>
              </w:rPr>
              <w:t>naročnik</w:t>
            </w:r>
            <w:r w:rsidRPr="00404D83">
              <w:rPr>
                <w:rFonts w:ascii="Arial" w:hAnsi="Arial" w:cs="Arial"/>
                <w:sz w:val="20"/>
                <w:szCs w:val="20"/>
              </w:rPr>
              <w:t>)</w:t>
            </w:r>
          </w:p>
        </w:tc>
        <w:tc>
          <w:tcPr>
            <w:tcW w:w="567" w:type="dxa"/>
            <w:shd w:val="clear" w:color="auto" w:fill="auto"/>
            <w:vAlign w:val="center"/>
          </w:tcPr>
          <w:p w14:paraId="49B458A4" w14:textId="77777777" w:rsidR="00A114C9" w:rsidRPr="00404D83" w:rsidRDefault="00A114C9" w:rsidP="00A114C9">
            <w:pPr>
              <w:rPr>
                <w:rFonts w:ascii="Arial" w:hAnsi="Arial" w:cs="Arial"/>
                <w:b/>
                <w:sz w:val="20"/>
                <w:szCs w:val="20"/>
              </w:rPr>
            </w:pPr>
          </w:p>
        </w:tc>
        <w:tc>
          <w:tcPr>
            <w:tcW w:w="4253" w:type="dxa"/>
            <w:shd w:val="clear" w:color="auto" w:fill="auto"/>
            <w:vAlign w:val="center"/>
          </w:tcPr>
          <w:p w14:paraId="26B96100" w14:textId="77777777" w:rsidR="00A114C9" w:rsidRPr="00404D83" w:rsidRDefault="00A114C9" w:rsidP="00A114C9">
            <w:pPr>
              <w:rPr>
                <w:rFonts w:ascii="Arial" w:hAnsi="Arial" w:cs="Arial"/>
                <w:sz w:val="20"/>
                <w:szCs w:val="20"/>
              </w:rPr>
            </w:pPr>
            <w:r w:rsidRPr="00404D83">
              <w:rPr>
                <w:rFonts w:ascii="Arial" w:hAnsi="Arial" w:cs="Arial"/>
                <w:sz w:val="20"/>
                <w:szCs w:val="20"/>
              </w:rPr>
              <w:t xml:space="preserve">(v nadaljnjem besedilu: </w:t>
            </w:r>
            <w:r w:rsidRPr="00404D83">
              <w:rPr>
                <w:rFonts w:ascii="Arial" w:hAnsi="Arial" w:cs="Arial"/>
                <w:b/>
                <w:sz w:val="20"/>
                <w:szCs w:val="20"/>
              </w:rPr>
              <w:t>naročnik</w:t>
            </w:r>
            <w:r w:rsidRPr="00404D83">
              <w:rPr>
                <w:rFonts w:ascii="Arial" w:hAnsi="Arial" w:cs="Arial"/>
                <w:sz w:val="20"/>
                <w:szCs w:val="20"/>
              </w:rPr>
              <w:t>)</w:t>
            </w:r>
          </w:p>
        </w:tc>
      </w:tr>
      <w:tr w:rsidR="00A114C9" w:rsidRPr="00404D83" w14:paraId="47A4E174" w14:textId="77777777" w:rsidTr="00A114C9">
        <w:tc>
          <w:tcPr>
            <w:tcW w:w="3966" w:type="dxa"/>
            <w:shd w:val="clear" w:color="auto" w:fill="auto"/>
            <w:vAlign w:val="center"/>
          </w:tcPr>
          <w:p w14:paraId="74DFC555" w14:textId="77777777" w:rsidR="00A114C9" w:rsidRPr="00404D83" w:rsidRDefault="00A114C9" w:rsidP="00A114C9">
            <w:pPr>
              <w:rPr>
                <w:rFonts w:ascii="Arial" w:hAnsi="Arial" w:cs="Arial"/>
                <w:b/>
                <w:sz w:val="20"/>
                <w:szCs w:val="20"/>
              </w:rPr>
            </w:pPr>
          </w:p>
        </w:tc>
        <w:tc>
          <w:tcPr>
            <w:tcW w:w="567" w:type="dxa"/>
            <w:shd w:val="clear" w:color="auto" w:fill="auto"/>
            <w:vAlign w:val="center"/>
          </w:tcPr>
          <w:p w14:paraId="47A252BA" w14:textId="77777777" w:rsidR="00A114C9" w:rsidRPr="00404D83" w:rsidRDefault="00A114C9" w:rsidP="00A114C9">
            <w:pPr>
              <w:rPr>
                <w:rFonts w:ascii="Arial" w:hAnsi="Arial" w:cs="Arial"/>
                <w:b/>
                <w:sz w:val="20"/>
                <w:szCs w:val="20"/>
              </w:rPr>
            </w:pPr>
          </w:p>
        </w:tc>
        <w:tc>
          <w:tcPr>
            <w:tcW w:w="4253" w:type="dxa"/>
            <w:shd w:val="clear" w:color="auto" w:fill="auto"/>
            <w:vAlign w:val="center"/>
          </w:tcPr>
          <w:p w14:paraId="394C855C" w14:textId="77777777" w:rsidR="00A114C9" w:rsidRPr="00404D83" w:rsidRDefault="00A114C9" w:rsidP="00A114C9">
            <w:pPr>
              <w:rPr>
                <w:rFonts w:ascii="Arial" w:hAnsi="Arial" w:cs="Arial"/>
                <w:b/>
                <w:sz w:val="20"/>
                <w:szCs w:val="20"/>
              </w:rPr>
            </w:pPr>
          </w:p>
        </w:tc>
      </w:tr>
      <w:tr w:rsidR="00A114C9" w:rsidRPr="00404D83" w14:paraId="6E7384C7" w14:textId="77777777" w:rsidTr="00A114C9">
        <w:tc>
          <w:tcPr>
            <w:tcW w:w="3966" w:type="dxa"/>
            <w:shd w:val="clear" w:color="auto" w:fill="auto"/>
            <w:vAlign w:val="center"/>
          </w:tcPr>
          <w:p w14:paraId="1B6A007A" w14:textId="77777777" w:rsidR="00A114C9" w:rsidRPr="00404D83" w:rsidRDefault="00A114C9" w:rsidP="00A114C9">
            <w:pPr>
              <w:rPr>
                <w:rFonts w:ascii="Arial" w:hAnsi="Arial" w:cs="Arial"/>
                <w:sz w:val="20"/>
                <w:szCs w:val="20"/>
              </w:rPr>
            </w:pPr>
          </w:p>
        </w:tc>
        <w:tc>
          <w:tcPr>
            <w:tcW w:w="567" w:type="dxa"/>
            <w:shd w:val="clear" w:color="auto" w:fill="auto"/>
            <w:vAlign w:val="center"/>
          </w:tcPr>
          <w:p w14:paraId="4CA0F9EC" w14:textId="77777777" w:rsidR="00A114C9" w:rsidRPr="00404D83" w:rsidRDefault="00A114C9" w:rsidP="00A114C9">
            <w:pPr>
              <w:rPr>
                <w:rFonts w:ascii="Arial" w:hAnsi="Arial" w:cs="Arial"/>
                <w:b/>
                <w:sz w:val="20"/>
                <w:szCs w:val="20"/>
              </w:rPr>
            </w:pPr>
            <w:r w:rsidRPr="00404D83">
              <w:rPr>
                <w:rFonts w:ascii="Arial" w:hAnsi="Arial" w:cs="Arial"/>
                <w:sz w:val="20"/>
                <w:szCs w:val="20"/>
              </w:rPr>
              <w:t>in</w:t>
            </w:r>
          </w:p>
        </w:tc>
        <w:tc>
          <w:tcPr>
            <w:tcW w:w="4253" w:type="dxa"/>
            <w:shd w:val="clear" w:color="auto" w:fill="auto"/>
            <w:vAlign w:val="center"/>
          </w:tcPr>
          <w:p w14:paraId="56A0B603" w14:textId="77777777" w:rsidR="00A114C9" w:rsidRPr="00404D83" w:rsidRDefault="00A114C9" w:rsidP="00A114C9">
            <w:pPr>
              <w:rPr>
                <w:rFonts w:ascii="Arial" w:hAnsi="Arial" w:cs="Arial"/>
                <w:sz w:val="20"/>
                <w:szCs w:val="20"/>
              </w:rPr>
            </w:pPr>
          </w:p>
        </w:tc>
      </w:tr>
      <w:tr w:rsidR="00A114C9" w:rsidRPr="00404D83" w14:paraId="3E5D0532" w14:textId="77777777" w:rsidTr="00A114C9">
        <w:tc>
          <w:tcPr>
            <w:tcW w:w="3966" w:type="dxa"/>
            <w:tcBorders>
              <w:top w:val="dotted" w:sz="2" w:space="0" w:color="auto"/>
              <w:left w:val="dotted" w:sz="2" w:space="0" w:color="auto"/>
              <w:bottom w:val="dotted" w:sz="2" w:space="0" w:color="auto"/>
              <w:right w:val="dotted" w:sz="2" w:space="0" w:color="auto"/>
            </w:tcBorders>
            <w:shd w:val="clear" w:color="auto" w:fill="auto"/>
            <w:vAlign w:val="center"/>
          </w:tcPr>
          <w:p w14:paraId="60B9B184" w14:textId="77777777" w:rsidR="00A114C9" w:rsidRPr="00404D83" w:rsidRDefault="00A114C9" w:rsidP="00A114C9">
            <w:pPr>
              <w:rPr>
                <w:rFonts w:ascii="Arial" w:hAnsi="Arial" w:cs="Arial"/>
                <w:b/>
                <w:sz w:val="20"/>
                <w:szCs w:val="20"/>
              </w:rPr>
            </w:pPr>
            <w:r w:rsidRPr="00404D83">
              <w:rPr>
                <w:rFonts w:ascii="Arial" w:hAnsi="Arial" w:cs="Arial"/>
                <w:b/>
                <w:sz w:val="20"/>
                <w:szCs w:val="20"/>
              </w:rPr>
              <w:t>IZVAJALEC:</w:t>
            </w:r>
          </w:p>
        </w:tc>
        <w:tc>
          <w:tcPr>
            <w:tcW w:w="567" w:type="dxa"/>
            <w:tcBorders>
              <w:top w:val="dotted" w:sz="2" w:space="0" w:color="auto"/>
              <w:left w:val="dotted" w:sz="2" w:space="0" w:color="auto"/>
              <w:bottom w:val="dotted" w:sz="2" w:space="0" w:color="auto"/>
              <w:right w:val="dotted" w:sz="2" w:space="0" w:color="auto"/>
            </w:tcBorders>
            <w:shd w:val="clear" w:color="auto" w:fill="auto"/>
            <w:vAlign w:val="center"/>
          </w:tcPr>
          <w:p w14:paraId="4EDBEC18" w14:textId="77777777" w:rsidR="00A114C9" w:rsidRPr="00404D83" w:rsidRDefault="00A114C9" w:rsidP="00A114C9">
            <w:pPr>
              <w:rPr>
                <w:rFonts w:ascii="Arial" w:hAnsi="Arial" w:cs="Arial"/>
                <w:b/>
                <w:sz w:val="20"/>
                <w:szCs w:val="20"/>
              </w:rPr>
            </w:pPr>
          </w:p>
        </w:tc>
        <w:tc>
          <w:tcPr>
            <w:tcW w:w="4253" w:type="dxa"/>
            <w:tcBorders>
              <w:top w:val="dotted" w:sz="2" w:space="0" w:color="auto"/>
              <w:left w:val="dotted" w:sz="2" w:space="0" w:color="auto"/>
              <w:bottom w:val="dotted" w:sz="2" w:space="0" w:color="auto"/>
              <w:right w:val="dotted" w:sz="2" w:space="0" w:color="auto"/>
            </w:tcBorders>
            <w:shd w:val="clear" w:color="auto" w:fill="auto"/>
            <w:vAlign w:val="center"/>
          </w:tcPr>
          <w:p w14:paraId="65FD3812" w14:textId="77777777" w:rsidR="00A114C9" w:rsidRPr="00404D83" w:rsidRDefault="00A114C9" w:rsidP="00A114C9">
            <w:pPr>
              <w:rPr>
                <w:rFonts w:ascii="Arial" w:hAnsi="Arial" w:cs="Arial"/>
                <w:sz w:val="20"/>
                <w:szCs w:val="20"/>
              </w:rPr>
            </w:pPr>
          </w:p>
        </w:tc>
      </w:tr>
      <w:tr w:rsidR="00A114C9" w:rsidRPr="00404D83" w14:paraId="15DE4483" w14:textId="77777777" w:rsidTr="00A114C9">
        <w:tc>
          <w:tcPr>
            <w:tcW w:w="3966" w:type="dxa"/>
            <w:tcBorders>
              <w:top w:val="dotted" w:sz="2" w:space="0" w:color="auto"/>
              <w:left w:val="dotted" w:sz="2" w:space="0" w:color="auto"/>
              <w:bottom w:val="dotted" w:sz="2" w:space="0" w:color="auto"/>
              <w:right w:val="dotted" w:sz="2" w:space="0" w:color="auto"/>
            </w:tcBorders>
            <w:shd w:val="clear" w:color="auto" w:fill="auto"/>
            <w:vAlign w:val="center"/>
          </w:tcPr>
          <w:p w14:paraId="119D3645" w14:textId="77777777" w:rsidR="00A114C9" w:rsidRPr="00404D83" w:rsidRDefault="00A114C9" w:rsidP="00A114C9">
            <w:pPr>
              <w:rPr>
                <w:rFonts w:ascii="Arial" w:hAnsi="Arial" w:cs="Arial"/>
                <w:sz w:val="20"/>
                <w:szCs w:val="20"/>
              </w:rPr>
            </w:pPr>
          </w:p>
        </w:tc>
        <w:tc>
          <w:tcPr>
            <w:tcW w:w="567" w:type="dxa"/>
            <w:tcBorders>
              <w:top w:val="dotted" w:sz="2" w:space="0" w:color="auto"/>
              <w:left w:val="dotted" w:sz="2" w:space="0" w:color="auto"/>
              <w:bottom w:val="dotted" w:sz="2" w:space="0" w:color="auto"/>
              <w:right w:val="dotted" w:sz="2" w:space="0" w:color="auto"/>
            </w:tcBorders>
            <w:shd w:val="clear" w:color="auto" w:fill="auto"/>
            <w:vAlign w:val="center"/>
          </w:tcPr>
          <w:p w14:paraId="5737A625" w14:textId="77777777" w:rsidR="00A114C9" w:rsidRPr="00404D83" w:rsidRDefault="00A114C9" w:rsidP="00A114C9">
            <w:pPr>
              <w:rPr>
                <w:rFonts w:ascii="Arial" w:hAnsi="Arial" w:cs="Arial"/>
                <w:b/>
                <w:sz w:val="20"/>
                <w:szCs w:val="20"/>
              </w:rPr>
            </w:pPr>
          </w:p>
        </w:tc>
        <w:tc>
          <w:tcPr>
            <w:tcW w:w="4253" w:type="dxa"/>
            <w:tcBorders>
              <w:top w:val="dotted" w:sz="2" w:space="0" w:color="auto"/>
              <w:left w:val="dotted" w:sz="2" w:space="0" w:color="auto"/>
              <w:bottom w:val="dotted" w:sz="2" w:space="0" w:color="auto"/>
              <w:right w:val="dotted" w:sz="2" w:space="0" w:color="auto"/>
            </w:tcBorders>
            <w:shd w:val="clear" w:color="auto" w:fill="auto"/>
            <w:vAlign w:val="center"/>
          </w:tcPr>
          <w:p w14:paraId="0CEDB24F" w14:textId="77777777" w:rsidR="00A114C9" w:rsidRPr="00404D83" w:rsidRDefault="00A114C9" w:rsidP="00A114C9">
            <w:pPr>
              <w:rPr>
                <w:rFonts w:ascii="Arial" w:hAnsi="Arial" w:cs="Arial"/>
                <w:sz w:val="20"/>
                <w:szCs w:val="20"/>
              </w:rPr>
            </w:pPr>
          </w:p>
        </w:tc>
      </w:tr>
      <w:tr w:rsidR="00A114C9" w:rsidRPr="00404D83" w14:paraId="550E4845" w14:textId="77777777" w:rsidTr="00A114C9">
        <w:tc>
          <w:tcPr>
            <w:tcW w:w="3966" w:type="dxa"/>
            <w:tcBorders>
              <w:top w:val="dotted" w:sz="2" w:space="0" w:color="auto"/>
              <w:left w:val="dotted" w:sz="2" w:space="0" w:color="auto"/>
              <w:bottom w:val="dotted" w:sz="2" w:space="0" w:color="auto"/>
              <w:right w:val="dotted" w:sz="2" w:space="0" w:color="auto"/>
            </w:tcBorders>
            <w:shd w:val="clear" w:color="auto" w:fill="auto"/>
            <w:vAlign w:val="center"/>
          </w:tcPr>
          <w:p w14:paraId="0AF717D4" w14:textId="77777777" w:rsidR="00A114C9" w:rsidRPr="00404D83" w:rsidRDefault="00A114C9" w:rsidP="00A114C9">
            <w:pPr>
              <w:rPr>
                <w:rFonts w:ascii="Arial" w:hAnsi="Arial" w:cs="Arial"/>
                <w:sz w:val="20"/>
                <w:szCs w:val="20"/>
              </w:rPr>
            </w:pPr>
            <w:r w:rsidRPr="00404D83">
              <w:rPr>
                <w:rFonts w:ascii="Arial" w:hAnsi="Arial" w:cs="Arial"/>
                <w:sz w:val="20"/>
                <w:szCs w:val="20"/>
              </w:rPr>
              <w:t xml:space="preserve">ki ga zastopa </w:t>
            </w:r>
          </w:p>
          <w:p w14:paraId="4459E95F" w14:textId="77777777" w:rsidR="00A114C9" w:rsidRPr="00404D83" w:rsidRDefault="00A114C9" w:rsidP="00A114C9">
            <w:pPr>
              <w:rPr>
                <w:rFonts w:ascii="Arial" w:hAnsi="Arial" w:cs="Arial"/>
                <w:sz w:val="20"/>
                <w:szCs w:val="20"/>
              </w:rPr>
            </w:pPr>
          </w:p>
        </w:tc>
        <w:tc>
          <w:tcPr>
            <w:tcW w:w="567" w:type="dxa"/>
            <w:tcBorders>
              <w:top w:val="dotted" w:sz="2" w:space="0" w:color="auto"/>
              <w:left w:val="dotted" w:sz="2" w:space="0" w:color="auto"/>
              <w:bottom w:val="dotted" w:sz="2" w:space="0" w:color="auto"/>
              <w:right w:val="dotted" w:sz="2" w:space="0" w:color="auto"/>
            </w:tcBorders>
            <w:shd w:val="clear" w:color="auto" w:fill="auto"/>
            <w:vAlign w:val="center"/>
          </w:tcPr>
          <w:p w14:paraId="485AB4AF" w14:textId="77777777" w:rsidR="00A114C9" w:rsidRPr="00404D83" w:rsidRDefault="00A114C9" w:rsidP="00A114C9">
            <w:pPr>
              <w:rPr>
                <w:rFonts w:ascii="Arial" w:hAnsi="Arial" w:cs="Arial"/>
                <w:b/>
                <w:sz w:val="20"/>
                <w:szCs w:val="20"/>
              </w:rPr>
            </w:pPr>
          </w:p>
        </w:tc>
        <w:tc>
          <w:tcPr>
            <w:tcW w:w="4253" w:type="dxa"/>
            <w:tcBorders>
              <w:top w:val="dotted" w:sz="2" w:space="0" w:color="auto"/>
              <w:left w:val="dotted" w:sz="2" w:space="0" w:color="auto"/>
              <w:bottom w:val="dotted" w:sz="2" w:space="0" w:color="auto"/>
              <w:right w:val="dotted" w:sz="2" w:space="0" w:color="auto"/>
            </w:tcBorders>
            <w:shd w:val="clear" w:color="auto" w:fill="auto"/>
            <w:vAlign w:val="center"/>
          </w:tcPr>
          <w:p w14:paraId="5AD268E0" w14:textId="77777777" w:rsidR="00A114C9" w:rsidRPr="00404D83" w:rsidRDefault="00A114C9" w:rsidP="00A114C9">
            <w:pPr>
              <w:rPr>
                <w:rFonts w:ascii="Arial" w:hAnsi="Arial" w:cs="Arial"/>
                <w:sz w:val="20"/>
                <w:szCs w:val="20"/>
              </w:rPr>
            </w:pPr>
          </w:p>
        </w:tc>
      </w:tr>
      <w:tr w:rsidR="00A114C9" w:rsidRPr="00404D83" w14:paraId="09A145BB" w14:textId="77777777" w:rsidTr="00A114C9">
        <w:tc>
          <w:tcPr>
            <w:tcW w:w="3966" w:type="dxa"/>
            <w:tcBorders>
              <w:top w:val="dotted" w:sz="2" w:space="0" w:color="auto"/>
              <w:left w:val="dotted" w:sz="2" w:space="0" w:color="auto"/>
              <w:bottom w:val="dotted" w:sz="2" w:space="0" w:color="auto"/>
              <w:right w:val="dotted" w:sz="2" w:space="0" w:color="auto"/>
            </w:tcBorders>
            <w:shd w:val="clear" w:color="auto" w:fill="auto"/>
            <w:vAlign w:val="center"/>
          </w:tcPr>
          <w:p w14:paraId="1FF75250" w14:textId="77777777" w:rsidR="00A114C9" w:rsidRPr="00404D83" w:rsidRDefault="00A114C9" w:rsidP="00A114C9">
            <w:pPr>
              <w:rPr>
                <w:rFonts w:ascii="Arial" w:hAnsi="Arial" w:cs="Arial"/>
                <w:sz w:val="20"/>
                <w:szCs w:val="20"/>
              </w:rPr>
            </w:pPr>
            <w:r w:rsidRPr="00404D83">
              <w:rPr>
                <w:rFonts w:ascii="Arial" w:hAnsi="Arial" w:cs="Arial"/>
                <w:sz w:val="20"/>
                <w:szCs w:val="20"/>
              </w:rPr>
              <w:t xml:space="preserve">matična številka: </w:t>
            </w:r>
          </w:p>
          <w:p w14:paraId="6E1D9955" w14:textId="77777777" w:rsidR="00A114C9" w:rsidRPr="00404D83" w:rsidRDefault="00A114C9" w:rsidP="00A114C9">
            <w:pPr>
              <w:rPr>
                <w:rFonts w:ascii="Arial" w:hAnsi="Arial" w:cs="Arial"/>
                <w:sz w:val="20"/>
                <w:szCs w:val="20"/>
              </w:rPr>
            </w:pPr>
            <w:r w:rsidRPr="00404D83">
              <w:rPr>
                <w:rFonts w:ascii="Arial" w:hAnsi="Arial" w:cs="Arial"/>
                <w:sz w:val="20"/>
                <w:szCs w:val="20"/>
              </w:rPr>
              <w:t xml:space="preserve">ID za DDV: </w:t>
            </w:r>
          </w:p>
          <w:p w14:paraId="00903CA8" w14:textId="77777777" w:rsidR="00A114C9" w:rsidRPr="00404D83" w:rsidRDefault="00A114C9" w:rsidP="00A114C9">
            <w:pPr>
              <w:rPr>
                <w:rFonts w:ascii="Arial" w:hAnsi="Arial" w:cs="Arial"/>
                <w:sz w:val="20"/>
                <w:szCs w:val="20"/>
              </w:rPr>
            </w:pPr>
            <w:r w:rsidRPr="00404D83">
              <w:rPr>
                <w:rFonts w:ascii="Arial" w:hAnsi="Arial" w:cs="Arial"/>
                <w:sz w:val="20"/>
                <w:szCs w:val="20"/>
              </w:rPr>
              <w:t xml:space="preserve">TRR: </w:t>
            </w:r>
          </w:p>
          <w:p w14:paraId="3873A65D" w14:textId="77777777" w:rsidR="00A114C9" w:rsidRPr="00404D83" w:rsidRDefault="00A114C9" w:rsidP="00A114C9">
            <w:pPr>
              <w:rPr>
                <w:rFonts w:ascii="Arial" w:hAnsi="Arial" w:cs="Arial"/>
                <w:sz w:val="20"/>
                <w:szCs w:val="20"/>
              </w:rPr>
            </w:pPr>
            <w:r w:rsidRPr="00404D83">
              <w:rPr>
                <w:rFonts w:ascii="Arial" w:hAnsi="Arial" w:cs="Arial"/>
                <w:sz w:val="20"/>
                <w:szCs w:val="20"/>
              </w:rPr>
              <w:t>(odprt pri                  )</w:t>
            </w:r>
          </w:p>
        </w:tc>
        <w:tc>
          <w:tcPr>
            <w:tcW w:w="567" w:type="dxa"/>
            <w:tcBorders>
              <w:top w:val="dotted" w:sz="2" w:space="0" w:color="auto"/>
              <w:left w:val="dotted" w:sz="2" w:space="0" w:color="auto"/>
              <w:bottom w:val="dotted" w:sz="2" w:space="0" w:color="auto"/>
              <w:right w:val="dotted" w:sz="2" w:space="0" w:color="auto"/>
            </w:tcBorders>
            <w:shd w:val="clear" w:color="auto" w:fill="auto"/>
            <w:vAlign w:val="center"/>
          </w:tcPr>
          <w:p w14:paraId="47C21381" w14:textId="77777777" w:rsidR="00A114C9" w:rsidRPr="00404D83" w:rsidRDefault="00A114C9" w:rsidP="00A114C9">
            <w:pPr>
              <w:rPr>
                <w:rFonts w:ascii="Arial" w:hAnsi="Arial" w:cs="Arial"/>
                <w:b/>
                <w:sz w:val="20"/>
                <w:szCs w:val="20"/>
              </w:rPr>
            </w:pPr>
          </w:p>
        </w:tc>
        <w:tc>
          <w:tcPr>
            <w:tcW w:w="4253" w:type="dxa"/>
            <w:tcBorders>
              <w:top w:val="dotted" w:sz="2" w:space="0" w:color="auto"/>
              <w:left w:val="dotted" w:sz="2" w:space="0" w:color="auto"/>
              <w:bottom w:val="dotted" w:sz="2" w:space="0" w:color="auto"/>
              <w:right w:val="dotted" w:sz="2" w:space="0" w:color="auto"/>
            </w:tcBorders>
            <w:shd w:val="clear" w:color="auto" w:fill="auto"/>
            <w:vAlign w:val="center"/>
          </w:tcPr>
          <w:p w14:paraId="7B73195F" w14:textId="77777777" w:rsidR="00A114C9" w:rsidRPr="00404D83" w:rsidRDefault="00A114C9" w:rsidP="00A114C9">
            <w:pPr>
              <w:rPr>
                <w:rFonts w:ascii="Arial" w:hAnsi="Arial" w:cs="Arial"/>
                <w:sz w:val="20"/>
                <w:szCs w:val="20"/>
              </w:rPr>
            </w:pPr>
          </w:p>
        </w:tc>
      </w:tr>
      <w:tr w:rsidR="00A114C9" w:rsidRPr="00404D83" w14:paraId="7E0E5B43" w14:textId="77777777" w:rsidTr="00A114C9">
        <w:tc>
          <w:tcPr>
            <w:tcW w:w="3966" w:type="dxa"/>
            <w:tcBorders>
              <w:top w:val="dotted" w:sz="2" w:space="0" w:color="auto"/>
              <w:left w:val="dotted" w:sz="2" w:space="0" w:color="auto"/>
              <w:bottom w:val="dotted" w:sz="2" w:space="0" w:color="auto"/>
              <w:right w:val="dotted" w:sz="2" w:space="0" w:color="auto"/>
            </w:tcBorders>
            <w:shd w:val="clear" w:color="auto" w:fill="auto"/>
            <w:vAlign w:val="center"/>
          </w:tcPr>
          <w:p w14:paraId="0AFCBFEC" w14:textId="77777777" w:rsidR="00A114C9" w:rsidRPr="00404D83" w:rsidRDefault="00A114C9" w:rsidP="00A114C9">
            <w:pPr>
              <w:rPr>
                <w:rFonts w:ascii="Arial" w:hAnsi="Arial" w:cs="Arial"/>
                <w:sz w:val="20"/>
                <w:szCs w:val="20"/>
              </w:rPr>
            </w:pPr>
          </w:p>
        </w:tc>
        <w:tc>
          <w:tcPr>
            <w:tcW w:w="567" w:type="dxa"/>
            <w:tcBorders>
              <w:top w:val="dotted" w:sz="2" w:space="0" w:color="auto"/>
              <w:left w:val="dotted" w:sz="2" w:space="0" w:color="auto"/>
              <w:bottom w:val="dotted" w:sz="2" w:space="0" w:color="auto"/>
              <w:right w:val="dotted" w:sz="2" w:space="0" w:color="auto"/>
            </w:tcBorders>
            <w:shd w:val="clear" w:color="auto" w:fill="auto"/>
            <w:vAlign w:val="center"/>
          </w:tcPr>
          <w:p w14:paraId="1D5B81ED" w14:textId="77777777" w:rsidR="00A114C9" w:rsidRPr="00404D83" w:rsidRDefault="00A114C9" w:rsidP="00A114C9">
            <w:pPr>
              <w:rPr>
                <w:rFonts w:ascii="Arial" w:hAnsi="Arial" w:cs="Arial"/>
                <w:b/>
                <w:sz w:val="20"/>
                <w:szCs w:val="20"/>
              </w:rPr>
            </w:pPr>
          </w:p>
        </w:tc>
        <w:tc>
          <w:tcPr>
            <w:tcW w:w="4253" w:type="dxa"/>
            <w:tcBorders>
              <w:top w:val="dotted" w:sz="2" w:space="0" w:color="auto"/>
              <w:left w:val="dotted" w:sz="2" w:space="0" w:color="auto"/>
              <w:bottom w:val="dotted" w:sz="2" w:space="0" w:color="auto"/>
              <w:right w:val="dotted" w:sz="2" w:space="0" w:color="auto"/>
            </w:tcBorders>
            <w:shd w:val="clear" w:color="auto" w:fill="auto"/>
            <w:vAlign w:val="center"/>
          </w:tcPr>
          <w:p w14:paraId="5A94159F" w14:textId="77777777" w:rsidR="00A114C9" w:rsidRPr="00404D83" w:rsidRDefault="00A114C9" w:rsidP="00A114C9">
            <w:pPr>
              <w:rPr>
                <w:rFonts w:ascii="Arial" w:hAnsi="Arial" w:cs="Arial"/>
                <w:sz w:val="20"/>
                <w:szCs w:val="20"/>
              </w:rPr>
            </w:pPr>
          </w:p>
        </w:tc>
      </w:tr>
      <w:tr w:rsidR="00A114C9" w:rsidRPr="00404D83" w14:paraId="2A5707AD" w14:textId="77777777" w:rsidTr="00A114C9">
        <w:tc>
          <w:tcPr>
            <w:tcW w:w="3966" w:type="dxa"/>
            <w:tcBorders>
              <w:top w:val="dotted" w:sz="2" w:space="0" w:color="auto"/>
              <w:left w:val="dotted" w:sz="2" w:space="0" w:color="auto"/>
              <w:bottom w:val="dotted" w:sz="2" w:space="0" w:color="auto"/>
              <w:right w:val="dotted" w:sz="2" w:space="0" w:color="auto"/>
            </w:tcBorders>
            <w:shd w:val="clear" w:color="auto" w:fill="auto"/>
            <w:vAlign w:val="center"/>
          </w:tcPr>
          <w:p w14:paraId="07D005C4" w14:textId="77777777" w:rsidR="00A114C9" w:rsidRPr="00404D83" w:rsidRDefault="00A114C9" w:rsidP="00A114C9">
            <w:pPr>
              <w:rPr>
                <w:rFonts w:ascii="Arial" w:hAnsi="Arial" w:cs="Arial"/>
                <w:sz w:val="20"/>
                <w:szCs w:val="20"/>
              </w:rPr>
            </w:pPr>
            <w:r w:rsidRPr="00404D83">
              <w:rPr>
                <w:rFonts w:ascii="Arial" w:hAnsi="Arial" w:cs="Arial"/>
                <w:sz w:val="20"/>
                <w:szCs w:val="20"/>
              </w:rPr>
              <w:t xml:space="preserve">(v nadaljnjem besedilu: </w:t>
            </w:r>
            <w:r w:rsidRPr="00404D83">
              <w:rPr>
                <w:rFonts w:ascii="Arial" w:hAnsi="Arial" w:cs="Arial"/>
                <w:b/>
                <w:sz w:val="20"/>
                <w:szCs w:val="20"/>
              </w:rPr>
              <w:t>izvajalec</w:t>
            </w:r>
            <w:r w:rsidRPr="00404D83">
              <w:rPr>
                <w:rFonts w:ascii="Arial" w:hAnsi="Arial" w:cs="Arial"/>
                <w:sz w:val="20"/>
                <w:szCs w:val="20"/>
              </w:rPr>
              <w:t>)</w:t>
            </w:r>
          </w:p>
        </w:tc>
        <w:tc>
          <w:tcPr>
            <w:tcW w:w="567" w:type="dxa"/>
            <w:tcBorders>
              <w:top w:val="dotted" w:sz="2" w:space="0" w:color="auto"/>
              <w:left w:val="dotted" w:sz="2" w:space="0" w:color="auto"/>
              <w:bottom w:val="dotted" w:sz="2" w:space="0" w:color="auto"/>
              <w:right w:val="dotted" w:sz="2" w:space="0" w:color="auto"/>
            </w:tcBorders>
            <w:shd w:val="clear" w:color="auto" w:fill="auto"/>
            <w:vAlign w:val="center"/>
          </w:tcPr>
          <w:p w14:paraId="5279DD62" w14:textId="77777777" w:rsidR="00A114C9" w:rsidRPr="00404D83" w:rsidRDefault="00A114C9" w:rsidP="00A114C9">
            <w:pPr>
              <w:rPr>
                <w:rFonts w:ascii="Arial" w:hAnsi="Arial" w:cs="Arial"/>
                <w:b/>
                <w:sz w:val="20"/>
                <w:szCs w:val="20"/>
              </w:rPr>
            </w:pPr>
          </w:p>
        </w:tc>
        <w:tc>
          <w:tcPr>
            <w:tcW w:w="4253" w:type="dxa"/>
            <w:tcBorders>
              <w:top w:val="dotted" w:sz="2" w:space="0" w:color="auto"/>
              <w:left w:val="dotted" w:sz="2" w:space="0" w:color="auto"/>
              <w:bottom w:val="dotted" w:sz="2" w:space="0" w:color="auto"/>
              <w:right w:val="dotted" w:sz="2" w:space="0" w:color="auto"/>
            </w:tcBorders>
            <w:shd w:val="clear" w:color="auto" w:fill="auto"/>
            <w:vAlign w:val="center"/>
          </w:tcPr>
          <w:p w14:paraId="282EE6BF" w14:textId="77777777" w:rsidR="00A114C9" w:rsidRPr="00404D83" w:rsidRDefault="00A114C9" w:rsidP="00A114C9">
            <w:pPr>
              <w:rPr>
                <w:rFonts w:ascii="Arial" w:hAnsi="Arial" w:cs="Arial"/>
                <w:sz w:val="20"/>
                <w:szCs w:val="20"/>
              </w:rPr>
            </w:pPr>
          </w:p>
        </w:tc>
      </w:tr>
    </w:tbl>
    <w:p w14:paraId="67CE4CF7" w14:textId="77777777" w:rsidR="00404D83" w:rsidRDefault="00404D83" w:rsidP="00404D83">
      <w:pPr>
        <w:numPr>
          <w:ilvl w:val="12"/>
          <w:numId w:val="0"/>
        </w:numPr>
        <w:tabs>
          <w:tab w:val="left" w:pos="6237"/>
        </w:tabs>
        <w:spacing w:after="0" w:line="240" w:lineRule="auto"/>
        <w:ind w:left="-9014"/>
        <w:rPr>
          <w:rFonts w:ascii="Arial" w:eastAsia="Times New Roman" w:hAnsi="Arial" w:cs="Arial"/>
          <w:b/>
          <w:sz w:val="20"/>
          <w:szCs w:val="20"/>
          <w:lang w:eastAsia="sl-SI"/>
        </w:rPr>
      </w:pPr>
    </w:p>
    <w:p w14:paraId="706B86C1" w14:textId="77777777" w:rsidR="00404D83" w:rsidRPr="00404D83" w:rsidRDefault="00404D83" w:rsidP="00404D83">
      <w:pPr>
        <w:numPr>
          <w:ilvl w:val="12"/>
          <w:numId w:val="0"/>
        </w:numPr>
        <w:tabs>
          <w:tab w:val="left" w:pos="6237"/>
        </w:tabs>
        <w:spacing w:after="0" w:line="240" w:lineRule="auto"/>
        <w:ind w:left="-9014"/>
        <w:rPr>
          <w:rFonts w:ascii="Arial" w:eastAsia="Times New Roman" w:hAnsi="Arial" w:cs="Arial"/>
          <w:b/>
          <w:sz w:val="20"/>
          <w:szCs w:val="20"/>
          <w:lang w:eastAsia="sl-SI"/>
        </w:rPr>
      </w:pPr>
      <w:r>
        <w:rPr>
          <w:rFonts w:ascii="Arial" w:eastAsia="Times New Roman" w:hAnsi="Arial" w:cs="Arial"/>
          <w:b/>
          <w:sz w:val="20"/>
          <w:szCs w:val="20"/>
          <w:lang w:eastAsia="sl-SI"/>
        </w:rPr>
        <w:t xml:space="preserve"> </w:t>
      </w:r>
    </w:p>
    <w:tbl>
      <w:tblPr>
        <w:tblW w:w="9032" w:type="dxa"/>
        <w:tblInd w:w="-70" w:type="dxa"/>
        <w:tblLayout w:type="fixed"/>
        <w:tblCellMar>
          <w:left w:w="10" w:type="dxa"/>
          <w:right w:w="10" w:type="dxa"/>
        </w:tblCellMar>
        <w:tblLook w:val="0000" w:firstRow="0" w:lastRow="0" w:firstColumn="0" w:lastColumn="0" w:noHBand="0" w:noVBand="0"/>
      </w:tblPr>
      <w:tblGrid>
        <w:gridCol w:w="2079"/>
        <w:gridCol w:w="6953"/>
      </w:tblGrid>
      <w:tr w:rsidR="00225911" w:rsidRPr="00D52CAF" w14:paraId="4F138EE1" w14:textId="77777777" w:rsidTr="00A114C9">
        <w:trPr>
          <w:trHeight w:val="287"/>
        </w:trPr>
        <w:tc>
          <w:tcPr>
            <w:tcW w:w="2079" w:type="dxa"/>
            <w:shd w:val="clear" w:color="auto" w:fill="auto"/>
            <w:tcMar>
              <w:top w:w="0" w:type="dxa"/>
              <w:left w:w="70" w:type="dxa"/>
              <w:bottom w:w="0" w:type="dxa"/>
              <w:right w:w="70" w:type="dxa"/>
            </w:tcMar>
          </w:tcPr>
          <w:p w14:paraId="681D90F3" w14:textId="77777777" w:rsidR="00225911" w:rsidRPr="00D52CAF" w:rsidRDefault="00225911" w:rsidP="00225911">
            <w:pPr>
              <w:suppressAutoHyphens/>
              <w:autoSpaceDN w:val="0"/>
              <w:spacing w:after="0" w:line="240" w:lineRule="auto"/>
              <w:jc w:val="both"/>
              <w:textAlignment w:val="baseline"/>
              <w:rPr>
                <w:rFonts w:ascii="Arial" w:eastAsia="Times New Roman" w:hAnsi="Arial" w:cs="Arial"/>
                <w:kern w:val="3"/>
                <w:sz w:val="20"/>
                <w:szCs w:val="20"/>
                <w:lang w:eastAsia="zh-CN"/>
              </w:rPr>
            </w:pPr>
          </w:p>
        </w:tc>
        <w:tc>
          <w:tcPr>
            <w:tcW w:w="6953" w:type="dxa"/>
            <w:shd w:val="clear" w:color="auto" w:fill="auto"/>
            <w:tcMar>
              <w:top w:w="0" w:type="dxa"/>
              <w:left w:w="70" w:type="dxa"/>
              <w:bottom w:w="0" w:type="dxa"/>
              <w:right w:w="70" w:type="dxa"/>
            </w:tcMar>
          </w:tcPr>
          <w:p w14:paraId="514E976A" w14:textId="77777777" w:rsidR="00225911" w:rsidRPr="00D52CAF" w:rsidRDefault="00225911" w:rsidP="00225911">
            <w:pPr>
              <w:suppressAutoHyphens/>
              <w:autoSpaceDN w:val="0"/>
              <w:spacing w:after="0" w:line="240" w:lineRule="auto"/>
              <w:jc w:val="both"/>
              <w:textAlignment w:val="baseline"/>
              <w:rPr>
                <w:rFonts w:ascii="Arial" w:eastAsia="Times New Roman" w:hAnsi="Arial" w:cs="Arial"/>
                <w:kern w:val="3"/>
                <w:sz w:val="20"/>
                <w:szCs w:val="20"/>
                <w:lang w:eastAsia="zh-CN"/>
              </w:rPr>
            </w:pPr>
          </w:p>
        </w:tc>
      </w:tr>
    </w:tbl>
    <w:p w14:paraId="3C5D319E" w14:textId="77777777" w:rsidR="00225911" w:rsidRPr="00D52CAF" w:rsidRDefault="00225911" w:rsidP="00225911">
      <w:pPr>
        <w:spacing w:after="0" w:line="240" w:lineRule="auto"/>
        <w:jc w:val="center"/>
        <w:rPr>
          <w:rFonts w:ascii="Arial" w:hAnsi="Arial" w:cs="Arial"/>
          <w:sz w:val="20"/>
          <w:szCs w:val="20"/>
        </w:rPr>
      </w:pPr>
      <w:r w:rsidRPr="00D52CAF">
        <w:rPr>
          <w:rFonts w:ascii="Arial" w:hAnsi="Arial" w:cs="Arial"/>
          <w:sz w:val="20"/>
          <w:szCs w:val="20"/>
        </w:rPr>
        <w:t>UVODNE UGOTOVITVE</w:t>
      </w:r>
    </w:p>
    <w:p w14:paraId="5E45591B" w14:textId="77777777" w:rsidR="00225911" w:rsidRPr="00D52CAF" w:rsidRDefault="00225911" w:rsidP="0063624B">
      <w:pPr>
        <w:spacing w:after="0" w:line="276" w:lineRule="auto"/>
        <w:ind w:left="4248"/>
        <w:jc w:val="both"/>
        <w:rPr>
          <w:rFonts w:ascii="Arial" w:hAnsi="Arial" w:cs="Arial"/>
          <w:sz w:val="20"/>
          <w:szCs w:val="20"/>
        </w:rPr>
      </w:pPr>
      <w:r w:rsidRPr="00D52CAF">
        <w:rPr>
          <w:rFonts w:ascii="Arial" w:hAnsi="Arial" w:cs="Arial"/>
          <w:sz w:val="20"/>
          <w:szCs w:val="20"/>
        </w:rPr>
        <w:t>1. člen</w:t>
      </w:r>
    </w:p>
    <w:p w14:paraId="2578516E"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13D89CAA"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77FEE5F8" w14:textId="77777777" w:rsidR="00225911" w:rsidRPr="00D52CAF" w:rsidRDefault="00225911" w:rsidP="00225911">
      <w:pPr>
        <w:autoSpaceDE w:val="0"/>
        <w:autoSpaceDN w:val="0"/>
        <w:adjustRightInd w:val="0"/>
        <w:spacing w:after="0" w:line="276" w:lineRule="auto"/>
        <w:jc w:val="both"/>
        <w:rPr>
          <w:rFonts w:ascii="Arial" w:hAnsi="Arial" w:cs="Arial"/>
          <w:sz w:val="20"/>
          <w:szCs w:val="20"/>
        </w:rPr>
      </w:pPr>
      <w:r w:rsidRPr="00D52CAF">
        <w:rPr>
          <w:rFonts w:ascii="Arial" w:hAnsi="Arial" w:cs="Arial"/>
          <w:sz w:val="20"/>
          <w:szCs w:val="20"/>
        </w:rPr>
        <w:t>Pogodbeni stranki uvodoma ugotavljata, da:</w:t>
      </w:r>
    </w:p>
    <w:p w14:paraId="08C94E7D" w14:textId="77777777" w:rsidR="00225911" w:rsidRPr="00D52CAF" w:rsidRDefault="00225911" w:rsidP="00354A84">
      <w:pPr>
        <w:numPr>
          <w:ilvl w:val="0"/>
          <w:numId w:val="7"/>
        </w:numPr>
        <w:autoSpaceDE w:val="0"/>
        <w:autoSpaceDN w:val="0"/>
        <w:adjustRightInd w:val="0"/>
        <w:spacing w:after="0" w:line="276" w:lineRule="auto"/>
        <w:contextualSpacing/>
        <w:jc w:val="both"/>
        <w:rPr>
          <w:rFonts w:ascii="Arial" w:hAnsi="Arial" w:cs="Arial"/>
          <w:sz w:val="20"/>
          <w:szCs w:val="20"/>
        </w:rPr>
      </w:pPr>
      <w:r w:rsidRPr="00D52CAF">
        <w:rPr>
          <w:rFonts w:ascii="Arial" w:hAnsi="Arial" w:cs="Arial"/>
          <w:sz w:val="20"/>
          <w:szCs w:val="20"/>
        </w:rPr>
        <w:t>da je naročnik izvedel postopek oddaje javnega naročila »</w:t>
      </w:r>
      <w:r w:rsidRPr="00D52CAF">
        <w:rPr>
          <w:rFonts w:ascii="Arial" w:hAnsi="Arial" w:cs="Arial"/>
          <w:b/>
          <w:sz w:val="20"/>
          <w:szCs w:val="20"/>
        </w:rPr>
        <w:t>Izdelavo projektne dokumentacije za Kampus Vrazov trg KVT II</w:t>
      </w:r>
      <w:r w:rsidRPr="00D52CAF">
        <w:rPr>
          <w:rFonts w:ascii="Arial" w:hAnsi="Arial" w:cs="Arial"/>
          <w:b/>
          <w:bCs/>
          <w:sz w:val="20"/>
          <w:szCs w:val="20"/>
        </w:rPr>
        <w:t>«</w:t>
      </w:r>
      <w:r w:rsidRPr="00D52CAF">
        <w:rPr>
          <w:rFonts w:ascii="Arial" w:hAnsi="Arial" w:cs="Arial"/>
          <w:sz w:val="20"/>
          <w:szCs w:val="20"/>
        </w:rPr>
        <w:t xml:space="preserve"> po odprtem postopku v skladu s 40. členom Zakona o javnem naročanju (Uradni list RS, št. 91/15, 14/18, 69/19 - skl. US, 49/20 - ZIUZEOP, 80/20 - ZIUOOPE, 152/20 - ZZUOOP, 175/20 - ZIUOPDVE, 15/21 - ZDUOP, 112/21 - ZNUPZ, 206/21 - ZDUPŠOP, 121/21, 10/22, 74/22 - </w:t>
      </w:r>
      <w:proofErr w:type="spellStart"/>
      <w:r w:rsidRPr="00D52CAF">
        <w:rPr>
          <w:rFonts w:ascii="Arial" w:hAnsi="Arial" w:cs="Arial"/>
          <w:sz w:val="20"/>
          <w:szCs w:val="20"/>
        </w:rPr>
        <w:t>odl</w:t>
      </w:r>
      <w:proofErr w:type="spellEnd"/>
      <w:r w:rsidRPr="00D52CAF">
        <w:rPr>
          <w:rFonts w:ascii="Arial" w:hAnsi="Arial" w:cs="Arial"/>
          <w:sz w:val="20"/>
          <w:szCs w:val="20"/>
        </w:rPr>
        <w:t xml:space="preserve">. US, 100/22 - ZNUZSZS, 141/22 - ZNUNBZ, 158/22 - ZNPOVCE, 28/23); v nadaljevanju ZJN-3), javno naročilo je bilo objavljeno na portalu e-naročanje, dne </w:t>
      </w:r>
      <w:r w:rsidRPr="00D52CAF">
        <w:rPr>
          <w:rFonts w:ascii="Arial" w:hAnsi="Arial" w:cs="Arial"/>
          <w:bCs/>
          <w:iCs/>
          <w:sz w:val="20"/>
          <w:szCs w:val="20"/>
        </w:rPr>
        <w:fldChar w:fldCharType="begin">
          <w:ffData>
            <w:name w:val="Besedilo12"/>
            <w:enabled/>
            <w:calcOnExit w:val="0"/>
            <w:textInput/>
          </w:ffData>
        </w:fldChar>
      </w:r>
      <w:r w:rsidRPr="00D52CAF">
        <w:rPr>
          <w:rFonts w:ascii="Arial" w:hAnsi="Arial" w:cs="Arial"/>
          <w:bCs/>
          <w:iCs/>
          <w:sz w:val="20"/>
          <w:szCs w:val="20"/>
        </w:rPr>
        <w:instrText xml:space="preserve"> FORMTEXT </w:instrText>
      </w:r>
      <w:r w:rsidRPr="00D52CAF">
        <w:rPr>
          <w:rFonts w:ascii="Arial" w:hAnsi="Arial" w:cs="Arial"/>
          <w:bCs/>
          <w:iCs/>
          <w:sz w:val="20"/>
          <w:szCs w:val="20"/>
        </w:rPr>
      </w:r>
      <w:r w:rsidRPr="00D52CAF">
        <w:rPr>
          <w:rFonts w:ascii="Arial" w:hAnsi="Arial" w:cs="Arial"/>
          <w:bCs/>
          <w:iCs/>
          <w:sz w:val="20"/>
          <w:szCs w:val="20"/>
        </w:rPr>
        <w:fldChar w:fldCharType="separate"/>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sz w:val="20"/>
          <w:szCs w:val="20"/>
        </w:rPr>
        <w:fldChar w:fldCharType="end"/>
      </w:r>
      <w:r w:rsidRPr="00D52CAF">
        <w:rPr>
          <w:rFonts w:ascii="Arial" w:hAnsi="Arial" w:cs="Arial"/>
          <w:sz w:val="20"/>
          <w:szCs w:val="20"/>
        </w:rPr>
        <w:t xml:space="preserve">, pod številko objave </w:t>
      </w:r>
      <w:r w:rsidRPr="00D52CAF">
        <w:rPr>
          <w:rFonts w:ascii="Arial" w:hAnsi="Arial" w:cs="Arial"/>
          <w:bCs/>
          <w:iCs/>
          <w:sz w:val="20"/>
          <w:szCs w:val="20"/>
        </w:rPr>
        <w:fldChar w:fldCharType="begin">
          <w:ffData>
            <w:name w:val="Besedilo12"/>
            <w:enabled/>
            <w:calcOnExit w:val="0"/>
            <w:textInput/>
          </w:ffData>
        </w:fldChar>
      </w:r>
      <w:r w:rsidRPr="00D52CAF">
        <w:rPr>
          <w:rFonts w:ascii="Arial" w:hAnsi="Arial" w:cs="Arial"/>
          <w:bCs/>
          <w:iCs/>
          <w:sz w:val="20"/>
          <w:szCs w:val="20"/>
        </w:rPr>
        <w:instrText xml:space="preserve"> FORMTEXT </w:instrText>
      </w:r>
      <w:r w:rsidRPr="00D52CAF">
        <w:rPr>
          <w:rFonts w:ascii="Arial" w:hAnsi="Arial" w:cs="Arial"/>
          <w:bCs/>
          <w:iCs/>
          <w:sz w:val="20"/>
          <w:szCs w:val="20"/>
        </w:rPr>
      </w:r>
      <w:r w:rsidRPr="00D52CAF">
        <w:rPr>
          <w:rFonts w:ascii="Arial" w:hAnsi="Arial" w:cs="Arial"/>
          <w:bCs/>
          <w:iCs/>
          <w:sz w:val="20"/>
          <w:szCs w:val="20"/>
        </w:rPr>
        <w:fldChar w:fldCharType="separate"/>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sz w:val="20"/>
          <w:szCs w:val="20"/>
        </w:rPr>
        <w:fldChar w:fldCharType="end"/>
      </w:r>
      <w:r w:rsidRPr="00D52CAF">
        <w:rPr>
          <w:rFonts w:ascii="Arial" w:hAnsi="Arial" w:cs="Arial"/>
          <w:sz w:val="20"/>
          <w:szCs w:val="20"/>
        </w:rPr>
        <w:t xml:space="preserve"> ter v Uradnem listu EU dne </w:t>
      </w:r>
      <w:r w:rsidRPr="00D52CAF">
        <w:rPr>
          <w:rFonts w:ascii="Arial" w:hAnsi="Arial" w:cs="Arial"/>
          <w:bCs/>
          <w:iCs/>
          <w:sz w:val="20"/>
          <w:szCs w:val="20"/>
        </w:rPr>
        <w:fldChar w:fldCharType="begin">
          <w:ffData>
            <w:name w:val="Besedilo12"/>
            <w:enabled/>
            <w:calcOnExit w:val="0"/>
            <w:textInput/>
          </w:ffData>
        </w:fldChar>
      </w:r>
      <w:r w:rsidRPr="00D52CAF">
        <w:rPr>
          <w:rFonts w:ascii="Arial" w:hAnsi="Arial" w:cs="Arial"/>
          <w:bCs/>
          <w:iCs/>
          <w:sz w:val="20"/>
          <w:szCs w:val="20"/>
        </w:rPr>
        <w:instrText xml:space="preserve"> FORMTEXT </w:instrText>
      </w:r>
      <w:r w:rsidRPr="00D52CAF">
        <w:rPr>
          <w:rFonts w:ascii="Arial" w:hAnsi="Arial" w:cs="Arial"/>
          <w:bCs/>
          <w:iCs/>
          <w:sz w:val="20"/>
          <w:szCs w:val="20"/>
        </w:rPr>
      </w:r>
      <w:r w:rsidRPr="00D52CAF">
        <w:rPr>
          <w:rFonts w:ascii="Arial" w:hAnsi="Arial" w:cs="Arial"/>
          <w:bCs/>
          <w:iCs/>
          <w:sz w:val="20"/>
          <w:szCs w:val="20"/>
        </w:rPr>
        <w:fldChar w:fldCharType="separate"/>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sz w:val="20"/>
          <w:szCs w:val="20"/>
        </w:rPr>
        <w:fldChar w:fldCharType="end"/>
      </w:r>
      <w:r w:rsidRPr="00D52CAF">
        <w:rPr>
          <w:rFonts w:ascii="Arial" w:hAnsi="Arial" w:cs="Arial"/>
          <w:sz w:val="20"/>
          <w:szCs w:val="20"/>
        </w:rPr>
        <w:t xml:space="preserve"> pod številko objave </w:t>
      </w:r>
      <w:r w:rsidRPr="00D52CAF">
        <w:rPr>
          <w:rFonts w:ascii="Arial" w:hAnsi="Arial" w:cs="Arial"/>
          <w:bCs/>
          <w:iCs/>
          <w:sz w:val="20"/>
          <w:szCs w:val="20"/>
        </w:rPr>
        <w:fldChar w:fldCharType="begin">
          <w:ffData>
            <w:name w:val="Besedilo12"/>
            <w:enabled/>
            <w:calcOnExit w:val="0"/>
            <w:textInput/>
          </w:ffData>
        </w:fldChar>
      </w:r>
      <w:r w:rsidRPr="00D52CAF">
        <w:rPr>
          <w:rFonts w:ascii="Arial" w:hAnsi="Arial" w:cs="Arial"/>
          <w:bCs/>
          <w:iCs/>
          <w:sz w:val="20"/>
          <w:szCs w:val="20"/>
        </w:rPr>
        <w:instrText xml:space="preserve"> FORMTEXT </w:instrText>
      </w:r>
      <w:r w:rsidRPr="00D52CAF">
        <w:rPr>
          <w:rFonts w:ascii="Arial" w:hAnsi="Arial" w:cs="Arial"/>
          <w:bCs/>
          <w:iCs/>
          <w:sz w:val="20"/>
          <w:szCs w:val="20"/>
        </w:rPr>
      </w:r>
      <w:r w:rsidRPr="00D52CAF">
        <w:rPr>
          <w:rFonts w:ascii="Arial" w:hAnsi="Arial" w:cs="Arial"/>
          <w:bCs/>
          <w:iCs/>
          <w:sz w:val="20"/>
          <w:szCs w:val="20"/>
        </w:rPr>
        <w:fldChar w:fldCharType="separate"/>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sz w:val="20"/>
          <w:szCs w:val="20"/>
        </w:rPr>
        <w:fldChar w:fldCharType="end"/>
      </w:r>
      <w:r w:rsidRPr="00D52CAF">
        <w:rPr>
          <w:rFonts w:ascii="Arial" w:hAnsi="Arial" w:cs="Arial"/>
          <w:sz w:val="20"/>
          <w:szCs w:val="20"/>
        </w:rPr>
        <w:t xml:space="preserve">.     </w:t>
      </w:r>
    </w:p>
    <w:p w14:paraId="2DD4BA66" w14:textId="1D5F0DFA" w:rsidR="00225911" w:rsidRPr="00D52CAF" w:rsidRDefault="00225911" w:rsidP="00354A84">
      <w:pPr>
        <w:numPr>
          <w:ilvl w:val="0"/>
          <w:numId w:val="7"/>
        </w:numPr>
        <w:spacing w:after="0" w:line="276" w:lineRule="auto"/>
        <w:jc w:val="both"/>
        <w:rPr>
          <w:rFonts w:ascii="Arial" w:hAnsi="Arial" w:cs="Arial"/>
          <w:sz w:val="20"/>
          <w:szCs w:val="20"/>
        </w:rPr>
      </w:pPr>
      <w:r w:rsidRPr="00D52CAF">
        <w:rPr>
          <w:rFonts w:ascii="Arial" w:hAnsi="Arial" w:cs="Arial"/>
          <w:sz w:val="20"/>
          <w:szCs w:val="20"/>
        </w:rPr>
        <w:t xml:space="preserve">je bil izvajalec izbran kot </w:t>
      </w:r>
      <w:r w:rsidR="00553472">
        <w:rPr>
          <w:rFonts w:ascii="Arial" w:hAnsi="Arial" w:cs="Arial"/>
          <w:sz w:val="20"/>
          <w:szCs w:val="20"/>
        </w:rPr>
        <w:t xml:space="preserve">ekonomsko </w:t>
      </w:r>
      <w:r w:rsidRPr="00D52CAF">
        <w:rPr>
          <w:rFonts w:ascii="Arial" w:hAnsi="Arial" w:cs="Arial"/>
          <w:sz w:val="20"/>
          <w:szCs w:val="20"/>
        </w:rPr>
        <w:t xml:space="preserve">najugodnejši ponudnik predmetnega javnega naročila na podlagi naročnikove odločitve o oddaji naročila št. </w:t>
      </w:r>
      <w:r w:rsidRPr="00D52CAF">
        <w:rPr>
          <w:rFonts w:ascii="Arial" w:eastAsia="Calibri" w:hAnsi="Arial" w:cs="Arial"/>
          <w:sz w:val="20"/>
          <w:szCs w:val="20"/>
        </w:rPr>
        <w:fldChar w:fldCharType="begin">
          <w:ffData>
            <w:name w:val="Besedilo40"/>
            <w:enabled/>
            <w:calcOnExit w:val="0"/>
            <w:textInput/>
          </w:ffData>
        </w:fldChar>
      </w:r>
      <w:r w:rsidRPr="00D52CAF">
        <w:rPr>
          <w:rFonts w:ascii="Arial" w:eastAsia="Calibri" w:hAnsi="Arial" w:cs="Arial"/>
          <w:sz w:val="20"/>
          <w:szCs w:val="20"/>
        </w:rPr>
        <w:instrText xml:space="preserve"> FORMTEXT </w:instrText>
      </w:r>
      <w:r w:rsidRPr="00D52CAF">
        <w:rPr>
          <w:rFonts w:ascii="Arial" w:eastAsia="Calibri" w:hAnsi="Arial" w:cs="Arial"/>
          <w:sz w:val="20"/>
          <w:szCs w:val="20"/>
        </w:rPr>
      </w:r>
      <w:r w:rsidRPr="00D52CAF">
        <w:rPr>
          <w:rFonts w:ascii="Arial" w:eastAsia="Calibri" w:hAnsi="Arial" w:cs="Arial"/>
          <w:sz w:val="20"/>
          <w:szCs w:val="20"/>
        </w:rPr>
        <w:fldChar w:fldCharType="separate"/>
      </w:r>
      <w:r w:rsidRPr="00D52CAF">
        <w:rPr>
          <w:rFonts w:ascii="Arial" w:eastAsia="Calibri" w:hAnsi="Arial" w:cs="Arial"/>
          <w:sz w:val="20"/>
          <w:szCs w:val="20"/>
        </w:rPr>
        <w:t> </w:t>
      </w:r>
      <w:r w:rsidRPr="00D52CAF">
        <w:rPr>
          <w:rFonts w:ascii="Arial" w:eastAsia="Calibri" w:hAnsi="Arial" w:cs="Arial"/>
          <w:sz w:val="20"/>
          <w:szCs w:val="20"/>
        </w:rPr>
        <w:t> </w:t>
      </w:r>
      <w:r w:rsidRPr="00D52CAF">
        <w:rPr>
          <w:rFonts w:ascii="Arial" w:eastAsia="Calibri" w:hAnsi="Arial" w:cs="Arial"/>
          <w:sz w:val="20"/>
          <w:szCs w:val="20"/>
        </w:rPr>
        <w:t> </w:t>
      </w:r>
      <w:r w:rsidRPr="00D52CAF">
        <w:rPr>
          <w:rFonts w:ascii="Arial" w:eastAsia="Calibri" w:hAnsi="Arial" w:cs="Arial"/>
          <w:sz w:val="20"/>
          <w:szCs w:val="20"/>
        </w:rPr>
        <w:t> </w:t>
      </w:r>
      <w:r w:rsidRPr="00D52CAF">
        <w:rPr>
          <w:rFonts w:ascii="Arial" w:eastAsia="Calibri" w:hAnsi="Arial" w:cs="Arial"/>
          <w:sz w:val="20"/>
          <w:szCs w:val="20"/>
        </w:rPr>
        <w:t> </w:t>
      </w:r>
      <w:r w:rsidRPr="00D52CAF">
        <w:rPr>
          <w:rFonts w:ascii="Arial" w:eastAsia="Calibri" w:hAnsi="Arial" w:cs="Arial"/>
          <w:sz w:val="20"/>
          <w:szCs w:val="20"/>
        </w:rPr>
        <w:fldChar w:fldCharType="end"/>
      </w:r>
      <w:r w:rsidRPr="00D52CAF">
        <w:rPr>
          <w:rFonts w:ascii="Arial" w:hAnsi="Arial" w:cs="Arial"/>
          <w:sz w:val="20"/>
          <w:szCs w:val="20"/>
        </w:rPr>
        <w:t xml:space="preserve">, z dne </w:t>
      </w:r>
      <w:r w:rsidRPr="00D52CAF">
        <w:rPr>
          <w:rFonts w:ascii="Arial" w:eastAsia="Calibri" w:hAnsi="Arial" w:cs="Arial"/>
          <w:sz w:val="20"/>
          <w:szCs w:val="20"/>
        </w:rPr>
        <w:fldChar w:fldCharType="begin">
          <w:ffData>
            <w:name w:val="Besedilo40"/>
            <w:enabled/>
            <w:calcOnExit w:val="0"/>
            <w:textInput/>
          </w:ffData>
        </w:fldChar>
      </w:r>
      <w:r w:rsidRPr="00D52CAF">
        <w:rPr>
          <w:rFonts w:ascii="Arial" w:eastAsia="Calibri" w:hAnsi="Arial" w:cs="Arial"/>
          <w:sz w:val="20"/>
          <w:szCs w:val="20"/>
        </w:rPr>
        <w:instrText xml:space="preserve"> FORMTEXT </w:instrText>
      </w:r>
      <w:r w:rsidRPr="00D52CAF">
        <w:rPr>
          <w:rFonts w:ascii="Arial" w:eastAsia="Calibri" w:hAnsi="Arial" w:cs="Arial"/>
          <w:sz w:val="20"/>
          <w:szCs w:val="20"/>
        </w:rPr>
      </w:r>
      <w:r w:rsidRPr="00D52CAF">
        <w:rPr>
          <w:rFonts w:ascii="Arial" w:eastAsia="Calibri" w:hAnsi="Arial" w:cs="Arial"/>
          <w:sz w:val="20"/>
          <w:szCs w:val="20"/>
        </w:rPr>
        <w:fldChar w:fldCharType="separate"/>
      </w:r>
      <w:r w:rsidRPr="00D52CAF">
        <w:rPr>
          <w:rFonts w:ascii="Arial" w:eastAsia="Calibri" w:hAnsi="Arial" w:cs="Arial"/>
          <w:sz w:val="20"/>
          <w:szCs w:val="20"/>
        </w:rPr>
        <w:t> </w:t>
      </w:r>
      <w:r w:rsidRPr="00D52CAF">
        <w:rPr>
          <w:rFonts w:ascii="Arial" w:eastAsia="Calibri" w:hAnsi="Arial" w:cs="Arial"/>
          <w:sz w:val="20"/>
          <w:szCs w:val="20"/>
        </w:rPr>
        <w:t> </w:t>
      </w:r>
      <w:r w:rsidRPr="00D52CAF">
        <w:rPr>
          <w:rFonts w:ascii="Arial" w:eastAsia="Calibri" w:hAnsi="Arial" w:cs="Arial"/>
          <w:sz w:val="20"/>
          <w:szCs w:val="20"/>
        </w:rPr>
        <w:t> </w:t>
      </w:r>
      <w:r w:rsidRPr="00D52CAF">
        <w:rPr>
          <w:rFonts w:ascii="Arial" w:eastAsia="Calibri" w:hAnsi="Arial" w:cs="Arial"/>
          <w:sz w:val="20"/>
          <w:szCs w:val="20"/>
        </w:rPr>
        <w:t> </w:t>
      </w:r>
      <w:r w:rsidRPr="00D52CAF">
        <w:rPr>
          <w:rFonts w:ascii="Arial" w:eastAsia="Calibri" w:hAnsi="Arial" w:cs="Arial"/>
          <w:sz w:val="20"/>
          <w:szCs w:val="20"/>
        </w:rPr>
        <w:t> </w:t>
      </w:r>
      <w:r w:rsidRPr="00D52CAF">
        <w:rPr>
          <w:rFonts w:ascii="Arial" w:eastAsia="Calibri" w:hAnsi="Arial" w:cs="Arial"/>
          <w:sz w:val="20"/>
          <w:szCs w:val="20"/>
        </w:rPr>
        <w:fldChar w:fldCharType="end"/>
      </w:r>
      <w:r w:rsidRPr="00D52CAF">
        <w:rPr>
          <w:rFonts w:ascii="Arial" w:hAnsi="Arial" w:cs="Arial"/>
          <w:sz w:val="20"/>
          <w:szCs w:val="20"/>
        </w:rPr>
        <w:t xml:space="preserve"> . </w:t>
      </w:r>
    </w:p>
    <w:p w14:paraId="54FF9C3E" w14:textId="77777777" w:rsidR="00225911" w:rsidRPr="00D52CAF" w:rsidRDefault="00225911" w:rsidP="00354A84">
      <w:pPr>
        <w:numPr>
          <w:ilvl w:val="0"/>
          <w:numId w:val="7"/>
        </w:numPr>
        <w:spacing w:after="0" w:line="276" w:lineRule="auto"/>
        <w:jc w:val="both"/>
        <w:rPr>
          <w:rFonts w:ascii="Arial" w:hAnsi="Arial" w:cs="Arial"/>
          <w:sz w:val="20"/>
          <w:szCs w:val="20"/>
        </w:rPr>
      </w:pPr>
      <w:r w:rsidRPr="00D52CAF">
        <w:rPr>
          <w:rFonts w:ascii="Arial" w:hAnsi="Arial" w:cs="Arial"/>
          <w:sz w:val="20"/>
          <w:szCs w:val="20"/>
        </w:rPr>
        <w:t xml:space="preserve">partnerji skupnega nastopanja na strani </w:t>
      </w:r>
      <w:r w:rsidR="005D27FB" w:rsidRPr="00D52CAF">
        <w:rPr>
          <w:rFonts w:ascii="Arial" w:hAnsi="Arial" w:cs="Arial"/>
          <w:sz w:val="20"/>
          <w:szCs w:val="20"/>
        </w:rPr>
        <w:t>izvajalc</w:t>
      </w:r>
      <w:r w:rsidRPr="00D52CAF">
        <w:rPr>
          <w:rFonts w:ascii="Arial" w:hAnsi="Arial" w:cs="Arial"/>
          <w:sz w:val="20"/>
          <w:szCs w:val="20"/>
        </w:rPr>
        <w:t>a (v nadaljevanju: partnerji) do naročnika prevzemajo neomejeno solidarno odgovornost za izpolnitev obveznosti po tej pogodbi, v primeru partnerske ponudbe</w:t>
      </w:r>
    </w:p>
    <w:p w14:paraId="6D19D169"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12838FA6" w14:textId="77777777" w:rsidR="00225911" w:rsidRPr="00D52CAF" w:rsidRDefault="00225911" w:rsidP="00225911">
      <w:pPr>
        <w:autoSpaceDE w:val="0"/>
        <w:autoSpaceDN w:val="0"/>
        <w:adjustRightInd w:val="0"/>
        <w:spacing w:after="0" w:line="240" w:lineRule="auto"/>
        <w:jc w:val="both"/>
        <w:rPr>
          <w:rFonts w:ascii="Arial" w:eastAsia="Frutiger" w:hAnsi="Arial" w:cs="Arial"/>
          <w:sz w:val="20"/>
          <w:szCs w:val="20"/>
        </w:rPr>
      </w:pPr>
      <w:r w:rsidRPr="00D52CAF">
        <w:rPr>
          <w:rFonts w:ascii="Arial" w:hAnsi="Arial" w:cs="Arial"/>
          <w:sz w:val="20"/>
          <w:szCs w:val="20"/>
        </w:rPr>
        <w:t>Pogodbeni stranki se strinjata, da so s</w:t>
      </w:r>
      <w:r w:rsidRPr="00D52CAF">
        <w:rPr>
          <w:rFonts w:ascii="Arial" w:eastAsia="Frutiger" w:hAnsi="Arial" w:cs="Arial"/>
          <w:sz w:val="20"/>
          <w:szCs w:val="20"/>
        </w:rPr>
        <w:t xml:space="preserve">estavni deli pogodbe:  </w:t>
      </w:r>
    </w:p>
    <w:p w14:paraId="5C2A995C" w14:textId="77777777" w:rsidR="00225911" w:rsidRPr="00D52CAF" w:rsidRDefault="00225911" w:rsidP="00354A84">
      <w:pPr>
        <w:numPr>
          <w:ilvl w:val="0"/>
          <w:numId w:val="25"/>
        </w:numPr>
        <w:suppressAutoHyphens/>
        <w:autoSpaceDE w:val="0"/>
        <w:autoSpaceDN w:val="0"/>
        <w:adjustRightInd w:val="0"/>
        <w:spacing w:after="0" w:line="240" w:lineRule="auto"/>
        <w:jc w:val="both"/>
        <w:rPr>
          <w:rFonts w:ascii="Arial" w:eastAsia="Frutiger" w:hAnsi="Arial" w:cs="Arial"/>
          <w:sz w:val="20"/>
          <w:szCs w:val="20"/>
        </w:rPr>
      </w:pPr>
      <w:r w:rsidRPr="00D52CAF">
        <w:rPr>
          <w:rFonts w:ascii="Arial" w:eastAsia="Frutiger" w:hAnsi="Arial" w:cs="Arial"/>
          <w:sz w:val="20"/>
          <w:szCs w:val="20"/>
        </w:rPr>
        <w:t xml:space="preserve">razpisna dokumentacija št. ……….. z dne </w:t>
      </w:r>
      <w:r w:rsidRPr="00D52CAF">
        <w:rPr>
          <w:rFonts w:ascii="Arial" w:hAnsi="Arial" w:cs="Arial"/>
          <w:sz w:val="20"/>
          <w:szCs w:val="20"/>
        </w:rPr>
        <w:t xml:space="preserve">(navesti datum) </w:t>
      </w:r>
      <w:r w:rsidRPr="00D52CAF">
        <w:rPr>
          <w:rFonts w:ascii="Arial" w:eastAsia="Frutiger" w:hAnsi="Arial" w:cs="Arial"/>
          <w:sz w:val="20"/>
          <w:szCs w:val="20"/>
        </w:rPr>
        <w:t xml:space="preserve">(v nadaljevanju: razpisna dokumentacija), </w:t>
      </w:r>
    </w:p>
    <w:p w14:paraId="694A5841" w14:textId="77777777" w:rsidR="00225911" w:rsidRPr="00D52CAF" w:rsidRDefault="00225911" w:rsidP="00354A84">
      <w:pPr>
        <w:keepNext/>
        <w:keepLines/>
        <w:numPr>
          <w:ilvl w:val="0"/>
          <w:numId w:val="25"/>
        </w:numPr>
        <w:autoSpaceDE w:val="0"/>
        <w:autoSpaceDN w:val="0"/>
        <w:adjustRightInd w:val="0"/>
        <w:spacing w:after="0" w:line="240" w:lineRule="auto"/>
        <w:contextualSpacing/>
        <w:jc w:val="both"/>
        <w:rPr>
          <w:rFonts w:ascii="Arial" w:eastAsia="Frutiger" w:hAnsi="Arial" w:cs="Arial"/>
          <w:sz w:val="20"/>
          <w:szCs w:val="20"/>
        </w:rPr>
      </w:pPr>
      <w:r w:rsidRPr="00D52CAF">
        <w:rPr>
          <w:rFonts w:ascii="Arial" w:eastAsia="Frutiger" w:hAnsi="Arial" w:cs="Arial"/>
          <w:sz w:val="20"/>
          <w:szCs w:val="20"/>
        </w:rPr>
        <w:t xml:space="preserve">ponudba </w:t>
      </w:r>
      <w:r w:rsidR="006A587B" w:rsidRPr="00D52CAF">
        <w:rPr>
          <w:rFonts w:ascii="Arial" w:eastAsia="Frutiger" w:hAnsi="Arial" w:cs="Arial"/>
          <w:sz w:val="20"/>
          <w:szCs w:val="20"/>
        </w:rPr>
        <w:t>izvajalca</w:t>
      </w:r>
      <w:r w:rsidRPr="00D52CAF">
        <w:rPr>
          <w:rFonts w:ascii="Arial" w:eastAsia="Frutiger" w:hAnsi="Arial" w:cs="Arial"/>
          <w:sz w:val="20"/>
          <w:szCs w:val="20"/>
        </w:rPr>
        <w:t xml:space="preserve"> št. ………………… z dne </w:t>
      </w:r>
      <w:r w:rsidRPr="00D52CAF">
        <w:rPr>
          <w:rFonts w:ascii="Arial" w:hAnsi="Arial" w:cs="Arial"/>
          <w:sz w:val="20"/>
          <w:szCs w:val="20"/>
        </w:rPr>
        <w:t>(navesti datum)</w:t>
      </w:r>
      <w:r w:rsidR="006A587B" w:rsidRPr="00D52CAF">
        <w:rPr>
          <w:rFonts w:ascii="Arial" w:hAnsi="Arial" w:cs="Arial"/>
          <w:sz w:val="20"/>
          <w:szCs w:val="20"/>
        </w:rPr>
        <w:t>.</w:t>
      </w:r>
    </w:p>
    <w:p w14:paraId="64289CCA"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0513CFCC"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6417737D" w14:textId="77777777" w:rsidR="00225911" w:rsidRPr="00D52CAF" w:rsidRDefault="00225911" w:rsidP="00225911">
      <w:pPr>
        <w:spacing w:after="0" w:line="240" w:lineRule="auto"/>
        <w:jc w:val="center"/>
        <w:rPr>
          <w:rFonts w:ascii="Arial" w:hAnsi="Arial" w:cs="Arial"/>
          <w:sz w:val="20"/>
          <w:szCs w:val="20"/>
        </w:rPr>
      </w:pPr>
      <w:r w:rsidRPr="00D52CAF">
        <w:rPr>
          <w:rFonts w:ascii="Arial" w:hAnsi="Arial" w:cs="Arial"/>
          <w:sz w:val="20"/>
          <w:szCs w:val="20"/>
        </w:rPr>
        <w:t>PREDMET POGODBE</w:t>
      </w:r>
    </w:p>
    <w:p w14:paraId="72B66CF5" w14:textId="77777777" w:rsidR="00225911" w:rsidRPr="00D52CAF" w:rsidRDefault="00225911" w:rsidP="0063624B">
      <w:pPr>
        <w:spacing w:after="0" w:line="276" w:lineRule="auto"/>
        <w:ind w:left="4248"/>
        <w:jc w:val="both"/>
        <w:rPr>
          <w:rFonts w:ascii="Arial" w:hAnsi="Arial" w:cs="Arial"/>
          <w:sz w:val="20"/>
          <w:szCs w:val="20"/>
        </w:rPr>
      </w:pPr>
      <w:r w:rsidRPr="00D52CAF">
        <w:rPr>
          <w:rFonts w:ascii="Arial" w:hAnsi="Arial" w:cs="Arial"/>
          <w:sz w:val="20"/>
          <w:szCs w:val="20"/>
        </w:rPr>
        <w:t>2. člen</w:t>
      </w:r>
    </w:p>
    <w:p w14:paraId="5B7ED815"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2C3478D1" w14:textId="77777777" w:rsidR="00225911" w:rsidRPr="00D52CAF" w:rsidRDefault="00225911" w:rsidP="00225911">
      <w:pPr>
        <w:spacing w:after="0" w:line="240" w:lineRule="auto"/>
        <w:jc w:val="both"/>
        <w:rPr>
          <w:rFonts w:ascii="Arial" w:hAnsi="Arial" w:cs="Arial"/>
          <w:sz w:val="20"/>
          <w:szCs w:val="20"/>
          <w:lang w:eastAsia="sl-SI" w:bidi="sl-SI"/>
        </w:rPr>
      </w:pPr>
      <w:r w:rsidRPr="00D52CAF">
        <w:rPr>
          <w:rFonts w:ascii="Arial" w:hAnsi="Arial" w:cs="Arial"/>
          <w:sz w:val="20"/>
          <w:szCs w:val="20"/>
          <w:lang w:eastAsia="sl-SI" w:bidi="sl-SI"/>
        </w:rPr>
        <w:t xml:space="preserve">S to pogodbo se </w:t>
      </w:r>
      <w:r w:rsidR="00172B9F" w:rsidRPr="00D52CAF">
        <w:rPr>
          <w:rFonts w:ascii="Arial" w:hAnsi="Arial" w:cs="Arial"/>
          <w:sz w:val="20"/>
          <w:szCs w:val="20"/>
          <w:lang w:eastAsia="sl-SI" w:bidi="sl-SI"/>
        </w:rPr>
        <w:t>izvajalec</w:t>
      </w:r>
      <w:r w:rsidRPr="00D52CAF">
        <w:rPr>
          <w:rFonts w:ascii="Arial" w:hAnsi="Arial" w:cs="Arial"/>
          <w:sz w:val="20"/>
          <w:szCs w:val="20"/>
          <w:lang w:eastAsia="sl-SI" w:bidi="sl-SI"/>
        </w:rPr>
        <w:t xml:space="preserve"> zavezuje za naročnika izdelati projektno dokumentacijo </w:t>
      </w:r>
      <w:r w:rsidRPr="00D52CAF">
        <w:rPr>
          <w:rFonts w:ascii="Arial" w:hAnsi="Arial" w:cs="Arial"/>
          <w:bCs/>
          <w:sz w:val="20"/>
          <w:szCs w:val="20"/>
          <w:lang w:eastAsia="sl-SI" w:bidi="sl-SI"/>
        </w:rPr>
        <w:t xml:space="preserve">za </w:t>
      </w:r>
      <w:r w:rsidR="003D5BA2" w:rsidRPr="00D52CAF">
        <w:rPr>
          <w:rFonts w:ascii="Arial" w:hAnsi="Arial" w:cs="Arial"/>
          <w:b/>
          <w:sz w:val="20"/>
          <w:szCs w:val="20"/>
        </w:rPr>
        <w:t>Kampus Vrazov trg KVT II</w:t>
      </w:r>
      <w:r w:rsidR="003D5BA2" w:rsidRPr="00D52CAF">
        <w:rPr>
          <w:rFonts w:ascii="Arial" w:hAnsi="Arial" w:cs="Arial"/>
          <w:b/>
          <w:bCs/>
          <w:sz w:val="20"/>
          <w:szCs w:val="20"/>
        </w:rPr>
        <w:t>«</w:t>
      </w:r>
      <w:r w:rsidR="003D5BA2" w:rsidRPr="00D52CAF">
        <w:rPr>
          <w:rFonts w:ascii="Arial" w:hAnsi="Arial" w:cs="Arial"/>
          <w:sz w:val="20"/>
          <w:szCs w:val="20"/>
        </w:rPr>
        <w:t xml:space="preserve"> </w:t>
      </w:r>
      <w:r w:rsidRPr="00D52CAF">
        <w:rPr>
          <w:rFonts w:ascii="Arial" w:hAnsi="Arial" w:cs="Arial"/>
          <w:sz w:val="20"/>
          <w:szCs w:val="20"/>
          <w:lang w:eastAsia="sl-SI" w:bidi="sl-SI"/>
        </w:rPr>
        <w:t xml:space="preserve"> in opraviti druge </w:t>
      </w:r>
      <w:r w:rsidR="005D27FB" w:rsidRPr="00D52CAF">
        <w:rPr>
          <w:rFonts w:ascii="Arial" w:hAnsi="Arial" w:cs="Arial"/>
          <w:sz w:val="20"/>
          <w:szCs w:val="20"/>
          <w:lang w:eastAsia="sl-SI" w:bidi="sl-SI"/>
        </w:rPr>
        <w:t>izvajal</w:t>
      </w:r>
      <w:r w:rsidRPr="00D52CAF">
        <w:rPr>
          <w:rFonts w:ascii="Arial" w:hAnsi="Arial" w:cs="Arial"/>
          <w:sz w:val="20"/>
          <w:szCs w:val="20"/>
          <w:lang w:eastAsia="sl-SI" w:bidi="sl-SI"/>
        </w:rPr>
        <w:t>ske storitve, vse v obsegu, na način, v obliki in rokih, določenih s to pogodbo, naročnik pa se zavezuje, da mu bo za to plačal ceno v višini, na način in v rokih, določenih s to pogodbo.</w:t>
      </w:r>
    </w:p>
    <w:p w14:paraId="02B56421"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03CEF4AC" w14:textId="77777777" w:rsidR="003D5BA2" w:rsidRPr="00D52CAF" w:rsidRDefault="003D5BA2" w:rsidP="007D2C90">
      <w:pPr>
        <w:spacing w:after="0" w:line="240" w:lineRule="auto"/>
        <w:jc w:val="center"/>
        <w:rPr>
          <w:rFonts w:ascii="Arial" w:hAnsi="Arial" w:cs="Arial"/>
          <w:sz w:val="20"/>
          <w:szCs w:val="20"/>
        </w:rPr>
      </w:pPr>
      <w:r w:rsidRPr="00D52CAF">
        <w:rPr>
          <w:rFonts w:ascii="Arial" w:hAnsi="Arial" w:cs="Arial"/>
          <w:sz w:val="20"/>
          <w:szCs w:val="20"/>
        </w:rPr>
        <w:t>OBSEG DEL</w:t>
      </w:r>
    </w:p>
    <w:p w14:paraId="358D242F" w14:textId="77777777" w:rsidR="003D5BA2" w:rsidRPr="00D52CAF" w:rsidRDefault="003D5BA2" w:rsidP="0063624B">
      <w:pPr>
        <w:spacing w:after="0" w:line="276" w:lineRule="auto"/>
        <w:ind w:left="4248"/>
        <w:jc w:val="both"/>
        <w:rPr>
          <w:rFonts w:ascii="Arial" w:hAnsi="Arial" w:cs="Arial"/>
          <w:sz w:val="20"/>
          <w:szCs w:val="20"/>
        </w:rPr>
      </w:pPr>
      <w:r w:rsidRPr="00D52CAF">
        <w:rPr>
          <w:rFonts w:ascii="Arial" w:hAnsi="Arial" w:cs="Arial"/>
          <w:sz w:val="20"/>
          <w:szCs w:val="20"/>
        </w:rPr>
        <w:t>3. člen</w:t>
      </w:r>
    </w:p>
    <w:p w14:paraId="7D90223B" w14:textId="77777777" w:rsidR="00653DF1" w:rsidRPr="00D52CAF" w:rsidRDefault="00653DF1" w:rsidP="003D5BA2">
      <w:pPr>
        <w:suppressAutoHyphens/>
        <w:overflowPunct w:val="0"/>
        <w:autoSpaceDE w:val="0"/>
        <w:autoSpaceDN w:val="0"/>
        <w:adjustRightInd w:val="0"/>
        <w:spacing w:after="0" w:line="240" w:lineRule="exact"/>
        <w:textAlignment w:val="baseline"/>
        <w:rPr>
          <w:rFonts w:cs="Calibri"/>
          <w:bCs/>
          <w:sz w:val="20"/>
          <w:szCs w:val="20"/>
          <w:lang w:eastAsia="sl-SI" w:bidi="sl-SI"/>
        </w:rPr>
      </w:pPr>
    </w:p>
    <w:p w14:paraId="1D7E1D7C" w14:textId="77777777" w:rsidR="003D5BA2" w:rsidRPr="00D52CAF" w:rsidRDefault="003D5BA2" w:rsidP="003D5BA2">
      <w:pPr>
        <w:suppressAutoHyphens/>
        <w:overflowPunct w:val="0"/>
        <w:autoSpaceDE w:val="0"/>
        <w:autoSpaceDN w:val="0"/>
        <w:adjustRightInd w:val="0"/>
        <w:spacing w:after="0" w:line="240" w:lineRule="exact"/>
        <w:textAlignment w:val="baseline"/>
        <w:rPr>
          <w:rFonts w:ascii="Arial" w:eastAsia="Calibri" w:hAnsi="Arial" w:cs="Arial"/>
          <w:iCs/>
          <w:color w:val="000000"/>
          <w:spacing w:val="-1"/>
          <w:sz w:val="20"/>
          <w:szCs w:val="20"/>
          <w:lang w:eastAsia="sl-SI"/>
        </w:rPr>
      </w:pPr>
      <w:r w:rsidRPr="00D52CAF">
        <w:rPr>
          <w:rFonts w:ascii="Arial" w:eastAsia="Calibri" w:hAnsi="Arial" w:cs="Arial"/>
          <w:iCs/>
          <w:color w:val="000000"/>
          <w:spacing w:val="-1"/>
          <w:sz w:val="20"/>
          <w:szCs w:val="20"/>
          <w:lang w:eastAsia="sl-SI"/>
        </w:rPr>
        <w:t>Podrobnejša opredelitev obsega storitev, ki so predmet pogodbe:</w:t>
      </w:r>
    </w:p>
    <w:p w14:paraId="0A3DE5C2"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03A3F070" w14:textId="77777777" w:rsidR="007D2C90" w:rsidRPr="00D52CAF" w:rsidRDefault="007D2C90" w:rsidP="007D2C90">
      <w:pPr>
        <w:jc w:val="both"/>
        <w:rPr>
          <w:rFonts w:ascii="Arial" w:hAnsi="Arial" w:cs="Arial"/>
          <w:b/>
          <w:sz w:val="20"/>
          <w:szCs w:val="20"/>
          <w:u w:val="single"/>
        </w:rPr>
      </w:pPr>
      <w:r w:rsidRPr="00D52CAF">
        <w:rPr>
          <w:rFonts w:ascii="Arial" w:hAnsi="Arial" w:cs="Arial"/>
          <w:b/>
          <w:sz w:val="20"/>
          <w:szCs w:val="20"/>
          <w:u w:val="single"/>
        </w:rPr>
        <w:t>Projektna in druga dokumentacija</w:t>
      </w:r>
    </w:p>
    <w:p w14:paraId="434BAB90" w14:textId="345E6C6E" w:rsidR="007D2C90" w:rsidRPr="00D52CAF" w:rsidRDefault="007D2C90" w:rsidP="007D2C90">
      <w:pPr>
        <w:jc w:val="both"/>
        <w:rPr>
          <w:rFonts w:ascii="Arial" w:hAnsi="Arial" w:cs="Arial"/>
          <w:iCs/>
          <w:sz w:val="20"/>
          <w:szCs w:val="20"/>
        </w:rPr>
      </w:pPr>
      <w:r w:rsidRPr="00D52CAF">
        <w:rPr>
          <w:rFonts w:ascii="Arial" w:hAnsi="Arial" w:cs="Arial"/>
          <w:iCs/>
          <w:sz w:val="20"/>
          <w:szCs w:val="20"/>
        </w:rPr>
        <w:t>Izvajalec bo za naročnika/uporabnika opravil naslednja dela in izdelal naslednjo projektno dokumentacijo v obsegu in v obliki, ki jo določajo veljavni predpisi s področja graditve objektov in urejanja prostorov ter standardi in pravila stroke za vsako fazo (Pravilnik o projektni in drugi dokumentaciji ter obrazci pri graditvi objektov, Uradni list RS, št. 30/2023, v nadaljevanju  Pravilnik), oz. skladno z veljavno zakonodajo</w:t>
      </w:r>
      <w:r w:rsidR="00553472">
        <w:rPr>
          <w:rFonts w:ascii="Arial" w:hAnsi="Arial" w:cs="Arial"/>
          <w:iCs/>
          <w:sz w:val="20"/>
          <w:szCs w:val="20"/>
        </w:rPr>
        <w:t xml:space="preserve">. </w:t>
      </w:r>
      <w:r w:rsidR="00553472" w:rsidRPr="00553472">
        <w:rPr>
          <w:rFonts w:ascii="Arial" w:hAnsi="Arial" w:cs="Arial"/>
          <w:iCs/>
          <w:sz w:val="20"/>
          <w:szCs w:val="20"/>
        </w:rPr>
        <w:tab/>
        <w:t xml:space="preserve">Predmet javnega naročila je </w:t>
      </w:r>
      <w:proofErr w:type="spellStart"/>
      <w:r w:rsidR="00553472" w:rsidRPr="00553472">
        <w:rPr>
          <w:rFonts w:ascii="Arial" w:hAnsi="Arial" w:cs="Arial"/>
          <w:iCs/>
          <w:sz w:val="20"/>
          <w:szCs w:val="20"/>
        </w:rPr>
        <w:t>okoljsko</w:t>
      </w:r>
      <w:proofErr w:type="spellEnd"/>
      <w:r w:rsidR="00553472" w:rsidRPr="00553472">
        <w:rPr>
          <w:rFonts w:ascii="Arial" w:hAnsi="Arial" w:cs="Arial"/>
          <w:iCs/>
          <w:sz w:val="20"/>
          <w:szCs w:val="20"/>
        </w:rPr>
        <w:t xml:space="preserve"> manj obremenjujoče projektiranje, pri čemer se upoštevajo </w:t>
      </w:r>
      <w:proofErr w:type="spellStart"/>
      <w:r w:rsidR="00553472" w:rsidRPr="00553472">
        <w:rPr>
          <w:rFonts w:ascii="Arial" w:hAnsi="Arial" w:cs="Arial"/>
          <w:iCs/>
          <w:sz w:val="20"/>
          <w:szCs w:val="20"/>
        </w:rPr>
        <w:t>okoljski</w:t>
      </w:r>
      <w:proofErr w:type="spellEnd"/>
      <w:r w:rsidR="00553472" w:rsidRPr="00553472">
        <w:rPr>
          <w:rFonts w:ascii="Arial" w:hAnsi="Arial" w:cs="Arial"/>
          <w:iCs/>
          <w:sz w:val="20"/>
          <w:szCs w:val="20"/>
        </w:rPr>
        <w:t xml:space="preserve"> vidiki iz Uredbe o zelenem javnem naročanju (Ur. l. RS št. 51/17, 64/19, 121/21 in 132/23).</w:t>
      </w:r>
    </w:p>
    <w:p w14:paraId="490199F7" w14:textId="77777777" w:rsidR="00E17348" w:rsidRPr="00D52CAF" w:rsidRDefault="00E17348" w:rsidP="00E17348">
      <w:pPr>
        <w:widowControl w:val="0"/>
        <w:suppressAutoHyphens/>
        <w:overflowPunct w:val="0"/>
        <w:autoSpaceDE w:val="0"/>
        <w:autoSpaceDN w:val="0"/>
        <w:adjustRightInd w:val="0"/>
        <w:textAlignment w:val="baseline"/>
        <w:rPr>
          <w:rFonts w:ascii="Arial" w:eastAsia="SimSun" w:hAnsi="Arial" w:cs="Arial"/>
          <w:iCs/>
          <w:color w:val="000000"/>
          <w:spacing w:val="-1"/>
          <w:sz w:val="20"/>
          <w:szCs w:val="20"/>
          <w:lang w:eastAsia="sl-SI" w:bidi="hi-IN"/>
        </w:rPr>
      </w:pPr>
      <w:r w:rsidRPr="00D52CAF">
        <w:rPr>
          <w:rFonts w:ascii="Arial" w:eastAsia="SimSun" w:hAnsi="Arial" w:cs="Arial"/>
          <w:iCs/>
          <w:color w:val="000000"/>
          <w:spacing w:val="-1"/>
          <w:sz w:val="20"/>
          <w:szCs w:val="20"/>
          <w:lang w:eastAsia="sl-SI" w:bidi="hi-IN"/>
        </w:rPr>
        <w:t>Izdelava in oddaja projektne dokumentacije, ki obsega:</w:t>
      </w:r>
    </w:p>
    <w:p w14:paraId="0963E6CD" w14:textId="77777777" w:rsidR="00E17348" w:rsidRPr="00D52CAF" w:rsidRDefault="00E17348" w:rsidP="00D52CAF">
      <w:pPr>
        <w:pStyle w:val="Odstavekseznama"/>
        <w:numPr>
          <w:ilvl w:val="0"/>
          <w:numId w:val="26"/>
        </w:numPr>
        <w:spacing w:after="0" w:line="240" w:lineRule="exact"/>
        <w:ind w:left="680" w:hanging="284"/>
        <w:jc w:val="both"/>
        <w:rPr>
          <w:rFonts w:ascii="Arial" w:hAnsi="Arial" w:cs="Arial"/>
          <w:iCs/>
          <w:kern w:val="3"/>
          <w:sz w:val="20"/>
          <w:szCs w:val="20"/>
          <w:lang w:eastAsia="zh-CN"/>
        </w:rPr>
      </w:pPr>
      <w:r w:rsidRPr="00D52CAF">
        <w:rPr>
          <w:rFonts w:ascii="Arial" w:hAnsi="Arial" w:cs="Arial"/>
          <w:iCs/>
          <w:kern w:val="3"/>
          <w:sz w:val="20"/>
          <w:szCs w:val="20"/>
          <w:lang w:eastAsia="zh-CN"/>
        </w:rPr>
        <w:t>Projektna dokumentacija idejne zasnove (IZP)</w:t>
      </w:r>
      <w:r w:rsidRPr="00D52CAF">
        <w:rPr>
          <w:rFonts w:ascii="Arial" w:eastAsia="Times New Roman" w:hAnsi="Arial" w:cs="Arial"/>
          <w:sz w:val="20"/>
          <w:szCs w:val="20"/>
        </w:rPr>
        <w:t xml:space="preserve"> za objekt in za zunanjo, prometno in komunalno ureditev</w:t>
      </w:r>
      <w:r w:rsidRPr="00D52CAF">
        <w:rPr>
          <w:rFonts w:ascii="Arial" w:hAnsi="Arial" w:cs="Arial"/>
          <w:iCs/>
          <w:kern w:val="3"/>
          <w:sz w:val="20"/>
          <w:szCs w:val="20"/>
          <w:lang w:eastAsia="zh-CN"/>
        </w:rPr>
        <w:t>, usklajena s projektno nalogo</w:t>
      </w:r>
      <w:r w:rsidR="00A93654">
        <w:rPr>
          <w:rFonts w:ascii="Arial" w:hAnsi="Arial" w:cs="Arial"/>
          <w:iCs/>
          <w:kern w:val="3"/>
          <w:sz w:val="20"/>
          <w:szCs w:val="20"/>
          <w:lang w:eastAsia="zh-CN"/>
        </w:rPr>
        <w:t xml:space="preserve"> in idejni projekt (IDP) za notranjo opremo</w:t>
      </w:r>
      <w:r w:rsidRPr="00D52CAF">
        <w:rPr>
          <w:rFonts w:ascii="Arial" w:hAnsi="Arial" w:cs="Arial"/>
          <w:iCs/>
          <w:kern w:val="3"/>
          <w:sz w:val="20"/>
          <w:szCs w:val="20"/>
          <w:lang w:eastAsia="zh-CN"/>
        </w:rPr>
        <w:t>;</w:t>
      </w:r>
    </w:p>
    <w:p w14:paraId="589A0809" w14:textId="77777777" w:rsidR="00E17348" w:rsidRPr="00D52CAF" w:rsidRDefault="00E17348" w:rsidP="00D52CAF">
      <w:pPr>
        <w:pStyle w:val="Odstavekseznama"/>
        <w:suppressAutoHyphens/>
        <w:autoSpaceDN w:val="0"/>
        <w:spacing w:after="0" w:line="276" w:lineRule="auto"/>
        <w:ind w:left="680"/>
        <w:textAlignment w:val="baseline"/>
        <w:rPr>
          <w:rFonts w:ascii="Arial" w:hAnsi="Arial" w:cs="Arial"/>
          <w:iCs/>
          <w:kern w:val="3"/>
          <w:sz w:val="20"/>
          <w:szCs w:val="20"/>
          <w:lang w:eastAsia="zh-CN"/>
        </w:rPr>
      </w:pPr>
    </w:p>
    <w:p w14:paraId="283318A3" w14:textId="77777777" w:rsidR="00E17348" w:rsidRDefault="00E17348" w:rsidP="00D52CAF">
      <w:pPr>
        <w:pStyle w:val="Odstavekseznama"/>
        <w:numPr>
          <w:ilvl w:val="0"/>
          <w:numId w:val="26"/>
        </w:numPr>
        <w:suppressAutoHyphens/>
        <w:autoSpaceDN w:val="0"/>
        <w:spacing w:after="0" w:line="276" w:lineRule="auto"/>
        <w:ind w:left="680"/>
        <w:contextualSpacing w:val="0"/>
        <w:jc w:val="both"/>
        <w:textAlignment w:val="baseline"/>
        <w:rPr>
          <w:rFonts w:ascii="Arial" w:hAnsi="Arial" w:cs="Arial"/>
          <w:iCs/>
          <w:kern w:val="3"/>
          <w:sz w:val="20"/>
          <w:szCs w:val="20"/>
          <w:lang w:eastAsia="zh-CN"/>
        </w:rPr>
      </w:pPr>
      <w:r w:rsidRPr="00D52CAF">
        <w:rPr>
          <w:rFonts w:ascii="Arial" w:hAnsi="Arial" w:cs="Arial"/>
          <w:iCs/>
          <w:kern w:val="3"/>
          <w:sz w:val="20"/>
          <w:szCs w:val="20"/>
          <w:lang w:eastAsia="zh-CN"/>
        </w:rPr>
        <w:t>Projektna dokumentacija za pridobitev projektnih in drugih pogojev (</w:t>
      </w:r>
      <w:r w:rsidRPr="00D52CAF">
        <w:rPr>
          <w:rFonts w:ascii="Arial" w:hAnsi="Arial" w:cs="Arial"/>
          <w:b/>
          <w:iCs/>
          <w:kern w:val="3"/>
          <w:sz w:val="20"/>
          <w:szCs w:val="20"/>
          <w:lang w:eastAsia="zh-CN"/>
        </w:rPr>
        <w:t>D</w:t>
      </w:r>
      <w:r w:rsidRPr="00D52CAF">
        <w:rPr>
          <w:rFonts w:ascii="Arial" w:hAnsi="Arial" w:cs="Arial"/>
          <w:b/>
          <w:bCs/>
          <w:iCs/>
          <w:kern w:val="3"/>
          <w:sz w:val="20"/>
          <w:szCs w:val="20"/>
          <w:lang w:eastAsia="zh-CN"/>
        </w:rPr>
        <w:t>PP</w:t>
      </w:r>
      <w:r w:rsidRPr="00D52CAF">
        <w:rPr>
          <w:rFonts w:ascii="Arial" w:hAnsi="Arial" w:cs="Arial"/>
          <w:iCs/>
          <w:kern w:val="3"/>
          <w:sz w:val="20"/>
          <w:szCs w:val="20"/>
          <w:lang w:eastAsia="zh-CN"/>
        </w:rPr>
        <w:t xml:space="preserve">), usklajena s projektnimi in drugimi pogoji, ki vsebuje vse potrebne načrte posameznih strok, </w:t>
      </w:r>
      <w:r w:rsidRPr="00D52CAF">
        <w:rPr>
          <w:rFonts w:ascii="Arial" w:hAnsi="Arial" w:cs="Arial"/>
          <w:kern w:val="3"/>
          <w:sz w:val="20"/>
          <w:szCs w:val="20"/>
          <w:lang w:eastAsia="zh-CN"/>
        </w:rPr>
        <w:t>druge načrte, ki omogočajo izbor najustreznejše variante nameravanega objekta ter</w:t>
      </w:r>
      <w:r w:rsidRPr="00D52CAF">
        <w:rPr>
          <w:rFonts w:ascii="Arial" w:hAnsi="Arial" w:cs="Arial"/>
          <w:iCs/>
          <w:kern w:val="3"/>
          <w:sz w:val="20"/>
          <w:szCs w:val="20"/>
          <w:lang w:eastAsia="zh-CN"/>
        </w:rPr>
        <w:t xml:space="preserve"> rekapitulacijo površin in oceno GOI stroškov (razdelano po posameznih delih);</w:t>
      </w:r>
    </w:p>
    <w:p w14:paraId="4B44F71C" w14:textId="77777777" w:rsidR="00D52CAF" w:rsidRPr="00D52CAF" w:rsidRDefault="00D52CAF" w:rsidP="00D52CAF">
      <w:pPr>
        <w:suppressAutoHyphens/>
        <w:autoSpaceDN w:val="0"/>
        <w:spacing w:after="0" w:line="276" w:lineRule="auto"/>
        <w:jc w:val="both"/>
        <w:textAlignment w:val="baseline"/>
        <w:rPr>
          <w:rFonts w:ascii="Arial" w:hAnsi="Arial" w:cs="Arial"/>
          <w:iCs/>
          <w:kern w:val="3"/>
          <w:sz w:val="20"/>
          <w:szCs w:val="20"/>
          <w:lang w:eastAsia="zh-CN"/>
        </w:rPr>
      </w:pPr>
    </w:p>
    <w:p w14:paraId="2FC8DB78" w14:textId="591BF314" w:rsidR="00D52CAF" w:rsidRDefault="00E17348" w:rsidP="00D52CAF">
      <w:pPr>
        <w:pStyle w:val="Odstavekseznama"/>
        <w:numPr>
          <w:ilvl w:val="0"/>
          <w:numId w:val="26"/>
        </w:numPr>
        <w:suppressAutoHyphens/>
        <w:autoSpaceDN w:val="0"/>
        <w:spacing w:after="0" w:line="276" w:lineRule="auto"/>
        <w:ind w:left="680"/>
        <w:contextualSpacing w:val="0"/>
        <w:jc w:val="both"/>
        <w:textAlignment w:val="baseline"/>
        <w:rPr>
          <w:rFonts w:ascii="Arial" w:hAnsi="Arial" w:cs="Arial"/>
          <w:iCs/>
          <w:kern w:val="3"/>
          <w:sz w:val="20"/>
          <w:szCs w:val="20"/>
          <w:lang w:eastAsia="zh-CN"/>
        </w:rPr>
      </w:pPr>
      <w:r w:rsidRPr="00D52CAF">
        <w:rPr>
          <w:rFonts w:ascii="Arial" w:hAnsi="Arial" w:cs="Arial"/>
          <w:iCs/>
          <w:kern w:val="3"/>
          <w:sz w:val="20"/>
          <w:szCs w:val="20"/>
          <w:lang w:eastAsia="zh-CN"/>
        </w:rPr>
        <w:lastRenderedPageBreak/>
        <w:t>Projektna dokumentacija za pridobitev mnenj in gradbenega dovoljenja</w:t>
      </w:r>
      <w:r w:rsidRPr="00D52CAF" w:rsidDel="008F06E7">
        <w:rPr>
          <w:rFonts w:ascii="Arial" w:hAnsi="Arial" w:cs="Arial"/>
          <w:iCs/>
          <w:kern w:val="3"/>
          <w:sz w:val="20"/>
          <w:szCs w:val="20"/>
          <w:lang w:eastAsia="zh-CN"/>
        </w:rPr>
        <w:t xml:space="preserve"> </w:t>
      </w:r>
      <w:r w:rsidRPr="00D52CAF">
        <w:rPr>
          <w:rFonts w:ascii="Arial" w:hAnsi="Arial" w:cs="Arial"/>
          <w:iCs/>
          <w:kern w:val="3"/>
          <w:sz w:val="20"/>
          <w:szCs w:val="20"/>
          <w:lang w:eastAsia="zh-CN"/>
        </w:rPr>
        <w:t>(</w:t>
      </w:r>
      <w:r w:rsidRPr="00D52CAF">
        <w:rPr>
          <w:rFonts w:ascii="Arial" w:hAnsi="Arial" w:cs="Arial"/>
          <w:b/>
          <w:bCs/>
          <w:iCs/>
          <w:kern w:val="3"/>
          <w:sz w:val="20"/>
          <w:szCs w:val="20"/>
          <w:lang w:eastAsia="zh-CN"/>
        </w:rPr>
        <w:t>DGD</w:t>
      </w:r>
      <w:r w:rsidRPr="00D52CAF">
        <w:rPr>
          <w:rFonts w:ascii="Arial" w:hAnsi="Arial" w:cs="Arial"/>
          <w:iCs/>
          <w:kern w:val="3"/>
          <w:sz w:val="20"/>
          <w:szCs w:val="20"/>
          <w:lang w:eastAsia="zh-CN"/>
        </w:rPr>
        <w:t xml:space="preserve">) </w:t>
      </w:r>
      <w:r w:rsidRPr="00D52CAF">
        <w:rPr>
          <w:rFonts w:ascii="Arial" w:hAnsi="Arial" w:cs="Arial"/>
          <w:sz w:val="20"/>
          <w:szCs w:val="20"/>
        </w:rPr>
        <w:t xml:space="preserve">za rekonstrukcijo in rušitve (DGD) </w:t>
      </w:r>
      <w:r w:rsidRPr="00D52CAF">
        <w:rPr>
          <w:rFonts w:ascii="Arial" w:eastAsia="Times New Roman" w:hAnsi="Arial" w:cs="Arial"/>
          <w:sz w:val="20"/>
          <w:szCs w:val="20"/>
        </w:rPr>
        <w:t>in za zunanjo, prometno in komunalno ureditev</w:t>
      </w:r>
      <w:r w:rsidR="00653FDF">
        <w:rPr>
          <w:rFonts w:ascii="Arial" w:eastAsia="Times New Roman" w:hAnsi="Arial" w:cs="Arial"/>
          <w:sz w:val="20"/>
          <w:szCs w:val="20"/>
        </w:rPr>
        <w:t>;</w:t>
      </w:r>
      <w:r w:rsidRPr="00D52CAF" w:rsidDel="0093777C">
        <w:rPr>
          <w:rFonts w:ascii="Arial" w:hAnsi="Arial" w:cs="Arial"/>
          <w:iCs/>
          <w:kern w:val="3"/>
          <w:sz w:val="20"/>
          <w:szCs w:val="20"/>
          <w:lang w:eastAsia="zh-CN"/>
        </w:rPr>
        <w:t xml:space="preserve"> </w:t>
      </w:r>
    </w:p>
    <w:p w14:paraId="47984C75" w14:textId="77777777" w:rsidR="00D52CAF" w:rsidRPr="00D52CAF" w:rsidRDefault="00D52CAF" w:rsidP="00D52CAF">
      <w:pPr>
        <w:pStyle w:val="Odstavekseznama"/>
        <w:rPr>
          <w:rFonts w:ascii="Arial" w:hAnsi="Arial" w:cs="Arial"/>
          <w:iCs/>
          <w:kern w:val="3"/>
          <w:sz w:val="20"/>
          <w:szCs w:val="20"/>
          <w:lang w:eastAsia="zh-CN"/>
        </w:rPr>
      </w:pPr>
    </w:p>
    <w:p w14:paraId="38B9F162" w14:textId="77777777" w:rsidR="00E17348" w:rsidRPr="00D52CAF" w:rsidRDefault="00E17348" w:rsidP="00D52CAF">
      <w:pPr>
        <w:pStyle w:val="Odstavekseznama"/>
        <w:numPr>
          <w:ilvl w:val="0"/>
          <w:numId w:val="26"/>
        </w:numPr>
        <w:suppressAutoHyphens/>
        <w:autoSpaceDN w:val="0"/>
        <w:spacing w:after="0" w:line="276" w:lineRule="auto"/>
        <w:ind w:left="680"/>
        <w:contextualSpacing w:val="0"/>
        <w:jc w:val="both"/>
        <w:textAlignment w:val="baseline"/>
        <w:rPr>
          <w:rFonts w:ascii="Arial" w:hAnsi="Arial" w:cs="Arial"/>
          <w:iCs/>
          <w:kern w:val="3"/>
          <w:sz w:val="20"/>
          <w:szCs w:val="20"/>
          <w:lang w:eastAsia="zh-CN"/>
        </w:rPr>
      </w:pPr>
      <w:r w:rsidRPr="00D52CAF">
        <w:rPr>
          <w:rFonts w:ascii="Arial" w:hAnsi="Arial" w:cs="Arial"/>
          <w:iCs/>
          <w:kern w:val="3"/>
          <w:sz w:val="20"/>
          <w:szCs w:val="20"/>
          <w:lang w:eastAsia="zh-CN"/>
        </w:rPr>
        <w:t>Projektna dokumentacija za izvedbo gradnje (</w:t>
      </w:r>
      <w:r w:rsidRPr="00D52CAF">
        <w:rPr>
          <w:rFonts w:ascii="Arial" w:hAnsi="Arial" w:cs="Arial"/>
          <w:b/>
          <w:bCs/>
          <w:iCs/>
          <w:kern w:val="3"/>
          <w:sz w:val="20"/>
          <w:szCs w:val="20"/>
          <w:lang w:eastAsia="zh-CN"/>
        </w:rPr>
        <w:t>PZI</w:t>
      </w:r>
      <w:r w:rsidRPr="00D52CAF">
        <w:rPr>
          <w:rFonts w:ascii="Arial" w:hAnsi="Arial" w:cs="Arial"/>
          <w:iCs/>
          <w:kern w:val="3"/>
          <w:sz w:val="20"/>
          <w:szCs w:val="20"/>
          <w:lang w:eastAsia="zh-CN"/>
        </w:rPr>
        <w:t xml:space="preserve">) v BIM okolju za stavbo, notranjo opremo in </w:t>
      </w:r>
      <w:r w:rsidRPr="00D52CAF">
        <w:rPr>
          <w:rFonts w:ascii="Arial" w:eastAsia="Times New Roman" w:hAnsi="Arial" w:cs="Arial"/>
          <w:sz w:val="20"/>
          <w:szCs w:val="20"/>
        </w:rPr>
        <w:t>za zunanjo, prometno in komunalno ureditev</w:t>
      </w:r>
      <w:r w:rsidRPr="00D52CAF">
        <w:rPr>
          <w:rFonts w:ascii="Arial" w:hAnsi="Arial" w:cs="Arial"/>
          <w:iCs/>
          <w:kern w:val="3"/>
          <w:sz w:val="20"/>
          <w:szCs w:val="20"/>
          <w:lang w:eastAsia="zh-CN"/>
        </w:rPr>
        <w:t xml:space="preserve">, izdelana na podlagi DGD, </w:t>
      </w:r>
      <w:r w:rsidRPr="00D52CAF">
        <w:rPr>
          <w:rFonts w:ascii="Arial" w:hAnsi="Arial" w:cs="Arial"/>
          <w:bCs/>
          <w:kern w:val="3"/>
          <w:sz w:val="20"/>
          <w:szCs w:val="20"/>
          <w:lang w:eastAsia="zh-CN"/>
        </w:rPr>
        <w:t xml:space="preserve">vključno z vsemi potrebnimi načrti, elaborati, izkazi, poročili, izračuni, popisi del, specifikacijami in drugimi potrebnimi elementi za celovito in popolno izvedbo segmenta PZI, projektantskim popisom ter predračunom in oceno GOI del, usklajena s projektno nalogo za fazo PZI; </w:t>
      </w:r>
    </w:p>
    <w:p w14:paraId="506DFE03" w14:textId="77777777" w:rsidR="00D52CAF" w:rsidRPr="00D52CAF" w:rsidRDefault="00D52CAF" w:rsidP="00D52CAF">
      <w:pPr>
        <w:suppressAutoHyphens/>
        <w:autoSpaceDN w:val="0"/>
        <w:spacing w:after="0" w:line="276" w:lineRule="auto"/>
        <w:jc w:val="both"/>
        <w:textAlignment w:val="baseline"/>
        <w:rPr>
          <w:rFonts w:ascii="Arial" w:hAnsi="Arial" w:cs="Arial"/>
          <w:iCs/>
          <w:kern w:val="3"/>
          <w:sz w:val="20"/>
          <w:szCs w:val="20"/>
          <w:lang w:eastAsia="zh-CN"/>
        </w:rPr>
      </w:pPr>
    </w:p>
    <w:p w14:paraId="26B6A8E2" w14:textId="20E9B16F" w:rsidR="00E17348" w:rsidRPr="00D52CAF" w:rsidRDefault="00E17348" w:rsidP="00D52CAF">
      <w:pPr>
        <w:pStyle w:val="Odstavekseznama"/>
        <w:numPr>
          <w:ilvl w:val="0"/>
          <w:numId w:val="26"/>
        </w:numPr>
        <w:spacing w:after="0" w:line="276" w:lineRule="auto"/>
        <w:ind w:left="680"/>
        <w:contextualSpacing w:val="0"/>
        <w:jc w:val="both"/>
        <w:rPr>
          <w:rFonts w:ascii="Arial" w:hAnsi="Arial" w:cs="Arial"/>
          <w:iCs/>
          <w:sz w:val="20"/>
          <w:szCs w:val="20"/>
        </w:rPr>
      </w:pPr>
      <w:r w:rsidRPr="00D52CAF">
        <w:rPr>
          <w:rFonts w:ascii="Arial" w:hAnsi="Arial" w:cs="Arial"/>
          <w:iCs/>
          <w:sz w:val="20"/>
          <w:szCs w:val="20"/>
        </w:rPr>
        <w:t xml:space="preserve">Dokumentacija za razpis </w:t>
      </w:r>
      <w:r w:rsidRPr="00D52CAF">
        <w:rPr>
          <w:rFonts w:ascii="Arial" w:hAnsi="Arial" w:cs="Arial"/>
          <w:b/>
          <w:iCs/>
          <w:sz w:val="20"/>
          <w:szCs w:val="20"/>
        </w:rPr>
        <w:t>(DZR)</w:t>
      </w:r>
      <w:r w:rsidRPr="00D52CAF">
        <w:rPr>
          <w:rFonts w:ascii="Arial" w:hAnsi="Arial" w:cs="Arial"/>
          <w:iCs/>
          <w:sz w:val="20"/>
          <w:szCs w:val="20"/>
        </w:rPr>
        <w:t xml:space="preserve"> in sodelovanje pri razpisu za oddajo del in pripravi tehničnega dela dokumentacije za razpis, izdelane na podlagi PZI za </w:t>
      </w:r>
      <w:r w:rsidRPr="00D52CAF">
        <w:rPr>
          <w:rFonts w:ascii="Arial" w:hAnsi="Arial" w:cs="Arial"/>
          <w:iCs/>
          <w:kern w:val="3"/>
          <w:sz w:val="20"/>
          <w:szCs w:val="20"/>
          <w:lang w:eastAsia="zh-CN"/>
        </w:rPr>
        <w:t xml:space="preserve">stavbo, notranjo opremo in </w:t>
      </w:r>
      <w:r w:rsidRPr="00D52CAF">
        <w:rPr>
          <w:rFonts w:ascii="Arial" w:eastAsia="Times New Roman" w:hAnsi="Arial" w:cs="Arial"/>
          <w:sz w:val="20"/>
          <w:szCs w:val="20"/>
        </w:rPr>
        <w:t>za zunanjo, prometno in komunalno ureditev</w:t>
      </w:r>
      <w:r w:rsidR="0076488C">
        <w:rPr>
          <w:rFonts w:ascii="Arial" w:eastAsia="Times New Roman" w:hAnsi="Arial" w:cs="Arial"/>
          <w:sz w:val="20"/>
          <w:szCs w:val="20"/>
        </w:rPr>
        <w:t>;</w:t>
      </w:r>
    </w:p>
    <w:p w14:paraId="4879C03D" w14:textId="77777777" w:rsidR="00E17348" w:rsidRPr="00D52CAF" w:rsidRDefault="00E17348" w:rsidP="00D52CAF">
      <w:pPr>
        <w:pStyle w:val="Odstavekseznama"/>
        <w:spacing w:after="0" w:line="276" w:lineRule="auto"/>
        <w:ind w:left="680"/>
        <w:rPr>
          <w:rFonts w:ascii="Arial" w:hAnsi="Arial" w:cs="Arial"/>
          <w:iCs/>
          <w:sz w:val="20"/>
          <w:szCs w:val="20"/>
        </w:rPr>
      </w:pPr>
    </w:p>
    <w:p w14:paraId="01D0D1B6" w14:textId="77777777" w:rsidR="00E17348" w:rsidRPr="00D52CAF" w:rsidRDefault="00E17348" w:rsidP="00D52CAF">
      <w:pPr>
        <w:pStyle w:val="Odstavekseznama"/>
        <w:numPr>
          <w:ilvl w:val="0"/>
          <w:numId w:val="26"/>
        </w:numPr>
        <w:suppressAutoHyphens/>
        <w:autoSpaceDN w:val="0"/>
        <w:spacing w:after="0" w:line="276" w:lineRule="auto"/>
        <w:ind w:left="680"/>
        <w:contextualSpacing w:val="0"/>
        <w:jc w:val="both"/>
        <w:textAlignment w:val="baseline"/>
        <w:rPr>
          <w:rFonts w:ascii="Arial" w:hAnsi="Arial" w:cs="Arial"/>
          <w:iCs/>
          <w:kern w:val="3"/>
          <w:sz w:val="20"/>
          <w:szCs w:val="20"/>
          <w:lang w:eastAsia="zh-CN"/>
        </w:rPr>
      </w:pPr>
      <w:r w:rsidRPr="00D52CAF">
        <w:rPr>
          <w:rFonts w:ascii="Arial" w:hAnsi="Arial" w:cs="Arial"/>
          <w:iCs/>
          <w:kern w:val="3"/>
          <w:sz w:val="20"/>
          <w:szCs w:val="20"/>
          <w:lang w:eastAsia="zh-CN"/>
        </w:rPr>
        <w:t>Projektna dokumentacija izvedenih del (</w:t>
      </w:r>
      <w:r w:rsidRPr="00D52CAF">
        <w:rPr>
          <w:rFonts w:ascii="Arial" w:hAnsi="Arial" w:cs="Arial"/>
          <w:b/>
          <w:bCs/>
          <w:iCs/>
          <w:kern w:val="3"/>
          <w:sz w:val="20"/>
          <w:szCs w:val="20"/>
          <w:lang w:eastAsia="zh-CN"/>
        </w:rPr>
        <w:t>PID</w:t>
      </w:r>
      <w:r w:rsidRPr="00D52CAF">
        <w:rPr>
          <w:rFonts w:ascii="Arial" w:hAnsi="Arial" w:cs="Arial"/>
          <w:iCs/>
          <w:kern w:val="3"/>
          <w:sz w:val="20"/>
          <w:szCs w:val="20"/>
          <w:lang w:eastAsia="zh-CN"/>
        </w:rPr>
        <w:t>) v BIM okolju;</w:t>
      </w:r>
    </w:p>
    <w:p w14:paraId="4309D5A9" w14:textId="77777777" w:rsidR="00563E30" w:rsidRDefault="00563E30" w:rsidP="00D52CAF">
      <w:pPr>
        <w:spacing w:after="0" w:line="276" w:lineRule="auto"/>
        <w:ind w:left="680"/>
        <w:jc w:val="both"/>
        <w:rPr>
          <w:rFonts w:ascii="Arial" w:hAnsi="Arial" w:cs="Arial"/>
          <w:iCs/>
          <w:sz w:val="20"/>
          <w:szCs w:val="20"/>
        </w:rPr>
      </w:pPr>
    </w:p>
    <w:p w14:paraId="6B56841E" w14:textId="77777777" w:rsidR="00E17348" w:rsidRPr="00D52CAF" w:rsidRDefault="00E17348" w:rsidP="00D52CAF">
      <w:pPr>
        <w:spacing w:after="0" w:line="276" w:lineRule="auto"/>
        <w:ind w:left="680"/>
        <w:jc w:val="both"/>
        <w:rPr>
          <w:rFonts w:ascii="Arial" w:hAnsi="Arial" w:cs="Arial"/>
          <w:iCs/>
          <w:sz w:val="20"/>
          <w:szCs w:val="20"/>
        </w:rPr>
      </w:pPr>
      <w:r w:rsidRPr="00D52CAF">
        <w:rPr>
          <w:rFonts w:ascii="Arial" w:hAnsi="Arial" w:cs="Arial"/>
          <w:iCs/>
          <w:sz w:val="20"/>
          <w:szCs w:val="20"/>
        </w:rPr>
        <w:t xml:space="preserve">vse vključno z vsemi potrebnimi načrti, elaborati, izkazi, poročili, izračuni, popisi del, specifikacijami in drugimi potrebnimi elementi za celovito in popolno izvedbo segmenta PZI, oceno GOI del, vse skladno s predpisi, standardi, tehničnimi specifikacijami in ostalo zakonodajo, ki je predvidena za tovrstna dela in vrsto dejavnosti, ki se bo odvijala na projektu KVT II in ki omogoča pridobitev gradbenega dovoljenja, izgradnjo oz. rekonstrukcijo objekta ter pridobitev uporabnega dovoljenja, vključno s potrebno dokumentacijo, soglasji in dovoljenji za  ureditev komunalnih priključkov, z morebitnimi prestavitvami vodov in povečavami moči priključkov itd. </w:t>
      </w:r>
    </w:p>
    <w:p w14:paraId="70B5ABE3" w14:textId="77777777" w:rsidR="00480151" w:rsidRDefault="00480151" w:rsidP="00480151">
      <w:pPr>
        <w:spacing w:after="0" w:line="276" w:lineRule="auto"/>
        <w:jc w:val="both"/>
        <w:rPr>
          <w:rFonts w:ascii="Arial" w:hAnsi="Arial" w:cs="Arial"/>
          <w:iCs/>
          <w:sz w:val="20"/>
          <w:szCs w:val="20"/>
        </w:rPr>
      </w:pPr>
    </w:p>
    <w:p w14:paraId="71176DEE" w14:textId="668AAA57" w:rsidR="00E17348" w:rsidRPr="00D52CAF" w:rsidRDefault="00E17348" w:rsidP="00D52CAF">
      <w:pPr>
        <w:spacing w:line="276" w:lineRule="auto"/>
        <w:jc w:val="both"/>
        <w:rPr>
          <w:rFonts w:ascii="Arial" w:hAnsi="Arial" w:cs="Arial"/>
          <w:iCs/>
          <w:sz w:val="20"/>
          <w:szCs w:val="20"/>
        </w:rPr>
      </w:pPr>
      <w:r w:rsidRPr="00D52CAF">
        <w:rPr>
          <w:rFonts w:ascii="Arial" w:hAnsi="Arial" w:cs="Arial"/>
          <w:iCs/>
          <w:sz w:val="20"/>
          <w:szCs w:val="20"/>
        </w:rPr>
        <w:t xml:space="preserve">Zagotoviti je potrebno usklajenost s projektiranimi ureditvami (zunanja, prometna in komunalna ureditev) in načrtovano gradnjo kompleksa KVT I, za kar je načrte izdelal Multiplan, d.o.o., in za kar je pridobljeno gradbeno dovoljenje št. 351-3513/2022-7 ter se nanje ustrezno navezovati. </w:t>
      </w:r>
    </w:p>
    <w:p w14:paraId="2AE12731" w14:textId="77777777" w:rsidR="00E17348" w:rsidRPr="00D52CAF" w:rsidRDefault="00E17348" w:rsidP="00D52CAF">
      <w:pPr>
        <w:spacing w:line="276" w:lineRule="auto"/>
        <w:jc w:val="both"/>
        <w:rPr>
          <w:rFonts w:ascii="Arial" w:hAnsi="Arial" w:cs="Arial"/>
          <w:iCs/>
          <w:sz w:val="20"/>
          <w:szCs w:val="20"/>
        </w:rPr>
      </w:pPr>
      <w:r w:rsidRPr="00D52CAF">
        <w:rPr>
          <w:rFonts w:ascii="Arial" w:eastAsia="Times New Roman" w:hAnsi="Arial" w:cs="Arial"/>
          <w:color w:val="000000"/>
          <w:sz w:val="20"/>
          <w:szCs w:val="20"/>
          <w:lang w:eastAsia="sl-SI"/>
        </w:rPr>
        <w:t>V vseh fazah izdelave projektne dokumentacije, razen PID in DZR, mora izvajalec pripraviti predstavitveno vizualizacijo (2D in 3D) in projekt predstaviti naročniku.</w:t>
      </w:r>
    </w:p>
    <w:p w14:paraId="1AA953A7" w14:textId="77777777" w:rsidR="00E17348" w:rsidRPr="00D52CAF" w:rsidRDefault="00E17348" w:rsidP="00E17348">
      <w:pPr>
        <w:pStyle w:val="Brezrazmikov"/>
        <w:rPr>
          <w:rFonts w:ascii="Arial" w:hAnsi="Arial" w:cs="Arial"/>
          <w:b/>
          <w:bCs/>
          <w:sz w:val="20"/>
          <w:szCs w:val="20"/>
          <w:lang w:eastAsia="sl-SI"/>
        </w:rPr>
      </w:pPr>
      <w:proofErr w:type="spellStart"/>
      <w:r w:rsidRPr="00D52CAF">
        <w:rPr>
          <w:rFonts w:ascii="Arial" w:hAnsi="Arial" w:cs="Arial"/>
          <w:b/>
          <w:bCs/>
          <w:sz w:val="20"/>
          <w:szCs w:val="20"/>
          <w:lang w:eastAsia="sl-SI"/>
        </w:rPr>
        <w:t>Pri</w:t>
      </w:r>
      <w:proofErr w:type="spellEnd"/>
      <w:r w:rsidRPr="00D52CAF">
        <w:rPr>
          <w:rFonts w:ascii="Arial" w:hAnsi="Arial" w:cs="Arial"/>
          <w:b/>
          <w:bCs/>
          <w:sz w:val="20"/>
          <w:szCs w:val="20"/>
          <w:lang w:eastAsia="sl-SI"/>
        </w:rPr>
        <w:t xml:space="preserve"> </w:t>
      </w:r>
      <w:proofErr w:type="spellStart"/>
      <w:r w:rsidRPr="00D52CAF">
        <w:rPr>
          <w:rFonts w:ascii="Arial" w:hAnsi="Arial" w:cs="Arial"/>
          <w:b/>
          <w:bCs/>
          <w:sz w:val="20"/>
          <w:szCs w:val="20"/>
          <w:lang w:eastAsia="sl-SI"/>
        </w:rPr>
        <w:t>izdelavi</w:t>
      </w:r>
      <w:proofErr w:type="spellEnd"/>
      <w:r w:rsidRPr="00D52CAF">
        <w:rPr>
          <w:rFonts w:ascii="Arial" w:hAnsi="Arial" w:cs="Arial"/>
          <w:b/>
          <w:bCs/>
          <w:sz w:val="20"/>
          <w:szCs w:val="20"/>
          <w:lang w:eastAsia="sl-SI"/>
        </w:rPr>
        <w:t xml:space="preserve"> </w:t>
      </w:r>
      <w:proofErr w:type="spellStart"/>
      <w:r w:rsidRPr="00D52CAF">
        <w:rPr>
          <w:rFonts w:ascii="Arial" w:hAnsi="Arial" w:cs="Arial"/>
          <w:b/>
          <w:bCs/>
          <w:sz w:val="20"/>
          <w:szCs w:val="20"/>
          <w:lang w:eastAsia="sl-SI"/>
        </w:rPr>
        <w:t>projektne</w:t>
      </w:r>
      <w:proofErr w:type="spellEnd"/>
      <w:r w:rsidRPr="00D52CAF">
        <w:rPr>
          <w:rFonts w:ascii="Arial" w:hAnsi="Arial" w:cs="Arial"/>
          <w:b/>
          <w:bCs/>
          <w:sz w:val="20"/>
          <w:szCs w:val="20"/>
          <w:lang w:eastAsia="sl-SI"/>
        </w:rPr>
        <w:t xml:space="preserve"> </w:t>
      </w:r>
      <w:proofErr w:type="spellStart"/>
      <w:r w:rsidRPr="00D52CAF">
        <w:rPr>
          <w:rFonts w:ascii="Arial" w:hAnsi="Arial" w:cs="Arial"/>
          <w:b/>
          <w:bCs/>
          <w:sz w:val="20"/>
          <w:szCs w:val="20"/>
          <w:lang w:eastAsia="sl-SI"/>
        </w:rPr>
        <w:t>dokumentacije</w:t>
      </w:r>
      <w:proofErr w:type="spellEnd"/>
      <w:r w:rsidRPr="00D52CAF">
        <w:rPr>
          <w:rFonts w:ascii="Arial" w:hAnsi="Arial" w:cs="Arial"/>
          <w:b/>
          <w:bCs/>
          <w:sz w:val="20"/>
          <w:szCs w:val="20"/>
          <w:lang w:eastAsia="sl-SI"/>
        </w:rPr>
        <w:t xml:space="preserve"> mora </w:t>
      </w:r>
      <w:proofErr w:type="spellStart"/>
      <w:r w:rsidRPr="00D52CAF">
        <w:rPr>
          <w:rFonts w:ascii="Arial" w:hAnsi="Arial" w:cs="Arial"/>
          <w:b/>
          <w:bCs/>
          <w:sz w:val="20"/>
          <w:szCs w:val="20"/>
          <w:lang w:eastAsia="sl-SI"/>
        </w:rPr>
        <w:t>izvajalec</w:t>
      </w:r>
      <w:proofErr w:type="spellEnd"/>
      <w:r w:rsidRPr="00D52CAF">
        <w:rPr>
          <w:rFonts w:ascii="Arial" w:hAnsi="Arial" w:cs="Arial"/>
          <w:b/>
          <w:bCs/>
          <w:sz w:val="20"/>
          <w:szCs w:val="20"/>
          <w:lang w:eastAsia="sl-SI"/>
        </w:rPr>
        <w:t xml:space="preserve"> </w:t>
      </w:r>
      <w:proofErr w:type="spellStart"/>
      <w:r w:rsidRPr="00D52CAF">
        <w:rPr>
          <w:rFonts w:ascii="Arial" w:hAnsi="Arial" w:cs="Arial"/>
          <w:b/>
          <w:bCs/>
          <w:sz w:val="20"/>
          <w:szCs w:val="20"/>
          <w:lang w:eastAsia="sl-SI"/>
        </w:rPr>
        <w:t>upoštevati</w:t>
      </w:r>
      <w:proofErr w:type="spellEnd"/>
      <w:r w:rsidRPr="00D52CAF">
        <w:rPr>
          <w:rFonts w:ascii="Arial" w:hAnsi="Arial" w:cs="Arial"/>
          <w:b/>
          <w:bCs/>
          <w:sz w:val="20"/>
          <w:szCs w:val="20"/>
          <w:lang w:eastAsia="sl-SI"/>
        </w:rPr>
        <w:t xml:space="preserve">: </w:t>
      </w:r>
    </w:p>
    <w:p w14:paraId="70F49AEE" w14:textId="77777777" w:rsidR="00B71730" w:rsidRPr="00B71730" w:rsidRDefault="00B71730" w:rsidP="00B71730">
      <w:pPr>
        <w:numPr>
          <w:ilvl w:val="0"/>
          <w:numId w:val="41"/>
        </w:numPr>
        <w:spacing w:after="0" w:line="276" w:lineRule="auto"/>
        <w:ind w:left="397"/>
        <w:jc w:val="both"/>
        <w:rPr>
          <w:rFonts w:ascii="Arial" w:hAnsi="Arial" w:cs="Arial"/>
          <w:iCs/>
          <w:sz w:val="20"/>
          <w:szCs w:val="20"/>
        </w:rPr>
      </w:pPr>
      <w:r w:rsidRPr="00B71730">
        <w:rPr>
          <w:rFonts w:ascii="Arial" w:hAnsi="Arial" w:cs="Arial"/>
          <w:iCs/>
          <w:sz w:val="20"/>
          <w:szCs w:val="20"/>
        </w:rPr>
        <w:t>načelo, da se ne škoduje bistveno (DNSH);</w:t>
      </w:r>
    </w:p>
    <w:p w14:paraId="72E8941E" w14:textId="77777777" w:rsidR="00B71730" w:rsidRPr="00B71730" w:rsidRDefault="00B71730" w:rsidP="00B71730">
      <w:pPr>
        <w:numPr>
          <w:ilvl w:val="0"/>
          <w:numId w:val="41"/>
        </w:numPr>
        <w:spacing w:after="0" w:line="276" w:lineRule="auto"/>
        <w:ind w:left="397"/>
        <w:jc w:val="both"/>
        <w:rPr>
          <w:rFonts w:ascii="Arial" w:hAnsi="Arial" w:cs="Arial"/>
          <w:b/>
          <w:bCs/>
          <w:sz w:val="20"/>
          <w:szCs w:val="20"/>
          <w:lang w:eastAsia="sl-SI"/>
        </w:rPr>
      </w:pPr>
      <w:r w:rsidRPr="00B71730">
        <w:rPr>
          <w:rFonts w:ascii="Arial" w:hAnsi="Arial" w:cs="Arial"/>
          <w:iCs/>
          <w:sz w:val="20"/>
          <w:szCs w:val="20"/>
        </w:rPr>
        <w:t xml:space="preserve">zagotavljanje trajnosti in upoštevanje standardov za gradnjo skoraj nič-energijske stavbe </w:t>
      </w:r>
      <w:proofErr w:type="spellStart"/>
      <w:r w:rsidRPr="00B71730">
        <w:rPr>
          <w:rFonts w:ascii="Arial" w:hAnsi="Arial" w:cs="Arial"/>
          <w:iCs/>
          <w:sz w:val="20"/>
          <w:szCs w:val="20"/>
        </w:rPr>
        <w:t>SNEs</w:t>
      </w:r>
      <w:proofErr w:type="spellEnd"/>
      <w:r w:rsidRPr="00B71730">
        <w:rPr>
          <w:rFonts w:ascii="Arial" w:hAnsi="Arial" w:cs="Arial"/>
          <w:iCs/>
          <w:sz w:val="20"/>
          <w:szCs w:val="20"/>
        </w:rPr>
        <w:t xml:space="preserve"> (obstoječi objekt ni varovan kot kulturna dediščina) z izkazovanjem po kriterijih, kot jih za tovrstne stavbe v pozivih zahteva EKOSKLAD; </w:t>
      </w:r>
    </w:p>
    <w:p w14:paraId="5F87463F" w14:textId="77777777" w:rsidR="00B71730" w:rsidRPr="00B71730" w:rsidRDefault="00B71730" w:rsidP="00B71730">
      <w:pPr>
        <w:numPr>
          <w:ilvl w:val="0"/>
          <w:numId w:val="41"/>
        </w:numPr>
        <w:spacing w:after="0" w:line="276" w:lineRule="auto"/>
        <w:ind w:left="397"/>
        <w:jc w:val="both"/>
        <w:rPr>
          <w:rFonts w:ascii="Arial" w:hAnsi="Arial" w:cs="Arial"/>
          <w:iCs/>
          <w:sz w:val="20"/>
          <w:szCs w:val="20"/>
        </w:rPr>
      </w:pPr>
      <w:r w:rsidRPr="00B71730">
        <w:rPr>
          <w:rFonts w:ascii="Arial" w:hAnsi="Arial" w:cs="Arial"/>
          <w:iCs/>
          <w:sz w:val="20"/>
          <w:szCs w:val="20"/>
        </w:rPr>
        <w:t xml:space="preserve">da je v neposredni bližini obstoječega trakta vzpostavljeno gradbišče za izgradnjo novogradnje Kampus Vrazov trg, Ljubljana - KVT I, na podlagi projektne dokumentacije DGD in PZI, </w:t>
      </w:r>
      <w:proofErr w:type="spellStart"/>
      <w:r w:rsidRPr="00B71730">
        <w:rPr>
          <w:rFonts w:ascii="Arial" w:hAnsi="Arial" w:cs="Arial"/>
          <w:iCs/>
          <w:sz w:val="20"/>
          <w:szCs w:val="20"/>
        </w:rPr>
        <w:t>št.p</w:t>
      </w:r>
      <w:proofErr w:type="spellEnd"/>
      <w:r w:rsidRPr="00B71730">
        <w:rPr>
          <w:rFonts w:ascii="Arial" w:hAnsi="Arial" w:cs="Arial"/>
          <w:iCs/>
          <w:sz w:val="20"/>
          <w:szCs w:val="20"/>
        </w:rPr>
        <w:t>. 171-22, izdelovalca MULTIPLAN d.o.o., Ljubljana,</w:t>
      </w:r>
    </w:p>
    <w:p w14:paraId="639EC8C2" w14:textId="77777777" w:rsidR="00B71730" w:rsidRPr="00B71730" w:rsidRDefault="00B71730" w:rsidP="00B71730">
      <w:pPr>
        <w:numPr>
          <w:ilvl w:val="0"/>
          <w:numId w:val="41"/>
        </w:numPr>
        <w:spacing w:after="0" w:line="276" w:lineRule="auto"/>
        <w:ind w:left="397"/>
        <w:jc w:val="both"/>
        <w:rPr>
          <w:rFonts w:ascii="Arial" w:hAnsi="Arial" w:cs="Arial"/>
          <w:iCs/>
          <w:sz w:val="20"/>
          <w:szCs w:val="20"/>
        </w:rPr>
      </w:pPr>
      <w:r w:rsidRPr="00B71730">
        <w:rPr>
          <w:rFonts w:ascii="Arial" w:hAnsi="Arial" w:cs="Arial"/>
          <w:iCs/>
          <w:sz w:val="20"/>
          <w:szCs w:val="20"/>
        </w:rPr>
        <w:t xml:space="preserve">da bo za rešitve, ki tangirajo oz. posegajo v ureditve, načrtovane s strani Multiplan d.o.o., pridobil pisno soglasje avtorjev;  </w:t>
      </w:r>
    </w:p>
    <w:p w14:paraId="5D88AD91" w14:textId="77777777" w:rsidR="00B71730" w:rsidRPr="00B71730" w:rsidRDefault="00B71730" w:rsidP="00B71730">
      <w:pPr>
        <w:numPr>
          <w:ilvl w:val="0"/>
          <w:numId w:val="41"/>
        </w:numPr>
        <w:spacing w:after="0" w:line="276" w:lineRule="auto"/>
        <w:ind w:left="397"/>
        <w:jc w:val="both"/>
        <w:rPr>
          <w:rFonts w:ascii="Arial" w:hAnsi="Arial" w:cs="Arial"/>
          <w:iCs/>
          <w:sz w:val="20"/>
          <w:szCs w:val="20"/>
        </w:rPr>
      </w:pPr>
      <w:r w:rsidRPr="00B71730">
        <w:rPr>
          <w:rFonts w:ascii="Arial" w:hAnsi="Arial" w:cs="Arial"/>
          <w:iCs/>
          <w:sz w:val="20"/>
          <w:szCs w:val="20"/>
        </w:rPr>
        <w:t xml:space="preserve">da je predvidena povezava podkletenega dela zahodnega trakta na nivoju prve kleti novogradnje KVT I na eni lokaciji ob komunikacijskem jedru, </w:t>
      </w:r>
    </w:p>
    <w:p w14:paraId="5F776D83" w14:textId="77777777" w:rsidR="00B71730" w:rsidRPr="00B71730" w:rsidRDefault="00B71730" w:rsidP="00B71730">
      <w:pPr>
        <w:numPr>
          <w:ilvl w:val="0"/>
          <w:numId w:val="41"/>
        </w:numPr>
        <w:spacing w:after="0" w:line="276" w:lineRule="auto"/>
        <w:ind w:left="397"/>
        <w:jc w:val="both"/>
        <w:rPr>
          <w:rFonts w:ascii="Arial" w:hAnsi="Arial" w:cs="Arial"/>
          <w:iCs/>
          <w:sz w:val="20"/>
          <w:szCs w:val="20"/>
        </w:rPr>
      </w:pPr>
      <w:r w:rsidRPr="00B71730">
        <w:rPr>
          <w:rFonts w:ascii="Arial" w:hAnsi="Arial" w:cs="Arial"/>
          <w:iCs/>
          <w:sz w:val="20"/>
          <w:szCs w:val="20"/>
        </w:rPr>
        <w:t>ureditev ŠN v območju urejanja, skladno z idejno zasnovo projektanta Medprostor, kjer je v I. fazi načrtovana prometna ureditev z dvosmernim prometnim režimom v odseku od Fabianijevega mostu do Rozmanove ulice;</w:t>
      </w:r>
    </w:p>
    <w:p w14:paraId="03B132A1" w14:textId="77777777" w:rsidR="00B71730" w:rsidRPr="00B71730" w:rsidRDefault="00B71730" w:rsidP="00B71730">
      <w:pPr>
        <w:numPr>
          <w:ilvl w:val="0"/>
          <w:numId w:val="41"/>
        </w:numPr>
        <w:spacing w:after="0" w:line="276" w:lineRule="auto"/>
        <w:ind w:left="397"/>
        <w:jc w:val="both"/>
        <w:rPr>
          <w:rFonts w:ascii="Arial" w:hAnsi="Arial" w:cs="Arial"/>
          <w:iCs/>
          <w:sz w:val="20"/>
          <w:szCs w:val="20"/>
        </w:rPr>
      </w:pPr>
      <w:r w:rsidRPr="00B71730">
        <w:rPr>
          <w:rFonts w:ascii="Arial" w:hAnsi="Arial" w:cs="Arial"/>
          <w:iCs/>
          <w:sz w:val="20"/>
          <w:szCs w:val="20"/>
        </w:rPr>
        <w:t>da mora projekt vsebovati vso dokumentacijo, ki omogoča izvedljivost predlagane rešitve (navezovanje na komunalno, zunanjo, prometno ureditev ipd.),</w:t>
      </w:r>
    </w:p>
    <w:p w14:paraId="3FEFFD84" w14:textId="77777777" w:rsidR="00B71730" w:rsidRPr="00B71730" w:rsidRDefault="00B71730" w:rsidP="00B71730">
      <w:pPr>
        <w:numPr>
          <w:ilvl w:val="0"/>
          <w:numId w:val="41"/>
        </w:numPr>
        <w:spacing w:after="0" w:line="276" w:lineRule="auto"/>
        <w:ind w:left="397"/>
        <w:jc w:val="both"/>
        <w:rPr>
          <w:rFonts w:ascii="Arial" w:hAnsi="Arial" w:cs="Arial"/>
          <w:iCs/>
          <w:sz w:val="20"/>
          <w:szCs w:val="20"/>
        </w:rPr>
      </w:pPr>
      <w:r w:rsidRPr="00B71730">
        <w:rPr>
          <w:rFonts w:ascii="Arial" w:hAnsi="Arial" w:cs="Arial"/>
          <w:iCs/>
          <w:sz w:val="20"/>
          <w:szCs w:val="20"/>
        </w:rPr>
        <w:t xml:space="preserve">da je potrebno navedena dejstva upoštevati pri izdelavi varnostnega načrta, načrta gradbišča, načrta gospodarjenja z odpadki ter izdelavi vse ostale dokumentacije. </w:t>
      </w:r>
    </w:p>
    <w:p w14:paraId="5E6A06B8" w14:textId="77777777" w:rsidR="00563BC3" w:rsidRDefault="00563BC3" w:rsidP="00E17348">
      <w:pPr>
        <w:rPr>
          <w:rFonts w:ascii="Arial" w:hAnsi="Arial" w:cs="Arial"/>
          <w:iCs/>
          <w:sz w:val="20"/>
          <w:szCs w:val="20"/>
        </w:rPr>
      </w:pPr>
    </w:p>
    <w:p w14:paraId="0F097E3A" w14:textId="23B7D4C3" w:rsidR="00E17348" w:rsidRPr="00D52CAF" w:rsidRDefault="00E17348" w:rsidP="00E17348">
      <w:pPr>
        <w:rPr>
          <w:rFonts w:ascii="Arial" w:hAnsi="Arial" w:cs="Arial"/>
          <w:iCs/>
          <w:sz w:val="20"/>
          <w:szCs w:val="20"/>
        </w:rPr>
      </w:pPr>
      <w:r w:rsidRPr="00D52CAF">
        <w:rPr>
          <w:rFonts w:ascii="Arial" w:hAnsi="Arial" w:cs="Arial"/>
          <w:iCs/>
          <w:sz w:val="20"/>
          <w:szCs w:val="20"/>
        </w:rPr>
        <w:t xml:space="preserve">Dokumentacijo PZI za rekonstrukcijo oz. obnovo in PID je potrebno izdelati v BIM okolju. Izvajalec je dolžan pripraviti projektno nalogo za BIM pristop in jo uskladiti z naročnikom. </w:t>
      </w:r>
    </w:p>
    <w:p w14:paraId="7A3C381B" w14:textId="3803225F" w:rsidR="00E17348" w:rsidRPr="00D52CAF" w:rsidRDefault="00E17348" w:rsidP="00E17348">
      <w:pPr>
        <w:rPr>
          <w:rFonts w:ascii="Arial" w:hAnsi="Arial" w:cs="Arial"/>
          <w:iCs/>
          <w:sz w:val="20"/>
          <w:szCs w:val="20"/>
        </w:rPr>
      </w:pPr>
      <w:r w:rsidRPr="00D52CAF">
        <w:rPr>
          <w:rFonts w:ascii="Arial" w:hAnsi="Arial" w:cs="Arial"/>
          <w:iCs/>
          <w:sz w:val="20"/>
          <w:szCs w:val="20"/>
        </w:rPr>
        <w:t xml:space="preserve">Predvidena je izdelava BIM modela za faze: PZI: LOD 300 — </w:t>
      </w:r>
      <w:r w:rsidR="007F58D7">
        <w:rPr>
          <w:rFonts w:ascii="Arial" w:hAnsi="Arial" w:cs="Arial"/>
          <w:iCs/>
          <w:sz w:val="20"/>
          <w:szCs w:val="20"/>
        </w:rPr>
        <w:t>350</w:t>
      </w:r>
      <w:r w:rsidRPr="00D52CAF">
        <w:rPr>
          <w:rFonts w:ascii="Arial" w:hAnsi="Arial" w:cs="Arial"/>
          <w:iCs/>
          <w:sz w:val="20"/>
          <w:szCs w:val="20"/>
        </w:rPr>
        <w:t xml:space="preserve">, PID: LOD 300 – </w:t>
      </w:r>
      <w:r w:rsidR="007F58D7">
        <w:rPr>
          <w:rFonts w:ascii="Arial" w:hAnsi="Arial" w:cs="Arial"/>
          <w:iCs/>
          <w:sz w:val="20"/>
          <w:szCs w:val="20"/>
        </w:rPr>
        <w:t>350</w:t>
      </w:r>
      <w:r w:rsidRPr="00D52CAF">
        <w:rPr>
          <w:rFonts w:ascii="Arial" w:hAnsi="Arial" w:cs="Arial"/>
          <w:iCs/>
          <w:sz w:val="20"/>
          <w:szCs w:val="20"/>
        </w:rPr>
        <w:t xml:space="preserve">. </w:t>
      </w:r>
    </w:p>
    <w:p w14:paraId="7341571F" w14:textId="77777777" w:rsidR="00E17348" w:rsidRPr="00D52CAF" w:rsidRDefault="00E17348" w:rsidP="00C57AF8">
      <w:pPr>
        <w:jc w:val="both"/>
        <w:rPr>
          <w:rFonts w:ascii="Arial" w:hAnsi="Arial" w:cs="Arial"/>
          <w:iCs/>
          <w:sz w:val="20"/>
          <w:szCs w:val="20"/>
        </w:rPr>
      </w:pPr>
      <w:r w:rsidRPr="00D52CAF">
        <w:rPr>
          <w:rFonts w:ascii="Arial" w:hAnsi="Arial" w:cs="Arial"/>
          <w:iCs/>
          <w:sz w:val="20"/>
          <w:szCs w:val="20"/>
        </w:rPr>
        <w:lastRenderedPageBreak/>
        <w:t xml:space="preserve">Izvajalec pripravi projektno nalogo za BIM pristop in jo uskladi z naročnikom ter izdela načrt za izvajanje BIM pristopa (BEP). BIM projektna naloga mora vsebovati strukturiranost modelov, definicije atributov gradnikov BIM-modela, poimenovanje datotek, BIM-gradnikov in atributov, omejitve velikosti BIM modelov, definirati je koordinatni sistem, ki bo uporabljen v projektu in na katerega morajo biti </w:t>
      </w:r>
      <w:proofErr w:type="spellStart"/>
      <w:r w:rsidRPr="00D52CAF">
        <w:rPr>
          <w:rFonts w:ascii="Arial" w:hAnsi="Arial" w:cs="Arial"/>
          <w:iCs/>
          <w:sz w:val="20"/>
          <w:szCs w:val="20"/>
        </w:rPr>
        <w:t>georeferencirani</w:t>
      </w:r>
      <w:proofErr w:type="spellEnd"/>
      <w:r w:rsidRPr="00D52CAF">
        <w:rPr>
          <w:rFonts w:ascii="Arial" w:hAnsi="Arial" w:cs="Arial"/>
          <w:iCs/>
          <w:sz w:val="20"/>
          <w:szCs w:val="20"/>
        </w:rPr>
        <w:t xml:space="preserve"> vsi gradniki, itd.</w:t>
      </w:r>
    </w:p>
    <w:p w14:paraId="2CB82F15" w14:textId="77777777" w:rsidR="00E17348" w:rsidRPr="00D52CAF" w:rsidRDefault="00E17348" w:rsidP="00C57AF8">
      <w:pPr>
        <w:jc w:val="both"/>
        <w:rPr>
          <w:rFonts w:ascii="Arial" w:hAnsi="Arial" w:cs="Arial"/>
          <w:iCs/>
          <w:sz w:val="20"/>
          <w:szCs w:val="20"/>
        </w:rPr>
      </w:pPr>
      <w:r w:rsidRPr="00D52CAF">
        <w:rPr>
          <w:rFonts w:ascii="Arial" w:hAnsi="Arial" w:cs="Arial"/>
          <w:iCs/>
          <w:sz w:val="20"/>
          <w:szCs w:val="20"/>
        </w:rPr>
        <w:t xml:space="preserve">Za sodelovanje med udeleženci projekta je predvideno skupno informacijsko okolje (CDE), ki ga zagotovi naročnik in je obvezen za uporabo za vse udeležence na projektu. </w:t>
      </w:r>
    </w:p>
    <w:p w14:paraId="30F304FB" w14:textId="6B4A6C9A" w:rsidR="00E17348" w:rsidRPr="00D52CAF" w:rsidRDefault="00E17348" w:rsidP="007F58D7">
      <w:pPr>
        <w:spacing w:after="0" w:line="276" w:lineRule="auto"/>
        <w:rPr>
          <w:rFonts w:ascii="Arial" w:hAnsi="Arial" w:cs="Arial"/>
          <w:iCs/>
          <w:sz w:val="20"/>
          <w:szCs w:val="20"/>
        </w:rPr>
      </w:pPr>
      <w:r w:rsidRPr="00D52CAF">
        <w:rPr>
          <w:rFonts w:ascii="Arial" w:hAnsi="Arial" w:cs="Arial"/>
          <w:iCs/>
          <w:sz w:val="20"/>
          <w:szCs w:val="20"/>
        </w:rPr>
        <w:t xml:space="preserve">Izvajalec je dolžan predati v </w:t>
      </w:r>
      <w:r w:rsidR="007F58D7">
        <w:rPr>
          <w:rFonts w:ascii="Arial" w:hAnsi="Arial" w:cs="Arial"/>
          <w:iCs/>
          <w:sz w:val="20"/>
          <w:szCs w:val="20"/>
        </w:rPr>
        <w:t>CDE</w:t>
      </w:r>
      <w:r w:rsidR="007F58D7" w:rsidRPr="00D52CAF">
        <w:rPr>
          <w:rFonts w:ascii="Arial" w:hAnsi="Arial" w:cs="Arial"/>
          <w:iCs/>
          <w:sz w:val="20"/>
          <w:szCs w:val="20"/>
        </w:rPr>
        <w:t xml:space="preserve"> </w:t>
      </w:r>
      <w:r w:rsidRPr="00D52CAF">
        <w:rPr>
          <w:rFonts w:ascii="Arial" w:hAnsi="Arial" w:cs="Arial"/>
          <w:iCs/>
          <w:sz w:val="20"/>
          <w:szCs w:val="20"/>
        </w:rPr>
        <w:t>okolju (skupno informacijsko okolje):</w:t>
      </w:r>
    </w:p>
    <w:p w14:paraId="7612EE8B" w14:textId="77777777" w:rsidR="00E17348" w:rsidRPr="00D52CAF" w:rsidRDefault="00E17348" w:rsidP="007F58D7">
      <w:pPr>
        <w:pStyle w:val="Odstavekseznama"/>
        <w:numPr>
          <w:ilvl w:val="0"/>
          <w:numId w:val="11"/>
        </w:numPr>
        <w:spacing w:after="0" w:line="276" w:lineRule="auto"/>
        <w:ind w:left="417"/>
        <w:contextualSpacing w:val="0"/>
        <w:jc w:val="both"/>
        <w:rPr>
          <w:rFonts w:ascii="Arial" w:hAnsi="Arial" w:cs="Arial"/>
          <w:iCs/>
          <w:sz w:val="20"/>
          <w:szCs w:val="20"/>
        </w:rPr>
      </w:pPr>
      <w:r w:rsidRPr="00D52CAF">
        <w:rPr>
          <w:rFonts w:ascii="Arial" w:hAnsi="Arial" w:cs="Arial"/>
          <w:iCs/>
          <w:sz w:val="20"/>
          <w:szCs w:val="20"/>
        </w:rPr>
        <w:t>Dokumente BIM Izvedbenega plana (BEP),</w:t>
      </w:r>
    </w:p>
    <w:p w14:paraId="4F5630C6" w14:textId="77777777" w:rsidR="00E17348" w:rsidRPr="00D52CAF" w:rsidRDefault="00E17348" w:rsidP="00E17348">
      <w:pPr>
        <w:pStyle w:val="Odstavekseznama"/>
        <w:numPr>
          <w:ilvl w:val="0"/>
          <w:numId w:val="11"/>
        </w:numPr>
        <w:spacing w:after="0" w:line="276" w:lineRule="auto"/>
        <w:ind w:left="417"/>
        <w:contextualSpacing w:val="0"/>
        <w:jc w:val="both"/>
        <w:rPr>
          <w:rFonts w:ascii="Arial" w:hAnsi="Arial" w:cs="Arial"/>
          <w:iCs/>
          <w:sz w:val="20"/>
          <w:szCs w:val="20"/>
        </w:rPr>
      </w:pPr>
      <w:r w:rsidRPr="00D52CAF">
        <w:rPr>
          <w:rFonts w:ascii="Arial" w:hAnsi="Arial" w:cs="Arial"/>
          <w:iCs/>
          <w:sz w:val="20"/>
          <w:szCs w:val="20"/>
        </w:rPr>
        <w:t>BIM modele faze PZI,</w:t>
      </w:r>
    </w:p>
    <w:p w14:paraId="3899F386" w14:textId="19C8CC69" w:rsidR="00E17348" w:rsidRPr="00D52CAF" w:rsidRDefault="00E17348" w:rsidP="00E17348">
      <w:pPr>
        <w:pStyle w:val="Odstavekseznama"/>
        <w:numPr>
          <w:ilvl w:val="0"/>
          <w:numId w:val="11"/>
        </w:numPr>
        <w:spacing w:after="0" w:line="276" w:lineRule="auto"/>
        <w:ind w:left="417"/>
        <w:contextualSpacing w:val="0"/>
        <w:jc w:val="both"/>
        <w:rPr>
          <w:rFonts w:ascii="Arial" w:hAnsi="Arial" w:cs="Arial"/>
          <w:iCs/>
          <w:sz w:val="20"/>
          <w:szCs w:val="20"/>
        </w:rPr>
      </w:pPr>
      <w:r w:rsidRPr="00D52CAF">
        <w:rPr>
          <w:rFonts w:ascii="Arial" w:hAnsi="Arial" w:cs="Arial"/>
          <w:iCs/>
          <w:sz w:val="20"/>
          <w:szCs w:val="20"/>
        </w:rPr>
        <w:t>Načrte PZI projekta</w:t>
      </w:r>
      <w:r w:rsidR="00563BC3">
        <w:rPr>
          <w:rFonts w:ascii="Arial" w:hAnsi="Arial" w:cs="Arial"/>
          <w:iCs/>
          <w:sz w:val="20"/>
          <w:szCs w:val="20"/>
        </w:rPr>
        <w:t>,</w:t>
      </w:r>
      <w:r w:rsidRPr="00D52CAF">
        <w:rPr>
          <w:rFonts w:ascii="Arial" w:hAnsi="Arial" w:cs="Arial"/>
          <w:iCs/>
          <w:sz w:val="20"/>
          <w:szCs w:val="20"/>
        </w:rPr>
        <w:t xml:space="preserve"> izdelanih direktno iz BIM modela,</w:t>
      </w:r>
    </w:p>
    <w:p w14:paraId="05201C1F" w14:textId="77777777" w:rsidR="00E17348" w:rsidRPr="00D52CAF" w:rsidRDefault="00E17348" w:rsidP="00E17348">
      <w:pPr>
        <w:pStyle w:val="Odstavekseznama"/>
        <w:numPr>
          <w:ilvl w:val="0"/>
          <w:numId w:val="11"/>
        </w:numPr>
        <w:spacing w:after="0" w:line="276" w:lineRule="auto"/>
        <w:ind w:left="417"/>
        <w:contextualSpacing w:val="0"/>
        <w:jc w:val="both"/>
        <w:rPr>
          <w:rFonts w:ascii="Arial" w:hAnsi="Arial" w:cs="Arial"/>
          <w:iCs/>
          <w:sz w:val="20"/>
          <w:szCs w:val="20"/>
        </w:rPr>
      </w:pPr>
      <w:proofErr w:type="spellStart"/>
      <w:r w:rsidRPr="00D52CAF">
        <w:rPr>
          <w:rFonts w:ascii="Arial" w:hAnsi="Arial" w:cs="Arial"/>
          <w:iCs/>
          <w:sz w:val="20"/>
          <w:szCs w:val="20"/>
        </w:rPr>
        <w:t>Predizmere</w:t>
      </w:r>
      <w:proofErr w:type="spellEnd"/>
      <w:r w:rsidRPr="00D52CAF">
        <w:rPr>
          <w:rFonts w:ascii="Arial" w:hAnsi="Arial" w:cs="Arial"/>
          <w:iCs/>
          <w:sz w:val="20"/>
          <w:szCs w:val="20"/>
        </w:rPr>
        <w:t xml:space="preserve"> in predračune del izdelane pretežno na osnovi BIM modela,</w:t>
      </w:r>
    </w:p>
    <w:p w14:paraId="3BE38CD5" w14:textId="77777777" w:rsidR="00E17348" w:rsidRPr="00D52CAF" w:rsidRDefault="00E17348" w:rsidP="00E17348">
      <w:pPr>
        <w:pStyle w:val="Odstavekseznama"/>
        <w:numPr>
          <w:ilvl w:val="0"/>
          <w:numId w:val="11"/>
        </w:numPr>
        <w:spacing w:after="0" w:line="276" w:lineRule="auto"/>
        <w:ind w:left="417"/>
        <w:contextualSpacing w:val="0"/>
        <w:jc w:val="both"/>
        <w:rPr>
          <w:rFonts w:ascii="Arial" w:hAnsi="Arial" w:cs="Arial"/>
          <w:iCs/>
          <w:sz w:val="20"/>
          <w:szCs w:val="20"/>
        </w:rPr>
      </w:pPr>
      <w:r w:rsidRPr="00D52CAF">
        <w:rPr>
          <w:rFonts w:ascii="Arial" w:hAnsi="Arial" w:cs="Arial"/>
          <w:iCs/>
          <w:sz w:val="20"/>
          <w:szCs w:val="20"/>
        </w:rPr>
        <w:t>Dopolnitve BIM modela PZI projektne dokumentacije v času gradnje (3D),</w:t>
      </w:r>
    </w:p>
    <w:p w14:paraId="239E8A5E" w14:textId="77777777" w:rsidR="00E17348" w:rsidRPr="00D52CAF" w:rsidRDefault="00E17348" w:rsidP="00E17348">
      <w:pPr>
        <w:pStyle w:val="Odstavekseznama"/>
        <w:numPr>
          <w:ilvl w:val="0"/>
          <w:numId w:val="11"/>
        </w:numPr>
        <w:spacing w:after="0" w:line="276" w:lineRule="auto"/>
        <w:ind w:left="417"/>
        <w:contextualSpacing w:val="0"/>
        <w:jc w:val="both"/>
        <w:rPr>
          <w:rFonts w:ascii="Arial" w:hAnsi="Arial" w:cs="Arial"/>
          <w:iCs/>
          <w:sz w:val="20"/>
          <w:szCs w:val="20"/>
        </w:rPr>
      </w:pPr>
      <w:r w:rsidRPr="00D52CAF">
        <w:rPr>
          <w:rFonts w:ascii="Arial" w:hAnsi="Arial" w:cs="Arial"/>
          <w:iCs/>
          <w:sz w:val="20"/>
          <w:szCs w:val="20"/>
        </w:rPr>
        <w:t>Izdelava BIM modela faze PID s povezanimi dokumenti izvedenega stanja;</w:t>
      </w:r>
    </w:p>
    <w:p w14:paraId="142EFA77" w14:textId="77777777" w:rsidR="00E17348" w:rsidRPr="00D52CAF" w:rsidRDefault="00E17348" w:rsidP="00725AC0">
      <w:pPr>
        <w:spacing w:line="276" w:lineRule="auto"/>
        <w:jc w:val="both"/>
        <w:rPr>
          <w:rFonts w:ascii="Arial" w:hAnsi="Arial" w:cs="Arial"/>
          <w:iCs/>
          <w:sz w:val="20"/>
          <w:szCs w:val="20"/>
        </w:rPr>
      </w:pPr>
      <w:r w:rsidRPr="00D52CAF">
        <w:rPr>
          <w:rFonts w:ascii="Arial" w:hAnsi="Arial" w:cs="Arial"/>
          <w:iCs/>
          <w:sz w:val="20"/>
          <w:szCs w:val="20"/>
        </w:rPr>
        <w:t xml:space="preserve">v obliki in vsebini, kot bo navedeno v projektni nalogi za BIM pristop, ki jo izdela izvajalec v sodelovanju z naročnikom. </w:t>
      </w:r>
    </w:p>
    <w:p w14:paraId="694B5130" w14:textId="139E8702" w:rsidR="00E17348" w:rsidRPr="00D52CAF" w:rsidRDefault="00E17348" w:rsidP="00563BC3">
      <w:pPr>
        <w:spacing w:line="276" w:lineRule="auto"/>
        <w:jc w:val="both"/>
        <w:rPr>
          <w:rFonts w:ascii="Arial" w:hAnsi="Arial" w:cs="Arial"/>
          <w:sz w:val="20"/>
          <w:szCs w:val="20"/>
        </w:rPr>
      </w:pPr>
      <w:r w:rsidRPr="00D52CAF">
        <w:rPr>
          <w:rFonts w:ascii="Arial" w:hAnsi="Arial" w:cs="Arial"/>
          <w:iCs/>
          <w:sz w:val="20"/>
          <w:szCs w:val="20"/>
        </w:rPr>
        <w:t xml:space="preserve">Ena izmed zahtevanih funkcij </w:t>
      </w:r>
      <w:proofErr w:type="spellStart"/>
      <w:r w:rsidRPr="00D52CAF">
        <w:rPr>
          <w:rFonts w:ascii="Arial" w:hAnsi="Arial" w:cs="Arial"/>
          <w:iCs/>
          <w:sz w:val="20"/>
          <w:szCs w:val="20"/>
        </w:rPr>
        <w:t>BIMa</w:t>
      </w:r>
      <w:proofErr w:type="spellEnd"/>
      <w:r w:rsidRPr="00D52CAF">
        <w:rPr>
          <w:rFonts w:ascii="Arial" w:hAnsi="Arial" w:cs="Arial"/>
          <w:iCs/>
          <w:sz w:val="20"/>
          <w:szCs w:val="20"/>
        </w:rPr>
        <w:t xml:space="preserve"> je spremljanje in kontrola količin iz skupnega BIM modela oziroma zajemanje količin, ki morajo biti povezane oziroma </w:t>
      </w:r>
      <w:proofErr w:type="spellStart"/>
      <w:r w:rsidRPr="00D52CAF">
        <w:rPr>
          <w:rFonts w:ascii="Arial" w:hAnsi="Arial" w:cs="Arial"/>
          <w:iCs/>
          <w:sz w:val="20"/>
          <w:szCs w:val="20"/>
        </w:rPr>
        <w:t>referencirane</w:t>
      </w:r>
      <w:proofErr w:type="spellEnd"/>
      <w:r w:rsidRPr="00D52CAF">
        <w:rPr>
          <w:rFonts w:ascii="Arial" w:hAnsi="Arial" w:cs="Arial"/>
          <w:iCs/>
          <w:sz w:val="20"/>
          <w:szCs w:val="20"/>
        </w:rPr>
        <w:t xml:space="preserve"> z ocenami in popisom. </w:t>
      </w:r>
      <w:r w:rsidRPr="00D52CAF">
        <w:rPr>
          <w:rFonts w:ascii="Arial" w:hAnsi="Arial" w:cs="Arial"/>
          <w:sz w:val="20"/>
          <w:szCs w:val="20"/>
        </w:rPr>
        <w:t>Za pretežni del (</w:t>
      </w:r>
      <w:r w:rsidR="00B43123">
        <w:rPr>
          <w:rFonts w:ascii="Arial" w:hAnsi="Arial" w:cs="Arial"/>
          <w:sz w:val="20"/>
          <w:szCs w:val="20"/>
        </w:rPr>
        <w:t>kar pomeni več od</w:t>
      </w:r>
      <w:r w:rsidR="00B43123" w:rsidRPr="00D52CAF">
        <w:rPr>
          <w:rFonts w:ascii="Arial" w:hAnsi="Arial" w:cs="Arial"/>
          <w:sz w:val="20"/>
          <w:szCs w:val="20"/>
        </w:rPr>
        <w:t xml:space="preserve"> </w:t>
      </w:r>
      <w:r w:rsidRPr="00D52CAF">
        <w:rPr>
          <w:rFonts w:ascii="Arial" w:hAnsi="Arial" w:cs="Arial"/>
          <w:sz w:val="20"/>
          <w:szCs w:val="20"/>
        </w:rPr>
        <w:t>60% postavk) skupne predračunske vrednosti se morajo informacije o pred-izmerah za popis zajemati iz modela BIM, tako, da se ob posameznih predajah lahko izkaže sledljivost.</w:t>
      </w:r>
    </w:p>
    <w:p w14:paraId="097693DB" w14:textId="77777777" w:rsidR="00E17348" w:rsidRPr="00D52CAF" w:rsidRDefault="00E17348" w:rsidP="00260C07">
      <w:pPr>
        <w:pStyle w:val="Brezrazmikov"/>
        <w:spacing w:line="276" w:lineRule="auto"/>
        <w:jc w:val="both"/>
        <w:rPr>
          <w:rFonts w:ascii="Arial" w:hAnsi="Arial" w:cs="Arial"/>
          <w:sz w:val="20"/>
          <w:szCs w:val="20"/>
        </w:rPr>
      </w:pPr>
      <w:proofErr w:type="spellStart"/>
      <w:r w:rsidRPr="00D52CAF">
        <w:rPr>
          <w:rFonts w:ascii="Arial" w:hAnsi="Arial" w:cs="Arial"/>
          <w:sz w:val="20"/>
          <w:szCs w:val="20"/>
        </w:rPr>
        <w:t>Zahteva</w:t>
      </w:r>
      <w:proofErr w:type="spellEnd"/>
      <w:r w:rsidRPr="00D52CAF">
        <w:rPr>
          <w:rFonts w:ascii="Arial" w:hAnsi="Arial" w:cs="Arial"/>
          <w:sz w:val="20"/>
          <w:szCs w:val="20"/>
        </w:rPr>
        <w:t xml:space="preserve"> se </w:t>
      </w:r>
      <w:proofErr w:type="spellStart"/>
      <w:r w:rsidRPr="00D52CAF">
        <w:rPr>
          <w:rFonts w:ascii="Arial" w:hAnsi="Arial" w:cs="Arial"/>
          <w:sz w:val="20"/>
          <w:szCs w:val="20"/>
        </w:rPr>
        <w:t>dopolnjevanje</w:t>
      </w:r>
      <w:proofErr w:type="spellEnd"/>
      <w:r w:rsidRPr="00D52CAF">
        <w:rPr>
          <w:rFonts w:ascii="Arial" w:hAnsi="Arial" w:cs="Arial"/>
          <w:sz w:val="20"/>
          <w:szCs w:val="20"/>
        </w:rPr>
        <w:t xml:space="preserve"> BIM </w:t>
      </w:r>
      <w:proofErr w:type="spellStart"/>
      <w:r w:rsidRPr="00D52CAF">
        <w:rPr>
          <w:rFonts w:ascii="Arial" w:hAnsi="Arial" w:cs="Arial"/>
          <w:sz w:val="20"/>
          <w:szCs w:val="20"/>
        </w:rPr>
        <w:t>modela</w:t>
      </w:r>
      <w:proofErr w:type="spellEnd"/>
      <w:r w:rsidRPr="00D52CAF">
        <w:rPr>
          <w:rFonts w:ascii="Arial" w:hAnsi="Arial" w:cs="Arial"/>
          <w:sz w:val="20"/>
          <w:szCs w:val="20"/>
        </w:rPr>
        <w:t xml:space="preserve"> </w:t>
      </w:r>
      <w:proofErr w:type="spellStart"/>
      <w:r w:rsidRPr="00D52CAF">
        <w:rPr>
          <w:rFonts w:ascii="Arial" w:hAnsi="Arial" w:cs="Arial"/>
          <w:sz w:val="20"/>
          <w:szCs w:val="20"/>
        </w:rPr>
        <w:t>na</w:t>
      </w:r>
      <w:proofErr w:type="spellEnd"/>
      <w:r w:rsidRPr="00D52CAF">
        <w:rPr>
          <w:rFonts w:ascii="Arial" w:hAnsi="Arial" w:cs="Arial"/>
          <w:sz w:val="20"/>
          <w:szCs w:val="20"/>
        </w:rPr>
        <w:t xml:space="preserve"> </w:t>
      </w:r>
      <w:proofErr w:type="spellStart"/>
      <w:r w:rsidRPr="00D52CAF">
        <w:rPr>
          <w:rFonts w:ascii="Arial" w:hAnsi="Arial" w:cs="Arial"/>
          <w:sz w:val="20"/>
          <w:szCs w:val="20"/>
        </w:rPr>
        <w:t>osnovi</w:t>
      </w:r>
      <w:proofErr w:type="spellEnd"/>
      <w:r w:rsidRPr="00D52CAF">
        <w:rPr>
          <w:rFonts w:ascii="Arial" w:hAnsi="Arial" w:cs="Arial"/>
          <w:sz w:val="20"/>
          <w:szCs w:val="20"/>
        </w:rPr>
        <w:t xml:space="preserve"> </w:t>
      </w:r>
      <w:proofErr w:type="spellStart"/>
      <w:r w:rsidRPr="00D52CAF">
        <w:rPr>
          <w:rFonts w:ascii="Arial" w:hAnsi="Arial" w:cs="Arial"/>
          <w:sz w:val="20"/>
          <w:szCs w:val="20"/>
        </w:rPr>
        <w:t>izvedenega</w:t>
      </w:r>
      <w:proofErr w:type="spellEnd"/>
      <w:r w:rsidRPr="00D52CAF">
        <w:rPr>
          <w:rFonts w:ascii="Arial" w:hAnsi="Arial" w:cs="Arial"/>
          <w:sz w:val="20"/>
          <w:szCs w:val="20"/>
        </w:rPr>
        <w:t xml:space="preserve"> </w:t>
      </w:r>
      <w:proofErr w:type="spellStart"/>
      <w:r w:rsidRPr="00D52CAF">
        <w:rPr>
          <w:rFonts w:ascii="Arial" w:hAnsi="Arial" w:cs="Arial"/>
          <w:sz w:val="20"/>
          <w:szCs w:val="20"/>
        </w:rPr>
        <w:t>stanja</w:t>
      </w:r>
      <w:proofErr w:type="spellEnd"/>
      <w:r w:rsidRPr="00D52CAF">
        <w:rPr>
          <w:rFonts w:ascii="Arial" w:hAnsi="Arial" w:cs="Arial"/>
          <w:sz w:val="20"/>
          <w:szCs w:val="20"/>
        </w:rPr>
        <w:t xml:space="preserve">, ki </w:t>
      </w:r>
      <w:proofErr w:type="spellStart"/>
      <w:r w:rsidRPr="00D52CAF">
        <w:rPr>
          <w:rFonts w:ascii="Arial" w:hAnsi="Arial" w:cs="Arial"/>
          <w:sz w:val="20"/>
          <w:szCs w:val="20"/>
        </w:rPr>
        <w:t>predstavlja</w:t>
      </w:r>
      <w:proofErr w:type="spellEnd"/>
      <w:r w:rsidRPr="00D52CAF">
        <w:rPr>
          <w:rFonts w:ascii="Arial" w:hAnsi="Arial" w:cs="Arial"/>
          <w:sz w:val="20"/>
          <w:szCs w:val="20"/>
        </w:rPr>
        <w:t xml:space="preserve"> </w:t>
      </w:r>
      <w:proofErr w:type="spellStart"/>
      <w:r w:rsidRPr="00D52CAF">
        <w:rPr>
          <w:rFonts w:ascii="Arial" w:hAnsi="Arial" w:cs="Arial"/>
          <w:sz w:val="20"/>
          <w:szCs w:val="20"/>
        </w:rPr>
        <w:t>proces</w:t>
      </w:r>
      <w:proofErr w:type="spellEnd"/>
      <w:r w:rsidRPr="00D52CAF">
        <w:rPr>
          <w:rFonts w:ascii="Arial" w:hAnsi="Arial" w:cs="Arial"/>
          <w:sz w:val="20"/>
          <w:szCs w:val="20"/>
        </w:rPr>
        <w:t xml:space="preserve"> </w:t>
      </w:r>
      <w:proofErr w:type="spellStart"/>
      <w:r w:rsidRPr="00D52CAF">
        <w:rPr>
          <w:rFonts w:ascii="Arial" w:hAnsi="Arial" w:cs="Arial"/>
          <w:sz w:val="20"/>
          <w:szCs w:val="20"/>
        </w:rPr>
        <w:t>spreminjanja</w:t>
      </w:r>
      <w:proofErr w:type="spellEnd"/>
      <w:r w:rsidRPr="00D52CAF">
        <w:rPr>
          <w:rFonts w:ascii="Arial" w:hAnsi="Arial" w:cs="Arial"/>
          <w:sz w:val="20"/>
          <w:szCs w:val="20"/>
        </w:rPr>
        <w:t xml:space="preserve"> in </w:t>
      </w:r>
      <w:proofErr w:type="spellStart"/>
      <w:r w:rsidRPr="00D52CAF">
        <w:rPr>
          <w:rFonts w:ascii="Arial" w:hAnsi="Arial" w:cs="Arial"/>
          <w:sz w:val="20"/>
          <w:szCs w:val="20"/>
        </w:rPr>
        <w:t>dopolnjevanja</w:t>
      </w:r>
      <w:proofErr w:type="spellEnd"/>
      <w:r w:rsidRPr="00D52CAF">
        <w:rPr>
          <w:rFonts w:ascii="Arial" w:hAnsi="Arial" w:cs="Arial"/>
          <w:sz w:val="20"/>
          <w:szCs w:val="20"/>
        </w:rPr>
        <w:t xml:space="preserve"> PZI BIM </w:t>
      </w:r>
      <w:proofErr w:type="spellStart"/>
      <w:r w:rsidRPr="00D52CAF">
        <w:rPr>
          <w:rFonts w:ascii="Arial" w:hAnsi="Arial" w:cs="Arial"/>
          <w:sz w:val="20"/>
          <w:szCs w:val="20"/>
        </w:rPr>
        <w:t>modela</w:t>
      </w:r>
      <w:proofErr w:type="spellEnd"/>
      <w:r w:rsidRPr="00D52CAF">
        <w:rPr>
          <w:rFonts w:ascii="Arial" w:hAnsi="Arial" w:cs="Arial"/>
          <w:sz w:val="20"/>
          <w:szCs w:val="20"/>
        </w:rPr>
        <w:t xml:space="preserve"> </w:t>
      </w:r>
      <w:proofErr w:type="spellStart"/>
      <w:r w:rsidRPr="00D52CAF">
        <w:rPr>
          <w:rFonts w:ascii="Arial" w:hAnsi="Arial" w:cs="Arial"/>
          <w:sz w:val="20"/>
          <w:szCs w:val="20"/>
        </w:rPr>
        <w:t>na</w:t>
      </w:r>
      <w:proofErr w:type="spellEnd"/>
      <w:r w:rsidRPr="00D52CAF">
        <w:rPr>
          <w:rFonts w:ascii="Arial" w:hAnsi="Arial" w:cs="Arial"/>
          <w:sz w:val="20"/>
          <w:szCs w:val="20"/>
        </w:rPr>
        <w:t xml:space="preserve"> </w:t>
      </w:r>
      <w:proofErr w:type="spellStart"/>
      <w:r w:rsidRPr="00D52CAF">
        <w:rPr>
          <w:rFonts w:ascii="Arial" w:hAnsi="Arial" w:cs="Arial"/>
          <w:sz w:val="20"/>
          <w:szCs w:val="20"/>
        </w:rPr>
        <w:t>osnovi</w:t>
      </w:r>
      <w:proofErr w:type="spellEnd"/>
      <w:r w:rsidRPr="00D52CAF">
        <w:rPr>
          <w:rFonts w:ascii="Arial" w:hAnsi="Arial" w:cs="Arial"/>
          <w:sz w:val="20"/>
          <w:szCs w:val="20"/>
        </w:rPr>
        <w:t xml:space="preserve"> </w:t>
      </w:r>
      <w:proofErr w:type="spellStart"/>
      <w:r w:rsidRPr="00D52CAF">
        <w:rPr>
          <w:rFonts w:ascii="Arial" w:hAnsi="Arial" w:cs="Arial"/>
          <w:sz w:val="20"/>
          <w:szCs w:val="20"/>
        </w:rPr>
        <w:t>podatkov</w:t>
      </w:r>
      <w:proofErr w:type="spellEnd"/>
      <w:r w:rsidRPr="00D52CAF">
        <w:rPr>
          <w:rFonts w:ascii="Arial" w:hAnsi="Arial" w:cs="Arial"/>
          <w:sz w:val="20"/>
          <w:szCs w:val="20"/>
        </w:rPr>
        <w:t xml:space="preserve">, ki </w:t>
      </w:r>
      <w:proofErr w:type="spellStart"/>
      <w:r w:rsidRPr="00D52CAF">
        <w:rPr>
          <w:rFonts w:ascii="Arial" w:hAnsi="Arial" w:cs="Arial"/>
          <w:sz w:val="20"/>
          <w:szCs w:val="20"/>
        </w:rPr>
        <w:t>odražajo</w:t>
      </w:r>
      <w:proofErr w:type="spellEnd"/>
      <w:r w:rsidRPr="00D52CAF">
        <w:rPr>
          <w:rFonts w:ascii="Arial" w:hAnsi="Arial" w:cs="Arial"/>
          <w:sz w:val="20"/>
          <w:szCs w:val="20"/>
        </w:rPr>
        <w:t xml:space="preserve"> </w:t>
      </w:r>
      <w:proofErr w:type="spellStart"/>
      <w:r w:rsidRPr="00D52CAF">
        <w:rPr>
          <w:rFonts w:ascii="Arial" w:hAnsi="Arial" w:cs="Arial"/>
          <w:sz w:val="20"/>
          <w:szCs w:val="20"/>
        </w:rPr>
        <w:t>dejansko</w:t>
      </w:r>
      <w:proofErr w:type="spellEnd"/>
      <w:r w:rsidRPr="00D52CAF">
        <w:rPr>
          <w:rFonts w:ascii="Arial" w:hAnsi="Arial" w:cs="Arial"/>
          <w:sz w:val="20"/>
          <w:szCs w:val="20"/>
        </w:rPr>
        <w:t xml:space="preserve"> </w:t>
      </w:r>
      <w:proofErr w:type="spellStart"/>
      <w:r w:rsidRPr="00D52CAF">
        <w:rPr>
          <w:rFonts w:ascii="Arial" w:hAnsi="Arial" w:cs="Arial"/>
          <w:sz w:val="20"/>
          <w:szCs w:val="20"/>
        </w:rPr>
        <w:t>izvedena</w:t>
      </w:r>
      <w:proofErr w:type="spellEnd"/>
      <w:r w:rsidRPr="00D52CAF">
        <w:rPr>
          <w:rFonts w:ascii="Arial" w:hAnsi="Arial" w:cs="Arial"/>
          <w:sz w:val="20"/>
          <w:szCs w:val="20"/>
        </w:rPr>
        <w:t xml:space="preserve"> dela, ki </w:t>
      </w:r>
      <w:proofErr w:type="spellStart"/>
      <w:r w:rsidRPr="00D52CAF">
        <w:rPr>
          <w:rFonts w:ascii="Arial" w:hAnsi="Arial" w:cs="Arial"/>
          <w:sz w:val="20"/>
          <w:szCs w:val="20"/>
        </w:rPr>
        <w:t>jih</w:t>
      </w:r>
      <w:proofErr w:type="spellEnd"/>
      <w:r w:rsidRPr="00D52CAF">
        <w:rPr>
          <w:rFonts w:ascii="Arial" w:hAnsi="Arial" w:cs="Arial"/>
          <w:sz w:val="20"/>
          <w:szCs w:val="20"/>
        </w:rPr>
        <w:t xml:space="preserve"> </w:t>
      </w:r>
      <w:proofErr w:type="spellStart"/>
      <w:r w:rsidRPr="00D52CAF">
        <w:rPr>
          <w:rFonts w:ascii="Arial" w:hAnsi="Arial" w:cs="Arial"/>
          <w:sz w:val="20"/>
          <w:szCs w:val="20"/>
        </w:rPr>
        <w:t>dostavlja</w:t>
      </w:r>
      <w:proofErr w:type="spellEnd"/>
      <w:r w:rsidRPr="00D52CAF">
        <w:rPr>
          <w:rFonts w:ascii="Arial" w:hAnsi="Arial" w:cs="Arial"/>
          <w:sz w:val="20"/>
          <w:szCs w:val="20"/>
        </w:rPr>
        <w:t xml:space="preserve"> </w:t>
      </w:r>
      <w:proofErr w:type="spellStart"/>
      <w:r w:rsidRPr="00D52CAF">
        <w:rPr>
          <w:rFonts w:ascii="Arial" w:hAnsi="Arial" w:cs="Arial"/>
          <w:sz w:val="20"/>
          <w:szCs w:val="20"/>
        </w:rPr>
        <w:t>izvajalec</w:t>
      </w:r>
      <w:proofErr w:type="spellEnd"/>
      <w:r w:rsidRPr="00D52CAF">
        <w:rPr>
          <w:rFonts w:ascii="Arial" w:hAnsi="Arial" w:cs="Arial"/>
          <w:sz w:val="20"/>
          <w:szCs w:val="20"/>
        </w:rPr>
        <w:t xml:space="preserve"> del in ki so </w:t>
      </w:r>
      <w:proofErr w:type="spellStart"/>
      <w:r w:rsidRPr="00D52CAF">
        <w:rPr>
          <w:rFonts w:ascii="Arial" w:hAnsi="Arial" w:cs="Arial"/>
          <w:sz w:val="20"/>
          <w:szCs w:val="20"/>
        </w:rPr>
        <w:t>bila</w:t>
      </w:r>
      <w:proofErr w:type="spellEnd"/>
      <w:r w:rsidRPr="00D52CAF">
        <w:rPr>
          <w:rFonts w:ascii="Arial" w:hAnsi="Arial" w:cs="Arial"/>
          <w:sz w:val="20"/>
          <w:szCs w:val="20"/>
        </w:rPr>
        <w:t xml:space="preserve"> </w:t>
      </w:r>
      <w:proofErr w:type="spellStart"/>
      <w:r w:rsidRPr="00D52CAF">
        <w:rPr>
          <w:rFonts w:ascii="Arial" w:hAnsi="Arial" w:cs="Arial"/>
          <w:sz w:val="20"/>
          <w:szCs w:val="20"/>
        </w:rPr>
        <w:t>priznana</w:t>
      </w:r>
      <w:proofErr w:type="spellEnd"/>
      <w:r w:rsidRPr="00D52CAF">
        <w:rPr>
          <w:rFonts w:ascii="Arial" w:hAnsi="Arial" w:cs="Arial"/>
          <w:sz w:val="20"/>
          <w:szCs w:val="20"/>
        </w:rPr>
        <w:t xml:space="preserve"> in </w:t>
      </w:r>
      <w:proofErr w:type="spellStart"/>
      <w:r w:rsidRPr="00D52CAF">
        <w:rPr>
          <w:rFonts w:ascii="Arial" w:hAnsi="Arial" w:cs="Arial"/>
          <w:sz w:val="20"/>
          <w:szCs w:val="20"/>
        </w:rPr>
        <w:t>potrjena</w:t>
      </w:r>
      <w:proofErr w:type="spellEnd"/>
      <w:r w:rsidRPr="00D52CAF">
        <w:rPr>
          <w:rFonts w:ascii="Arial" w:hAnsi="Arial" w:cs="Arial"/>
          <w:sz w:val="20"/>
          <w:szCs w:val="20"/>
        </w:rPr>
        <w:t xml:space="preserve"> s </w:t>
      </w:r>
      <w:proofErr w:type="spellStart"/>
      <w:r w:rsidRPr="00D52CAF">
        <w:rPr>
          <w:rFonts w:ascii="Arial" w:hAnsi="Arial" w:cs="Arial"/>
          <w:sz w:val="20"/>
          <w:szCs w:val="20"/>
        </w:rPr>
        <w:t>strani</w:t>
      </w:r>
      <w:proofErr w:type="spellEnd"/>
      <w:r w:rsidRPr="00D52CAF">
        <w:rPr>
          <w:rFonts w:ascii="Arial" w:hAnsi="Arial" w:cs="Arial"/>
          <w:sz w:val="20"/>
          <w:szCs w:val="20"/>
        </w:rPr>
        <w:t xml:space="preserve"> </w:t>
      </w:r>
      <w:proofErr w:type="spellStart"/>
      <w:r w:rsidRPr="00D52CAF">
        <w:rPr>
          <w:rFonts w:ascii="Arial" w:hAnsi="Arial" w:cs="Arial"/>
          <w:sz w:val="20"/>
          <w:szCs w:val="20"/>
        </w:rPr>
        <w:t>nadzornega</w:t>
      </w:r>
      <w:proofErr w:type="spellEnd"/>
      <w:r w:rsidRPr="00D52CAF">
        <w:rPr>
          <w:rFonts w:ascii="Arial" w:hAnsi="Arial" w:cs="Arial"/>
          <w:sz w:val="20"/>
          <w:szCs w:val="20"/>
        </w:rPr>
        <w:t xml:space="preserve"> </w:t>
      </w:r>
      <w:proofErr w:type="spellStart"/>
      <w:r w:rsidRPr="00D52CAF">
        <w:rPr>
          <w:rFonts w:ascii="Arial" w:hAnsi="Arial" w:cs="Arial"/>
          <w:sz w:val="20"/>
          <w:szCs w:val="20"/>
        </w:rPr>
        <w:t>inženirja</w:t>
      </w:r>
      <w:proofErr w:type="spellEnd"/>
      <w:r w:rsidRPr="00D52CAF">
        <w:rPr>
          <w:rFonts w:ascii="Arial" w:hAnsi="Arial" w:cs="Arial"/>
          <w:sz w:val="20"/>
          <w:szCs w:val="20"/>
        </w:rPr>
        <w:t xml:space="preserve">. </w:t>
      </w:r>
      <w:proofErr w:type="spellStart"/>
      <w:r w:rsidRPr="00D52CAF">
        <w:rPr>
          <w:rFonts w:ascii="Arial" w:hAnsi="Arial" w:cs="Arial"/>
          <w:sz w:val="20"/>
          <w:szCs w:val="20"/>
        </w:rPr>
        <w:t>Formati</w:t>
      </w:r>
      <w:proofErr w:type="spellEnd"/>
      <w:r w:rsidRPr="00D52CAF">
        <w:rPr>
          <w:rFonts w:ascii="Arial" w:hAnsi="Arial" w:cs="Arial"/>
          <w:sz w:val="20"/>
          <w:szCs w:val="20"/>
        </w:rPr>
        <w:t xml:space="preserve"> </w:t>
      </w:r>
      <w:proofErr w:type="spellStart"/>
      <w:r w:rsidRPr="00D52CAF">
        <w:rPr>
          <w:rFonts w:ascii="Arial" w:hAnsi="Arial" w:cs="Arial"/>
          <w:sz w:val="20"/>
          <w:szCs w:val="20"/>
        </w:rPr>
        <w:t>podatkov</w:t>
      </w:r>
      <w:proofErr w:type="spellEnd"/>
      <w:r w:rsidRPr="00D52CAF">
        <w:rPr>
          <w:rFonts w:ascii="Arial" w:hAnsi="Arial" w:cs="Arial"/>
          <w:sz w:val="20"/>
          <w:szCs w:val="20"/>
        </w:rPr>
        <w:t xml:space="preserve"> </w:t>
      </w:r>
      <w:proofErr w:type="spellStart"/>
      <w:r w:rsidRPr="00D52CAF">
        <w:rPr>
          <w:rFonts w:ascii="Arial" w:hAnsi="Arial" w:cs="Arial"/>
          <w:sz w:val="20"/>
          <w:szCs w:val="20"/>
        </w:rPr>
        <w:t>kakor</w:t>
      </w:r>
      <w:proofErr w:type="spellEnd"/>
      <w:r w:rsidRPr="00D52CAF">
        <w:rPr>
          <w:rFonts w:ascii="Arial" w:hAnsi="Arial" w:cs="Arial"/>
          <w:sz w:val="20"/>
          <w:szCs w:val="20"/>
        </w:rPr>
        <w:t xml:space="preserve"> </w:t>
      </w:r>
      <w:proofErr w:type="spellStart"/>
      <w:r w:rsidRPr="00D52CAF">
        <w:rPr>
          <w:rFonts w:ascii="Arial" w:hAnsi="Arial" w:cs="Arial"/>
          <w:sz w:val="20"/>
          <w:szCs w:val="20"/>
        </w:rPr>
        <w:t>tudi</w:t>
      </w:r>
      <w:proofErr w:type="spellEnd"/>
      <w:r w:rsidRPr="00D52CAF">
        <w:rPr>
          <w:rFonts w:ascii="Arial" w:hAnsi="Arial" w:cs="Arial"/>
          <w:sz w:val="20"/>
          <w:szCs w:val="20"/>
        </w:rPr>
        <w:t xml:space="preserve"> </w:t>
      </w:r>
      <w:proofErr w:type="spellStart"/>
      <w:r w:rsidRPr="00D52CAF">
        <w:rPr>
          <w:rFonts w:ascii="Arial" w:hAnsi="Arial" w:cs="Arial"/>
          <w:sz w:val="20"/>
          <w:szCs w:val="20"/>
        </w:rPr>
        <w:t>proces</w:t>
      </w:r>
      <w:proofErr w:type="spellEnd"/>
      <w:r w:rsidRPr="00D52CAF">
        <w:rPr>
          <w:rFonts w:ascii="Arial" w:hAnsi="Arial" w:cs="Arial"/>
          <w:sz w:val="20"/>
          <w:szCs w:val="20"/>
        </w:rPr>
        <w:t xml:space="preserve"> </w:t>
      </w:r>
      <w:proofErr w:type="spellStart"/>
      <w:r w:rsidRPr="00D52CAF">
        <w:rPr>
          <w:rFonts w:ascii="Arial" w:hAnsi="Arial" w:cs="Arial"/>
          <w:sz w:val="20"/>
          <w:szCs w:val="20"/>
        </w:rPr>
        <w:t>dostavljanja</w:t>
      </w:r>
      <w:proofErr w:type="spellEnd"/>
      <w:r w:rsidRPr="00D52CAF">
        <w:rPr>
          <w:rFonts w:ascii="Arial" w:hAnsi="Arial" w:cs="Arial"/>
          <w:sz w:val="20"/>
          <w:szCs w:val="20"/>
        </w:rPr>
        <w:t xml:space="preserve"> </w:t>
      </w:r>
      <w:proofErr w:type="spellStart"/>
      <w:r w:rsidRPr="00D52CAF">
        <w:rPr>
          <w:rFonts w:ascii="Arial" w:hAnsi="Arial" w:cs="Arial"/>
          <w:sz w:val="20"/>
          <w:szCs w:val="20"/>
        </w:rPr>
        <w:t>podatkov</w:t>
      </w:r>
      <w:proofErr w:type="spellEnd"/>
      <w:r w:rsidRPr="00D52CAF">
        <w:rPr>
          <w:rFonts w:ascii="Arial" w:hAnsi="Arial" w:cs="Arial"/>
          <w:sz w:val="20"/>
          <w:szCs w:val="20"/>
        </w:rPr>
        <w:t xml:space="preserve"> </w:t>
      </w:r>
      <w:proofErr w:type="spellStart"/>
      <w:r w:rsidRPr="00D52CAF">
        <w:rPr>
          <w:rFonts w:ascii="Arial" w:hAnsi="Arial" w:cs="Arial"/>
          <w:sz w:val="20"/>
          <w:szCs w:val="20"/>
        </w:rPr>
        <w:t>od</w:t>
      </w:r>
      <w:proofErr w:type="spellEnd"/>
      <w:r w:rsidRPr="00D52CAF">
        <w:rPr>
          <w:rFonts w:ascii="Arial" w:hAnsi="Arial" w:cs="Arial"/>
          <w:sz w:val="20"/>
          <w:szCs w:val="20"/>
        </w:rPr>
        <w:t xml:space="preserve"> </w:t>
      </w:r>
      <w:proofErr w:type="spellStart"/>
      <w:r w:rsidRPr="00D52CAF">
        <w:rPr>
          <w:rFonts w:ascii="Arial" w:hAnsi="Arial" w:cs="Arial"/>
          <w:sz w:val="20"/>
          <w:szCs w:val="20"/>
        </w:rPr>
        <w:t>Izvajalca</w:t>
      </w:r>
      <w:proofErr w:type="spellEnd"/>
      <w:r w:rsidRPr="00D52CAF">
        <w:rPr>
          <w:rFonts w:ascii="Arial" w:hAnsi="Arial" w:cs="Arial"/>
          <w:sz w:val="20"/>
          <w:szCs w:val="20"/>
        </w:rPr>
        <w:t xml:space="preserve"> </w:t>
      </w:r>
      <w:proofErr w:type="spellStart"/>
      <w:r w:rsidRPr="00D52CAF">
        <w:rPr>
          <w:rFonts w:ascii="Arial" w:hAnsi="Arial" w:cs="Arial"/>
          <w:sz w:val="20"/>
          <w:szCs w:val="20"/>
        </w:rPr>
        <w:t>morajo</w:t>
      </w:r>
      <w:proofErr w:type="spellEnd"/>
      <w:r w:rsidRPr="00D52CAF">
        <w:rPr>
          <w:rFonts w:ascii="Arial" w:hAnsi="Arial" w:cs="Arial"/>
          <w:sz w:val="20"/>
          <w:szCs w:val="20"/>
        </w:rPr>
        <w:t xml:space="preserve"> </w:t>
      </w:r>
      <w:proofErr w:type="spellStart"/>
      <w:r w:rsidRPr="00D52CAF">
        <w:rPr>
          <w:rFonts w:ascii="Arial" w:hAnsi="Arial" w:cs="Arial"/>
          <w:sz w:val="20"/>
          <w:szCs w:val="20"/>
        </w:rPr>
        <w:t>biti</w:t>
      </w:r>
      <w:proofErr w:type="spellEnd"/>
      <w:r w:rsidRPr="00D52CAF">
        <w:rPr>
          <w:rFonts w:ascii="Arial" w:hAnsi="Arial" w:cs="Arial"/>
          <w:sz w:val="20"/>
          <w:szCs w:val="20"/>
        </w:rPr>
        <w:t xml:space="preserve"> </w:t>
      </w:r>
      <w:proofErr w:type="spellStart"/>
      <w:r w:rsidRPr="00D52CAF">
        <w:rPr>
          <w:rFonts w:ascii="Arial" w:hAnsi="Arial" w:cs="Arial"/>
          <w:sz w:val="20"/>
          <w:szCs w:val="20"/>
        </w:rPr>
        <w:t>opisani</w:t>
      </w:r>
      <w:proofErr w:type="spellEnd"/>
      <w:r w:rsidRPr="00D52CAF">
        <w:rPr>
          <w:rFonts w:ascii="Arial" w:hAnsi="Arial" w:cs="Arial"/>
          <w:sz w:val="20"/>
          <w:szCs w:val="20"/>
        </w:rPr>
        <w:t xml:space="preserve"> v BIM </w:t>
      </w:r>
      <w:proofErr w:type="spellStart"/>
      <w:r w:rsidRPr="00D52CAF">
        <w:rPr>
          <w:rFonts w:ascii="Arial" w:hAnsi="Arial" w:cs="Arial"/>
          <w:sz w:val="20"/>
          <w:szCs w:val="20"/>
        </w:rPr>
        <w:t>izvedbenem</w:t>
      </w:r>
      <w:proofErr w:type="spellEnd"/>
      <w:r w:rsidRPr="00D52CAF">
        <w:rPr>
          <w:rFonts w:ascii="Arial" w:hAnsi="Arial" w:cs="Arial"/>
          <w:sz w:val="20"/>
          <w:szCs w:val="20"/>
        </w:rPr>
        <w:t xml:space="preserve"> </w:t>
      </w:r>
      <w:proofErr w:type="spellStart"/>
      <w:r w:rsidRPr="00D52CAF">
        <w:rPr>
          <w:rFonts w:ascii="Arial" w:hAnsi="Arial" w:cs="Arial"/>
          <w:sz w:val="20"/>
          <w:szCs w:val="20"/>
        </w:rPr>
        <w:t>planu</w:t>
      </w:r>
      <w:proofErr w:type="spellEnd"/>
      <w:r w:rsidRPr="00D52CAF">
        <w:rPr>
          <w:rFonts w:ascii="Arial" w:hAnsi="Arial" w:cs="Arial"/>
          <w:sz w:val="20"/>
          <w:szCs w:val="20"/>
        </w:rPr>
        <w:t xml:space="preserve">. Med </w:t>
      </w:r>
      <w:proofErr w:type="spellStart"/>
      <w:r w:rsidRPr="00D52CAF">
        <w:rPr>
          <w:rFonts w:ascii="Arial" w:hAnsi="Arial" w:cs="Arial"/>
          <w:sz w:val="20"/>
          <w:szCs w:val="20"/>
        </w:rPr>
        <w:t>samo</w:t>
      </w:r>
      <w:proofErr w:type="spellEnd"/>
      <w:r w:rsidRPr="00D52CAF">
        <w:rPr>
          <w:rFonts w:ascii="Arial" w:hAnsi="Arial" w:cs="Arial"/>
          <w:sz w:val="20"/>
          <w:szCs w:val="20"/>
        </w:rPr>
        <w:t xml:space="preserve"> </w:t>
      </w:r>
      <w:proofErr w:type="spellStart"/>
      <w:r w:rsidRPr="00D52CAF">
        <w:rPr>
          <w:rFonts w:ascii="Arial" w:hAnsi="Arial" w:cs="Arial"/>
          <w:sz w:val="20"/>
          <w:szCs w:val="20"/>
        </w:rPr>
        <w:t>gradnjo</w:t>
      </w:r>
      <w:proofErr w:type="spellEnd"/>
      <w:r w:rsidRPr="00D52CAF">
        <w:rPr>
          <w:rFonts w:ascii="Arial" w:hAnsi="Arial" w:cs="Arial"/>
          <w:sz w:val="20"/>
          <w:szCs w:val="20"/>
        </w:rPr>
        <w:t xml:space="preserve"> se BIM 3D model </w:t>
      </w:r>
      <w:proofErr w:type="spellStart"/>
      <w:r w:rsidRPr="00D52CAF">
        <w:rPr>
          <w:rFonts w:ascii="Arial" w:hAnsi="Arial" w:cs="Arial"/>
          <w:sz w:val="20"/>
          <w:szCs w:val="20"/>
        </w:rPr>
        <w:t>posodablja</w:t>
      </w:r>
      <w:proofErr w:type="spellEnd"/>
      <w:r w:rsidRPr="00D52CAF">
        <w:rPr>
          <w:rFonts w:ascii="Arial" w:hAnsi="Arial" w:cs="Arial"/>
          <w:sz w:val="20"/>
          <w:szCs w:val="20"/>
        </w:rPr>
        <w:t xml:space="preserve"> in </w:t>
      </w:r>
      <w:proofErr w:type="spellStart"/>
      <w:r w:rsidRPr="00D52CAF">
        <w:rPr>
          <w:rFonts w:ascii="Arial" w:hAnsi="Arial" w:cs="Arial"/>
          <w:sz w:val="20"/>
          <w:szCs w:val="20"/>
        </w:rPr>
        <w:t>predaja</w:t>
      </w:r>
      <w:proofErr w:type="spellEnd"/>
      <w:r w:rsidRPr="00D52CAF">
        <w:rPr>
          <w:rFonts w:ascii="Arial" w:hAnsi="Arial" w:cs="Arial"/>
          <w:sz w:val="20"/>
          <w:szCs w:val="20"/>
        </w:rPr>
        <w:t xml:space="preserve"> v </w:t>
      </w:r>
      <w:proofErr w:type="spellStart"/>
      <w:r w:rsidRPr="00D52CAF">
        <w:rPr>
          <w:rFonts w:ascii="Arial" w:hAnsi="Arial" w:cs="Arial"/>
          <w:sz w:val="20"/>
          <w:szCs w:val="20"/>
        </w:rPr>
        <w:t>pregled</w:t>
      </w:r>
      <w:proofErr w:type="spellEnd"/>
      <w:r w:rsidRPr="00D52CAF">
        <w:rPr>
          <w:rFonts w:ascii="Arial" w:hAnsi="Arial" w:cs="Arial"/>
          <w:sz w:val="20"/>
          <w:szCs w:val="20"/>
        </w:rPr>
        <w:t xml:space="preserve"> </w:t>
      </w:r>
      <w:proofErr w:type="spellStart"/>
      <w:r w:rsidRPr="00D52CAF">
        <w:rPr>
          <w:rFonts w:ascii="Arial" w:hAnsi="Arial" w:cs="Arial"/>
          <w:sz w:val="20"/>
          <w:szCs w:val="20"/>
        </w:rPr>
        <w:t>skladno</w:t>
      </w:r>
      <w:proofErr w:type="spellEnd"/>
      <w:r w:rsidRPr="00D52CAF">
        <w:rPr>
          <w:rFonts w:ascii="Arial" w:hAnsi="Arial" w:cs="Arial"/>
          <w:sz w:val="20"/>
          <w:szCs w:val="20"/>
        </w:rPr>
        <w:t xml:space="preserve"> z </w:t>
      </w:r>
      <w:proofErr w:type="spellStart"/>
      <w:r w:rsidRPr="00D52CAF">
        <w:rPr>
          <w:rFonts w:ascii="Arial" w:hAnsi="Arial" w:cs="Arial"/>
          <w:sz w:val="20"/>
          <w:szCs w:val="20"/>
        </w:rPr>
        <w:t>dogovorjenim</w:t>
      </w:r>
      <w:proofErr w:type="spellEnd"/>
      <w:r w:rsidRPr="00D52CAF">
        <w:rPr>
          <w:rFonts w:ascii="Arial" w:hAnsi="Arial" w:cs="Arial"/>
          <w:sz w:val="20"/>
          <w:szCs w:val="20"/>
        </w:rPr>
        <w:t xml:space="preserve"> </w:t>
      </w:r>
      <w:proofErr w:type="spellStart"/>
      <w:r w:rsidRPr="00D52CAF">
        <w:rPr>
          <w:rFonts w:ascii="Arial" w:hAnsi="Arial" w:cs="Arial"/>
          <w:sz w:val="20"/>
          <w:szCs w:val="20"/>
        </w:rPr>
        <w:t>rokom</w:t>
      </w:r>
      <w:proofErr w:type="spellEnd"/>
      <w:r w:rsidRPr="00D52CAF">
        <w:rPr>
          <w:rFonts w:ascii="Arial" w:hAnsi="Arial" w:cs="Arial"/>
          <w:sz w:val="20"/>
          <w:szCs w:val="20"/>
        </w:rPr>
        <w:t xml:space="preserve"> v BEP.</w:t>
      </w:r>
    </w:p>
    <w:p w14:paraId="2512DDE0" w14:textId="77777777" w:rsidR="00E17348" w:rsidRPr="00D52CAF" w:rsidRDefault="00E17348" w:rsidP="00260C07">
      <w:pPr>
        <w:pStyle w:val="Brezrazmikov"/>
        <w:spacing w:line="276" w:lineRule="auto"/>
        <w:jc w:val="both"/>
        <w:rPr>
          <w:rFonts w:ascii="Arial" w:hAnsi="Arial" w:cs="Arial"/>
          <w:sz w:val="20"/>
          <w:szCs w:val="20"/>
        </w:rPr>
      </w:pPr>
    </w:p>
    <w:p w14:paraId="5FD69F62" w14:textId="77777777" w:rsidR="00E17348" w:rsidRPr="00D52CAF" w:rsidRDefault="00E17348" w:rsidP="00260C07">
      <w:pPr>
        <w:pStyle w:val="Brezrazmikov"/>
        <w:spacing w:line="276" w:lineRule="auto"/>
        <w:jc w:val="both"/>
        <w:rPr>
          <w:rFonts w:ascii="Arial" w:hAnsi="Arial" w:cs="Arial"/>
          <w:sz w:val="20"/>
          <w:szCs w:val="20"/>
        </w:rPr>
      </w:pPr>
      <w:proofErr w:type="spellStart"/>
      <w:r w:rsidRPr="00D52CAF">
        <w:rPr>
          <w:rFonts w:ascii="Arial" w:hAnsi="Arial" w:cs="Arial"/>
          <w:sz w:val="20"/>
          <w:szCs w:val="20"/>
        </w:rPr>
        <w:t>Zahteva</w:t>
      </w:r>
      <w:proofErr w:type="spellEnd"/>
      <w:r w:rsidRPr="00D52CAF">
        <w:rPr>
          <w:rFonts w:ascii="Arial" w:hAnsi="Arial" w:cs="Arial"/>
          <w:sz w:val="20"/>
          <w:szCs w:val="20"/>
        </w:rPr>
        <w:t xml:space="preserve"> se </w:t>
      </w:r>
      <w:proofErr w:type="spellStart"/>
      <w:r w:rsidRPr="00D52CAF">
        <w:rPr>
          <w:rFonts w:ascii="Arial" w:hAnsi="Arial" w:cs="Arial"/>
          <w:sz w:val="20"/>
          <w:szCs w:val="20"/>
        </w:rPr>
        <w:t>izdelava</w:t>
      </w:r>
      <w:proofErr w:type="spellEnd"/>
      <w:r w:rsidRPr="00D52CAF">
        <w:rPr>
          <w:rFonts w:ascii="Arial" w:hAnsi="Arial" w:cs="Arial"/>
          <w:sz w:val="20"/>
          <w:szCs w:val="20"/>
        </w:rPr>
        <w:t xml:space="preserve"> BIM </w:t>
      </w:r>
      <w:proofErr w:type="spellStart"/>
      <w:r w:rsidRPr="00D52CAF">
        <w:rPr>
          <w:rFonts w:ascii="Arial" w:hAnsi="Arial" w:cs="Arial"/>
          <w:sz w:val="20"/>
          <w:szCs w:val="20"/>
        </w:rPr>
        <w:t>modela</w:t>
      </w:r>
      <w:proofErr w:type="spellEnd"/>
      <w:r w:rsidRPr="00D52CAF">
        <w:rPr>
          <w:rFonts w:ascii="Arial" w:hAnsi="Arial" w:cs="Arial"/>
          <w:sz w:val="20"/>
          <w:szCs w:val="20"/>
        </w:rPr>
        <w:t xml:space="preserve"> faze PID s </w:t>
      </w:r>
      <w:proofErr w:type="spellStart"/>
      <w:r w:rsidRPr="00D52CAF">
        <w:rPr>
          <w:rFonts w:ascii="Arial" w:hAnsi="Arial" w:cs="Arial"/>
          <w:sz w:val="20"/>
          <w:szCs w:val="20"/>
        </w:rPr>
        <w:t>povezanimi</w:t>
      </w:r>
      <w:proofErr w:type="spellEnd"/>
      <w:r w:rsidRPr="00D52CAF">
        <w:rPr>
          <w:rFonts w:ascii="Arial" w:hAnsi="Arial" w:cs="Arial"/>
          <w:sz w:val="20"/>
          <w:szCs w:val="20"/>
        </w:rPr>
        <w:t xml:space="preserve"> </w:t>
      </w:r>
      <w:proofErr w:type="spellStart"/>
      <w:r w:rsidRPr="00D52CAF">
        <w:rPr>
          <w:rFonts w:ascii="Arial" w:hAnsi="Arial" w:cs="Arial"/>
          <w:sz w:val="20"/>
          <w:szCs w:val="20"/>
        </w:rPr>
        <w:t>dokumenti</w:t>
      </w:r>
      <w:proofErr w:type="spellEnd"/>
      <w:r w:rsidRPr="00D52CAF">
        <w:rPr>
          <w:rFonts w:ascii="Arial" w:hAnsi="Arial" w:cs="Arial"/>
          <w:sz w:val="20"/>
          <w:szCs w:val="20"/>
        </w:rPr>
        <w:t xml:space="preserve"> z </w:t>
      </w:r>
      <w:proofErr w:type="spellStart"/>
      <w:r w:rsidRPr="00D52CAF">
        <w:rPr>
          <w:rFonts w:ascii="Arial" w:hAnsi="Arial" w:cs="Arial"/>
          <w:sz w:val="20"/>
          <w:szCs w:val="20"/>
        </w:rPr>
        <w:t>gradniki</w:t>
      </w:r>
      <w:proofErr w:type="spellEnd"/>
      <w:r w:rsidRPr="00D52CAF">
        <w:rPr>
          <w:rFonts w:ascii="Arial" w:hAnsi="Arial" w:cs="Arial"/>
          <w:sz w:val="20"/>
          <w:szCs w:val="20"/>
        </w:rPr>
        <w:t xml:space="preserve">, ki se </w:t>
      </w:r>
      <w:proofErr w:type="spellStart"/>
      <w:r w:rsidRPr="00D52CAF">
        <w:rPr>
          <w:rFonts w:ascii="Arial" w:hAnsi="Arial" w:cs="Arial"/>
          <w:sz w:val="20"/>
          <w:szCs w:val="20"/>
        </w:rPr>
        <w:t>dostavlja</w:t>
      </w:r>
      <w:proofErr w:type="spellEnd"/>
      <w:r w:rsidRPr="00D52CAF">
        <w:rPr>
          <w:rFonts w:ascii="Arial" w:hAnsi="Arial" w:cs="Arial"/>
          <w:sz w:val="20"/>
          <w:szCs w:val="20"/>
        </w:rPr>
        <w:t xml:space="preserve"> </w:t>
      </w:r>
      <w:proofErr w:type="spellStart"/>
      <w:r w:rsidRPr="00D52CAF">
        <w:rPr>
          <w:rFonts w:ascii="Arial" w:hAnsi="Arial" w:cs="Arial"/>
          <w:sz w:val="20"/>
          <w:szCs w:val="20"/>
        </w:rPr>
        <w:t>skladno</w:t>
      </w:r>
      <w:proofErr w:type="spellEnd"/>
      <w:r w:rsidRPr="00D52CAF">
        <w:rPr>
          <w:rFonts w:ascii="Arial" w:hAnsi="Arial" w:cs="Arial"/>
          <w:sz w:val="20"/>
          <w:szCs w:val="20"/>
        </w:rPr>
        <w:t xml:space="preserve"> z </w:t>
      </w:r>
      <w:proofErr w:type="spellStart"/>
      <w:r w:rsidRPr="00D52CAF">
        <w:rPr>
          <w:rFonts w:ascii="Arial" w:hAnsi="Arial" w:cs="Arial"/>
          <w:sz w:val="20"/>
          <w:szCs w:val="20"/>
        </w:rPr>
        <w:t>dogovorjenim</w:t>
      </w:r>
      <w:proofErr w:type="spellEnd"/>
      <w:r w:rsidRPr="00D52CAF">
        <w:rPr>
          <w:rFonts w:ascii="Arial" w:hAnsi="Arial" w:cs="Arial"/>
          <w:sz w:val="20"/>
          <w:szCs w:val="20"/>
        </w:rPr>
        <w:t xml:space="preserve"> </w:t>
      </w:r>
      <w:proofErr w:type="spellStart"/>
      <w:r w:rsidRPr="00D52CAF">
        <w:rPr>
          <w:rFonts w:ascii="Arial" w:hAnsi="Arial" w:cs="Arial"/>
          <w:sz w:val="20"/>
          <w:szCs w:val="20"/>
        </w:rPr>
        <w:t>rokom</w:t>
      </w:r>
      <w:proofErr w:type="spellEnd"/>
      <w:r w:rsidRPr="00D52CAF">
        <w:rPr>
          <w:rFonts w:ascii="Arial" w:hAnsi="Arial" w:cs="Arial"/>
          <w:sz w:val="20"/>
          <w:szCs w:val="20"/>
        </w:rPr>
        <w:t xml:space="preserve"> v BEP. BIM </w:t>
      </w:r>
      <w:proofErr w:type="gramStart"/>
      <w:r w:rsidRPr="00D52CAF">
        <w:rPr>
          <w:rFonts w:ascii="Arial" w:hAnsi="Arial" w:cs="Arial"/>
          <w:sz w:val="20"/>
          <w:szCs w:val="20"/>
        </w:rPr>
        <w:t>model</w:t>
      </w:r>
      <w:proofErr w:type="gramEnd"/>
      <w:r w:rsidRPr="00D52CAF">
        <w:rPr>
          <w:rFonts w:ascii="Arial" w:hAnsi="Arial" w:cs="Arial"/>
          <w:sz w:val="20"/>
          <w:szCs w:val="20"/>
        </w:rPr>
        <w:t xml:space="preserve"> faze PID je </w:t>
      </w:r>
      <w:proofErr w:type="spellStart"/>
      <w:r w:rsidRPr="00D52CAF">
        <w:rPr>
          <w:rFonts w:ascii="Arial" w:hAnsi="Arial" w:cs="Arial"/>
          <w:sz w:val="20"/>
          <w:szCs w:val="20"/>
        </w:rPr>
        <w:t>povezan</w:t>
      </w:r>
      <w:proofErr w:type="spellEnd"/>
      <w:r w:rsidRPr="00D52CAF">
        <w:rPr>
          <w:rFonts w:ascii="Arial" w:hAnsi="Arial" w:cs="Arial"/>
          <w:sz w:val="20"/>
          <w:szCs w:val="20"/>
        </w:rPr>
        <w:t xml:space="preserve"> z </w:t>
      </w:r>
      <w:proofErr w:type="spellStart"/>
      <w:r w:rsidRPr="00D52CAF">
        <w:rPr>
          <w:rFonts w:ascii="Arial" w:hAnsi="Arial" w:cs="Arial"/>
          <w:sz w:val="20"/>
          <w:szCs w:val="20"/>
        </w:rPr>
        <w:t>vsemi</w:t>
      </w:r>
      <w:proofErr w:type="spellEnd"/>
      <w:r w:rsidRPr="00D52CAF">
        <w:rPr>
          <w:rFonts w:ascii="Arial" w:hAnsi="Arial" w:cs="Arial"/>
          <w:sz w:val="20"/>
          <w:szCs w:val="20"/>
        </w:rPr>
        <w:t xml:space="preserve"> </w:t>
      </w:r>
      <w:proofErr w:type="spellStart"/>
      <w:r w:rsidRPr="00D52CAF">
        <w:rPr>
          <w:rFonts w:ascii="Arial" w:hAnsi="Arial" w:cs="Arial"/>
          <w:sz w:val="20"/>
          <w:szCs w:val="20"/>
        </w:rPr>
        <w:t>dokumenti</w:t>
      </w:r>
      <w:proofErr w:type="spellEnd"/>
      <w:r w:rsidRPr="00D52CAF">
        <w:rPr>
          <w:rFonts w:ascii="Arial" w:hAnsi="Arial" w:cs="Arial"/>
          <w:sz w:val="20"/>
          <w:szCs w:val="20"/>
        </w:rPr>
        <w:t xml:space="preserve">, </w:t>
      </w:r>
      <w:proofErr w:type="spellStart"/>
      <w:r w:rsidRPr="00D52CAF">
        <w:rPr>
          <w:rFonts w:ascii="Arial" w:hAnsi="Arial" w:cs="Arial"/>
          <w:sz w:val="20"/>
          <w:szCs w:val="20"/>
        </w:rPr>
        <w:t>kot</w:t>
      </w:r>
      <w:proofErr w:type="spellEnd"/>
      <w:r w:rsidRPr="00D52CAF">
        <w:rPr>
          <w:rFonts w:ascii="Arial" w:hAnsi="Arial" w:cs="Arial"/>
          <w:sz w:val="20"/>
          <w:szCs w:val="20"/>
        </w:rPr>
        <w:t xml:space="preserve"> so </w:t>
      </w:r>
      <w:proofErr w:type="spellStart"/>
      <w:r w:rsidRPr="00D52CAF">
        <w:rPr>
          <w:rFonts w:ascii="Arial" w:hAnsi="Arial" w:cs="Arial"/>
          <w:sz w:val="20"/>
          <w:szCs w:val="20"/>
        </w:rPr>
        <w:t>specifikacije</w:t>
      </w:r>
      <w:proofErr w:type="spellEnd"/>
      <w:r w:rsidRPr="00D52CAF">
        <w:rPr>
          <w:rFonts w:ascii="Arial" w:hAnsi="Arial" w:cs="Arial"/>
          <w:sz w:val="20"/>
          <w:szCs w:val="20"/>
        </w:rPr>
        <w:t xml:space="preserve">, </w:t>
      </w:r>
      <w:proofErr w:type="spellStart"/>
      <w:r w:rsidRPr="00D52CAF">
        <w:rPr>
          <w:rFonts w:ascii="Arial" w:hAnsi="Arial" w:cs="Arial"/>
          <w:sz w:val="20"/>
          <w:szCs w:val="20"/>
        </w:rPr>
        <w:t>garancije</w:t>
      </w:r>
      <w:proofErr w:type="spellEnd"/>
      <w:r w:rsidRPr="00D52CAF">
        <w:rPr>
          <w:rFonts w:ascii="Arial" w:hAnsi="Arial" w:cs="Arial"/>
          <w:sz w:val="20"/>
          <w:szCs w:val="20"/>
        </w:rPr>
        <w:t xml:space="preserve">, </w:t>
      </w:r>
      <w:proofErr w:type="spellStart"/>
      <w:r w:rsidRPr="00D52CAF">
        <w:rPr>
          <w:rFonts w:ascii="Arial" w:hAnsi="Arial" w:cs="Arial"/>
          <w:sz w:val="20"/>
          <w:szCs w:val="20"/>
        </w:rPr>
        <w:t>navodila</w:t>
      </w:r>
      <w:proofErr w:type="spellEnd"/>
      <w:r w:rsidRPr="00D52CAF">
        <w:rPr>
          <w:rFonts w:ascii="Arial" w:hAnsi="Arial" w:cs="Arial"/>
          <w:sz w:val="20"/>
          <w:szCs w:val="20"/>
        </w:rPr>
        <w:t xml:space="preserve"> za </w:t>
      </w:r>
      <w:proofErr w:type="spellStart"/>
      <w:r w:rsidRPr="00D52CAF">
        <w:rPr>
          <w:rFonts w:ascii="Arial" w:hAnsi="Arial" w:cs="Arial"/>
          <w:sz w:val="20"/>
          <w:szCs w:val="20"/>
        </w:rPr>
        <w:t>uporabo</w:t>
      </w:r>
      <w:proofErr w:type="spellEnd"/>
      <w:r w:rsidRPr="00D52CAF">
        <w:rPr>
          <w:rFonts w:ascii="Arial" w:hAnsi="Arial" w:cs="Arial"/>
          <w:sz w:val="20"/>
          <w:szCs w:val="20"/>
        </w:rPr>
        <w:t xml:space="preserve"> in </w:t>
      </w:r>
      <w:proofErr w:type="spellStart"/>
      <w:r w:rsidRPr="00D52CAF">
        <w:rPr>
          <w:rFonts w:ascii="Arial" w:hAnsi="Arial" w:cs="Arial"/>
          <w:sz w:val="20"/>
          <w:szCs w:val="20"/>
        </w:rPr>
        <w:t>vsa</w:t>
      </w:r>
      <w:proofErr w:type="spellEnd"/>
      <w:r w:rsidRPr="00D52CAF">
        <w:rPr>
          <w:rFonts w:ascii="Arial" w:hAnsi="Arial" w:cs="Arial"/>
          <w:sz w:val="20"/>
          <w:szCs w:val="20"/>
        </w:rPr>
        <w:t xml:space="preserve"> </w:t>
      </w:r>
      <w:proofErr w:type="spellStart"/>
      <w:r w:rsidRPr="00D52CAF">
        <w:rPr>
          <w:rFonts w:ascii="Arial" w:hAnsi="Arial" w:cs="Arial"/>
          <w:sz w:val="20"/>
          <w:szCs w:val="20"/>
        </w:rPr>
        <w:t>druga</w:t>
      </w:r>
      <w:proofErr w:type="spellEnd"/>
      <w:r w:rsidRPr="00D52CAF">
        <w:rPr>
          <w:rFonts w:ascii="Arial" w:hAnsi="Arial" w:cs="Arial"/>
          <w:sz w:val="20"/>
          <w:szCs w:val="20"/>
        </w:rPr>
        <w:t xml:space="preserve"> </w:t>
      </w:r>
      <w:proofErr w:type="spellStart"/>
      <w:r w:rsidRPr="00D52CAF">
        <w:rPr>
          <w:rFonts w:ascii="Arial" w:hAnsi="Arial" w:cs="Arial"/>
          <w:sz w:val="20"/>
          <w:szCs w:val="20"/>
        </w:rPr>
        <w:t>potrebna</w:t>
      </w:r>
      <w:proofErr w:type="spellEnd"/>
      <w:r w:rsidRPr="00D52CAF">
        <w:rPr>
          <w:rFonts w:ascii="Arial" w:hAnsi="Arial" w:cs="Arial"/>
          <w:sz w:val="20"/>
          <w:szCs w:val="20"/>
        </w:rPr>
        <w:t xml:space="preserve"> </w:t>
      </w:r>
      <w:proofErr w:type="spellStart"/>
      <w:r w:rsidRPr="00D52CAF">
        <w:rPr>
          <w:rFonts w:ascii="Arial" w:hAnsi="Arial" w:cs="Arial"/>
          <w:sz w:val="20"/>
          <w:szCs w:val="20"/>
        </w:rPr>
        <w:t>dokumentacija</w:t>
      </w:r>
      <w:proofErr w:type="spellEnd"/>
      <w:r w:rsidRPr="00D52CAF">
        <w:rPr>
          <w:rFonts w:ascii="Arial" w:hAnsi="Arial" w:cs="Arial"/>
          <w:sz w:val="20"/>
          <w:szCs w:val="20"/>
        </w:rPr>
        <w:t xml:space="preserve"> za </w:t>
      </w:r>
      <w:proofErr w:type="spellStart"/>
      <w:r w:rsidRPr="00D52CAF">
        <w:rPr>
          <w:rFonts w:ascii="Arial" w:hAnsi="Arial" w:cs="Arial"/>
          <w:sz w:val="20"/>
          <w:szCs w:val="20"/>
        </w:rPr>
        <w:t>pravilno</w:t>
      </w:r>
      <w:proofErr w:type="spellEnd"/>
      <w:r w:rsidRPr="00D52CAF">
        <w:rPr>
          <w:rFonts w:ascii="Arial" w:hAnsi="Arial" w:cs="Arial"/>
          <w:sz w:val="20"/>
          <w:szCs w:val="20"/>
        </w:rPr>
        <w:t xml:space="preserve"> </w:t>
      </w:r>
      <w:proofErr w:type="spellStart"/>
      <w:r w:rsidRPr="00D52CAF">
        <w:rPr>
          <w:rFonts w:ascii="Arial" w:hAnsi="Arial" w:cs="Arial"/>
          <w:sz w:val="20"/>
          <w:szCs w:val="20"/>
        </w:rPr>
        <w:t>uporabo</w:t>
      </w:r>
      <w:proofErr w:type="spellEnd"/>
      <w:r w:rsidRPr="00D52CAF">
        <w:rPr>
          <w:rFonts w:ascii="Arial" w:hAnsi="Arial" w:cs="Arial"/>
          <w:sz w:val="20"/>
          <w:szCs w:val="20"/>
        </w:rPr>
        <w:t xml:space="preserve"> in </w:t>
      </w:r>
      <w:proofErr w:type="spellStart"/>
      <w:r w:rsidRPr="00D52CAF">
        <w:rPr>
          <w:rFonts w:ascii="Arial" w:hAnsi="Arial" w:cs="Arial"/>
          <w:sz w:val="20"/>
          <w:szCs w:val="20"/>
        </w:rPr>
        <w:t>vzdrževanje</w:t>
      </w:r>
      <w:proofErr w:type="spellEnd"/>
      <w:r w:rsidRPr="00D52CAF">
        <w:rPr>
          <w:rFonts w:ascii="Arial" w:hAnsi="Arial" w:cs="Arial"/>
          <w:sz w:val="20"/>
          <w:szCs w:val="20"/>
        </w:rPr>
        <w:t xml:space="preserve"> </w:t>
      </w:r>
      <w:proofErr w:type="spellStart"/>
      <w:r w:rsidRPr="00D52CAF">
        <w:rPr>
          <w:rFonts w:ascii="Arial" w:hAnsi="Arial" w:cs="Arial"/>
          <w:sz w:val="20"/>
          <w:szCs w:val="20"/>
        </w:rPr>
        <w:t>zgrajenega</w:t>
      </w:r>
      <w:proofErr w:type="spellEnd"/>
      <w:r w:rsidRPr="00D52CAF">
        <w:rPr>
          <w:rFonts w:ascii="Arial" w:hAnsi="Arial" w:cs="Arial"/>
          <w:sz w:val="20"/>
          <w:szCs w:val="20"/>
        </w:rPr>
        <w:t xml:space="preserve"> </w:t>
      </w:r>
      <w:proofErr w:type="spellStart"/>
      <w:r w:rsidRPr="00D52CAF">
        <w:rPr>
          <w:rFonts w:ascii="Arial" w:hAnsi="Arial" w:cs="Arial"/>
          <w:sz w:val="20"/>
          <w:szCs w:val="20"/>
        </w:rPr>
        <w:t>objekta</w:t>
      </w:r>
      <w:proofErr w:type="spellEnd"/>
      <w:r w:rsidRPr="00D52CAF">
        <w:rPr>
          <w:rFonts w:ascii="Arial" w:hAnsi="Arial" w:cs="Arial"/>
          <w:sz w:val="20"/>
          <w:szCs w:val="20"/>
        </w:rPr>
        <w:t xml:space="preserve">, </w:t>
      </w:r>
      <w:proofErr w:type="spellStart"/>
      <w:r w:rsidRPr="00D52CAF">
        <w:rPr>
          <w:rFonts w:ascii="Arial" w:hAnsi="Arial" w:cs="Arial"/>
          <w:sz w:val="20"/>
          <w:szCs w:val="20"/>
        </w:rPr>
        <w:t>povezani</w:t>
      </w:r>
      <w:proofErr w:type="spellEnd"/>
      <w:r w:rsidRPr="00D52CAF">
        <w:rPr>
          <w:rFonts w:ascii="Arial" w:hAnsi="Arial" w:cs="Arial"/>
          <w:sz w:val="20"/>
          <w:szCs w:val="20"/>
        </w:rPr>
        <w:t xml:space="preserve"> z </w:t>
      </w:r>
      <w:proofErr w:type="spellStart"/>
      <w:r w:rsidRPr="00D52CAF">
        <w:rPr>
          <w:rFonts w:ascii="Arial" w:hAnsi="Arial" w:cs="Arial"/>
          <w:sz w:val="20"/>
          <w:szCs w:val="20"/>
        </w:rPr>
        <w:t>gradniki</w:t>
      </w:r>
      <w:proofErr w:type="spellEnd"/>
      <w:r w:rsidRPr="00D52CAF">
        <w:rPr>
          <w:rFonts w:ascii="Arial" w:hAnsi="Arial" w:cs="Arial"/>
          <w:sz w:val="20"/>
          <w:szCs w:val="20"/>
        </w:rPr>
        <w:t xml:space="preserve"> BIM </w:t>
      </w:r>
      <w:proofErr w:type="spellStart"/>
      <w:r w:rsidRPr="00D52CAF">
        <w:rPr>
          <w:rFonts w:ascii="Arial" w:hAnsi="Arial" w:cs="Arial"/>
          <w:sz w:val="20"/>
          <w:szCs w:val="20"/>
        </w:rPr>
        <w:t>modela</w:t>
      </w:r>
      <w:proofErr w:type="spellEnd"/>
      <w:r w:rsidRPr="00D52CAF">
        <w:rPr>
          <w:rFonts w:ascii="Arial" w:hAnsi="Arial" w:cs="Arial"/>
          <w:sz w:val="20"/>
          <w:szCs w:val="20"/>
        </w:rPr>
        <w:t xml:space="preserve"> </w:t>
      </w:r>
      <w:proofErr w:type="spellStart"/>
      <w:r w:rsidRPr="00D52CAF">
        <w:rPr>
          <w:rFonts w:ascii="Arial" w:hAnsi="Arial" w:cs="Arial"/>
          <w:sz w:val="20"/>
          <w:szCs w:val="20"/>
        </w:rPr>
        <w:t>izvedenega</w:t>
      </w:r>
      <w:proofErr w:type="spellEnd"/>
      <w:r w:rsidRPr="00D52CAF">
        <w:rPr>
          <w:rFonts w:ascii="Arial" w:hAnsi="Arial" w:cs="Arial"/>
          <w:sz w:val="20"/>
          <w:szCs w:val="20"/>
        </w:rPr>
        <w:t xml:space="preserve"> </w:t>
      </w:r>
      <w:proofErr w:type="spellStart"/>
      <w:r w:rsidRPr="00D52CAF">
        <w:rPr>
          <w:rFonts w:ascii="Arial" w:hAnsi="Arial" w:cs="Arial"/>
          <w:sz w:val="20"/>
          <w:szCs w:val="20"/>
        </w:rPr>
        <w:t>stanja</w:t>
      </w:r>
      <w:proofErr w:type="spellEnd"/>
      <w:r w:rsidRPr="00D52CAF">
        <w:rPr>
          <w:rFonts w:ascii="Arial" w:hAnsi="Arial" w:cs="Arial"/>
          <w:sz w:val="20"/>
          <w:szCs w:val="20"/>
        </w:rPr>
        <w:t xml:space="preserve">. Ker je </w:t>
      </w:r>
      <w:proofErr w:type="spellStart"/>
      <w:r w:rsidRPr="00D52CAF">
        <w:rPr>
          <w:rFonts w:ascii="Arial" w:hAnsi="Arial" w:cs="Arial"/>
          <w:sz w:val="20"/>
          <w:szCs w:val="20"/>
        </w:rPr>
        <w:t>objekt</w:t>
      </w:r>
      <w:proofErr w:type="spellEnd"/>
      <w:r w:rsidRPr="00D52CAF">
        <w:rPr>
          <w:rFonts w:ascii="Arial" w:hAnsi="Arial" w:cs="Arial"/>
          <w:sz w:val="20"/>
          <w:szCs w:val="20"/>
        </w:rPr>
        <w:t xml:space="preserve"> KVT II del </w:t>
      </w:r>
      <w:proofErr w:type="spellStart"/>
      <w:r w:rsidRPr="00D52CAF">
        <w:rPr>
          <w:rFonts w:ascii="Arial" w:hAnsi="Arial" w:cs="Arial"/>
          <w:sz w:val="20"/>
          <w:szCs w:val="20"/>
        </w:rPr>
        <w:t>celotnega</w:t>
      </w:r>
      <w:proofErr w:type="spellEnd"/>
      <w:r w:rsidRPr="00D52CAF">
        <w:rPr>
          <w:rFonts w:ascii="Arial" w:hAnsi="Arial" w:cs="Arial"/>
          <w:sz w:val="20"/>
          <w:szCs w:val="20"/>
        </w:rPr>
        <w:t xml:space="preserve"> </w:t>
      </w:r>
      <w:proofErr w:type="spellStart"/>
      <w:r w:rsidRPr="00D52CAF">
        <w:rPr>
          <w:rFonts w:ascii="Arial" w:hAnsi="Arial" w:cs="Arial"/>
          <w:sz w:val="20"/>
          <w:szCs w:val="20"/>
        </w:rPr>
        <w:t>Kampusa</w:t>
      </w:r>
      <w:proofErr w:type="spellEnd"/>
      <w:r w:rsidRPr="00D52CAF">
        <w:rPr>
          <w:rFonts w:ascii="Arial" w:hAnsi="Arial" w:cs="Arial"/>
          <w:sz w:val="20"/>
          <w:szCs w:val="20"/>
        </w:rPr>
        <w:t xml:space="preserve"> </w:t>
      </w:r>
      <w:proofErr w:type="spellStart"/>
      <w:r w:rsidRPr="00D52CAF">
        <w:rPr>
          <w:rFonts w:ascii="Arial" w:hAnsi="Arial" w:cs="Arial"/>
          <w:sz w:val="20"/>
          <w:szCs w:val="20"/>
        </w:rPr>
        <w:t>Vrazov</w:t>
      </w:r>
      <w:proofErr w:type="spellEnd"/>
      <w:r w:rsidRPr="00D52CAF">
        <w:rPr>
          <w:rFonts w:ascii="Arial" w:hAnsi="Arial" w:cs="Arial"/>
          <w:sz w:val="20"/>
          <w:szCs w:val="20"/>
        </w:rPr>
        <w:t xml:space="preserve"> </w:t>
      </w:r>
      <w:proofErr w:type="spellStart"/>
      <w:r w:rsidRPr="00D52CAF">
        <w:rPr>
          <w:rFonts w:ascii="Arial" w:hAnsi="Arial" w:cs="Arial"/>
          <w:sz w:val="20"/>
          <w:szCs w:val="20"/>
        </w:rPr>
        <w:t>trg</w:t>
      </w:r>
      <w:proofErr w:type="spellEnd"/>
      <w:r w:rsidRPr="00D52CAF">
        <w:rPr>
          <w:rFonts w:ascii="Arial" w:hAnsi="Arial" w:cs="Arial"/>
          <w:sz w:val="20"/>
          <w:szCs w:val="20"/>
        </w:rPr>
        <w:t xml:space="preserve"> je </w:t>
      </w:r>
      <w:proofErr w:type="spellStart"/>
      <w:r w:rsidRPr="00D52CAF">
        <w:rPr>
          <w:rFonts w:ascii="Arial" w:hAnsi="Arial" w:cs="Arial"/>
          <w:sz w:val="20"/>
          <w:szCs w:val="20"/>
        </w:rPr>
        <w:t>potrebno</w:t>
      </w:r>
      <w:proofErr w:type="spellEnd"/>
      <w:r w:rsidRPr="00D52CAF">
        <w:rPr>
          <w:rFonts w:ascii="Arial" w:hAnsi="Arial" w:cs="Arial"/>
          <w:sz w:val="20"/>
          <w:szCs w:val="20"/>
        </w:rPr>
        <w:t xml:space="preserve"> </w:t>
      </w:r>
      <w:proofErr w:type="spellStart"/>
      <w:r w:rsidRPr="00D52CAF">
        <w:rPr>
          <w:rFonts w:ascii="Arial" w:hAnsi="Arial" w:cs="Arial"/>
          <w:sz w:val="20"/>
          <w:szCs w:val="20"/>
        </w:rPr>
        <w:t>pripraviti</w:t>
      </w:r>
      <w:proofErr w:type="spellEnd"/>
      <w:r w:rsidRPr="00D52CAF">
        <w:rPr>
          <w:rFonts w:ascii="Arial" w:hAnsi="Arial" w:cs="Arial"/>
          <w:sz w:val="20"/>
          <w:szCs w:val="20"/>
        </w:rPr>
        <w:t xml:space="preserve"> </w:t>
      </w:r>
      <w:proofErr w:type="spellStart"/>
      <w:r w:rsidRPr="00D52CAF">
        <w:rPr>
          <w:rFonts w:ascii="Arial" w:hAnsi="Arial" w:cs="Arial"/>
          <w:sz w:val="20"/>
          <w:szCs w:val="20"/>
        </w:rPr>
        <w:t>skladno</w:t>
      </w:r>
      <w:proofErr w:type="spellEnd"/>
      <w:r w:rsidRPr="00D52CAF">
        <w:rPr>
          <w:rFonts w:ascii="Arial" w:hAnsi="Arial" w:cs="Arial"/>
          <w:sz w:val="20"/>
          <w:szCs w:val="20"/>
        </w:rPr>
        <w:t xml:space="preserve"> s </w:t>
      </w:r>
      <w:proofErr w:type="spellStart"/>
      <w:r w:rsidRPr="00D52CAF">
        <w:rPr>
          <w:rFonts w:ascii="Arial" w:hAnsi="Arial" w:cs="Arial"/>
          <w:sz w:val="20"/>
          <w:szCs w:val="20"/>
        </w:rPr>
        <w:t>standardi</w:t>
      </w:r>
      <w:proofErr w:type="spellEnd"/>
      <w:r w:rsidRPr="00D52CAF">
        <w:rPr>
          <w:rFonts w:ascii="Arial" w:hAnsi="Arial" w:cs="Arial"/>
          <w:sz w:val="20"/>
          <w:szCs w:val="20"/>
        </w:rPr>
        <w:t xml:space="preserve"> </w:t>
      </w:r>
      <w:proofErr w:type="spellStart"/>
      <w:r w:rsidRPr="00D52CAF">
        <w:rPr>
          <w:rFonts w:ascii="Arial" w:hAnsi="Arial" w:cs="Arial"/>
          <w:sz w:val="20"/>
          <w:szCs w:val="20"/>
        </w:rPr>
        <w:t>postavljenimi</w:t>
      </w:r>
      <w:proofErr w:type="spellEnd"/>
      <w:r w:rsidRPr="00D52CAF">
        <w:rPr>
          <w:rFonts w:ascii="Arial" w:hAnsi="Arial" w:cs="Arial"/>
          <w:sz w:val="20"/>
          <w:szCs w:val="20"/>
        </w:rPr>
        <w:t xml:space="preserve"> v </w:t>
      </w:r>
      <w:proofErr w:type="spellStart"/>
      <w:r w:rsidRPr="00D52CAF">
        <w:rPr>
          <w:rFonts w:ascii="Arial" w:hAnsi="Arial" w:cs="Arial"/>
          <w:sz w:val="20"/>
          <w:szCs w:val="20"/>
        </w:rPr>
        <w:t>okviru</w:t>
      </w:r>
      <w:proofErr w:type="spellEnd"/>
      <w:r w:rsidRPr="00D52CAF">
        <w:rPr>
          <w:rFonts w:ascii="Arial" w:hAnsi="Arial" w:cs="Arial"/>
          <w:sz w:val="20"/>
          <w:szCs w:val="20"/>
        </w:rPr>
        <w:t xml:space="preserve"> </w:t>
      </w:r>
      <w:proofErr w:type="spellStart"/>
      <w:r w:rsidRPr="00D52CAF">
        <w:rPr>
          <w:rFonts w:ascii="Arial" w:hAnsi="Arial" w:cs="Arial"/>
          <w:sz w:val="20"/>
          <w:szCs w:val="20"/>
        </w:rPr>
        <w:t>implementacije</w:t>
      </w:r>
      <w:proofErr w:type="spellEnd"/>
      <w:r w:rsidRPr="00D52CAF">
        <w:rPr>
          <w:rFonts w:ascii="Arial" w:hAnsi="Arial" w:cs="Arial"/>
          <w:sz w:val="20"/>
          <w:szCs w:val="20"/>
        </w:rPr>
        <w:t xml:space="preserve"> BIM </w:t>
      </w:r>
      <w:proofErr w:type="spellStart"/>
      <w:r w:rsidRPr="00D52CAF">
        <w:rPr>
          <w:rFonts w:ascii="Arial" w:hAnsi="Arial" w:cs="Arial"/>
          <w:sz w:val="20"/>
          <w:szCs w:val="20"/>
        </w:rPr>
        <w:t>pristopa</w:t>
      </w:r>
      <w:proofErr w:type="spellEnd"/>
      <w:r w:rsidRPr="00D52CAF">
        <w:rPr>
          <w:rFonts w:ascii="Arial" w:hAnsi="Arial" w:cs="Arial"/>
          <w:sz w:val="20"/>
          <w:szCs w:val="20"/>
        </w:rPr>
        <w:t xml:space="preserve"> </w:t>
      </w:r>
      <w:proofErr w:type="spellStart"/>
      <w:r w:rsidRPr="00D52CAF">
        <w:rPr>
          <w:rFonts w:ascii="Arial" w:hAnsi="Arial" w:cs="Arial"/>
          <w:sz w:val="20"/>
          <w:szCs w:val="20"/>
        </w:rPr>
        <w:t>na</w:t>
      </w:r>
      <w:proofErr w:type="spellEnd"/>
      <w:r w:rsidRPr="00D52CAF">
        <w:rPr>
          <w:rFonts w:ascii="Arial" w:hAnsi="Arial" w:cs="Arial"/>
          <w:sz w:val="20"/>
          <w:szCs w:val="20"/>
        </w:rPr>
        <w:t xml:space="preserve"> </w:t>
      </w:r>
      <w:proofErr w:type="spellStart"/>
      <w:r w:rsidRPr="00D52CAF">
        <w:rPr>
          <w:rFonts w:ascii="Arial" w:hAnsi="Arial" w:cs="Arial"/>
          <w:sz w:val="20"/>
          <w:szCs w:val="20"/>
        </w:rPr>
        <w:t>projektu</w:t>
      </w:r>
      <w:proofErr w:type="spellEnd"/>
      <w:r w:rsidRPr="00D52CAF">
        <w:rPr>
          <w:rFonts w:ascii="Arial" w:hAnsi="Arial" w:cs="Arial"/>
          <w:sz w:val="20"/>
          <w:szCs w:val="20"/>
        </w:rPr>
        <w:t xml:space="preserve"> KVT I, </w:t>
      </w:r>
      <w:proofErr w:type="spellStart"/>
      <w:r w:rsidRPr="00D52CAF">
        <w:rPr>
          <w:rFonts w:ascii="Arial" w:hAnsi="Arial" w:cs="Arial"/>
          <w:sz w:val="20"/>
          <w:szCs w:val="20"/>
        </w:rPr>
        <w:t>kar</w:t>
      </w:r>
      <w:proofErr w:type="spellEnd"/>
      <w:r w:rsidRPr="00D52CAF">
        <w:rPr>
          <w:rFonts w:ascii="Arial" w:hAnsi="Arial" w:cs="Arial"/>
          <w:sz w:val="20"/>
          <w:szCs w:val="20"/>
        </w:rPr>
        <w:t xml:space="preserve"> mora </w:t>
      </w:r>
      <w:proofErr w:type="spellStart"/>
      <w:r w:rsidRPr="00D52CAF">
        <w:rPr>
          <w:rFonts w:ascii="Arial" w:hAnsi="Arial" w:cs="Arial"/>
          <w:sz w:val="20"/>
          <w:szCs w:val="20"/>
        </w:rPr>
        <w:t>biti</w:t>
      </w:r>
      <w:proofErr w:type="spellEnd"/>
      <w:r w:rsidRPr="00D52CAF">
        <w:rPr>
          <w:rFonts w:ascii="Arial" w:hAnsi="Arial" w:cs="Arial"/>
          <w:sz w:val="20"/>
          <w:szCs w:val="20"/>
        </w:rPr>
        <w:t xml:space="preserve"> </w:t>
      </w:r>
      <w:proofErr w:type="spellStart"/>
      <w:r w:rsidRPr="00D52CAF">
        <w:rPr>
          <w:rFonts w:ascii="Arial" w:hAnsi="Arial" w:cs="Arial"/>
          <w:sz w:val="20"/>
          <w:szCs w:val="20"/>
        </w:rPr>
        <w:t>zajeto</w:t>
      </w:r>
      <w:proofErr w:type="spellEnd"/>
      <w:r w:rsidRPr="00D52CAF">
        <w:rPr>
          <w:rFonts w:ascii="Arial" w:hAnsi="Arial" w:cs="Arial"/>
          <w:sz w:val="20"/>
          <w:szCs w:val="20"/>
        </w:rPr>
        <w:t xml:space="preserve"> v BEP.   </w:t>
      </w:r>
    </w:p>
    <w:p w14:paraId="47AD579B" w14:textId="77777777" w:rsidR="00E17348" w:rsidRPr="00D52CAF" w:rsidRDefault="00E17348" w:rsidP="00260C07">
      <w:pPr>
        <w:pStyle w:val="Brezrazmikov"/>
        <w:spacing w:line="276" w:lineRule="auto"/>
        <w:jc w:val="both"/>
        <w:rPr>
          <w:rFonts w:ascii="Arial" w:hAnsi="Arial" w:cs="Arial"/>
          <w:sz w:val="20"/>
          <w:szCs w:val="20"/>
        </w:rPr>
      </w:pPr>
    </w:p>
    <w:p w14:paraId="6006A974" w14:textId="77777777" w:rsidR="00E17348" w:rsidRPr="00D52CAF" w:rsidRDefault="00E17348" w:rsidP="00563BC3">
      <w:pPr>
        <w:spacing w:line="276" w:lineRule="auto"/>
        <w:jc w:val="both"/>
        <w:rPr>
          <w:rFonts w:ascii="Arial" w:hAnsi="Arial" w:cs="Arial"/>
          <w:iCs/>
          <w:sz w:val="20"/>
          <w:szCs w:val="20"/>
        </w:rPr>
      </w:pPr>
      <w:r w:rsidRPr="00D52CAF">
        <w:rPr>
          <w:rFonts w:ascii="Arial" w:hAnsi="Arial" w:cs="Arial"/>
          <w:iCs/>
          <w:sz w:val="20"/>
          <w:szCs w:val="20"/>
        </w:rPr>
        <w:t xml:space="preserve">Implementacija BIM pristopa mora biti funkcionalna in uporabna. BIM gradniki morajo biti opremljeni z ustreznimi lastnostmi, ki omogočajo zajem, </w:t>
      </w:r>
      <w:proofErr w:type="spellStart"/>
      <w:r w:rsidRPr="00D52CAF">
        <w:rPr>
          <w:rFonts w:ascii="Arial" w:hAnsi="Arial" w:cs="Arial"/>
          <w:iCs/>
          <w:sz w:val="20"/>
          <w:szCs w:val="20"/>
        </w:rPr>
        <w:t>selektiranje</w:t>
      </w:r>
      <w:proofErr w:type="spellEnd"/>
      <w:r w:rsidRPr="00D52CAF">
        <w:rPr>
          <w:rFonts w:ascii="Arial" w:hAnsi="Arial" w:cs="Arial"/>
          <w:iCs/>
          <w:sz w:val="20"/>
          <w:szCs w:val="20"/>
        </w:rPr>
        <w:t xml:space="preserve"> in filtriranje podatkov. Vsi zahtevani podatki morajo biti berljivi in vidni ter pripravljeni tako, da jih je mogoče zajemati iz IFC modelov (odprti BIM pristop).</w:t>
      </w:r>
    </w:p>
    <w:p w14:paraId="7A9FA04D" w14:textId="77777777" w:rsidR="00E17348" w:rsidRPr="00D52CAF" w:rsidRDefault="00E17348" w:rsidP="00563BC3">
      <w:pPr>
        <w:spacing w:line="276" w:lineRule="auto"/>
        <w:jc w:val="both"/>
        <w:rPr>
          <w:rFonts w:ascii="Arial" w:hAnsi="Arial" w:cs="Arial"/>
          <w:iCs/>
          <w:sz w:val="20"/>
          <w:szCs w:val="20"/>
        </w:rPr>
      </w:pPr>
      <w:r w:rsidRPr="00D52CAF">
        <w:rPr>
          <w:rFonts w:ascii="Arial" w:hAnsi="Arial" w:cs="Arial"/>
          <w:iCs/>
          <w:sz w:val="20"/>
          <w:szCs w:val="20"/>
        </w:rPr>
        <w:t>Izvajalec izdela in preda kompletno projektno dokumentacijo v 4 (štirih) izvodih v mapah ter v 2 (dveh)  izvodih v elektronski obliki (CD, DVD ali USB medij) v obliki zapisa doc., tabele in predračun/popisi s količinami v obliki zapisa *.</w:t>
      </w:r>
      <w:proofErr w:type="spellStart"/>
      <w:r w:rsidRPr="00D52CAF">
        <w:rPr>
          <w:rFonts w:ascii="Arial" w:hAnsi="Arial" w:cs="Arial"/>
          <w:iCs/>
          <w:sz w:val="20"/>
          <w:szCs w:val="20"/>
        </w:rPr>
        <w:t>xls</w:t>
      </w:r>
      <w:proofErr w:type="spellEnd"/>
      <w:r w:rsidRPr="00D52CAF">
        <w:rPr>
          <w:rFonts w:ascii="Arial" w:hAnsi="Arial" w:cs="Arial"/>
          <w:iCs/>
          <w:sz w:val="20"/>
          <w:szCs w:val="20"/>
        </w:rPr>
        <w:t xml:space="preserve"> in načrti v obliki zapisa, ki bo povezljiv s programom </w:t>
      </w:r>
      <w:proofErr w:type="spellStart"/>
      <w:r w:rsidRPr="00D52CAF">
        <w:rPr>
          <w:rFonts w:ascii="Arial" w:hAnsi="Arial" w:cs="Arial"/>
          <w:iCs/>
          <w:sz w:val="20"/>
          <w:szCs w:val="20"/>
        </w:rPr>
        <w:t>Archicad</w:t>
      </w:r>
      <w:proofErr w:type="spellEnd"/>
      <w:r w:rsidRPr="00D52CAF">
        <w:rPr>
          <w:rFonts w:ascii="Arial" w:hAnsi="Arial" w:cs="Arial"/>
          <w:iCs/>
          <w:sz w:val="20"/>
          <w:szCs w:val="20"/>
        </w:rPr>
        <w:t xml:space="preserve"> in </w:t>
      </w:r>
      <w:proofErr w:type="spellStart"/>
      <w:r w:rsidRPr="00D52CAF">
        <w:rPr>
          <w:rFonts w:ascii="Arial" w:hAnsi="Arial" w:cs="Arial"/>
          <w:iCs/>
          <w:sz w:val="20"/>
          <w:szCs w:val="20"/>
        </w:rPr>
        <w:t>AutoCAD</w:t>
      </w:r>
      <w:proofErr w:type="spellEnd"/>
      <w:r w:rsidRPr="00D52CAF">
        <w:rPr>
          <w:rFonts w:ascii="Arial" w:hAnsi="Arial" w:cs="Arial"/>
          <w:iCs/>
          <w:sz w:val="20"/>
          <w:szCs w:val="20"/>
        </w:rPr>
        <w:t xml:space="preserve"> (*.</w:t>
      </w:r>
      <w:proofErr w:type="spellStart"/>
      <w:r w:rsidRPr="00D52CAF">
        <w:rPr>
          <w:rFonts w:ascii="Arial" w:hAnsi="Arial" w:cs="Arial"/>
          <w:iCs/>
          <w:sz w:val="20"/>
          <w:szCs w:val="20"/>
        </w:rPr>
        <w:t>dwg</w:t>
      </w:r>
      <w:proofErr w:type="spellEnd"/>
      <w:r w:rsidRPr="00D52CAF">
        <w:rPr>
          <w:rFonts w:ascii="Arial" w:hAnsi="Arial" w:cs="Arial"/>
          <w:iCs/>
          <w:sz w:val="20"/>
          <w:szCs w:val="20"/>
        </w:rPr>
        <w:t xml:space="preserve"> ali *.</w:t>
      </w:r>
      <w:proofErr w:type="spellStart"/>
      <w:r w:rsidRPr="00D52CAF">
        <w:rPr>
          <w:rFonts w:ascii="Arial" w:hAnsi="Arial" w:cs="Arial"/>
          <w:iCs/>
          <w:sz w:val="20"/>
          <w:szCs w:val="20"/>
        </w:rPr>
        <w:t>dxf</w:t>
      </w:r>
      <w:proofErr w:type="spellEnd"/>
      <w:r w:rsidRPr="00D52CAF">
        <w:rPr>
          <w:rFonts w:ascii="Arial" w:hAnsi="Arial" w:cs="Arial"/>
          <w:iCs/>
          <w:sz w:val="20"/>
          <w:szCs w:val="20"/>
        </w:rPr>
        <w:t>) in vse našteto tudi v *.</w:t>
      </w:r>
      <w:proofErr w:type="spellStart"/>
      <w:r w:rsidRPr="00D52CAF">
        <w:rPr>
          <w:rFonts w:ascii="Arial" w:hAnsi="Arial" w:cs="Arial"/>
          <w:iCs/>
          <w:sz w:val="20"/>
          <w:szCs w:val="20"/>
        </w:rPr>
        <w:t>pdf</w:t>
      </w:r>
      <w:proofErr w:type="spellEnd"/>
      <w:r w:rsidRPr="00D52CAF">
        <w:rPr>
          <w:rFonts w:ascii="Arial" w:hAnsi="Arial" w:cs="Arial"/>
          <w:iCs/>
          <w:sz w:val="20"/>
          <w:szCs w:val="20"/>
        </w:rPr>
        <w:t xml:space="preserve"> obliki. </w:t>
      </w:r>
    </w:p>
    <w:p w14:paraId="58D5B005" w14:textId="77777777" w:rsidR="00E17348" w:rsidRPr="00D52CAF" w:rsidRDefault="00E17348" w:rsidP="00E17348">
      <w:pPr>
        <w:spacing w:line="276" w:lineRule="auto"/>
        <w:rPr>
          <w:rFonts w:ascii="Arial" w:hAnsi="Arial" w:cs="Arial"/>
          <w:iCs/>
          <w:sz w:val="20"/>
          <w:szCs w:val="20"/>
        </w:rPr>
      </w:pPr>
      <w:r w:rsidRPr="00D52CAF">
        <w:rPr>
          <w:rFonts w:ascii="Arial" w:hAnsi="Arial" w:cs="Arial"/>
          <w:iCs/>
          <w:sz w:val="20"/>
          <w:szCs w:val="20"/>
        </w:rPr>
        <w:t>Za potrebe recenzije/revizije mora izvajalec naročniku predati dokumentacijo v 2 (dveh) natisnjenih izvodih in 2 (dveh) digitalnih izvodih, vključno z BIM formatom.</w:t>
      </w:r>
    </w:p>
    <w:p w14:paraId="18CE8802" w14:textId="77777777" w:rsidR="00E17348" w:rsidRPr="00D52CAF" w:rsidRDefault="00E17348" w:rsidP="00E17348">
      <w:pPr>
        <w:spacing w:line="276" w:lineRule="auto"/>
        <w:rPr>
          <w:rFonts w:ascii="Arial" w:hAnsi="Arial" w:cs="Arial"/>
          <w:iCs/>
          <w:sz w:val="20"/>
          <w:szCs w:val="20"/>
        </w:rPr>
      </w:pPr>
      <w:r w:rsidRPr="00D52CAF">
        <w:rPr>
          <w:rFonts w:ascii="Arial" w:hAnsi="Arial" w:cs="Arial"/>
          <w:iCs/>
          <w:sz w:val="20"/>
          <w:szCs w:val="20"/>
        </w:rPr>
        <w:t>Vsi zapisi na CD-ju/DVD-ju/USB mediju morajo biti shranjeni v obliki, ki naročniku omogoča nadaljnjo obdelavo, dodelavo, spreminjanje, shranjevanje in izpisovanje.</w:t>
      </w:r>
    </w:p>
    <w:p w14:paraId="4644868C" w14:textId="77777777" w:rsidR="002053E4" w:rsidRPr="00D52CAF" w:rsidRDefault="002053E4" w:rsidP="002053E4">
      <w:pPr>
        <w:suppressAutoHyphens/>
        <w:overflowPunct w:val="0"/>
        <w:autoSpaceDE w:val="0"/>
        <w:autoSpaceDN w:val="0"/>
        <w:adjustRightInd w:val="0"/>
        <w:spacing w:after="0" w:line="240" w:lineRule="exact"/>
        <w:textAlignment w:val="baseline"/>
        <w:rPr>
          <w:rFonts w:ascii="Arial" w:eastAsia="Calibri" w:hAnsi="Arial" w:cs="Arial"/>
          <w:b/>
          <w:bCs/>
          <w:iCs/>
          <w:spacing w:val="-1"/>
          <w:sz w:val="20"/>
          <w:szCs w:val="20"/>
          <w:u w:val="single"/>
          <w:lang w:eastAsia="sl-SI"/>
        </w:rPr>
      </w:pPr>
    </w:p>
    <w:p w14:paraId="4DEA902F" w14:textId="77777777" w:rsidR="002053E4" w:rsidRPr="00D52CAF" w:rsidRDefault="009A77ED" w:rsidP="002053E4">
      <w:pPr>
        <w:suppressAutoHyphens/>
        <w:overflowPunct w:val="0"/>
        <w:autoSpaceDE w:val="0"/>
        <w:autoSpaceDN w:val="0"/>
        <w:adjustRightInd w:val="0"/>
        <w:spacing w:after="0" w:line="240" w:lineRule="exact"/>
        <w:textAlignment w:val="baseline"/>
        <w:rPr>
          <w:rFonts w:ascii="Arial" w:eastAsia="Calibri" w:hAnsi="Arial" w:cs="Arial"/>
          <w:b/>
          <w:bCs/>
          <w:iCs/>
          <w:spacing w:val="-1"/>
          <w:sz w:val="20"/>
          <w:szCs w:val="20"/>
          <w:u w:val="single"/>
          <w:lang w:eastAsia="sl-SI"/>
        </w:rPr>
      </w:pPr>
      <w:r w:rsidRPr="00D52CAF">
        <w:rPr>
          <w:rFonts w:ascii="Arial" w:eastAsia="Calibri" w:hAnsi="Arial" w:cs="Arial"/>
          <w:b/>
          <w:bCs/>
          <w:iCs/>
          <w:spacing w:val="-1"/>
          <w:sz w:val="20"/>
          <w:szCs w:val="20"/>
          <w:u w:val="single"/>
          <w:lang w:eastAsia="sl-SI"/>
        </w:rPr>
        <w:t>Projektantski</w:t>
      </w:r>
      <w:r w:rsidR="002053E4" w:rsidRPr="00D52CAF">
        <w:rPr>
          <w:rFonts w:ascii="Arial" w:eastAsia="Calibri" w:hAnsi="Arial" w:cs="Arial"/>
          <w:b/>
          <w:bCs/>
          <w:iCs/>
          <w:spacing w:val="-1"/>
          <w:sz w:val="20"/>
          <w:szCs w:val="20"/>
          <w:u w:val="single"/>
          <w:lang w:eastAsia="sl-SI"/>
        </w:rPr>
        <w:t xml:space="preserve"> nadzor</w:t>
      </w:r>
    </w:p>
    <w:p w14:paraId="3AAA476C" w14:textId="77777777" w:rsidR="002053E4" w:rsidRPr="00D52CAF" w:rsidRDefault="002053E4" w:rsidP="002053E4">
      <w:pPr>
        <w:autoSpaceDN w:val="0"/>
        <w:spacing w:after="0" w:line="240" w:lineRule="auto"/>
        <w:jc w:val="both"/>
        <w:rPr>
          <w:rFonts w:ascii="Arial" w:eastAsia="Times New Roman" w:hAnsi="Arial" w:cs="Arial"/>
          <w:sz w:val="20"/>
          <w:szCs w:val="20"/>
          <w:lang w:eastAsia="sl-SI"/>
        </w:rPr>
      </w:pPr>
    </w:p>
    <w:p w14:paraId="3182C6BD" w14:textId="77777777" w:rsidR="00E17348" w:rsidRPr="00D52CAF" w:rsidRDefault="00E17348" w:rsidP="00E17348">
      <w:pPr>
        <w:pStyle w:val="Default"/>
        <w:spacing w:line="276" w:lineRule="auto"/>
        <w:jc w:val="both"/>
        <w:rPr>
          <w:sz w:val="20"/>
          <w:szCs w:val="20"/>
        </w:rPr>
      </w:pPr>
      <w:r w:rsidRPr="00D52CAF">
        <w:rPr>
          <w:sz w:val="20"/>
          <w:szCs w:val="20"/>
        </w:rPr>
        <w:t xml:space="preserve">Projektantski nadzor se izvaja skladno z izvajanjem GOI del na objektu ves čas gradnje, do pridobitve uporabnega dovoljenja in primopredaje naročniku, z udeležbo pooblaščenih inženirjev stroke in po </w:t>
      </w:r>
      <w:r w:rsidRPr="00D52CAF">
        <w:rPr>
          <w:sz w:val="20"/>
          <w:szCs w:val="20"/>
        </w:rPr>
        <w:lastRenderedPageBreak/>
        <w:t>potrebi drugih pooblaščenih strokovnjakov. Ocenjen čas za gradnjo in dokončanje vseh GOI del in opreme je 24 mesecev</w:t>
      </w:r>
      <w:r w:rsidR="00494815">
        <w:rPr>
          <w:sz w:val="20"/>
          <w:szCs w:val="20"/>
        </w:rPr>
        <w:t xml:space="preserve"> </w:t>
      </w:r>
      <w:r w:rsidR="00494815" w:rsidRPr="00091DE4">
        <w:rPr>
          <w:sz w:val="20"/>
          <w:szCs w:val="20"/>
        </w:rPr>
        <w:t>od uvedbe izvajalca v delo</w:t>
      </w:r>
      <w:r w:rsidRPr="00D52CAF">
        <w:rPr>
          <w:sz w:val="20"/>
          <w:szCs w:val="20"/>
        </w:rPr>
        <w:t xml:space="preserve">. </w:t>
      </w:r>
    </w:p>
    <w:p w14:paraId="010F0599"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38567641" w14:textId="77777777" w:rsidR="00225911" w:rsidRPr="00D52CAF" w:rsidRDefault="002053E4" w:rsidP="002053E4">
      <w:pPr>
        <w:suppressAutoHyphens/>
        <w:overflowPunct w:val="0"/>
        <w:autoSpaceDE w:val="0"/>
        <w:autoSpaceDN w:val="0"/>
        <w:adjustRightInd w:val="0"/>
        <w:spacing w:after="0" w:line="240" w:lineRule="exact"/>
        <w:textAlignment w:val="baseline"/>
        <w:rPr>
          <w:rFonts w:ascii="Arial" w:eastAsia="Calibri" w:hAnsi="Arial" w:cs="Arial"/>
          <w:b/>
          <w:bCs/>
          <w:iCs/>
          <w:spacing w:val="-1"/>
          <w:sz w:val="20"/>
          <w:szCs w:val="20"/>
          <w:u w:val="single"/>
          <w:lang w:eastAsia="sl-SI"/>
        </w:rPr>
      </w:pPr>
      <w:r w:rsidRPr="00D52CAF">
        <w:rPr>
          <w:rFonts w:ascii="Arial" w:eastAsia="Calibri" w:hAnsi="Arial" w:cs="Arial"/>
          <w:b/>
          <w:bCs/>
          <w:iCs/>
          <w:spacing w:val="-1"/>
          <w:sz w:val="20"/>
          <w:szCs w:val="20"/>
          <w:u w:val="single"/>
          <w:lang w:eastAsia="sl-SI"/>
        </w:rPr>
        <w:t>Ostale obveznosti</w:t>
      </w:r>
    </w:p>
    <w:p w14:paraId="680373E1"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678162FE" w14:textId="4983C752" w:rsidR="00075320" w:rsidRPr="00D52CAF" w:rsidRDefault="00BD6DF7" w:rsidP="00354A84">
      <w:pPr>
        <w:pStyle w:val="Default"/>
        <w:numPr>
          <w:ilvl w:val="0"/>
          <w:numId w:val="27"/>
        </w:numPr>
        <w:spacing w:line="276" w:lineRule="auto"/>
        <w:jc w:val="both"/>
        <w:rPr>
          <w:sz w:val="20"/>
          <w:szCs w:val="20"/>
        </w:rPr>
      </w:pPr>
      <w:r w:rsidRPr="00D52CAF">
        <w:rPr>
          <w:color w:val="auto"/>
          <w:sz w:val="20"/>
          <w:szCs w:val="20"/>
        </w:rPr>
        <w:t>P</w:t>
      </w:r>
      <w:r w:rsidR="00075320" w:rsidRPr="00D52CAF">
        <w:rPr>
          <w:color w:val="auto"/>
          <w:sz w:val="20"/>
          <w:szCs w:val="20"/>
        </w:rPr>
        <w:t>o pooblastilu investitorja nastop</w:t>
      </w:r>
      <w:r w:rsidR="00A972AB" w:rsidRPr="00D52CAF">
        <w:rPr>
          <w:color w:val="auto"/>
          <w:sz w:val="20"/>
          <w:szCs w:val="20"/>
        </w:rPr>
        <w:t>a</w:t>
      </w:r>
      <w:r w:rsidR="00075320" w:rsidRPr="00D52CAF">
        <w:rPr>
          <w:color w:val="auto"/>
          <w:sz w:val="20"/>
          <w:szCs w:val="20"/>
        </w:rPr>
        <w:t xml:space="preserve">ti v postopkih pridobivanja projektnih in drugih pogojev, mnenj, soglasij, </w:t>
      </w:r>
      <w:proofErr w:type="spellStart"/>
      <w:r w:rsidR="00075320" w:rsidRPr="00D52CAF">
        <w:rPr>
          <w:color w:val="auto"/>
          <w:sz w:val="20"/>
          <w:szCs w:val="20"/>
        </w:rPr>
        <w:t>predodločb</w:t>
      </w:r>
      <w:proofErr w:type="spellEnd"/>
      <w:r w:rsidR="00563BC3">
        <w:rPr>
          <w:color w:val="auto"/>
          <w:sz w:val="20"/>
          <w:szCs w:val="20"/>
        </w:rPr>
        <w:t xml:space="preserve"> in odločb</w:t>
      </w:r>
      <w:r w:rsidR="00075320" w:rsidRPr="00D52CAF">
        <w:rPr>
          <w:sz w:val="20"/>
          <w:szCs w:val="20"/>
        </w:rPr>
        <w:t>, gradbenih in uporabnih dovoljenj ter prijavi začetka gradnje, pri pridobitvi odločbe o komunalnem prispevku;</w:t>
      </w:r>
    </w:p>
    <w:p w14:paraId="69BF8575" w14:textId="77777777" w:rsidR="00075320" w:rsidRPr="00D52CAF" w:rsidRDefault="00BD6DF7" w:rsidP="00354A84">
      <w:pPr>
        <w:pStyle w:val="Default"/>
        <w:numPr>
          <w:ilvl w:val="0"/>
          <w:numId w:val="27"/>
        </w:numPr>
        <w:spacing w:line="276" w:lineRule="auto"/>
        <w:jc w:val="both"/>
        <w:rPr>
          <w:sz w:val="20"/>
          <w:szCs w:val="20"/>
        </w:rPr>
      </w:pPr>
      <w:r w:rsidRPr="00D52CAF">
        <w:rPr>
          <w:sz w:val="20"/>
          <w:szCs w:val="20"/>
        </w:rPr>
        <w:t>S</w:t>
      </w:r>
      <w:r w:rsidR="00075320" w:rsidRPr="00D52CAF">
        <w:rPr>
          <w:sz w:val="20"/>
          <w:szCs w:val="20"/>
        </w:rPr>
        <w:t>krbeti, da so projekti v vseh fazah izdelave med seboj usklajeni;</w:t>
      </w:r>
    </w:p>
    <w:p w14:paraId="736FDBE0" w14:textId="77777777" w:rsidR="00BD6DF7" w:rsidRPr="00D52CAF" w:rsidRDefault="00BD6DF7" w:rsidP="00354A84">
      <w:pPr>
        <w:pStyle w:val="Default"/>
        <w:numPr>
          <w:ilvl w:val="0"/>
          <w:numId w:val="27"/>
        </w:numPr>
        <w:spacing w:line="276" w:lineRule="auto"/>
        <w:jc w:val="both"/>
        <w:rPr>
          <w:sz w:val="20"/>
          <w:szCs w:val="20"/>
        </w:rPr>
      </w:pPr>
      <w:r w:rsidRPr="00D52CAF">
        <w:rPr>
          <w:sz w:val="20"/>
          <w:szCs w:val="20"/>
          <w:lang w:bidi="sl-SI"/>
        </w:rPr>
        <w:t xml:space="preserve">V vseh fazah izdelave projektne dokumentacije, razen PID, mora </w:t>
      </w:r>
      <w:r w:rsidR="005D27FB" w:rsidRPr="00D52CAF">
        <w:rPr>
          <w:sz w:val="20"/>
          <w:szCs w:val="20"/>
          <w:lang w:bidi="sl-SI"/>
        </w:rPr>
        <w:t>izvajalec</w:t>
      </w:r>
      <w:r w:rsidRPr="00D52CAF">
        <w:rPr>
          <w:sz w:val="20"/>
          <w:szCs w:val="20"/>
          <w:lang w:bidi="sl-SI"/>
        </w:rPr>
        <w:t xml:space="preserve"> pripraviti predstavitveno vizualizacijo (2D in 3D) in projekt predstaviti naročniku;</w:t>
      </w:r>
    </w:p>
    <w:p w14:paraId="255322AD" w14:textId="77777777" w:rsidR="00075320" w:rsidRPr="00D52CAF" w:rsidRDefault="00BD6DF7" w:rsidP="00354A84">
      <w:pPr>
        <w:pStyle w:val="Default"/>
        <w:numPr>
          <w:ilvl w:val="0"/>
          <w:numId w:val="27"/>
        </w:numPr>
        <w:spacing w:line="276" w:lineRule="auto"/>
        <w:jc w:val="both"/>
        <w:rPr>
          <w:sz w:val="20"/>
          <w:szCs w:val="20"/>
        </w:rPr>
      </w:pPr>
      <w:r w:rsidRPr="00D52CAF">
        <w:rPr>
          <w:sz w:val="20"/>
          <w:szCs w:val="20"/>
        </w:rPr>
        <w:t>S</w:t>
      </w:r>
      <w:r w:rsidR="00075320" w:rsidRPr="00D52CAF">
        <w:rPr>
          <w:sz w:val="20"/>
          <w:szCs w:val="20"/>
        </w:rPr>
        <w:t>odelovati pri pripravi projektne naloge za fazo DGD in PZI,</w:t>
      </w:r>
      <w:r w:rsidR="007540D6" w:rsidRPr="00D52CAF">
        <w:rPr>
          <w:sz w:val="20"/>
          <w:szCs w:val="20"/>
        </w:rPr>
        <w:t xml:space="preserve"> </w:t>
      </w:r>
    </w:p>
    <w:p w14:paraId="717E2AFC" w14:textId="77777777" w:rsidR="00563BC3" w:rsidRDefault="007540D6" w:rsidP="00354A84">
      <w:pPr>
        <w:pStyle w:val="Default"/>
        <w:numPr>
          <w:ilvl w:val="0"/>
          <w:numId w:val="27"/>
        </w:numPr>
        <w:spacing w:line="276" w:lineRule="auto"/>
        <w:jc w:val="both"/>
        <w:rPr>
          <w:sz w:val="20"/>
          <w:szCs w:val="20"/>
        </w:rPr>
      </w:pPr>
      <w:r w:rsidRPr="00D52CAF">
        <w:rPr>
          <w:sz w:val="20"/>
          <w:szCs w:val="20"/>
        </w:rPr>
        <w:t>Sodelovati v fazi izvedbe razpisa za izbor izvajalca gradbeno, obrtniških in inštalacijskih del (priprava pojasnil oziroma odgovorov na morebitna vprašanja, ki bi se nanašala na pripravljene rešitve v projektni dokumentaciji), izdelava dokumentacije za razpis DZR</w:t>
      </w:r>
      <w:r w:rsidR="00563BC3">
        <w:rPr>
          <w:sz w:val="20"/>
          <w:szCs w:val="20"/>
        </w:rPr>
        <w:t xml:space="preserve">, </w:t>
      </w:r>
    </w:p>
    <w:p w14:paraId="01661BE5" w14:textId="0EC12B20" w:rsidR="007540D6" w:rsidRPr="00D52CAF" w:rsidRDefault="00563BC3" w:rsidP="00354A84">
      <w:pPr>
        <w:pStyle w:val="Default"/>
        <w:numPr>
          <w:ilvl w:val="0"/>
          <w:numId w:val="27"/>
        </w:numPr>
        <w:spacing w:line="276" w:lineRule="auto"/>
        <w:jc w:val="both"/>
        <w:rPr>
          <w:sz w:val="20"/>
          <w:szCs w:val="20"/>
        </w:rPr>
      </w:pPr>
      <w:r>
        <w:rPr>
          <w:sz w:val="20"/>
          <w:szCs w:val="20"/>
        </w:rPr>
        <w:t>P</w:t>
      </w:r>
      <w:r w:rsidRPr="00563BC3">
        <w:rPr>
          <w:sz w:val="20"/>
          <w:szCs w:val="20"/>
        </w:rPr>
        <w:t>riprava projektantske ocene v vseh fazah projekta</w:t>
      </w:r>
      <w:r w:rsidR="007540D6" w:rsidRPr="00D52CAF">
        <w:rPr>
          <w:sz w:val="20"/>
          <w:szCs w:val="20"/>
        </w:rPr>
        <w:t>;</w:t>
      </w:r>
    </w:p>
    <w:p w14:paraId="4548D9E3" w14:textId="77777777" w:rsidR="007540D6" w:rsidRPr="00D52CAF" w:rsidRDefault="007540D6" w:rsidP="00354A84">
      <w:pPr>
        <w:pStyle w:val="Default"/>
        <w:numPr>
          <w:ilvl w:val="0"/>
          <w:numId w:val="27"/>
        </w:numPr>
        <w:spacing w:line="276" w:lineRule="auto"/>
        <w:jc w:val="both"/>
        <w:rPr>
          <w:sz w:val="20"/>
          <w:szCs w:val="20"/>
        </w:rPr>
      </w:pPr>
      <w:r w:rsidRPr="00D52CAF">
        <w:rPr>
          <w:sz w:val="20"/>
          <w:szCs w:val="20"/>
        </w:rPr>
        <w:t>Zagotoviti vodjo projektiranja, ki bo skrbel za strokovno vodenje od začetne faze načrtovanja in usklajenosti načrtov do primopredaje objekta s strani izvajalca gradbeno, obrtniških in inštalacijskih del;</w:t>
      </w:r>
    </w:p>
    <w:p w14:paraId="16DBAE10" w14:textId="77777777" w:rsidR="007540D6" w:rsidRPr="00D52CAF" w:rsidRDefault="007540D6" w:rsidP="00354A84">
      <w:pPr>
        <w:pStyle w:val="Default"/>
        <w:numPr>
          <w:ilvl w:val="0"/>
          <w:numId w:val="27"/>
        </w:numPr>
        <w:spacing w:line="276" w:lineRule="auto"/>
        <w:jc w:val="both"/>
        <w:rPr>
          <w:sz w:val="20"/>
          <w:szCs w:val="20"/>
        </w:rPr>
      </w:pPr>
      <w:r w:rsidRPr="00D52CAF">
        <w:rPr>
          <w:sz w:val="20"/>
          <w:szCs w:val="20"/>
        </w:rPr>
        <w:t>Zagotoviti spremljanje nastanka napak gradnje in podajo predlogov rešitev, ki bi lahko bila posledica napake v projektni dokumentaciji oziroma napake gradnje;</w:t>
      </w:r>
    </w:p>
    <w:p w14:paraId="04B15D87" w14:textId="77777777" w:rsidR="007540D6" w:rsidRPr="00D52CAF" w:rsidRDefault="007540D6" w:rsidP="00354A84">
      <w:pPr>
        <w:pStyle w:val="Default"/>
        <w:numPr>
          <w:ilvl w:val="0"/>
          <w:numId w:val="27"/>
        </w:numPr>
        <w:spacing w:line="276" w:lineRule="auto"/>
        <w:jc w:val="both"/>
        <w:rPr>
          <w:sz w:val="20"/>
          <w:szCs w:val="20"/>
        </w:rPr>
      </w:pPr>
      <w:r w:rsidRPr="00D52CAF">
        <w:rPr>
          <w:sz w:val="20"/>
          <w:szCs w:val="20"/>
        </w:rPr>
        <w:t xml:space="preserve">Prisotnost na koordinacijskih sestankih za izgradnjo kompleksa KVT II in prisotnost na koordinacijskih sestankih </w:t>
      </w:r>
      <w:r w:rsidRPr="00D52CAF">
        <w:rPr>
          <w:rFonts w:eastAsia="Calibri"/>
          <w:color w:val="auto"/>
          <w:sz w:val="20"/>
          <w:szCs w:val="20"/>
        </w:rPr>
        <w:t xml:space="preserve">za usklajevanje projektov v vseh fazah (projektiranje in gradnja) </w:t>
      </w:r>
      <w:r w:rsidRPr="00D52CAF">
        <w:rPr>
          <w:sz w:val="20"/>
          <w:szCs w:val="20"/>
        </w:rPr>
        <w:t>za izgradnjo kompleksa KVT I, v kolikor bo to potrebno in za del, kjer se kompleks KVT II navezuje na novogradnjo KVT I;</w:t>
      </w:r>
    </w:p>
    <w:p w14:paraId="235DC2FC" w14:textId="50B9E5D2" w:rsidR="007540D6" w:rsidRDefault="007540D6" w:rsidP="00354A84">
      <w:pPr>
        <w:pStyle w:val="Default"/>
        <w:numPr>
          <w:ilvl w:val="0"/>
          <w:numId w:val="27"/>
        </w:numPr>
        <w:spacing w:line="276" w:lineRule="auto"/>
        <w:jc w:val="both"/>
        <w:rPr>
          <w:sz w:val="20"/>
          <w:szCs w:val="20"/>
        </w:rPr>
      </w:pPr>
      <w:r w:rsidRPr="00D52CAF">
        <w:rPr>
          <w:sz w:val="20"/>
          <w:szCs w:val="20"/>
        </w:rPr>
        <w:t>Sodelovati z naročnikom v vseh segmentih izdelave dokumentacije in upravnih postopkih (pridobivanje pravice graditi,…) in mu nudi strokovno podporo</w:t>
      </w:r>
      <w:r w:rsidR="00B43123">
        <w:rPr>
          <w:sz w:val="20"/>
          <w:szCs w:val="20"/>
        </w:rPr>
        <w:t>.</w:t>
      </w:r>
    </w:p>
    <w:p w14:paraId="1BAE2F65" w14:textId="77777777" w:rsidR="00B43123" w:rsidRDefault="00B43123" w:rsidP="00B43123">
      <w:pPr>
        <w:pStyle w:val="Default"/>
        <w:spacing w:line="276" w:lineRule="auto"/>
        <w:jc w:val="both"/>
        <w:rPr>
          <w:sz w:val="20"/>
          <w:szCs w:val="20"/>
        </w:rPr>
      </w:pPr>
    </w:p>
    <w:p w14:paraId="7001D1F7" w14:textId="77777777" w:rsidR="00B43123" w:rsidRPr="00B43123" w:rsidRDefault="00B43123" w:rsidP="00B43123">
      <w:pPr>
        <w:tabs>
          <w:tab w:val="center" w:pos="1353"/>
          <w:tab w:val="right" w:pos="9432"/>
        </w:tabs>
        <w:suppressAutoHyphens/>
        <w:autoSpaceDN w:val="0"/>
        <w:spacing w:after="0" w:line="240" w:lineRule="auto"/>
        <w:jc w:val="both"/>
        <w:textAlignment w:val="baseline"/>
        <w:rPr>
          <w:rFonts w:ascii="Arial" w:eastAsia="Times New Roman" w:hAnsi="Arial" w:cs="Arial"/>
          <w:bCs/>
          <w:iCs/>
          <w:kern w:val="3"/>
          <w:sz w:val="20"/>
          <w:szCs w:val="20"/>
          <w:lang w:eastAsia="zh-CN"/>
        </w:rPr>
      </w:pPr>
      <w:r w:rsidRPr="00B43123">
        <w:rPr>
          <w:rFonts w:ascii="Arial" w:hAnsi="Arial" w:cs="Arial"/>
          <w:kern w:val="3"/>
          <w:sz w:val="20"/>
          <w:szCs w:val="20"/>
        </w:rPr>
        <w:t xml:space="preserve">Stavba se projektira z upoštevanjem </w:t>
      </w:r>
      <w:r w:rsidRPr="00B43123">
        <w:rPr>
          <w:rFonts w:ascii="Arial" w:eastAsia="Times New Roman" w:hAnsi="Arial" w:cs="Arial"/>
          <w:bCs/>
          <w:iCs/>
          <w:kern w:val="3"/>
          <w:sz w:val="20"/>
          <w:szCs w:val="20"/>
          <w:lang w:eastAsia="zh-CN"/>
        </w:rPr>
        <w:t xml:space="preserve">trajnostnih in </w:t>
      </w:r>
      <w:proofErr w:type="spellStart"/>
      <w:r w:rsidRPr="00B43123">
        <w:rPr>
          <w:rFonts w:ascii="Arial" w:eastAsia="Times New Roman" w:hAnsi="Arial" w:cs="Arial"/>
          <w:bCs/>
          <w:iCs/>
          <w:kern w:val="3"/>
          <w:sz w:val="20"/>
          <w:szCs w:val="20"/>
          <w:lang w:eastAsia="zh-CN"/>
        </w:rPr>
        <w:t>okoljskih</w:t>
      </w:r>
      <w:proofErr w:type="spellEnd"/>
      <w:r w:rsidRPr="00B43123">
        <w:rPr>
          <w:rFonts w:ascii="Arial" w:eastAsia="Times New Roman" w:hAnsi="Arial" w:cs="Arial"/>
          <w:bCs/>
          <w:iCs/>
          <w:kern w:val="3"/>
          <w:sz w:val="20"/>
          <w:szCs w:val="20"/>
          <w:lang w:eastAsia="zh-CN"/>
        </w:rPr>
        <w:t xml:space="preserve"> vidikov, vključno z načelom DNSH in zahtevo, da mora objekt izpolnjevati zahteve energetske učinkovitosti skladno s kriteriji </w:t>
      </w:r>
      <w:proofErr w:type="spellStart"/>
      <w:r w:rsidRPr="00B43123">
        <w:rPr>
          <w:rFonts w:ascii="Arial" w:eastAsia="Times New Roman" w:hAnsi="Arial" w:cs="Arial"/>
          <w:bCs/>
          <w:iCs/>
          <w:kern w:val="3"/>
          <w:sz w:val="20"/>
          <w:szCs w:val="20"/>
          <w:lang w:eastAsia="zh-CN"/>
        </w:rPr>
        <w:t>SNEs</w:t>
      </w:r>
      <w:proofErr w:type="spellEnd"/>
      <w:r w:rsidRPr="00B43123">
        <w:rPr>
          <w:rFonts w:ascii="Arial" w:eastAsia="Times New Roman" w:hAnsi="Arial" w:cs="Arial"/>
          <w:bCs/>
          <w:iCs/>
          <w:kern w:val="3"/>
          <w:sz w:val="20"/>
          <w:szCs w:val="20"/>
          <w:lang w:eastAsia="zh-CN"/>
        </w:rPr>
        <w:t xml:space="preserve"> in skladno z EZ-2.</w:t>
      </w:r>
    </w:p>
    <w:p w14:paraId="38371E92" w14:textId="77777777" w:rsidR="007540D6" w:rsidRPr="00D52CAF" w:rsidRDefault="00354A84" w:rsidP="009A77ED">
      <w:pPr>
        <w:spacing w:after="0"/>
        <w:jc w:val="both"/>
        <w:rPr>
          <w:rFonts w:ascii="Arial" w:hAnsi="Arial" w:cs="Arial"/>
          <w:color w:val="000000"/>
          <w:sz w:val="20"/>
          <w:szCs w:val="20"/>
          <w:lang w:eastAsia="sl-SI" w:bidi="sl-SI"/>
        </w:rPr>
      </w:pPr>
      <w:r w:rsidRPr="00D52CAF">
        <w:rPr>
          <w:rFonts w:ascii="Arial" w:hAnsi="Arial" w:cs="Arial"/>
          <w:color w:val="000000"/>
          <w:sz w:val="20"/>
          <w:szCs w:val="20"/>
          <w:lang w:eastAsia="sl-SI" w:bidi="sl-SI"/>
        </w:rPr>
        <w:t>Izvajalec</w:t>
      </w:r>
      <w:r w:rsidR="007540D6" w:rsidRPr="00D52CAF">
        <w:rPr>
          <w:rFonts w:ascii="Arial" w:hAnsi="Arial" w:cs="Arial"/>
          <w:color w:val="000000"/>
          <w:sz w:val="20"/>
          <w:szCs w:val="20"/>
          <w:lang w:eastAsia="sl-SI" w:bidi="sl-SI"/>
        </w:rPr>
        <w:t xml:space="preserve"> mora pri projektiranju upoštevati projektne pogoje, mnenja oz. soglasja pristojnih </w:t>
      </w:r>
      <w:proofErr w:type="spellStart"/>
      <w:r w:rsidR="007540D6" w:rsidRPr="00D52CAF">
        <w:rPr>
          <w:rFonts w:ascii="Arial" w:hAnsi="Arial" w:cs="Arial"/>
          <w:color w:val="000000"/>
          <w:sz w:val="20"/>
          <w:szCs w:val="20"/>
          <w:lang w:eastAsia="sl-SI" w:bidi="sl-SI"/>
        </w:rPr>
        <w:t>mnenjedajalcev</w:t>
      </w:r>
      <w:proofErr w:type="spellEnd"/>
      <w:r w:rsidR="007540D6" w:rsidRPr="00D52CAF">
        <w:rPr>
          <w:rFonts w:ascii="Arial" w:hAnsi="Arial" w:cs="Arial"/>
          <w:color w:val="000000"/>
          <w:sz w:val="20"/>
          <w:szCs w:val="20"/>
          <w:lang w:eastAsia="sl-SI" w:bidi="sl-SI"/>
        </w:rPr>
        <w:t xml:space="preserve"> oz. </w:t>
      </w:r>
      <w:proofErr w:type="spellStart"/>
      <w:r w:rsidR="007540D6" w:rsidRPr="00D52CAF">
        <w:rPr>
          <w:rFonts w:ascii="Arial" w:hAnsi="Arial" w:cs="Arial"/>
          <w:color w:val="000000"/>
          <w:sz w:val="20"/>
          <w:szCs w:val="20"/>
          <w:lang w:eastAsia="sl-SI" w:bidi="sl-SI"/>
        </w:rPr>
        <w:t>soglasodajalcev</w:t>
      </w:r>
      <w:proofErr w:type="spellEnd"/>
      <w:r w:rsidR="007540D6" w:rsidRPr="00D52CAF">
        <w:rPr>
          <w:rFonts w:ascii="Arial" w:hAnsi="Arial" w:cs="Arial"/>
          <w:color w:val="000000"/>
          <w:sz w:val="20"/>
          <w:szCs w:val="20"/>
          <w:lang w:eastAsia="sl-SI" w:bidi="sl-SI"/>
        </w:rPr>
        <w:t xml:space="preserve">, izsledke raziskav in pogoje iz naročnikove projektne naloge oz. </w:t>
      </w:r>
      <w:proofErr w:type="spellStart"/>
      <w:r w:rsidR="007540D6" w:rsidRPr="00D52CAF">
        <w:rPr>
          <w:rFonts w:ascii="Arial" w:hAnsi="Arial" w:cs="Arial"/>
          <w:color w:val="000000"/>
          <w:sz w:val="20"/>
          <w:szCs w:val="20"/>
          <w:lang w:eastAsia="sl-SI" w:bidi="sl-SI"/>
        </w:rPr>
        <w:t>geotehničnega</w:t>
      </w:r>
      <w:proofErr w:type="spellEnd"/>
      <w:r w:rsidR="007540D6" w:rsidRPr="00D52CAF">
        <w:rPr>
          <w:rFonts w:ascii="Arial" w:hAnsi="Arial" w:cs="Arial"/>
          <w:color w:val="000000"/>
          <w:sz w:val="20"/>
          <w:szCs w:val="20"/>
          <w:lang w:eastAsia="sl-SI" w:bidi="sl-SI"/>
        </w:rPr>
        <w:t xml:space="preserve"> poročila, elaboratov, študij in ostale pridobljene dokumentacije.</w:t>
      </w:r>
    </w:p>
    <w:p w14:paraId="18209F8E" w14:textId="77777777" w:rsidR="00354A84" w:rsidRDefault="00354A84" w:rsidP="00FB6AC2">
      <w:pPr>
        <w:pStyle w:val="Telobesedila"/>
        <w:rPr>
          <w:sz w:val="20"/>
          <w:szCs w:val="20"/>
        </w:rPr>
      </w:pPr>
    </w:p>
    <w:p w14:paraId="26BE58AC" w14:textId="77777777" w:rsidR="00725AC0" w:rsidRPr="00D52CAF" w:rsidRDefault="00725AC0" w:rsidP="00FB6AC2">
      <w:pPr>
        <w:pStyle w:val="Telobesedila"/>
        <w:rPr>
          <w:sz w:val="20"/>
          <w:szCs w:val="20"/>
        </w:rPr>
      </w:pPr>
    </w:p>
    <w:p w14:paraId="3695BE23" w14:textId="77777777" w:rsidR="0032408E" w:rsidRPr="00D52CAF" w:rsidRDefault="0032408E" w:rsidP="0032408E">
      <w:pPr>
        <w:pStyle w:val="Naslov4"/>
        <w:numPr>
          <w:ilvl w:val="0"/>
          <w:numId w:val="0"/>
        </w:numPr>
        <w:suppressAutoHyphens/>
        <w:spacing w:before="0" w:after="0"/>
        <w:ind w:left="2694"/>
        <w:rPr>
          <w:rFonts w:ascii="Arial" w:hAnsi="Arial" w:cs="Arial"/>
          <w:sz w:val="20"/>
          <w:szCs w:val="20"/>
        </w:rPr>
      </w:pPr>
      <w:r w:rsidRPr="00D52CAF">
        <w:rPr>
          <w:rFonts w:ascii="Arial" w:hAnsi="Arial" w:cs="Arial"/>
          <w:b w:val="0"/>
          <w:sz w:val="20"/>
          <w:szCs w:val="20"/>
        </w:rPr>
        <w:t>ROKI IN POGOJI ZA IZVEDBO DEL</w:t>
      </w:r>
    </w:p>
    <w:p w14:paraId="29AC1D5B" w14:textId="77777777" w:rsidR="0032408E" w:rsidRPr="00D52CAF" w:rsidRDefault="0032408E"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člen</w:t>
      </w:r>
    </w:p>
    <w:p w14:paraId="4E12C21D"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40ADC121" w14:textId="77777777" w:rsidR="00266379" w:rsidRPr="00D52CAF" w:rsidRDefault="00266379" w:rsidP="00266379">
      <w:pPr>
        <w:numPr>
          <w:ilvl w:val="12"/>
          <w:numId w:val="0"/>
        </w:numPr>
        <w:spacing w:after="0" w:line="240" w:lineRule="auto"/>
        <w:jc w:val="both"/>
        <w:rPr>
          <w:rFonts w:ascii="Arial" w:eastAsia="Times New Roman" w:hAnsi="Arial" w:cs="Arial"/>
          <w:sz w:val="20"/>
          <w:szCs w:val="20"/>
          <w:lang w:eastAsia="sl-SI"/>
        </w:rPr>
      </w:pPr>
      <w:r w:rsidRPr="00D52CAF">
        <w:rPr>
          <w:rFonts w:ascii="Arial" w:eastAsia="Times New Roman" w:hAnsi="Arial" w:cs="Arial"/>
          <w:sz w:val="20"/>
          <w:szCs w:val="20"/>
          <w:lang w:eastAsia="sl-SI"/>
        </w:rPr>
        <w:t>Izvajalec se zaveže z deli, ki so predmet te pogodbe, pričeti takoj po podpisu pogodbe in jih izvesti na sledeč način:</w:t>
      </w:r>
    </w:p>
    <w:p w14:paraId="64D6ECB9" w14:textId="77777777" w:rsidR="00266379" w:rsidRPr="00D52CAF" w:rsidRDefault="00266379" w:rsidP="00266379">
      <w:pPr>
        <w:numPr>
          <w:ilvl w:val="12"/>
          <w:numId w:val="0"/>
        </w:numPr>
        <w:spacing w:after="0" w:line="240" w:lineRule="auto"/>
        <w:jc w:val="both"/>
        <w:rPr>
          <w:rFonts w:ascii="Arial" w:eastAsia="Times New Roman" w:hAnsi="Arial" w:cs="Arial"/>
          <w:sz w:val="20"/>
          <w:szCs w:val="20"/>
          <w:lang w:eastAsia="sl-SI"/>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5"/>
        <w:gridCol w:w="5669"/>
      </w:tblGrid>
      <w:tr w:rsidR="009C34CB" w:rsidRPr="00D52CAF" w14:paraId="3681B249"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244457F7" w14:textId="77777777" w:rsidR="009C34CB" w:rsidRPr="00D52CAF" w:rsidRDefault="009C34CB" w:rsidP="009C34CB">
            <w:pPr>
              <w:spacing w:after="0" w:line="240" w:lineRule="exact"/>
              <w:jc w:val="both"/>
              <w:rPr>
                <w:rFonts w:ascii="Arial" w:hAnsi="Arial" w:cs="Arial"/>
                <w:b/>
                <w:sz w:val="20"/>
                <w:szCs w:val="20"/>
              </w:rPr>
            </w:pPr>
            <w:bookmarkStart w:id="30" w:name="_Hlk71278989"/>
            <w:bookmarkStart w:id="31" w:name="_Hlk71278948"/>
            <w:r w:rsidRPr="00D52CAF">
              <w:rPr>
                <w:rFonts w:ascii="Arial" w:hAnsi="Arial" w:cs="Arial"/>
                <w:b/>
                <w:sz w:val="20"/>
                <w:szCs w:val="20"/>
              </w:rPr>
              <w:t>Vrsta del</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6CEF61A4" w14:textId="77777777" w:rsidR="009C34CB" w:rsidRPr="00D52CAF" w:rsidRDefault="009C34CB" w:rsidP="009C34CB">
            <w:pPr>
              <w:spacing w:after="0" w:line="240" w:lineRule="exact"/>
              <w:jc w:val="both"/>
              <w:rPr>
                <w:rFonts w:ascii="Arial" w:hAnsi="Arial" w:cs="Arial"/>
                <w:b/>
                <w:sz w:val="20"/>
                <w:szCs w:val="20"/>
              </w:rPr>
            </w:pPr>
            <w:r w:rsidRPr="00D52CAF">
              <w:rPr>
                <w:rFonts w:ascii="Arial" w:hAnsi="Arial" w:cs="Arial"/>
                <w:b/>
                <w:sz w:val="20"/>
                <w:szCs w:val="20"/>
              </w:rPr>
              <w:t xml:space="preserve">Roki izdelave </w:t>
            </w:r>
          </w:p>
        </w:tc>
      </w:tr>
      <w:tr w:rsidR="009C34CB" w:rsidRPr="00D52CAF" w14:paraId="0E99D2CD"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28A16EF7" w14:textId="77777777" w:rsidR="009C34CB" w:rsidRPr="00D52CAF" w:rsidRDefault="009C34CB" w:rsidP="009C34CB">
            <w:pPr>
              <w:spacing w:after="0" w:line="240" w:lineRule="exact"/>
              <w:jc w:val="both"/>
              <w:rPr>
                <w:rFonts w:ascii="Arial" w:hAnsi="Arial" w:cs="Arial"/>
                <w:b/>
                <w:sz w:val="20"/>
                <w:szCs w:val="20"/>
              </w:rPr>
            </w:pPr>
            <w:r w:rsidRPr="00D52CAF">
              <w:rPr>
                <w:rFonts w:ascii="Arial" w:hAnsi="Arial" w:cs="Arial"/>
                <w:bCs/>
                <w:sz w:val="20"/>
                <w:szCs w:val="20"/>
              </w:rPr>
              <w:t xml:space="preserve">Projektna dokumentacija - idejna zasnova </w:t>
            </w:r>
            <w:r w:rsidRPr="00D52CAF">
              <w:rPr>
                <w:rFonts w:ascii="Arial" w:hAnsi="Arial" w:cs="Arial"/>
                <w:b/>
                <w:bCs/>
                <w:sz w:val="20"/>
                <w:szCs w:val="20"/>
              </w:rPr>
              <w:t>(IZP)</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542AC867"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sz w:val="20"/>
                <w:szCs w:val="20"/>
              </w:rPr>
              <w:t xml:space="preserve">10 delovnih dni </w:t>
            </w:r>
            <w:r w:rsidRPr="00D52CAF">
              <w:rPr>
                <w:rFonts w:ascii="Arial" w:hAnsi="Arial" w:cs="Arial"/>
                <w:bCs/>
                <w:sz w:val="20"/>
                <w:szCs w:val="20"/>
              </w:rPr>
              <w:t>po uvedbi v delo s strani naročnika in potrditvi projektne naloge</w:t>
            </w:r>
          </w:p>
          <w:p w14:paraId="08570CFC" w14:textId="77777777" w:rsidR="009C34CB" w:rsidRPr="00D52CAF" w:rsidRDefault="009C34CB" w:rsidP="009C34CB">
            <w:pPr>
              <w:spacing w:after="0" w:line="240" w:lineRule="auto"/>
              <w:rPr>
                <w:rFonts w:ascii="Arial" w:hAnsi="Arial"/>
                <w:sz w:val="20"/>
                <w:szCs w:val="20"/>
              </w:rPr>
            </w:pPr>
          </w:p>
        </w:tc>
      </w:tr>
      <w:tr w:rsidR="009C34CB" w:rsidRPr="00D52CAF" w14:paraId="78181A1B"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3E38BF3D"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Projektna dokumentacija za pridobitev projektnih in drugih pogojev (</w:t>
            </w:r>
            <w:r w:rsidRPr="00D52CAF">
              <w:rPr>
                <w:rFonts w:ascii="Arial" w:hAnsi="Arial" w:cs="Arial"/>
                <w:b/>
                <w:sz w:val="20"/>
                <w:szCs w:val="20"/>
              </w:rPr>
              <w:t>DPP</w:t>
            </w:r>
            <w:r w:rsidRPr="00D52CAF">
              <w:rPr>
                <w:rFonts w:ascii="Arial" w:hAnsi="Arial" w:cs="Arial"/>
                <w:bCs/>
                <w:sz w:val="20"/>
                <w:szCs w:val="20"/>
              </w:rPr>
              <w:t>), usklajena s projektnimi in drugimi pogoji</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220D6CEA"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20 delovnih dni po pisni potrditvi idejne zasnove (IZP) s strani naročnika oz. 10 delovnih dni po prejemu vseh projektnih in drugih pogojev</w:t>
            </w:r>
          </w:p>
        </w:tc>
      </w:tr>
      <w:tr w:rsidR="009C34CB" w:rsidRPr="00D52CAF" w14:paraId="0D2D435F"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4FAE7A7D"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Projektna dokumentacija za pridobitev mnenj in gradbenega dovoljenja za rekonstrukcijo in rušitve (</w:t>
            </w:r>
            <w:r w:rsidRPr="00D52CAF">
              <w:rPr>
                <w:rFonts w:ascii="Arial" w:hAnsi="Arial" w:cs="Arial"/>
                <w:b/>
                <w:sz w:val="20"/>
                <w:szCs w:val="20"/>
              </w:rPr>
              <w:t>DGD</w:t>
            </w:r>
            <w:r w:rsidRPr="00D52CAF">
              <w:rPr>
                <w:rFonts w:ascii="Arial" w:hAnsi="Arial" w:cs="Arial"/>
                <w:bCs/>
                <w:sz w:val="20"/>
                <w:szCs w:val="20"/>
              </w:rPr>
              <w:t xml:space="preserve">) </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739DF0D6"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sz w:val="20"/>
                <w:szCs w:val="20"/>
              </w:rPr>
              <w:t xml:space="preserve">20 delovnih dni od pisne potrditve predane DPP s strani naročnika ter pridobitvi vseh potrebnih dokumentov in dokazil s strani naročnika </w:t>
            </w:r>
          </w:p>
        </w:tc>
      </w:tr>
      <w:tr w:rsidR="009C34CB" w:rsidRPr="00D52CAF" w14:paraId="03981FB0"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1C7E5048"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Oddaja popolne zahteve za pridobitev gradbenega dovoljenja (</w:t>
            </w:r>
            <w:r w:rsidRPr="00D52CAF">
              <w:rPr>
                <w:rFonts w:ascii="Arial" w:hAnsi="Arial" w:cs="Arial"/>
                <w:b/>
                <w:sz w:val="20"/>
                <w:szCs w:val="20"/>
              </w:rPr>
              <w:t>DGD</w:t>
            </w:r>
            <w:r w:rsidRPr="00D52CAF">
              <w:rPr>
                <w:rFonts w:ascii="Arial" w:hAnsi="Arial" w:cs="Arial"/>
                <w:bCs/>
                <w:sz w:val="20"/>
                <w:szCs w:val="20"/>
              </w:rPr>
              <w:t xml:space="preserve">) </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34DA998C"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sz w:val="20"/>
                <w:szCs w:val="20"/>
              </w:rPr>
              <w:t>10 delovnih dni po pridobitvi vseh mnenj in soglasij</w:t>
            </w:r>
          </w:p>
          <w:p w14:paraId="41415CF6" w14:textId="77777777" w:rsidR="009C34CB" w:rsidRPr="00D52CAF" w:rsidRDefault="009C34CB" w:rsidP="009C34CB">
            <w:pPr>
              <w:spacing w:after="0" w:line="240" w:lineRule="exact"/>
              <w:jc w:val="both"/>
              <w:rPr>
                <w:rFonts w:ascii="Arial" w:hAnsi="Arial" w:cs="Arial"/>
                <w:bCs/>
                <w:sz w:val="20"/>
                <w:szCs w:val="20"/>
              </w:rPr>
            </w:pPr>
          </w:p>
        </w:tc>
      </w:tr>
      <w:tr w:rsidR="009C34CB" w:rsidRPr="00D52CAF" w14:paraId="29539A42"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7E046000"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 xml:space="preserve">Projektna naloga in projektna dokumentacija </w:t>
            </w:r>
            <w:r w:rsidRPr="00D52CAF">
              <w:rPr>
                <w:rFonts w:ascii="Arial" w:hAnsi="Arial" w:cs="Arial"/>
                <w:b/>
                <w:bCs/>
                <w:sz w:val="20"/>
                <w:szCs w:val="20"/>
              </w:rPr>
              <w:t xml:space="preserve">IDP </w:t>
            </w:r>
            <w:r w:rsidRPr="00D52CAF">
              <w:rPr>
                <w:rFonts w:ascii="Arial" w:hAnsi="Arial" w:cs="Arial"/>
                <w:bCs/>
                <w:sz w:val="20"/>
                <w:szCs w:val="20"/>
              </w:rPr>
              <w:t>za notranjo opremo</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08E3E1A1" w14:textId="77777777" w:rsidR="009C34CB" w:rsidRPr="00D52CAF" w:rsidRDefault="009C34CB" w:rsidP="009C34CB">
            <w:pPr>
              <w:spacing w:after="0" w:line="240" w:lineRule="exact"/>
              <w:jc w:val="both"/>
              <w:rPr>
                <w:rFonts w:ascii="Arial" w:hAnsi="Arial" w:cs="Arial"/>
                <w:sz w:val="20"/>
                <w:szCs w:val="20"/>
              </w:rPr>
            </w:pPr>
            <w:r w:rsidRPr="00D52CAF">
              <w:rPr>
                <w:rFonts w:ascii="Arial" w:hAnsi="Arial" w:cs="Arial"/>
                <w:sz w:val="20"/>
                <w:szCs w:val="20"/>
              </w:rPr>
              <w:t xml:space="preserve">20 delovnih dni po oddaji zahteve za pridobitev GD </w:t>
            </w:r>
          </w:p>
        </w:tc>
      </w:tr>
      <w:tr w:rsidR="009C34CB" w:rsidRPr="00D52CAF" w14:paraId="169BE192"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0751955F"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lastRenderedPageBreak/>
              <w:t xml:space="preserve">Sodelovanje pri izdelavi projektne naloge za fazo </w:t>
            </w:r>
            <w:r w:rsidRPr="00D52CAF">
              <w:rPr>
                <w:rFonts w:ascii="Arial" w:hAnsi="Arial" w:cs="Arial"/>
                <w:b/>
                <w:bCs/>
                <w:sz w:val="20"/>
                <w:szCs w:val="20"/>
              </w:rPr>
              <w:t>PZI</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5FDC043F" w14:textId="77777777" w:rsidR="009C34CB" w:rsidRPr="00D52CAF" w:rsidRDefault="009C34CB" w:rsidP="009C34CB">
            <w:pPr>
              <w:spacing w:after="0" w:line="240" w:lineRule="exact"/>
              <w:jc w:val="both"/>
              <w:rPr>
                <w:rFonts w:ascii="Arial" w:hAnsi="Arial" w:cs="Arial"/>
                <w:b/>
                <w:sz w:val="20"/>
                <w:szCs w:val="20"/>
              </w:rPr>
            </w:pPr>
            <w:r w:rsidRPr="00D52CAF">
              <w:rPr>
                <w:rFonts w:ascii="Arial" w:hAnsi="Arial" w:cs="Arial"/>
                <w:bCs/>
                <w:sz w:val="20"/>
                <w:szCs w:val="20"/>
              </w:rPr>
              <w:t xml:space="preserve">10 delovnih dni od pridobitve vseh mnenj in zahtev naročnika za izdelavo projektne naloge za fazo PZI in po potrditvi DGD s strani naročnika </w:t>
            </w:r>
          </w:p>
        </w:tc>
      </w:tr>
      <w:tr w:rsidR="009C34CB" w:rsidRPr="00D52CAF" w14:paraId="7E03F031"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75295B1A"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Projektna dokumentacija za izvedbo gradnje in rušitev (</w:t>
            </w:r>
            <w:r w:rsidRPr="00D52CAF">
              <w:rPr>
                <w:rFonts w:ascii="Arial" w:hAnsi="Arial" w:cs="Arial"/>
                <w:b/>
                <w:sz w:val="20"/>
                <w:szCs w:val="20"/>
              </w:rPr>
              <w:t>PZI</w:t>
            </w:r>
            <w:r w:rsidRPr="00D52CAF">
              <w:rPr>
                <w:rFonts w:ascii="Arial" w:hAnsi="Arial" w:cs="Arial"/>
                <w:bCs/>
                <w:sz w:val="20"/>
                <w:szCs w:val="20"/>
              </w:rPr>
              <w:t>) za stavbo in ureditev odprtih površin ter Projektna dokumentacija za izvedbo (</w:t>
            </w:r>
            <w:r w:rsidRPr="00D52CAF">
              <w:rPr>
                <w:rFonts w:ascii="Arial" w:hAnsi="Arial" w:cs="Arial"/>
                <w:b/>
                <w:sz w:val="20"/>
                <w:szCs w:val="20"/>
              </w:rPr>
              <w:t>PZI</w:t>
            </w:r>
            <w:r w:rsidRPr="00D52CAF">
              <w:rPr>
                <w:rFonts w:ascii="Arial" w:hAnsi="Arial" w:cs="Arial"/>
                <w:bCs/>
                <w:sz w:val="20"/>
                <w:szCs w:val="20"/>
              </w:rPr>
              <w:t xml:space="preserve">) za notranjo opremo, izdelano na podlagi IDZ. </w:t>
            </w:r>
          </w:p>
          <w:p w14:paraId="4E98F612"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 xml:space="preserve">Vse vključno s vsemi potrebnimi načrti, elaborati, izkazi, poročili, izračuni, popisi del, oceno GOI del, specifikacijami in drugimi potrebnimi elementi za celovito in popolno izvedbo segmenta </w:t>
            </w:r>
            <w:r w:rsidRPr="00D52CAF">
              <w:rPr>
                <w:rFonts w:ascii="Arial" w:hAnsi="Arial" w:cs="Arial"/>
                <w:b/>
                <w:sz w:val="20"/>
                <w:szCs w:val="20"/>
              </w:rPr>
              <w:t>PZI</w:t>
            </w:r>
            <w:r w:rsidRPr="00D52CAF">
              <w:rPr>
                <w:rFonts w:ascii="Arial" w:hAnsi="Arial" w:cs="Arial"/>
                <w:bCs/>
                <w:sz w:val="20"/>
                <w:szCs w:val="20"/>
              </w:rPr>
              <w:t xml:space="preserve"> </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5D24F3AB" w14:textId="77777777" w:rsidR="009C34CB" w:rsidRPr="00D52CAF" w:rsidRDefault="009C34CB" w:rsidP="009C34CB">
            <w:pPr>
              <w:spacing w:after="0" w:line="240" w:lineRule="exact"/>
              <w:jc w:val="both"/>
              <w:rPr>
                <w:rFonts w:ascii="Arial" w:hAnsi="Arial" w:cs="Arial"/>
                <w:sz w:val="20"/>
                <w:szCs w:val="20"/>
              </w:rPr>
            </w:pPr>
            <w:r w:rsidRPr="00D52CAF">
              <w:rPr>
                <w:rFonts w:ascii="Arial" w:hAnsi="Arial" w:cs="Arial"/>
                <w:b/>
                <w:sz w:val="20"/>
                <w:szCs w:val="20"/>
              </w:rPr>
              <w:t>PZI</w:t>
            </w:r>
            <w:r w:rsidRPr="00D52CAF">
              <w:rPr>
                <w:rFonts w:ascii="Arial" w:hAnsi="Arial" w:cs="Arial"/>
                <w:bCs/>
                <w:sz w:val="20"/>
                <w:szCs w:val="20"/>
              </w:rPr>
              <w:t xml:space="preserve"> za stavbo in ureditev odprtih površin 4</w:t>
            </w:r>
            <w:r w:rsidRPr="00D52CAF">
              <w:rPr>
                <w:rFonts w:ascii="Arial" w:hAnsi="Arial" w:cs="Arial"/>
                <w:sz w:val="20"/>
                <w:szCs w:val="20"/>
              </w:rPr>
              <w:t>0 delovnih dni od pisne potrditve projektne naloge PZI s strani naročnika (oz. 50 delovnih dni od pridobitve GD)</w:t>
            </w:r>
          </w:p>
          <w:p w14:paraId="6DA4CCDF" w14:textId="77777777" w:rsidR="009C34CB" w:rsidRPr="00D52CAF" w:rsidRDefault="009C34CB" w:rsidP="009C34CB">
            <w:pPr>
              <w:spacing w:after="0" w:line="240" w:lineRule="exact"/>
              <w:jc w:val="both"/>
              <w:rPr>
                <w:rFonts w:ascii="Arial" w:hAnsi="Arial" w:cs="Arial"/>
                <w:b/>
                <w:sz w:val="20"/>
                <w:szCs w:val="20"/>
              </w:rPr>
            </w:pPr>
          </w:p>
          <w:p w14:paraId="66547A79" w14:textId="77777777" w:rsidR="009C34CB" w:rsidRPr="00D52CAF" w:rsidRDefault="009C34CB" w:rsidP="009C34CB">
            <w:pPr>
              <w:spacing w:after="0" w:line="240" w:lineRule="exact"/>
              <w:jc w:val="both"/>
              <w:rPr>
                <w:rFonts w:ascii="Arial" w:hAnsi="Arial" w:cs="Arial"/>
                <w:b/>
                <w:sz w:val="20"/>
                <w:szCs w:val="20"/>
              </w:rPr>
            </w:pPr>
          </w:p>
          <w:p w14:paraId="51EB70B6" w14:textId="77777777" w:rsidR="009C34CB" w:rsidRPr="00D52CAF" w:rsidRDefault="009C34CB" w:rsidP="009C34CB">
            <w:pPr>
              <w:spacing w:after="0" w:line="240" w:lineRule="exact"/>
              <w:jc w:val="both"/>
              <w:rPr>
                <w:rFonts w:ascii="Arial" w:hAnsi="Arial" w:cs="Arial"/>
                <w:b/>
                <w:sz w:val="20"/>
                <w:szCs w:val="20"/>
              </w:rPr>
            </w:pPr>
          </w:p>
          <w:p w14:paraId="504FE084" w14:textId="77777777" w:rsidR="009C34CB" w:rsidRPr="00D52CAF" w:rsidRDefault="009C34CB" w:rsidP="009C34CB">
            <w:pPr>
              <w:spacing w:after="0" w:line="240" w:lineRule="exact"/>
              <w:jc w:val="both"/>
              <w:rPr>
                <w:rFonts w:ascii="Arial" w:hAnsi="Arial" w:cs="Arial"/>
                <w:sz w:val="20"/>
                <w:szCs w:val="20"/>
              </w:rPr>
            </w:pPr>
            <w:r w:rsidRPr="00D52CAF">
              <w:rPr>
                <w:rFonts w:ascii="Arial" w:hAnsi="Arial" w:cs="Arial"/>
                <w:b/>
                <w:sz w:val="20"/>
                <w:szCs w:val="20"/>
              </w:rPr>
              <w:t>PZI</w:t>
            </w:r>
            <w:r w:rsidRPr="00D52CAF">
              <w:rPr>
                <w:rFonts w:ascii="Arial" w:hAnsi="Arial" w:cs="Arial"/>
                <w:bCs/>
                <w:sz w:val="20"/>
                <w:szCs w:val="20"/>
              </w:rPr>
              <w:t xml:space="preserve"> za notranjo opremo</w:t>
            </w:r>
            <w:r w:rsidRPr="00D52CAF">
              <w:rPr>
                <w:rFonts w:ascii="Arial" w:hAnsi="Arial" w:cs="Arial"/>
                <w:sz w:val="20"/>
                <w:szCs w:val="20"/>
              </w:rPr>
              <w:t xml:space="preserve"> 30 delovnih dni po pisni potrditvi PZI in projektne naloge za notranjo opremo s strani naročnika </w:t>
            </w:r>
          </w:p>
          <w:p w14:paraId="2364FF19" w14:textId="77777777" w:rsidR="009C34CB" w:rsidRPr="00D52CAF" w:rsidRDefault="009C34CB" w:rsidP="009C34CB">
            <w:pPr>
              <w:spacing w:after="0" w:line="240" w:lineRule="exact"/>
              <w:jc w:val="both"/>
              <w:rPr>
                <w:rFonts w:ascii="Arial" w:hAnsi="Arial" w:cs="Arial"/>
                <w:bCs/>
                <w:sz w:val="20"/>
                <w:szCs w:val="20"/>
              </w:rPr>
            </w:pPr>
          </w:p>
          <w:p w14:paraId="749B1F12" w14:textId="77777777" w:rsidR="009C34CB" w:rsidRPr="00D52CAF" w:rsidRDefault="009C34CB" w:rsidP="009C34CB">
            <w:pPr>
              <w:spacing w:after="0" w:line="240" w:lineRule="exact"/>
              <w:jc w:val="both"/>
              <w:rPr>
                <w:rFonts w:ascii="Arial" w:hAnsi="Arial" w:cs="Arial"/>
                <w:bCs/>
                <w:sz w:val="20"/>
                <w:szCs w:val="20"/>
              </w:rPr>
            </w:pPr>
          </w:p>
        </w:tc>
      </w:tr>
      <w:tr w:rsidR="009C34CB" w:rsidRPr="00D52CAF" w14:paraId="0746B97A"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78229556"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Dokumentacija za razpis (</w:t>
            </w:r>
            <w:r w:rsidRPr="00D52CAF">
              <w:rPr>
                <w:rFonts w:ascii="Arial" w:hAnsi="Arial" w:cs="Arial"/>
                <w:b/>
                <w:sz w:val="20"/>
                <w:szCs w:val="20"/>
              </w:rPr>
              <w:t>DZR</w:t>
            </w:r>
            <w:r w:rsidRPr="00D52CAF">
              <w:rPr>
                <w:rFonts w:ascii="Arial" w:hAnsi="Arial" w:cs="Arial"/>
                <w:bCs/>
                <w:sz w:val="20"/>
                <w:szCs w:val="20"/>
              </w:rPr>
              <w:t>)</w:t>
            </w:r>
          </w:p>
          <w:p w14:paraId="61C80917"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sodelovanje pri razpisu za oddajo del in pripravi tehničnega dela dokumentacije za razpis (izdelane na osnovi PZI)</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52119324"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V odvisnosti od dinamike razpisa za oddajo del</w:t>
            </w:r>
          </w:p>
        </w:tc>
      </w:tr>
      <w:tr w:rsidR="009C34CB" w:rsidRPr="00D52CAF" w14:paraId="3BC71495"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3F46384A"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Spremljanje gradnje (</w:t>
            </w:r>
            <w:r w:rsidRPr="00D52CAF">
              <w:rPr>
                <w:rFonts w:ascii="Arial" w:hAnsi="Arial" w:cs="Arial"/>
                <w:b/>
                <w:sz w:val="20"/>
                <w:szCs w:val="20"/>
              </w:rPr>
              <w:t>projektantski nadzor</w:t>
            </w:r>
            <w:r w:rsidRPr="00D52CAF">
              <w:rPr>
                <w:rFonts w:ascii="Arial" w:hAnsi="Arial" w:cs="Arial"/>
                <w:bCs/>
                <w:sz w:val="20"/>
                <w:szCs w:val="20"/>
              </w:rPr>
              <w:t>) (čas za izgradnjo in dokončanje vseh GOI del in opreme je predvidoma 24 mesecev)</w:t>
            </w:r>
          </w:p>
          <w:p w14:paraId="03EA46DA" w14:textId="77777777" w:rsidR="009C34CB" w:rsidRPr="00D52CAF" w:rsidRDefault="009C34CB" w:rsidP="009C34CB">
            <w:pPr>
              <w:spacing w:after="0" w:line="240" w:lineRule="exact"/>
              <w:jc w:val="both"/>
              <w:rPr>
                <w:rFonts w:ascii="Arial" w:hAnsi="Arial" w:cs="Arial"/>
                <w:bCs/>
                <w:sz w:val="20"/>
                <w:szCs w:val="20"/>
              </w:rPr>
            </w:pP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4DACD61D"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Se v dogovorjenem obsegu izvaja ves čas GOI del in opreme, skladno s potekom gradbenih del, do pridobitve uporabnega dovoljenja oz. primopredaje naročniku</w:t>
            </w:r>
          </w:p>
          <w:p w14:paraId="7A9EE3DC"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Spremljanje gradnje pomeni:</w:t>
            </w:r>
          </w:p>
          <w:p w14:paraId="3C985A25" w14:textId="77777777" w:rsidR="009C34CB" w:rsidRPr="00D52CAF" w:rsidRDefault="009C34CB" w:rsidP="00F9040C">
            <w:pPr>
              <w:numPr>
                <w:ilvl w:val="0"/>
                <w:numId w:val="37"/>
              </w:numPr>
              <w:spacing w:after="0" w:line="240" w:lineRule="exact"/>
              <w:ind w:left="0"/>
              <w:jc w:val="both"/>
              <w:rPr>
                <w:rFonts w:ascii="Arial" w:hAnsi="Arial" w:cs="Arial"/>
                <w:bCs/>
                <w:sz w:val="20"/>
                <w:szCs w:val="20"/>
              </w:rPr>
            </w:pPr>
            <w:r w:rsidRPr="00D52CAF">
              <w:rPr>
                <w:rFonts w:ascii="Arial" w:hAnsi="Arial" w:cs="Arial"/>
                <w:bCs/>
                <w:sz w:val="20"/>
                <w:szCs w:val="20"/>
              </w:rPr>
              <w:t>najmanj 1x tedensko prisotnost vodje projektiranja oz. njegovih pooblaščencev na gradbišču in/ali na gradbiščnih koordinacijskih sestankih, na poziv izvajalca, vodje gradbišča ali naročnika</w:t>
            </w:r>
            <w:r w:rsidRPr="00D52CAF" w:rsidDel="004B09AF">
              <w:rPr>
                <w:rFonts w:ascii="Arial" w:hAnsi="Arial" w:cs="Arial"/>
                <w:bCs/>
                <w:sz w:val="20"/>
                <w:szCs w:val="20"/>
              </w:rPr>
              <w:t xml:space="preserve"> </w:t>
            </w:r>
            <w:r w:rsidRPr="00D52CAF">
              <w:rPr>
                <w:rFonts w:ascii="Arial" w:hAnsi="Arial" w:cs="Arial"/>
                <w:bCs/>
                <w:sz w:val="20"/>
                <w:szCs w:val="20"/>
              </w:rPr>
              <w:t>prisotnost tudi pooblaščenih arhitektov in inženirjev na gradbišču in /ali na gradbiščnih koordinacijskih sestankih, v obdobju gradnje, vse do pridobitve uporabnega dovoljenja in kvalitativnega pregleda oz. primopredaje objekta naročniku.</w:t>
            </w:r>
          </w:p>
        </w:tc>
      </w:tr>
      <w:tr w:rsidR="009C34CB" w:rsidRPr="00D52CAF" w14:paraId="24DDA8B5"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5F6D7B7B" w14:textId="77777777" w:rsidR="009C34CB" w:rsidRPr="00D52CAF" w:rsidRDefault="00C57AF8" w:rsidP="009C34CB">
            <w:pPr>
              <w:spacing w:after="0" w:line="240" w:lineRule="exact"/>
              <w:jc w:val="both"/>
              <w:rPr>
                <w:rFonts w:ascii="Arial" w:hAnsi="Arial" w:cs="Arial"/>
                <w:bCs/>
                <w:sz w:val="20"/>
                <w:szCs w:val="20"/>
              </w:rPr>
            </w:pPr>
            <w:r>
              <w:rPr>
                <w:rFonts w:ascii="Arial" w:hAnsi="Arial" w:cs="Arial"/>
                <w:bCs/>
                <w:sz w:val="20"/>
                <w:szCs w:val="20"/>
              </w:rPr>
              <w:t>P</w:t>
            </w:r>
            <w:r w:rsidR="009C34CB" w:rsidRPr="00D52CAF">
              <w:rPr>
                <w:rFonts w:ascii="Arial" w:hAnsi="Arial" w:cs="Arial"/>
                <w:bCs/>
                <w:sz w:val="20"/>
                <w:szCs w:val="20"/>
              </w:rPr>
              <w:t>rojekt izvedenih del (</w:t>
            </w:r>
            <w:r w:rsidR="009C34CB" w:rsidRPr="00D52CAF">
              <w:rPr>
                <w:rFonts w:ascii="Arial" w:hAnsi="Arial" w:cs="Arial"/>
                <w:b/>
                <w:sz w:val="20"/>
                <w:szCs w:val="20"/>
              </w:rPr>
              <w:t>PID</w:t>
            </w:r>
            <w:r w:rsidR="009C34CB" w:rsidRPr="00D52CAF">
              <w:rPr>
                <w:rFonts w:ascii="Arial" w:hAnsi="Arial" w:cs="Arial"/>
                <w:bCs/>
                <w:sz w:val="20"/>
                <w:szCs w:val="20"/>
              </w:rPr>
              <w:t>)</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06271858"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 xml:space="preserve">10 delovnih dni pred načrtovanim dnem vložitve zahteve za izdajo uporabnega dovoljenja </w:t>
            </w:r>
            <w:r w:rsidRPr="00D52CAF">
              <w:rPr>
                <w:rFonts w:ascii="Arial" w:hAnsi="Arial" w:cs="Arial"/>
                <w:sz w:val="20"/>
                <w:szCs w:val="20"/>
              </w:rPr>
              <w:t>in predaji načrtov z vsemi potrjenimi dopolnitvami in spremembami iz gradbenega dnevnika v *.</w:t>
            </w:r>
            <w:proofErr w:type="spellStart"/>
            <w:r w:rsidRPr="00D52CAF">
              <w:rPr>
                <w:rFonts w:ascii="Arial" w:hAnsi="Arial" w:cs="Arial"/>
                <w:sz w:val="20"/>
                <w:szCs w:val="20"/>
              </w:rPr>
              <w:t>dwg</w:t>
            </w:r>
            <w:proofErr w:type="spellEnd"/>
            <w:r w:rsidRPr="00D52CAF">
              <w:rPr>
                <w:rFonts w:ascii="Arial" w:hAnsi="Arial" w:cs="Arial"/>
                <w:sz w:val="20"/>
                <w:szCs w:val="20"/>
              </w:rPr>
              <w:t xml:space="preserve"> formatu</w:t>
            </w:r>
          </w:p>
        </w:tc>
      </w:tr>
    </w:tbl>
    <w:bookmarkEnd w:id="30"/>
    <w:bookmarkEnd w:id="31"/>
    <w:p w14:paraId="1EEEB4F5" w14:textId="77777777" w:rsidR="00725318" w:rsidRPr="00725318" w:rsidRDefault="00725318" w:rsidP="0048681E">
      <w:pPr>
        <w:numPr>
          <w:ilvl w:val="0"/>
          <w:numId w:val="11"/>
        </w:numPr>
        <w:tabs>
          <w:tab w:val="center" w:pos="4536"/>
          <w:tab w:val="right" w:pos="9072"/>
        </w:tabs>
        <w:suppressAutoHyphens/>
        <w:autoSpaceDN w:val="0"/>
        <w:spacing w:before="240" w:after="0" w:line="240" w:lineRule="auto"/>
        <w:ind w:left="247"/>
        <w:jc w:val="both"/>
        <w:textAlignment w:val="baseline"/>
        <w:rPr>
          <w:rFonts w:ascii="Arial" w:eastAsia="Calibri" w:hAnsi="Arial" w:cs="Arial"/>
          <w:sz w:val="20"/>
          <w:szCs w:val="20"/>
          <w:lang w:val="en-US"/>
        </w:rPr>
      </w:pPr>
      <w:proofErr w:type="spellStart"/>
      <w:r w:rsidRPr="00725318">
        <w:rPr>
          <w:rFonts w:ascii="Arial" w:eastAsia="Calibri" w:hAnsi="Arial" w:cs="Arial"/>
          <w:sz w:val="20"/>
          <w:szCs w:val="20"/>
          <w:lang w:val="en-US"/>
        </w:rPr>
        <w:t>izdelava</w:t>
      </w:r>
      <w:proofErr w:type="spellEnd"/>
      <w:r w:rsidRPr="00725318">
        <w:rPr>
          <w:rFonts w:ascii="Arial" w:eastAsia="Calibri" w:hAnsi="Arial" w:cs="Arial"/>
          <w:sz w:val="20"/>
          <w:szCs w:val="20"/>
          <w:lang w:val="en-US"/>
        </w:rPr>
        <w:t xml:space="preserve"> BIM </w:t>
      </w:r>
      <w:proofErr w:type="spellStart"/>
      <w:r w:rsidRPr="00725318">
        <w:rPr>
          <w:rFonts w:ascii="Arial" w:eastAsia="Calibri" w:hAnsi="Arial" w:cs="Arial"/>
          <w:sz w:val="20"/>
          <w:szCs w:val="20"/>
          <w:lang w:val="en-US"/>
        </w:rPr>
        <w:t>modela</w:t>
      </w:r>
      <w:proofErr w:type="spellEnd"/>
      <w:r w:rsidRPr="00725318">
        <w:rPr>
          <w:rFonts w:ascii="Arial" w:eastAsia="Calibri" w:hAnsi="Arial" w:cs="Arial"/>
          <w:sz w:val="20"/>
          <w:szCs w:val="20"/>
          <w:lang w:val="en-US"/>
        </w:rPr>
        <w:t xml:space="preserve"> za faze DGD, PZI in PID </w:t>
      </w:r>
      <w:proofErr w:type="spellStart"/>
      <w:r w:rsidRPr="00725318">
        <w:rPr>
          <w:rFonts w:ascii="Arial" w:eastAsia="Calibri" w:hAnsi="Arial" w:cs="Arial"/>
          <w:sz w:val="20"/>
          <w:szCs w:val="20"/>
          <w:lang w:val="en-US"/>
        </w:rPr>
        <w:t>vključno</w:t>
      </w:r>
      <w:proofErr w:type="spellEnd"/>
      <w:r w:rsidRPr="00725318">
        <w:rPr>
          <w:rFonts w:ascii="Arial" w:eastAsia="Calibri" w:hAnsi="Arial" w:cs="Arial"/>
          <w:sz w:val="20"/>
          <w:szCs w:val="20"/>
          <w:lang w:val="en-US"/>
        </w:rPr>
        <w:t xml:space="preserve"> z </w:t>
      </w:r>
      <w:proofErr w:type="spellStart"/>
      <w:r w:rsidRPr="00725318">
        <w:rPr>
          <w:rFonts w:ascii="Arial" w:eastAsia="Calibri" w:hAnsi="Arial" w:cs="Arial"/>
          <w:sz w:val="20"/>
          <w:szCs w:val="20"/>
          <w:lang w:val="en-US"/>
        </w:rPr>
        <w:t>izdelavo</w:t>
      </w:r>
      <w:proofErr w:type="spellEnd"/>
      <w:r w:rsidRPr="00725318">
        <w:rPr>
          <w:rFonts w:ascii="Arial" w:eastAsia="Calibri" w:hAnsi="Arial" w:cs="Arial"/>
          <w:sz w:val="20"/>
          <w:szCs w:val="20"/>
          <w:lang w:val="en-US"/>
        </w:rPr>
        <w:t xml:space="preserve"> </w:t>
      </w:r>
      <w:proofErr w:type="spellStart"/>
      <w:r w:rsidRPr="00725318">
        <w:rPr>
          <w:rFonts w:ascii="Arial" w:eastAsia="Calibri" w:hAnsi="Arial" w:cs="Arial"/>
          <w:sz w:val="20"/>
          <w:szCs w:val="20"/>
          <w:lang w:val="en-US"/>
        </w:rPr>
        <w:t>načrta</w:t>
      </w:r>
      <w:proofErr w:type="spellEnd"/>
      <w:r w:rsidRPr="00725318">
        <w:rPr>
          <w:rFonts w:ascii="Arial" w:eastAsia="Calibri" w:hAnsi="Arial" w:cs="Arial"/>
          <w:sz w:val="20"/>
          <w:szCs w:val="20"/>
          <w:lang w:val="en-US"/>
        </w:rPr>
        <w:t xml:space="preserve"> za </w:t>
      </w:r>
      <w:proofErr w:type="spellStart"/>
      <w:r w:rsidRPr="00725318">
        <w:rPr>
          <w:rFonts w:ascii="Arial" w:eastAsia="Calibri" w:hAnsi="Arial" w:cs="Arial"/>
          <w:sz w:val="20"/>
          <w:szCs w:val="20"/>
          <w:lang w:val="en-US"/>
        </w:rPr>
        <w:t>izvajanje</w:t>
      </w:r>
      <w:proofErr w:type="spellEnd"/>
      <w:r w:rsidRPr="00725318">
        <w:rPr>
          <w:rFonts w:ascii="Arial" w:eastAsia="Calibri" w:hAnsi="Arial" w:cs="Arial"/>
          <w:sz w:val="20"/>
          <w:szCs w:val="20"/>
          <w:lang w:val="en-US"/>
        </w:rPr>
        <w:t xml:space="preserve"> BIM (BEP): se </w:t>
      </w:r>
      <w:proofErr w:type="spellStart"/>
      <w:r w:rsidRPr="00725318">
        <w:rPr>
          <w:rFonts w:ascii="Arial" w:eastAsia="Calibri" w:hAnsi="Arial" w:cs="Arial"/>
          <w:sz w:val="20"/>
          <w:szCs w:val="20"/>
          <w:lang w:val="en-US"/>
        </w:rPr>
        <w:t>izvaja</w:t>
      </w:r>
      <w:proofErr w:type="spellEnd"/>
      <w:r w:rsidRPr="00725318">
        <w:rPr>
          <w:rFonts w:ascii="Arial" w:eastAsia="Calibri" w:hAnsi="Arial" w:cs="Arial"/>
          <w:sz w:val="20"/>
          <w:szCs w:val="20"/>
          <w:lang w:val="en-US"/>
        </w:rPr>
        <w:t xml:space="preserve"> </w:t>
      </w:r>
      <w:proofErr w:type="spellStart"/>
      <w:r w:rsidRPr="00725318">
        <w:rPr>
          <w:rFonts w:ascii="Arial" w:eastAsia="Calibri" w:hAnsi="Arial" w:cs="Arial"/>
          <w:sz w:val="20"/>
          <w:szCs w:val="20"/>
          <w:lang w:val="en-US"/>
        </w:rPr>
        <w:t>vzporedno</w:t>
      </w:r>
      <w:proofErr w:type="spellEnd"/>
      <w:r w:rsidRPr="00725318">
        <w:rPr>
          <w:rFonts w:ascii="Arial" w:eastAsia="Calibri" w:hAnsi="Arial" w:cs="Arial"/>
          <w:sz w:val="20"/>
          <w:szCs w:val="20"/>
          <w:lang w:val="en-US"/>
        </w:rPr>
        <w:t xml:space="preserve"> s </w:t>
      </w:r>
      <w:proofErr w:type="spellStart"/>
      <w:r w:rsidRPr="00725318">
        <w:rPr>
          <w:rFonts w:ascii="Arial" w:eastAsia="Calibri" w:hAnsi="Arial" w:cs="Arial"/>
          <w:sz w:val="20"/>
          <w:szCs w:val="20"/>
          <w:lang w:val="en-US"/>
        </w:rPr>
        <w:t>posamezno</w:t>
      </w:r>
      <w:proofErr w:type="spellEnd"/>
      <w:r w:rsidRPr="00725318">
        <w:rPr>
          <w:rFonts w:ascii="Arial" w:eastAsia="Calibri" w:hAnsi="Arial" w:cs="Arial"/>
          <w:sz w:val="20"/>
          <w:szCs w:val="20"/>
          <w:lang w:val="en-US"/>
        </w:rPr>
        <w:t xml:space="preserve"> </w:t>
      </w:r>
      <w:proofErr w:type="spellStart"/>
      <w:proofErr w:type="gramStart"/>
      <w:r w:rsidRPr="00725318">
        <w:rPr>
          <w:rFonts w:ascii="Arial" w:eastAsia="Calibri" w:hAnsi="Arial" w:cs="Arial"/>
          <w:sz w:val="20"/>
          <w:szCs w:val="20"/>
          <w:lang w:val="en-US"/>
        </w:rPr>
        <w:t>fazo</w:t>
      </w:r>
      <w:proofErr w:type="spellEnd"/>
      <w:r w:rsidRPr="00725318">
        <w:rPr>
          <w:rFonts w:ascii="Arial" w:eastAsia="Calibri" w:hAnsi="Arial" w:cs="Arial"/>
          <w:sz w:val="20"/>
          <w:szCs w:val="20"/>
          <w:lang w:val="en-US"/>
        </w:rPr>
        <w:t>;</w:t>
      </w:r>
      <w:proofErr w:type="gramEnd"/>
    </w:p>
    <w:p w14:paraId="29782EC2" w14:textId="77777777" w:rsidR="00ED64B7" w:rsidRPr="00ED64B7" w:rsidRDefault="00ED64B7" w:rsidP="00ED64B7">
      <w:pPr>
        <w:pStyle w:val="Odstavekseznama"/>
        <w:numPr>
          <w:ilvl w:val="0"/>
          <w:numId w:val="11"/>
        </w:numPr>
        <w:suppressAutoHyphens/>
        <w:autoSpaceDN w:val="0"/>
        <w:spacing w:after="0" w:line="240" w:lineRule="auto"/>
        <w:ind w:left="247"/>
        <w:jc w:val="both"/>
        <w:textAlignment w:val="baseline"/>
        <w:rPr>
          <w:rFonts w:ascii="Arial" w:eastAsia="Times New Roman" w:hAnsi="Arial" w:cs="Arial"/>
          <w:kern w:val="3"/>
          <w:sz w:val="20"/>
          <w:szCs w:val="20"/>
          <w:lang w:eastAsia="zh-CN"/>
        </w:rPr>
      </w:pPr>
      <w:r w:rsidRPr="00ED64B7">
        <w:rPr>
          <w:rFonts w:ascii="Arial" w:eastAsia="Calibri" w:hAnsi="Arial" w:cs="Arial"/>
          <w:sz w:val="20"/>
          <w:szCs w:val="20"/>
        </w:rPr>
        <w:t xml:space="preserve">projektantski nadzor se v dogovorjenem obsegu izvaja ves čas gradnje, skladno s potekom gradbenih del, do pridobitve uporabnega dovoljenja oz. primopredaje naročniku. Predviden rok gradnje </w:t>
      </w:r>
      <w:r w:rsidRPr="00ED64B7">
        <w:rPr>
          <w:rFonts w:ascii="Arial" w:eastAsia="Times New Roman" w:hAnsi="Arial" w:cs="Arial"/>
          <w:kern w:val="3"/>
          <w:sz w:val="20"/>
          <w:szCs w:val="20"/>
          <w:lang w:eastAsia="zh-CN"/>
        </w:rPr>
        <w:t>in dokončanja vseh GOI del in opreme je 24 mesecev od uvedbe izvajalca v delo.</w:t>
      </w:r>
    </w:p>
    <w:p w14:paraId="2BF9E18B" w14:textId="77777777" w:rsidR="00EB145A" w:rsidRDefault="00EB145A" w:rsidP="00260C07">
      <w:pPr>
        <w:jc w:val="both"/>
        <w:rPr>
          <w:rFonts w:ascii="Arial" w:hAnsi="Arial" w:cs="Arial"/>
          <w:sz w:val="20"/>
          <w:szCs w:val="20"/>
        </w:rPr>
      </w:pPr>
    </w:p>
    <w:p w14:paraId="6EABC8B7" w14:textId="5E743A9F" w:rsidR="009C34CB" w:rsidRPr="00D52CAF" w:rsidRDefault="009C34CB" w:rsidP="00260C07">
      <w:pPr>
        <w:jc w:val="both"/>
        <w:rPr>
          <w:rFonts w:ascii="Arial" w:hAnsi="Arial" w:cs="Arial"/>
          <w:sz w:val="20"/>
          <w:szCs w:val="20"/>
        </w:rPr>
      </w:pPr>
      <w:r w:rsidRPr="00D52CAF">
        <w:rPr>
          <w:rFonts w:ascii="Arial" w:hAnsi="Arial" w:cs="Arial"/>
          <w:sz w:val="20"/>
          <w:szCs w:val="20"/>
        </w:rPr>
        <w:t>V primeru pripomb s strani naročnika se za dodelavo dokumentacije s strani projektanta predvidi 5 delovnih dni za faze do DGD in 10 delovnih dni za nadaljnje faze.</w:t>
      </w:r>
    </w:p>
    <w:p w14:paraId="4F3FFD14" w14:textId="77777777" w:rsidR="00266379" w:rsidRPr="00D52CAF" w:rsidRDefault="00266379" w:rsidP="00266379">
      <w:pPr>
        <w:spacing w:after="0" w:line="240" w:lineRule="auto"/>
        <w:jc w:val="both"/>
        <w:rPr>
          <w:rFonts w:ascii="Arial" w:hAnsi="Arial" w:cs="Arial"/>
          <w:sz w:val="20"/>
          <w:szCs w:val="20"/>
        </w:rPr>
      </w:pPr>
      <w:r w:rsidRPr="00D52CAF">
        <w:rPr>
          <w:rFonts w:ascii="Arial" w:hAnsi="Arial" w:cs="Arial"/>
          <w:sz w:val="20"/>
          <w:szCs w:val="20"/>
        </w:rPr>
        <w:t xml:space="preserve">Če bodo pri pregledu za potrditev dokumentacije ugotovljene morebitne nepravilnosti in pomanjkljivosti izročene dokumentacije, jih bo </w:t>
      </w:r>
      <w:r w:rsidR="005D27FB" w:rsidRPr="00D52CAF">
        <w:rPr>
          <w:rFonts w:ascii="Arial" w:hAnsi="Arial" w:cs="Arial"/>
          <w:sz w:val="20"/>
          <w:szCs w:val="20"/>
        </w:rPr>
        <w:t>izvajalec</w:t>
      </w:r>
      <w:r w:rsidRPr="00D52CAF">
        <w:rPr>
          <w:rFonts w:ascii="Arial" w:hAnsi="Arial" w:cs="Arial"/>
          <w:sz w:val="20"/>
          <w:szCs w:val="20"/>
        </w:rPr>
        <w:t xml:space="preserve"> odpravil na lastne stroške v naknadno določenem roku. </w:t>
      </w:r>
    </w:p>
    <w:p w14:paraId="64DCD7FB" w14:textId="77777777" w:rsidR="00266379" w:rsidRPr="00D52CAF" w:rsidRDefault="00266379" w:rsidP="00266379">
      <w:pPr>
        <w:spacing w:after="0" w:line="240" w:lineRule="auto"/>
        <w:jc w:val="both"/>
        <w:rPr>
          <w:rFonts w:ascii="Arial" w:hAnsi="Arial" w:cs="Arial"/>
          <w:sz w:val="20"/>
          <w:szCs w:val="20"/>
        </w:rPr>
      </w:pPr>
    </w:p>
    <w:p w14:paraId="0756B1B9" w14:textId="77777777" w:rsidR="00266379" w:rsidRPr="00D52CAF" w:rsidRDefault="00266379" w:rsidP="00266379">
      <w:pPr>
        <w:spacing w:after="0" w:line="240" w:lineRule="auto"/>
        <w:jc w:val="both"/>
        <w:rPr>
          <w:rFonts w:ascii="Arial" w:hAnsi="Arial" w:cs="Arial"/>
          <w:sz w:val="20"/>
          <w:szCs w:val="20"/>
        </w:rPr>
      </w:pPr>
      <w:r w:rsidRPr="00D52CAF">
        <w:rPr>
          <w:rFonts w:ascii="Arial" w:hAnsi="Arial" w:cs="Arial"/>
          <w:sz w:val="20"/>
          <w:szCs w:val="20"/>
        </w:rPr>
        <w:t xml:space="preserve">Če </w:t>
      </w:r>
      <w:r w:rsidR="005D27FB" w:rsidRPr="00D52CAF">
        <w:rPr>
          <w:rFonts w:ascii="Arial" w:hAnsi="Arial" w:cs="Arial"/>
          <w:sz w:val="20"/>
          <w:szCs w:val="20"/>
        </w:rPr>
        <w:t>izvajalec</w:t>
      </w:r>
      <w:r w:rsidRPr="00D52CAF">
        <w:rPr>
          <w:rFonts w:ascii="Arial" w:hAnsi="Arial" w:cs="Arial"/>
          <w:sz w:val="20"/>
          <w:szCs w:val="20"/>
        </w:rPr>
        <w:t xml:space="preserve"> ne izdela dokumentacije v roku, kot je določeno s to pogodbo, mu naročnik določi naknaden primeren rok za izvedbo in dokončanje del. Če </w:t>
      </w:r>
      <w:r w:rsidR="005D27FB" w:rsidRPr="00D52CAF">
        <w:rPr>
          <w:rFonts w:ascii="Arial" w:hAnsi="Arial" w:cs="Arial"/>
          <w:sz w:val="20"/>
          <w:szCs w:val="20"/>
        </w:rPr>
        <w:t>izvajalec</w:t>
      </w:r>
      <w:r w:rsidRPr="00D52CAF">
        <w:rPr>
          <w:rFonts w:ascii="Arial" w:hAnsi="Arial" w:cs="Arial"/>
          <w:sz w:val="20"/>
          <w:szCs w:val="20"/>
        </w:rPr>
        <w:t xml:space="preserve"> niti v dodatnem roku ne izdela celotne ali posameznih delov dokumentacije, lahko naročnik unovči finančno zavarovanje in odstopi od pogodbe skladno s 1</w:t>
      </w:r>
      <w:r w:rsidR="00E50978" w:rsidRPr="00D52CAF">
        <w:rPr>
          <w:rFonts w:ascii="Arial" w:hAnsi="Arial" w:cs="Arial"/>
          <w:sz w:val="20"/>
          <w:szCs w:val="20"/>
        </w:rPr>
        <w:t>5</w:t>
      </w:r>
      <w:r w:rsidRPr="00D52CAF">
        <w:rPr>
          <w:rFonts w:ascii="Arial" w:hAnsi="Arial" w:cs="Arial"/>
          <w:sz w:val="20"/>
          <w:szCs w:val="20"/>
        </w:rPr>
        <w:t xml:space="preserve">. členom te pogodbe. </w:t>
      </w:r>
    </w:p>
    <w:p w14:paraId="23ECAB26" w14:textId="77777777" w:rsidR="00266379" w:rsidRPr="00D52CAF" w:rsidRDefault="00266379" w:rsidP="00266379">
      <w:pPr>
        <w:spacing w:after="0" w:line="240" w:lineRule="auto"/>
        <w:jc w:val="both"/>
        <w:rPr>
          <w:rFonts w:ascii="Arial" w:hAnsi="Arial" w:cs="Arial"/>
          <w:color w:val="000000"/>
          <w:sz w:val="20"/>
          <w:szCs w:val="20"/>
          <w:lang w:eastAsia="sl-SI" w:bidi="sl-SI"/>
        </w:rPr>
      </w:pPr>
    </w:p>
    <w:p w14:paraId="496E9956" w14:textId="77777777" w:rsidR="00266379" w:rsidRPr="00D52CAF" w:rsidRDefault="00266379" w:rsidP="00266379">
      <w:pPr>
        <w:spacing w:after="0" w:line="240" w:lineRule="auto"/>
        <w:jc w:val="both"/>
        <w:rPr>
          <w:rFonts w:ascii="Arial" w:hAnsi="Arial" w:cs="Arial"/>
          <w:color w:val="000000"/>
          <w:sz w:val="20"/>
          <w:szCs w:val="20"/>
          <w:lang w:eastAsia="sl-SI" w:bidi="sl-SI"/>
        </w:rPr>
      </w:pPr>
      <w:r w:rsidRPr="00D52CAF">
        <w:rPr>
          <w:rFonts w:ascii="Arial" w:hAnsi="Arial" w:cs="Arial"/>
          <w:color w:val="000000"/>
          <w:sz w:val="20"/>
          <w:szCs w:val="20"/>
          <w:lang w:eastAsia="sl-SI" w:bidi="sl-SI"/>
        </w:rPr>
        <w:t xml:space="preserve">Roki se lahko spremenijo v primeru višje sile (za čas trajanja višje sile), ki jo definirajo zakonska določila, spremenjene roke pa mora potrditi naročnik. </w:t>
      </w:r>
      <w:r w:rsidR="005D27FB" w:rsidRPr="00D52CAF">
        <w:rPr>
          <w:rFonts w:ascii="Arial" w:hAnsi="Arial" w:cs="Arial"/>
          <w:color w:val="000000"/>
          <w:sz w:val="20"/>
          <w:szCs w:val="20"/>
          <w:lang w:eastAsia="sl-SI" w:bidi="sl-SI"/>
        </w:rPr>
        <w:t>Izvajalec</w:t>
      </w:r>
      <w:r w:rsidRPr="00D52CAF">
        <w:rPr>
          <w:rFonts w:ascii="Arial" w:hAnsi="Arial" w:cs="Arial"/>
          <w:color w:val="000000"/>
          <w:sz w:val="20"/>
          <w:szCs w:val="20"/>
          <w:lang w:eastAsia="sl-SI" w:bidi="sl-SI"/>
        </w:rPr>
        <w:t xml:space="preserve"> mora nemudoma ob nastanku razlogov za podaljšanje pogodbenega roka o tem pisno obvestiti naročnika. V nasprotnem primeru  </w:t>
      </w:r>
      <w:r w:rsidR="005D27FB" w:rsidRPr="00D52CAF">
        <w:rPr>
          <w:rFonts w:ascii="Arial" w:hAnsi="Arial" w:cs="Arial"/>
          <w:color w:val="000000"/>
          <w:sz w:val="20"/>
          <w:szCs w:val="20"/>
          <w:lang w:eastAsia="sl-SI" w:bidi="sl-SI"/>
        </w:rPr>
        <w:t>izvajalec</w:t>
      </w:r>
      <w:r w:rsidRPr="00D52CAF">
        <w:rPr>
          <w:rFonts w:ascii="Arial" w:hAnsi="Arial" w:cs="Arial"/>
          <w:color w:val="000000"/>
          <w:sz w:val="20"/>
          <w:szCs w:val="20"/>
          <w:lang w:eastAsia="sl-SI" w:bidi="sl-SI"/>
        </w:rPr>
        <w:t xml:space="preserve"> ni upravičen do podaljšanja pogodbenega roka. Morebitne spremembe pogodbenega roka naročnik in </w:t>
      </w:r>
      <w:r w:rsidR="005D27FB" w:rsidRPr="00D52CAF">
        <w:rPr>
          <w:rFonts w:ascii="Arial" w:hAnsi="Arial" w:cs="Arial"/>
          <w:color w:val="000000"/>
          <w:sz w:val="20"/>
          <w:szCs w:val="20"/>
          <w:lang w:eastAsia="sl-SI" w:bidi="sl-SI"/>
        </w:rPr>
        <w:t>izvajalec</w:t>
      </w:r>
      <w:r w:rsidRPr="00D52CAF">
        <w:rPr>
          <w:rFonts w:ascii="Arial" w:hAnsi="Arial" w:cs="Arial"/>
          <w:color w:val="000000"/>
          <w:sz w:val="20"/>
          <w:szCs w:val="20"/>
          <w:lang w:eastAsia="sl-SI" w:bidi="sl-SI"/>
        </w:rPr>
        <w:t xml:space="preserve">  dogovorita z dodatkom k pogodbi.</w:t>
      </w:r>
    </w:p>
    <w:p w14:paraId="3A45CCAF"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22CA19FC" w14:textId="77777777" w:rsidR="00266379" w:rsidRPr="00D52CAF" w:rsidRDefault="00266379"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člen</w:t>
      </w:r>
    </w:p>
    <w:p w14:paraId="3E53AC2B" w14:textId="77777777" w:rsidR="00266379" w:rsidRPr="00D52CAF" w:rsidRDefault="00266379" w:rsidP="00266379">
      <w:pPr>
        <w:spacing w:after="0" w:line="240" w:lineRule="auto"/>
        <w:jc w:val="both"/>
        <w:rPr>
          <w:rFonts w:ascii="Arial" w:hAnsi="Arial" w:cs="Arial"/>
          <w:sz w:val="20"/>
          <w:szCs w:val="20"/>
        </w:rPr>
      </w:pPr>
    </w:p>
    <w:p w14:paraId="2B00BC5F" w14:textId="77777777" w:rsidR="00266379" w:rsidRPr="00D52CAF" w:rsidRDefault="00266379" w:rsidP="00266379">
      <w:pPr>
        <w:spacing w:after="0" w:line="240" w:lineRule="auto"/>
        <w:jc w:val="both"/>
        <w:rPr>
          <w:rFonts w:ascii="Arial" w:hAnsi="Arial" w:cs="Arial"/>
          <w:sz w:val="20"/>
          <w:szCs w:val="20"/>
        </w:rPr>
      </w:pPr>
      <w:r w:rsidRPr="00D52CAF">
        <w:rPr>
          <w:rFonts w:ascii="Arial" w:hAnsi="Arial" w:cs="Arial"/>
          <w:sz w:val="20"/>
          <w:szCs w:val="20"/>
        </w:rPr>
        <w:lastRenderedPageBreak/>
        <w:t>Pogodbeni roki iz prejšnjega člena pogodbe se primerno podaljšajo v naslednjih primerih:</w:t>
      </w:r>
    </w:p>
    <w:p w14:paraId="56475EAE" w14:textId="77777777" w:rsidR="00266379" w:rsidRPr="00D52CAF" w:rsidRDefault="00266379" w:rsidP="00EB145A">
      <w:pPr>
        <w:numPr>
          <w:ilvl w:val="0"/>
          <w:numId w:val="28"/>
        </w:numPr>
        <w:suppressAutoHyphens/>
        <w:spacing w:after="0" w:line="240" w:lineRule="auto"/>
        <w:jc w:val="both"/>
        <w:rPr>
          <w:rFonts w:ascii="Arial" w:hAnsi="Arial" w:cs="Arial"/>
          <w:sz w:val="20"/>
          <w:szCs w:val="20"/>
        </w:rPr>
      </w:pPr>
      <w:r w:rsidRPr="00D52CAF">
        <w:rPr>
          <w:rFonts w:ascii="Arial" w:hAnsi="Arial" w:cs="Arial"/>
          <w:sz w:val="20"/>
          <w:szCs w:val="20"/>
        </w:rPr>
        <w:t>če naročnik spremeni projektno nalogo,</w:t>
      </w:r>
    </w:p>
    <w:p w14:paraId="0B080EB5" w14:textId="77777777" w:rsidR="00266379" w:rsidRPr="00D52CAF" w:rsidRDefault="00266379" w:rsidP="00EB145A">
      <w:pPr>
        <w:numPr>
          <w:ilvl w:val="0"/>
          <w:numId w:val="28"/>
        </w:numPr>
        <w:suppressAutoHyphens/>
        <w:spacing w:after="0" w:line="240" w:lineRule="auto"/>
        <w:jc w:val="both"/>
        <w:rPr>
          <w:rFonts w:ascii="Arial" w:hAnsi="Arial" w:cs="Arial"/>
          <w:sz w:val="20"/>
          <w:szCs w:val="20"/>
        </w:rPr>
      </w:pPr>
      <w:r w:rsidRPr="00D52CAF">
        <w:rPr>
          <w:rFonts w:ascii="Arial" w:hAnsi="Arial" w:cs="Arial"/>
          <w:sz w:val="20"/>
          <w:szCs w:val="20"/>
        </w:rPr>
        <w:t xml:space="preserve">če naročnik </w:t>
      </w:r>
      <w:r w:rsidR="005D27FB" w:rsidRPr="00D52CAF">
        <w:rPr>
          <w:rFonts w:ascii="Arial" w:hAnsi="Arial" w:cs="Arial"/>
          <w:sz w:val="20"/>
          <w:szCs w:val="20"/>
        </w:rPr>
        <w:t>izvajalc</w:t>
      </w:r>
      <w:r w:rsidRPr="00D52CAF">
        <w:rPr>
          <w:rFonts w:ascii="Arial" w:hAnsi="Arial" w:cs="Arial"/>
          <w:sz w:val="20"/>
          <w:szCs w:val="20"/>
        </w:rPr>
        <w:t>u izven projektne naloge poda dodatna navodila, zahteve ali usmeritve, ki zahtevajo spremembo dokumentacije naloge  in te zahteve spreminjajo projekt,</w:t>
      </w:r>
    </w:p>
    <w:p w14:paraId="4F28F2E5" w14:textId="77777777" w:rsidR="00266379" w:rsidRPr="00D52CAF" w:rsidRDefault="00266379" w:rsidP="00EB145A">
      <w:pPr>
        <w:numPr>
          <w:ilvl w:val="0"/>
          <w:numId w:val="28"/>
        </w:numPr>
        <w:suppressAutoHyphens/>
        <w:spacing w:after="0" w:line="240" w:lineRule="auto"/>
        <w:jc w:val="both"/>
        <w:rPr>
          <w:rFonts w:ascii="Arial" w:hAnsi="Arial" w:cs="Arial"/>
          <w:sz w:val="20"/>
          <w:szCs w:val="20"/>
        </w:rPr>
      </w:pPr>
      <w:r w:rsidRPr="00D52CAF">
        <w:rPr>
          <w:rFonts w:ascii="Arial" w:hAnsi="Arial" w:cs="Arial"/>
          <w:sz w:val="20"/>
          <w:szCs w:val="20"/>
        </w:rPr>
        <w:t>če naročnik naroči dodatno delo, ki zahteva spremembo dokumentacije in te zahtevane spremembe spreminjajo projekt,</w:t>
      </w:r>
    </w:p>
    <w:p w14:paraId="70FB1D6B" w14:textId="77777777" w:rsidR="00266379" w:rsidRPr="00D52CAF" w:rsidRDefault="00266379" w:rsidP="00EB145A">
      <w:pPr>
        <w:numPr>
          <w:ilvl w:val="0"/>
          <w:numId w:val="28"/>
        </w:numPr>
        <w:suppressAutoHyphens/>
        <w:spacing w:after="0" w:line="240" w:lineRule="auto"/>
        <w:jc w:val="both"/>
        <w:rPr>
          <w:rFonts w:ascii="Arial" w:hAnsi="Arial" w:cs="Arial"/>
          <w:sz w:val="20"/>
          <w:szCs w:val="20"/>
        </w:rPr>
      </w:pPr>
      <w:r w:rsidRPr="00D52CAF">
        <w:rPr>
          <w:rFonts w:ascii="Arial" w:hAnsi="Arial" w:cs="Arial"/>
          <w:sz w:val="20"/>
          <w:szCs w:val="20"/>
        </w:rPr>
        <w:t xml:space="preserve">zaradi zahtev upravnega organa, ki niso posledica ravnanj naročnika ali </w:t>
      </w:r>
      <w:r w:rsidR="005D27FB" w:rsidRPr="00D52CAF">
        <w:rPr>
          <w:rFonts w:ascii="Arial" w:hAnsi="Arial" w:cs="Arial"/>
          <w:sz w:val="20"/>
          <w:szCs w:val="20"/>
        </w:rPr>
        <w:t>izvajalc</w:t>
      </w:r>
      <w:r w:rsidRPr="00D52CAF">
        <w:rPr>
          <w:rFonts w:ascii="Arial" w:hAnsi="Arial" w:cs="Arial"/>
          <w:sz w:val="20"/>
          <w:szCs w:val="20"/>
        </w:rPr>
        <w:t>a,</w:t>
      </w:r>
    </w:p>
    <w:p w14:paraId="6CA49717" w14:textId="77777777" w:rsidR="00266379" w:rsidRPr="00D52CAF" w:rsidRDefault="00266379" w:rsidP="00EB145A">
      <w:pPr>
        <w:numPr>
          <w:ilvl w:val="0"/>
          <w:numId w:val="28"/>
        </w:numPr>
        <w:suppressAutoHyphens/>
        <w:spacing w:after="0" w:line="240" w:lineRule="auto"/>
        <w:jc w:val="both"/>
        <w:rPr>
          <w:rFonts w:ascii="Arial" w:hAnsi="Arial" w:cs="Arial"/>
          <w:sz w:val="20"/>
          <w:szCs w:val="20"/>
        </w:rPr>
      </w:pPr>
      <w:r w:rsidRPr="00D52CAF">
        <w:rPr>
          <w:rFonts w:ascii="Arial" w:hAnsi="Arial" w:cs="Arial"/>
          <w:sz w:val="20"/>
          <w:szCs w:val="20"/>
        </w:rPr>
        <w:t>v primeru višje sile.</w:t>
      </w:r>
    </w:p>
    <w:p w14:paraId="01454C10" w14:textId="77777777" w:rsidR="00266379" w:rsidRPr="00D52CAF" w:rsidRDefault="00266379" w:rsidP="00266379">
      <w:pPr>
        <w:spacing w:after="0" w:line="240" w:lineRule="auto"/>
        <w:jc w:val="both"/>
        <w:rPr>
          <w:rFonts w:ascii="Arial" w:hAnsi="Arial" w:cs="Arial"/>
          <w:sz w:val="20"/>
          <w:szCs w:val="20"/>
        </w:rPr>
      </w:pPr>
    </w:p>
    <w:p w14:paraId="5A83BB48" w14:textId="77777777" w:rsidR="00266379" w:rsidRPr="00D52CAF" w:rsidRDefault="00266379" w:rsidP="00266379">
      <w:pPr>
        <w:spacing w:after="0" w:line="240" w:lineRule="auto"/>
        <w:jc w:val="both"/>
        <w:rPr>
          <w:rFonts w:ascii="Arial" w:hAnsi="Arial" w:cs="Arial"/>
          <w:sz w:val="20"/>
          <w:szCs w:val="20"/>
        </w:rPr>
      </w:pPr>
      <w:r w:rsidRPr="00D52CAF">
        <w:rPr>
          <w:rFonts w:ascii="Arial" w:hAnsi="Arial" w:cs="Arial"/>
          <w:sz w:val="20"/>
          <w:szCs w:val="20"/>
        </w:rPr>
        <w:t>Podaljšanje pogodbenih rokov bosta pogodbeni stranki urejali z dodatkom k predmetni pogodbi</w:t>
      </w:r>
      <w:r w:rsidR="00354A84" w:rsidRPr="00D52CAF">
        <w:rPr>
          <w:rFonts w:ascii="Arial" w:hAnsi="Arial" w:cs="Arial"/>
          <w:sz w:val="20"/>
          <w:szCs w:val="20"/>
        </w:rPr>
        <w:t>.</w:t>
      </w:r>
    </w:p>
    <w:p w14:paraId="0AB49F37" w14:textId="77777777" w:rsidR="0032408E" w:rsidRPr="00D52CAF" w:rsidRDefault="0032408E"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4E4CA8B1" w14:textId="77777777" w:rsidR="006855EE" w:rsidRPr="00D52CAF" w:rsidRDefault="006855EE"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člen</w:t>
      </w:r>
    </w:p>
    <w:p w14:paraId="6DF0727A" w14:textId="77777777" w:rsidR="006855EE" w:rsidRPr="00D52CAF" w:rsidRDefault="006855EE" w:rsidP="006855EE">
      <w:pPr>
        <w:pStyle w:val="BodyText21"/>
        <w:rPr>
          <w:rFonts w:cs="Arial"/>
          <w:sz w:val="20"/>
        </w:rPr>
      </w:pPr>
    </w:p>
    <w:p w14:paraId="3C64ACE7" w14:textId="77777777" w:rsidR="006855EE" w:rsidRPr="00D52CAF" w:rsidRDefault="005D27FB" w:rsidP="006855EE">
      <w:pPr>
        <w:spacing w:after="0" w:line="240" w:lineRule="auto"/>
        <w:jc w:val="both"/>
        <w:rPr>
          <w:rFonts w:ascii="Arial" w:hAnsi="Arial" w:cs="Arial"/>
          <w:sz w:val="20"/>
          <w:szCs w:val="20"/>
        </w:rPr>
      </w:pPr>
      <w:r w:rsidRPr="00D52CAF">
        <w:rPr>
          <w:rFonts w:ascii="Arial" w:hAnsi="Arial" w:cs="Arial"/>
          <w:sz w:val="20"/>
          <w:szCs w:val="20"/>
        </w:rPr>
        <w:t>Izvajalec</w:t>
      </w:r>
      <w:r w:rsidR="006855EE" w:rsidRPr="00D52CAF">
        <w:rPr>
          <w:rFonts w:ascii="Arial" w:hAnsi="Arial" w:cs="Arial"/>
          <w:sz w:val="20"/>
          <w:szCs w:val="20"/>
        </w:rPr>
        <w:t xml:space="preserve"> ne odgovarja za zamudo pri izročitvi predmeta pogodbe ali fazah pogodbenega dela, če je ta nastala zaradi razlogov, za katere </w:t>
      </w:r>
      <w:r w:rsidRPr="00D52CAF">
        <w:rPr>
          <w:rFonts w:ascii="Arial" w:hAnsi="Arial" w:cs="Arial"/>
          <w:sz w:val="20"/>
          <w:szCs w:val="20"/>
        </w:rPr>
        <w:t>izvajalec</w:t>
      </w:r>
      <w:r w:rsidR="006855EE" w:rsidRPr="00D52CAF">
        <w:rPr>
          <w:rFonts w:ascii="Arial" w:hAnsi="Arial" w:cs="Arial"/>
          <w:sz w:val="20"/>
          <w:szCs w:val="20"/>
        </w:rPr>
        <w:t xml:space="preserve"> ne odgovarja.</w:t>
      </w:r>
    </w:p>
    <w:p w14:paraId="7D49FA0C" w14:textId="77777777" w:rsidR="006855EE" w:rsidRPr="00D52CAF" w:rsidRDefault="006855EE" w:rsidP="006855EE">
      <w:pPr>
        <w:spacing w:after="0" w:line="240" w:lineRule="auto"/>
        <w:jc w:val="both"/>
        <w:rPr>
          <w:rFonts w:ascii="Arial" w:hAnsi="Arial" w:cs="Arial"/>
          <w:sz w:val="20"/>
          <w:szCs w:val="20"/>
        </w:rPr>
      </w:pPr>
    </w:p>
    <w:p w14:paraId="1A0AA04A" w14:textId="77777777" w:rsidR="006855EE" w:rsidRPr="00D52CAF" w:rsidRDefault="006855EE" w:rsidP="006855EE">
      <w:pPr>
        <w:spacing w:before="240" w:after="240" w:line="240" w:lineRule="auto"/>
        <w:contextualSpacing/>
        <w:jc w:val="both"/>
        <w:rPr>
          <w:rFonts w:ascii="Arial" w:hAnsi="Arial" w:cs="Arial"/>
          <w:sz w:val="20"/>
          <w:szCs w:val="20"/>
        </w:rPr>
      </w:pPr>
      <w:r w:rsidRPr="00D52CAF">
        <w:rPr>
          <w:rFonts w:ascii="Arial" w:hAnsi="Arial" w:cs="Arial"/>
          <w:sz w:val="20"/>
          <w:szCs w:val="20"/>
        </w:rPr>
        <w:t xml:space="preserve">V primeru višje sile (po sklenitvi pogodbe nastali nepričakovani, neizogibni in neodvrnljivi dogodki iz sfere zunanjih vzrokov, kot so poplava, naravne nesreče, vojna, vojna nevarnost ipd.) se pogodbeni roki, na katere ima višja sila vpliv,  podaljšajo za čas njenega trajanja. </w:t>
      </w:r>
    </w:p>
    <w:p w14:paraId="24B3E929" w14:textId="77777777" w:rsidR="006855EE" w:rsidRPr="00D52CAF" w:rsidRDefault="006855EE" w:rsidP="006855EE">
      <w:pPr>
        <w:spacing w:after="0" w:line="240" w:lineRule="auto"/>
        <w:jc w:val="both"/>
        <w:rPr>
          <w:rFonts w:ascii="Arial" w:hAnsi="Arial" w:cs="Arial"/>
          <w:sz w:val="20"/>
          <w:szCs w:val="20"/>
        </w:rPr>
      </w:pPr>
    </w:p>
    <w:p w14:paraId="25049F2A" w14:textId="77777777" w:rsidR="006855EE" w:rsidRPr="00D52CAF" w:rsidRDefault="006855EE" w:rsidP="006855EE">
      <w:pPr>
        <w:spacing w:after="0" w:line="240" w:lineRule="auto"/>
        <w:jc w:val="both"/>
        <w:rPr>
          <w:rFonts w:ascii="Arial" w:hAnsi="Arial" w:cs="Arial"/>
          <w:sz w:val="20"/>
          <w:szCs w:val="20"/>
        </w:rPr>
      </w:pPr>
      <w:r w:rsidRPr="00D52CAF">
        <w:rPr>
          <w:rFonts w:ascii="Arial" w:hAnsi="Arial" w:cs="Arial"/>
          <w:sz w:val="20"/>
          <w:szCs w:val="20"/>
        </w:rPr>
        <w:t xml:space="preserve">Pogodbena stranka, ki jo prizadene višja sila, se nanjo lahko sklicuje  pogojem, da drugo pogodbeno stranko o nastopu višje sile, razlogih zanjo in predvidenem času njenega trajanja ter posledicah obvesti takoj, najkasneje pa v treh delovnih dneh (pisno po pošti ali po elektronski pošti) oziroma takoj ko je mogoče, če v roku treh dni od nastopa višje sile obvestitev ne bi bila mogoča (npr. zaradi stanja po naravni nesreči, izrečene prepovedi obveščanja v vojnem stanju ipd.), </w:t>
      </w:r>
    </w:p>
    <w:p w14:paraId="3D5ADCDC" w14:textId="77777777" w:rsidR="0032408E" w:rsidRDefault="0032408E"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0EA6BA0F" w14:textId="77777777" w:rsidR="00725AC0" w:rsidRPr="00D52CAF" w:rsidRDefault="00725AC0"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61D7AC27" w14:textId="77777777" w:rsidR="006855EE" w:rsidRPr="00D52CAF" w:rsidRDefault="006855EE" w:rsidP="006855EE">
      <w:pPr>
        <w:pStyle w:val="BodyText21"/>
        <w:jc w:val="center"/>
        <w:rPr>
          <w:rFonts w:cs="Arial"/>
          <w:sz w:val="20"/>
        </w:rPr>
      </w:pPr>
      <w:r w:rsidRPr="00D52CAF">
        <w:rPr>
          <w:rFonts w:cs="Arial"/>
          <w:sz w:val="20"/>
        </w:rPr>
        <w:t>PLAČILO ZA DOGOVORJENA DELA</w:t>
      </w:r>
    </w:p>
    <w:p w14:paraId="29F431E8" w14:textId="77777777" w:rsidR="006855EE" w:rsidRPr="00D52CAF" w:rsidRDefault="006855EE"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člen</w:t>
      </w:r>
    </w:p>
    <w:p w14:paraId="182B4DAD" w14:textId="77777777" w:rsidR="006855EE" w:rsidRPr="00D52CAF" w:rsidRDefault="006855EE" w:rsidP="006855EE">
      <w:pPr>
        <w:pStyle w:val="BodyText21"/>
        <w:rPr>
          <w:rFonts w:cs="Arial"/>
          <w:sz w:val="20"/>
        </w:rPr>
      </w:pPr>
    </w:p>
    <w:p w14:paraId="504FA8C2" w14:textId="77777777" w:rsidR="006855EE" w:rsidRPr="00D52CAF" w:rsidRDefault="006855EE" w:rsidP="006855EE">
      <w:pPr>
        <w:pStyle w:val="Tablecaption0"/>
        <w:shd w:val="clear" w:color="auto" w:fill="auto"/>
        <w:spacing w:line="240" w:lineRule="auto"/>
        <w:jc w:val="both"/>
        <w:rPr>
          <w:b w:val="0"/>
          <w:sz w:val="20"/>
          <w:szCs w:val="20"/>
        </w:rPr>
      </w:pPr>
      <w:r w:rsidRPr="00D52CAF">
        <w:rPr>
          <w:b w:val="0"/>
          <w:color w:val="000000"/>
          <w:sz w:val="20"/>
          <w:szCs w:val="20"/>
          <w:lang w:bidi="sl-SI"/>
        </w:rPr>
        <w:t xml:space="preserve">Pogodbena vrednost zajema vse stroške izvajalca za izdelavo projektne in druge dokumentacije v obsegu in obliki v skladu z veljavno zakonodajo s področja graditve objektov, veljavnimi predpisi, standardi in pravili stroke ter vse stroške izvajalca za izvedbo vseh ostalih pogodbenih del, vključno z izdelavo BIM modela, vodenjem in koordinacijo izdelave projektne dokumentacije, pridobivanjem projektnih in drugih pogojev, pridobivanjem mnenj in gradbenega dovoljenja, pridobivanjem soglasij, pripravo in oddajo vloge za odmero komunalnega prispevka  in sodelovanjem v postopku pridobitve uporabnega dovoljenja. </w:t>
      </w:r>
      <w:r w:rsidRPr="00D52CAF">
        <w:rPr>
          <w:rFonts w:eastAsia="Garamond"/>
          <w:b w:val="0"/>
          <w:bCs w:val="0"/>
          <w:color w:val="000000"/>
          <w:sz w:val="20"/>
          <w:szCs w:val="20"/>
          <w:lang w:bidi="sl-SI"/>
        </w:rPr>
        <w:t xml:space="preserve">Sodelovanje pri reviziji PZI je </w:t>
      </w:r>
      <w:r w:rsidRPr="00D52CAF">
        <w:rPr>
          <w:b w:val="0"/>
          <w:sz w:val="20"/>
          <w:szCs w:val="20"/>
        </w:rPr>
        <w:t xml:space="preserve">že vključeno v </w:t>
      </w:r>
      <w:r w:rsidRPr="00D52CAF">
        <w:rPr>
          <w:rFonts w:eastAsia="Garamond"/>
          <w:b w:val="0"/>
          <w:bCs w:val="0"/>
          <w:color w:val="000000"/>
          <w:sz w:val="20"/>
          <w:szCs w:val="20"/>
          <w:lang w:bidi="sl-SI"/>
        </w:rPr>
        <w:t>ceno faze PZI.</w:t>
      </w:r>
    </w:p>
    <w:p w14:paraId="1B09FC30" w14:textId="77777777" w:rsidR="0032408E" w:rsidRPr="00D52CAF" w:rsidRDefault="0032408E"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691C6B84" w14:textId="77777777" w:rsidR="006213EB" w:rsidRPr="00D52CAF" w:rsidRDefault="006213EB" w:rsidP="006213EB">
      <w:pPr>
        <w:widowControl w:val="0"/>
        <w:suppressAutoHyphens/>
        <w:autoSpaceDN w:val="0"/>
        <w:spacing w:after="240" w:line="240" w:lineRule="auto"/>
        <w:jc w:val="both"/>
        <w:textAlignment w:val="baseline"/>
        <w:rPr>
          <w:rFonts w:ascii="Arial" w:eastAsia="SimSun" w:hAnsi="Arial" w:cs="Arial"/>
          <w:kern w:val="3"/>
          <w:sz w:val="20"/>
          <w:szCs w:val="20"/>
          <w:lang w:eastAsia="zh-CN" w:bidi="hi-IN"/>
        </w:rPr>
      </w:pPr>
      <w:r w:rsidRPr="00D52CAF">
        <w:rPr>
          <w:rFonts w:ascii="Arial" w:eastAsia="SimSun" w:hAnsi="Arial" w:cs="Arial"/>
          <w:kern w:val="3"/>
          <w:sz w:val="20"/>
          <w:szCs w:val="20"/>
          <w:lang w:eastAsia="zh-CN" w:bidi="hi-IN"/>
        </w:rPr>
        <w:t xml:space="preserve">V storitvi in ceni morajo biti vključene vse korekture projektne dokumentacije, ki bodo nastale na podlagi zahtev revizijskega poročila. Izvajalec bo v času izdelave projektne dokumentacije upošteval upravičene pripombe naročnika in jih tudi odpravil, če projektne rešitve ne bodo usklajene s projektno nalogo, razpisno dokumentacijo, pa tudi če projektne rešitve ne bodo predvidevale funkcionalnih in kvalitetnih rešitev, ki veljajo za tovrstne objekte, kar ne sme vplivati na posamezne roke in na končni pogodbeni rok. </w:t>
      </w:r>
    </w:p>
    <w:p w14:paraId="02559BFF" w14:textId="77777777" w:rsidR="006855EE" w:rsidRPr="00D52CAF" w:rsidRDefault="006855EE" w:rsidP="00354A84">
      <w:pPr>
        <w:jc w:val="both"/>
        <w:rPr>
          <w:rFonts w:ascii="Arial" w:hAnsi="Arial" w:cs="Arial"/>
          <w:sz w:val="20"/>
          <w:szCs w:val="20"/>
        </w:rPr>
      </w:pPr>
      <w:r w:rsidRPr="00D52CAF">
        <w:rPr>
          <w:rFonts w:ascii="Arial" w:hAnsi="Arial" w:cs="Arial"/>
          <w:color w:val="000000"/>
          <w:sz w:val="20"/>
          <w:szCs w:val="20"/>
          <w:lang w:bidi="sl-SI"/>
        </w:rPr>
        <w:t xml:space="preserve">V ceni so zajeti tudi vsi materialni stroški izvajalca in izdelava in predaja kompletne projektne dokumentacije </w:t>
      </w:r>
      <w:r w:rsidRPr="00D52CAF">
        <w:rPr>
          <w:rFonts w:ascii="Arial" w:hAnsi="Arial" w:cs="Arial"/>
          <w:sz w:val="20"/>
          <w:szCs w:val="20"/>
        </w:rPr>
        <w:t>4</w:t>
      </w:r>
      <w:r w:rsidR="0015756A">
        <w:rPr>
          <w:rFonts w:ascii="Arial" w:hAnsi="Arial" w:cs="Arial"/>
          <w:sz w:val="20"/>
          <w:szCs w:val="20"/>
        </w:rPr>
        <w:t xml:space="preserve"> (štirih)</w:t>
      </w:r>
      <w:r w:rsidRPr="00D52CAF">
        <w:rPr>
          <w:rFonts w:ascii="Arial" w:hAnsi="Arial" w:cs="Arial"/>
          <w:sz w:val="20"/>
          <w:szCs w:val="20"/>
        </w:rPr>
        <w:t xml:space="preserve"> izvodih v mapah ter v 2 (dveh)  izvodih v elektronski obliki (CD, DVD ali USB medij) v obliki zapisa doc., tabele in predračun/popisi s količinami v obliki zapisa *.</w:t>
      </w:r>
      <w:proofErr w:type="spellStart"/>
      <w:r w:rsidRPr="00D52CAF">
        <w:rPr>
          <w:rFonts w:ascii="Arial" w:hAnsi="Arial" w:cs="Arial"/>
          <w:sz w:val="20"/>
          <w:szCs w:val="20"/>
        </w:rPr>
        <w:t>xls</w:t>
      </w:r>
      <w:proofErr w:type="spellEnd"/>
      <w:r w:rsidRPr="00D52CAF">
        <w:rPr>
          <w:rFonts w:ascii="Arial" w:hAnsi="Arial" w:cs="Arial"/>
          <w:sz w:val="20"/>
          <w:szCs w:val="20"/>
        </w:rPr>
        <w:t xml:space="preserve"> in načrti v obliki zapisa, ki bo povezljiv s programom </w:t>
      </w:r>
      <w:proofErr w:type="spellStart"/>
      <w:r w:rsidRPr="00D52CAF">
        <w:rPr>
          <w:rFonts w:ascii="Arial" w:hAnsi="Arial" w:cs="Arial"/>
          <w:sz w:val="20"/>
          <w:szCs w:val="20"/>
        </w:rPr>
        <w:t>Archicad</w:t>
      </w:r>
      <w:proofErr w:type="spellEnd"/>
      <w:r w:rsidRPr="00D52CAF">
        <w:rPr>
          <w:rFonts w:ascii="Arial" w:hAnsi="Arial" w:cs="Arial"/>
          <w:sz w:val="20"/>
          <w:szCs w:val="20"/>
        </w:rPr>
        <w:t xml:space="preserve"> in </w:t>
      </w:r>
      <w:proofErr w:type="spellStart"/>
      <w:r w:rsidRPr="00D52CAF">
        <w:rPr>
          <w:rFonts w:ascii="Arial" w:hAnsi="Arial" w:cs="Arial"/>
          <w:sz w:val="20"/>
          <w:szCs w:val="20"/>
        </w:rPr>
        <w:t>AutoCAD</w:t>
      </w:r>
      <w:proofErr w:type="spellEnd"/>
      <w:r w:rsidRPr="00D52CAF">
        <w:rPr>
          <w:rFonts w:ascii="Arial" w:hAnsi="Arial" w:cs="Arial"/>
          <w:sz w:val="20"/>
          <w:szCs w:val="20"/>
        </w:rPr>
        <w:t xml:space="preserve"> (*.</w:t>
      </w:r>
      <w:proofErr w:type="spellStart"/>
      <w:r w:rsidRPr="00D52CAF">
        <w:rPr>
          <w:rFonts w:ascii="Arial" w:hAnsi="Arial" w:cs="Arial"/>
          <w:sz w:val="20"/>
          <w:szCs w:val="20"/>
        </w:rPr>
        <w:t>dwg</w:t>
      </w:r>
      <w:proofErr w:type="spellEnd"/>
      <w:r w:rsidRPr="00D52CAF">
        <w:rPr>
          <w:rFonts w:ascii="Arial" w:hAnsi="Arial" w:cs="Arial"/>
          <w:sz w:val="20"/>
          <w:szCs w:val="20"/>
        </w:rPr>
        <w:t xml:space="preserve"> ali *.</w:t>
      </w:r>
      <w:proofErr w:type="spellStart"/>
      <w:r w:rsidRPr="00D52CAF">
        <w:rPr>
          <w:rFonts w:ascii="Arial" w:hAnsi="Arial" w:cs="Arial"/>
          <w:sz w:val="20"/>
          <w:szCs w:val="20"/>
        </w:rPr>
        <w:t>dxf</w:t>
      </w:r>
      <w:proofErr w:type="spellEnd"/>
      <w:r w:rsidRPr="00D52CAF">
        <w:rPr>
          <w:rFonts w:ascii="Arial" w:hAnsi="Arial" w:cs="Arial"/>
          <w:sz w:val="20"/>
          <w:szCs w:val="20"/>
        </w:rPr>
        <w:t>) in vse našteto tudi v *.</w:t>
      </w:r>
      <w:proofErr w:type="spellStart"/>
      <w:r w:rsidRPr="00D52CAF">
        <w:rPr>
          <w:rFonts w:ascii="Arial" w:hAnsi="Arial" w:cs="Arial"/>
          <w:sz w:val="20"/>
          <w:szCs w:val="20"/>
        </w:rPr>
        <w:t>pdf</w:t>
      </w:r>
      <w:proofErr w:type="spellEnd"/>
      <w:r w:rsidRPr="00D52CAF">
        <w:rPr>
          <w:rFonts w:ascii="Arial" w:hAnsi="Arial" w:cs="Arial"/>
          <w:sz w:val="20"/>
          <w:szCs w:val="20"/>
        </w:rPr>
        <w:t xml:space="preserve"> obliki. </w:t>
      </w:r>
    </w:p>
    <w:p w14:paraId="3759B193" w14:textId="77777777" w:rsidR="006855EE" w:rsidRPr="00D52CAF" w:rsidRDefault="006855EE" w:rsidP="006855EE">
      <w:pPr>
        <w:pStyle w:val="Tablecaption0"/>
        <w:shd w:val="clear" w:color="auto" w:fill="auto"/>
        <w:spacing w:line="240" w:lineRule="auto"/>
        <w:jc w:val="both"/>
        <w:rPr>
          <w:rFonts w:eastAsia="Times New Roman"/>
          <w:b w:val="0"/>
          <w:sz w:val="20"/>
          <w:szCs w:val="20"/>
          <w:lang w:eastAsia="sl-SI"/>
        </w:rPr>
      </w:pPr>
      <w:r w:rsidRPr="00D52CAF">
        <w:rPr>
          <w:rFonts w:eastAsia="Times New Roman"/>
          <w:b w:val="0"/>
          <w:sz w:val="20"/>
          <w:szCs w:val="20"/>
          <w:lang w:eastAsia="sl-SI"/>
        </w:rPr>
        <w:t xml:space="preserve">Cena storitev po tej pogodbi znaša: </w:t>
      </w:r>
    </w:p>
    <w:p w14:paraId="06FE282D" w14:textId="77777777" w:rsidR="006855EE" w:rsidRPr="00D52CAF" w:rsidRDefault="006855EE" w:rsidP="006855EE">
      <w:pPr>
        <w:pStyle w:val="Tablecaption0"/>
        <w:shd w:val="clear" w:color="auto" w:fill="auto"/>
        <w:spacing w:line="240" w:lineRule="auto"/>
        <w:jc w:val="both"/>
        <w:rPr>
          <w:rFonts w:eastAsia="Times New Roman"/>
          <w:b w:val="0"/>
          <w:sz w:val="20"/>
          <w:szCs w:val="20"/>
          <w:lang w:eastAsia="sl-SI"/>
        </w:rPr>
      </w:pPr>
    </w:p>
    <w:tbl>
      <w:tblPr>
        <w:tblW w:w="8958" w:type="dxa"/>
        <w:tblInd w:w="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47"/>
        <w:gridCol w:w="4536"/>
        <w:gridCol w:w="1276"/>
        <w:gridCol w:w="1275"/>
        <w:gridCol w:w="1124"/>
      </w:tblGrid>
      <w:tr w:rsidR="003D0E21" w:rsidRPr="00D52CAF" w14:paraId="5CDD1FCA" w14:textId="77777777" w:rsidTr="00C57AF8">
        <w:trPr>
          <w:trHeight w:val="315"/>
        </w:trPr>
        <w:tc>
          <w:tcPr>
            <w:tcW w:w="747" w:type="dxa"/>
            <w:shd w:val="clear" w:color="000000" w:fill="D9E2F3"/>
          </w:tcPr>
          <w:p w14:paraId="5F57FCAB" w14:textId="77777777" w:rsidR="003D0E21" w:rsidRPr="00D52CAF" w:rsidRDefault="003D0E21" w:rsidP="00BC1417">
            <w:pPr>
              <w:spacing w:after="0" w:line="240" w:lineRule="auto"/>
              <w:rPr>
                <w:rFonts w:ascii="Arial" w:eastAsia="Times New Roman" w:hAnsi="Arial" w:cs="Arial"/>
                <w:b/>
                <w:sz w:val="20"/>
                <w:szCs w:val="20"/>
              </w:rPr>
            </w:pPr>
            <w:proofErr w:type="spellStart"/>
            <w:r w:rsidRPr="00D52CAF">
              <w:rPr>
                <w:rFonts w:ascii="Arial" w:eastAsia="Times New Roman" w:hAnsi="Arial" w:cs="Arial"/>
                <w:b/>
                <w:sz w:val="20"/>
                <w:szCs w:val="20"/>
              </w:rPr>
              <w:t>Zap</w:t>
            </w:r>
            <w:proofErr w:type="spellEnd"/>
            <w:r w:rsidRPr="00D52CAF">
              <w:rPr>
                <w:rFonts w:ascii="Arial" w:eastAsia="Times New Roman" w:hAnsi="Arial" w:cs="Arial"/>
                <w:b/>
                <w:sz w:val="20"/>
                <w:szCs w:val="20"/>
              </w:rPr>
              <w:t>. št.</w:t>
            </w:r>
          </w:p>
        </w:tc>
        <w:tc>
          <w:tcPr>
            <w:tcW w:w="4536" w:type="dxa"/>
            <w:shd w:val="clear" w:color="000000" w:fill="D9E2F3"/>
            <w:vAlign w:val="center"/>
            <w:hideMark/>
          </w:tcPr>
          <w:p w14:paraId="4D852069" w14:textId="77777777" w:rsidR="003D0E21" w:rsidRPr="00D52CAF" w:rsidRDefault="003D0E21" w:rsidP="00BC1417">
            <w:pPr>
              <w:spacing w:after="0" w:line="240" w:lineRule="auto"/>
              <w:rPr>
                <w:rFonts w:ascii="Arial" w:eastAsia="Times New Roman" w:hAnsi="Arial" w:cs="Arial"/>
                <w:b/>
                <w:sz w:val="20"/>
                <w:szCs w:val="20"/>
              </w:rPr>
            </w:pPr>
            <w:r w:rsidRPr="00D52CAF">
              <w:rPr>
                <w:rFonts w:ascii="Arial" w:eastAsia="Times New Roman" w:hAnsi="Arial" w:cs="Arial"/>
                <w:b/>
                <w:sz w:val="20"/>
                <w:szCs w:val="20"/>
              </w:rPr>
              <w:t>VRSTA DEL</w:t>
            </w:r>
          </w:p>
        </w:tc>
        <w:tc>
          <w:tcPr>
            <w:tcW w:w="1276" w:type="dxa"/>
            <w:tcBorders>
              <w:bottom w:val="single" w:sz="8" w:space="0" w:color="auto"/>
            </w:tcBorders>
            <w:shd w:val="clear" w:color="000000" w:fill="D9E2F3"/>
            <w:vAlign w:val="center"/>
            <w:hideMark/>
          </w:tcPr>
          <w:p w14:paraId="07393264" w14:textId="77777777" w:rsidR="003D0E21" w:rsidRPr="00D52CAF" w:rsidRDefault="003D0E21" w:rsidP="00BC1417">
            <w:pPr>
              <w:spacing w:after="0" w:line="240" w:lineRule="auto"/>
              <w:jc w:val="center"/>
              <w:rPr>
                <w:rFonts w:ascii="Arial" w:eastAsia="Times New Roman" w:hAnsi="Arial" w:cs="Arial"/>
                <w:b/>
                <w:bCs/>
                <w:sz w:val="20"/>
                <w:szCs w:val="20"/>
              </w:rPr>
            </w:pPr>
            <w:r w:rsidRPr="00D52CAF">
              <w:rPr>
                <w:rFonts w:ascii="Arial" w:eastAsia="Times New Roman" w:hAnsi="Arial" w:cs="Arial"/>
                <w:b/>
                <w:bCs/>
                <w:sz w:val="20"/>
                <w:szCs w:val="20"/>
              </w:rPr>
              <w:t>CENA BREZ DDV</w:t>
            </w:r>
          </w:p>
        </w:tc>
        <w:tc>
          <w:tcPr>
            <w:tcW w:w="1275" w:type="dxa"/>
            <w:tcBorders>
              <w:bottom w:val="single" w:sz="8" w:space="0" w:color="auto"/>
            </w:tcBorders>
            <w:shd w:val="clear" w:color="000000" w:fill="D9E2F3"/>
            <w:vAlign w:val="center"/>
            <w:hideMark/>
          </w:tcPr>
          <w:p w14:paraId="384EDC6D" w14:textId="77777777" w:rsidR="003D0E21" w:rsidRPr="00D52CAF" w:rsidRDefault="003D0E21" w:rsidP="00BC1417">
            <w:pPr>
              <w:spacing w:after="0" w:line="240" w:lineRule="auto"/>
              <w:jc w:val="both"/>
              <w:rPr>
                <w:rFonts w:ascii="Arial" w:eastAsia="Times New Roman" w:hAnsi="Arial" w:cs="Arial"/>
                <w:b/>
                <w:bCs/>
                <w:sz w:val="20"/>
                <w:szCs w:val="20"/>
              </w:rPr>
            </w:pPr>
            <w:r w:rsidRPr="00D52CAF">
              <w:rPr>
                <w:rFonts w:ascii="Arial" w:eastAsia="Times New Roman" w:hAnsi="Arial" w:cs="Arial"/>
                <w:b/>
                <w:bCs/>
                <w:sz w:val="20"/>
                <w:szCs w:val="20"/>
              </w:rPr>
              <w:t>DDV – 22 %</w:t>
            </w:r>
          </w:p>
        </w:tc>
        <w:tc>
          <w:tcPr>
            <w:tcW w:w="1124" w:type="dxa"/>
            <w:tcBorders>
              <w:bottom w:val="single" w:sz="8" w:space="0" w:color="auto"/>
            </w:tcBorders>
            <w:shd w:val="clear" w:color="000000" w:fill="D9E2F3"/>
            <w:vAlign w:val="center"/>
            <w:hideMark/>
          </w:tcPr>
          <w:p w14:paraId="446B20FB" w14:textId="77777777" w:rsidR="003D0E21" w:rsidRPr="00D52CAF" w:rsidRDefault="003D0E21" w:rsidP="00BC1417">
            <w:pPr>
              <w:spacing w:after="0" w:line="240" w:lineRule="auto"/>
              <w:jc w:val="both"/>
              <w:rPr>
                <w:rFonts w:ascii="Arial" w:eastAsia="Times New Roman" w:hAnsi="Arial" w:cs="Arial"/>
                <w:b/>
                <w:bCs/>
                <w:sz w:val="20"/>
                <w:szCs w:val="20"/>
              </w:rPr>
            </w:pPr>
            <w:r w:rsidRPr="00D52CAF">
              <w:rPr>
                <w:rFonts w:ascii="Arial" w:eastAsia="Times New Roman" w:hAnsi="Arial" w:cs="Arial"/>
                <w:b/>
                <w:bCs/>
                <w:sz w:val="20"/>
                <w:szCs w:val="20"/>
              </w:rPr>
              <w:t>CENA Z DDV</w:t>
            </w:r>
          </w:p>
        </w:tc>
      </w:tr>
      <w:tr w:rsidR="003D0E21" w:rsidRPr="00D52CAF" w14:paraId="5EB8F9E7" w14:textId="77777777" w:rsidTr="00C57AF8">
        <w:trPr>
          <w:trHeight w:val="989"/>
        </w:trPr>
        <w:tc>
          <w:tcPr>
            <w:tcW w:w="747" w:type="dxa"/>
            <w:tcBorders>
              <w:top w:val="single" w:sz="4" w:space="0" w:color="auto"/>
              <w:left w:val="single" w:sz="4" w:space="0" w:color="auto"/>
              <w:bottom w:val="single" w:sz="4" w:space="0" w:color="auto"/>
              <w:right w:val="single" w:sz="4" w:space="0" w:color="auto"/>
            </w:tcBorders>
          </w:tcPr>
          <w:p w14:paraId="2A1963B9" w14:textId="77777777" w:rsidR="003D0E21" w:rsidRPr="00D52CAF" w:rsidRDefault="003D0E21" w:rsidP="009C34CB">
            <w:pPr>
              <w:spacing w:after="0" w:line="240" w:lineRule="auto"/>
              <w:rPr>
                <w:rFonts w:ascii="Arial" w:hAnsi="Arial" w:cs="Arial"/>
                <w:bCs/>
                <w:sz w:val="20"/>
                <w:szCs w:val="20"/>
              </w:rPr>
            </w:pPr>
            <w:r w:rsidRPr="00D52CAF">
              <w:rPr>
                <w:rFonts w:ascii="Arial" w:hAnsi="Arial" w:cs="Arial"/>
                <w:bCs/>
                <w:sz w:val="20"/>
                <w:szCs w:val="20"/>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B1373CB" w14:textId="77777777" w:rsidR="003D0E21" w:rsidRPr="007E1F5E" w:rsidRDefault="00116EA3" w:rsidP="009C34CB">
            <w:pPr>
              <w:spacing w:after="0" w:line="240" w:lineRule="auto"/>
              <w:rPr>
                <w:rFonts w:ascii="Arial" w:eastAsia="Times New Roman" w:hAnsi="Arial" w:cs="Arial"/>
                <w:b/>
                <w:sz w:val="20"/>
                <w:szCs w:val="20"/>
              </w:rPr>
            </w:pPr>
            <w:r w:rsidRPr="007E1F5E">
              <w:rPr>
                <w:rFonts w:ascii="Arial" w:eastAsia="Times New Roman" w:hAnsi="Arial" w:cs="Arial"/>
                <w:b/>
                <w:sz w:val="20"/>
                <w:szCs w:val="20"/>
              </w:rPr>
              <w:t>Projektna dokumentacija - idejna zasnova (IZP) za objekt in za zunanjo, prometno in komunalno ureditev</w:t>
            </w:r>
          </w:p>
        </w:tc>
        <w:tc>
          <w:tcPr>
            <w:tcW w:w="1276" w:type="dxa"/>
            <w:shd w:val="clear" w:color="auto" w:fill="auto"/>
            <w:vAlign w:val="center"/>
          </w:tcPr>
          <w:p w14:paraId="244E0671" w14:textId="77777777" w:rsidR="003D0E21" w:rsidRPr="00D52CAF" w:rsidRDefault="003D0E21" w:rsidP="009C34CB">
            <w:pPr>
              <w:spacing w:after="0" w:line="240" w:lineRule="auto"/>
              <w:rPr>
                <w:rFonts w:ascii="Arial" w:eastAsia="Times New Roman" w:hAnsi="Arial" w:cs="Arial"/>
                <w:b/>
                <w:bCs/>
                <w:sz w:val="20"/>
                <w:szCs w:val="20"/>
              </w:rPr>
            </w:pPr>
          </w:p>
        </w:tc>
        <w:tc>
          <w:tcPr>
            <w:tcW w:w="1275" w:type="dxa"/>
            <w:shd w:val="clear" w:color="auto" w:fill="auto"/>
            <w:vAlign w:val="center"/>
          </w:tcPr>
          <w:p w14:paraId="6059F2C4" w14:textId="77777777" w:rsidR="003D0E21" w:rsidRPr="00D52CAF" w:rsidRDefault="003D0E21" w:rsidP="009C34CB">
            <w:pPr>
              <w:spacing w:after="0" w:line="240" w:lineRule="auto"/>
              <w:jc w:val="right"/>
              <w:rPr>
                <w:rFonts w:ascii="Arial" w:eastAsia="Times New Roman" w:hAnsi="Arial" w:cs="Arial"/>
                <w:b/>
                <w:bCs/>
                <w:sz w:val="20"/>
                <w:szCs w:val="20"/>
              </w:rPr>
            </w:pPr>
          </w:p>
        </w:tc>
        <w:tc>
          <w:tcPr>
            <w:tcW w:w="1124" w:type="dxa"/>
            <w:shd w:val="clear" w:color="auto" w:fill="auto"/>
            <w:vAlign w:val="center"/>
          </w:tcPr>
          <w:p w14:paraId="75C3419C" w14:textId="77777777" w:rsidR="003D0E21" w:rsidRPr="00D52CAF" w:rsidRDefault="003D0E21" w:rsidP="009C34CB">
            <w:pPr>
              <w:spacing w:after="0" w:line="240" w:lineRule="auto"/>
              <w:jc w:val="right"/>
              <w:rPr>
                <w:rFonts w:ascii="Arial" w:eastAsia="Times New Roman" w:hAnsi="Arial" w:cs="Arial"/>
                <w:b/>
                <w:bCs/>
                <w:sz w:val="20"/>
                <w:szCs w:val="20"/>
              </w:rPr>
            </w:pPr>
          </w:p>
        </w:tc>
      </w:tr>
      <w:tr w:rsidR="003D0E21" w:rsidRPr="00D52CAF" w14:paraId="3BA33127" w14:textId="77777777" w:rsidTr="00C57AF8">
        <w:trPr>
          <w:trHeight w:val="989"/>
        </w:trPr>
        <w:tc>
          <w:tcPr>
            <w:tcW w:w="747" w:type="dxa"/>
            <w:tcBorders>
              <w:top w:val="single" w:sz="4" w:space="0" w:color="auto"/>
              <w:left w:val="single" w:sz="4" w:space="0" w:color="auto"/>
              <w:bottom w:val="single" w:sz="4" w:space="0" w:color="auto"/>
              <w:right w:val="single" w:sz="4" w:space="0" w:color="auto"/>
            </w:tcBorders>
          </w:tcPr>
          <w:p w14:paraId="7957F30C" w14:textId="77777777" w:rsidR="003D0E21" w:rsidRPr="00D52CAF" w:rsidRDefault="003D0E21" w:rsidP="009C34CB">
            <w:pPr>
              <w:spacing w:after="0" w:line="240" w:lineRule="auto"/>
              <w:rPr>
                <w:rFonts w:ascii="Arial" w:hAnsi="Arial" w:cs="Arial"/>
                <w:bCs/>
                <w:sz w:val="20"/>
                <w:szCs w:val="20"/>
              </w:rPr>
            </w:pPr>
            <w:r w:rsidRPr="00D52CAF">
              <w:rPr>
                <w:rFonts w:ascii="Arial" w:hAnsi="Arial" w:cs="Arial"/>
                <w:bCs/>
                <w:sz w:val="20"/>
                <w:szCs w:val="20"/>
              </w:rPr>
              <w:lastRenderedPageBreak/>
              <w:t>2.</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E141549" w14:textId="77777777" w:rsidR="003D0E21" w:rsidRPr="007E1F5E" w:rsidRDefault="003D0E21" w:rsidP="009C34CB">
            <w:pPr>
              <w:spacing w:after="0" w:line="240" w:lineRule="auto"/>
              <w:rPr>
                <w:rFonts w:ascii="Arial" w:eastAsia="Times New Roman" w:hAnsi="Arial" w:cs="Arial"/>
                <w:b/>
                <w:sz w:val="20"/>
                <w:szCs w:val="20"/>
              </w:rPr>
            </w:pPr>
            <w:r w:rsidRPr="007E1F5E">
              <w:rPr>
                <w:rFonts w:ascii="Arial" w:hAnsi="Arial" w:cs="Arial"/>
                <w:b/>
                <w:sz w:val="20"/>
                <w:szCs w:val="20"/>
              </w:rPr>
              <w:t>Projektna dokumentacija za pridobitev projektnih in drugih pogojev (DPP), usklajena s projektnimi in drugimi pogoji</w:t>
            </w:r>
          </w:p>
        </w:tc>
        <w:tc>
          <w:tcPr>
            <w:tcW w:w="1276" w:type="dxa"/>
            <w:shd w:val="clear" w:color="auto" w:fill="auto"/>
            <w:vAlign w:val="center"/>
          </w:tcPr>
          <w:p w14:paraId="23816A29" w14:textId="77777777" w:rsidR="003D0E21" w:rsidRPr="00D52CAF" w:rsidRDefault="003D0E21" w:rsidP="009C34CB">
            <w:pPr>
              <w:spacing w:after="0" w:line="240" w:lineRule="auto"/>
              <w:rPr>
                <w:rFonts w:ascii="Arial" w:eastAsia="Times New Roman" w:hAnsi="Arial" w:cs="Arial"/>
                <w:b/>
                <w:bCs/>
                <w:sz w:val="20"/>
                <w:szCs w:val="20"/>
              </w:rPr>
            </w:pPr>
          </w:p>
        </w:tc>
        <w:tc>
          <w:tcPr>
            <w:tcW w:w="1275" w:type="dxa"/>
            <w:shd w:val="clear" w:color="auto" w:fill="auto"/>
            <w:vAlign w:val="center"/>
          </w:tcPr>
          <w:p w14:paraId="36D27C2A" w14:textId="77777777" w:rsidR="003D0E21" w:rsidRPr="00D52CAF" w:rsidRDefault="003D0E21" w:rsidP="009C34CB">
            <w:pPr>
              <w:spacing w:after="0" w:line="240" w:lineRule="auto"/>
              <w:jc w:val="right"/>
              <w:rPr>
                <w:rFonts w:ascii="Arial" w:eastAsia="Times New Roman" w:hAnsi="Arial" w:cs="Arial"/>
                <w:b/>
                <w:bCs/>
                <w:sz w:val="20"/>
                <w:szCs w:val="20"/>
              </w:rPr>
            </w:pPr>
          </w:p>
        </w:tc>
        <w:tc>
          <w:tcPr>
            <w:tcW w:w="1124" w:type="dxa"/>
            <w:shd w:val="clear" w:color="auto" w:fill="auto"/>
            <w:vAlign w:val="center"/>
          </w:tcPr>
          <w:p w14:paraId="43F225DC" w14:textId="77777777" w:rsidR="003D0E21" w:rsidRPr="00D52CAF" w:rsidRDefault="003D0E21" w:rsidP="009C34CB">
            <w:pPr>
              <w:spacing w:after="0" w:line="240" w:lineRule="auto"/>
              <w:jc w:val="right"/>
              <w:rPr>
                <w:rFonts w:ascii="Arial" w:eastAsia="Times New Roman" w:hAnsi="Arial" w:cs="Arial"/>
                <w:b/>
                <w:bCs/>
                <w:sz w:val="20"/>
                <w:szCs w:val="20"/>
              </w:rPr>
            </w:pPr>
          </w:p>
        </w:tc>
      </w:tr>
      <w:tr w:rsidR="003D0E21" w:rsidRPr="00D52CAF" w14:paraId="624FA614" w14:textId="77777777" w:rsidTr="00C57AF8">
        <w:trPr>
          <w:trHeight w:val="989"/>
        </w:trPr>
        <w:tc>
          <w:tcPr>
            <w:tcW w:w="747" w:type="dxa"/>
            <w:tcBorders>
              <w:top w:val="single" w:sz="4" w:space="0" w:color="auto"/>
              <w:left w:val="single" w:sz="4" w:space="0" w:color="auto"/>
              <w:bottom w:val="single" w:sz="4" w:space="0" w:color="auto"/>
              <w:right w:val="single" w:sz="4" w:space="0" w:color="auto"/>
            </w:tcBorders>
          </w:tcPr>
          <w:p w14:paraId="7EA182E6" w14:textId="77777777" w:rsidR="003D0E21" w:rsidRPr="00D52CAF" w:rsidRDefault="003D0E21" w:rsidP="009C34CB">
            <w:pPr>
              <w:spacing w:after="0" w:line="240" w:lineRule="auto"/>
              <w:rPr>
                <w:rFonts w:ascii="Arial" w:hAnsi="Arial" w:cs="Arial"/>
                <w:bCs/>
                <w:sz w:val="20"/>
                <w:szCs w:val="20"/>
              </w:rPr>
            </w:pPr>
            <w:r w:rsidRPr="00D52CAF">
              <w:rPr>
                <w:rFonts w:ascii="Arial" w:hAnsi="Arial" w:cs="Arial"/>
                <w:bCs/>
                <w:sz w:val="20"/>
                <w:szCs w:val="20"/>
              </w:rPr>
              <w:t>3.</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527BAAD" w14:textId="77777777" w:rsidR="003D0E21" w:rsidRDefault="00116EA3" w:rsidP="009C34CB">
            <w:pPr>
              <w:spacing w:after="0" w:line="240" w:lineRule="auto"/>
              <w:rPr>
                <w:rFonts w:ascii="Arial" w:eastAsia="Times New Roman" w:hAnsi="Arial" w:cs="Arial"/>
                <w:b/>
                <w:sz w:val="20"/>
                <w:szCs w:val="20"/>
              </w:rPr>
            </w:pPr>
            <w:r w:rsidRPr="007E1F5E">
              <w:rPr>
                <w:rFonts w:ascii="Arial" w:hAnsi="Arial" w:cs="Arial"/>
                <w:b/>
                <w:sz w:val="20"/>
                <w:szCs w:val="20"/>
              </w:rPr>
              <w:t xml:space="preserve">Projektna dokumentacija za pridobitev mnenj in gradbenega dovoljenja za rekonstrukcijo in rušitve (DGD) </w:t>
            </w:r>
            <w:r w:rsidRPr="007E1F5E">
              <w:rPr>
                <w:rFonts w:ascii="Arial" w:eastAsia="Times New Roman" w:hAnsi="Arial" w:cs="Arial"/>
                <w:b/>
                <w:sz w:val="20"/>
                <w:szCs w:val="20"/>
              </w:rPr>
              <w:t>in za zunanjo, prometno in komunalno ureditev</w:t>
            </w:r>
          </w:p>
          <w:p w14:paraId="303141E9" w14:textId="77777777" w:rsidR="00234FBF" w:rsidRPr="007E1F5E" w:rsidRDefault="00234FBF" w:rsidP="009C34CB">
            <w:pPr>
              <w:spacing w:after="0" w:line="240" w:lineRule="auto"/>
              <w:rPr>
                <w:rFonts w:ascii="Arial" w:eastAsia="Times New Roman" w:hAnsi="Arial" w:cs="Arial"/>
                <w:b/>
                <w:sz w:val="20"/>
                <w:szCs w:val="20"/>
              </w:rPr>
            </w:pPr>
          </w:p>
        </w:tc>
        <w:tc>
          <w:tcPr>
            <w:tcW w:w="1276" w:type="dxa"/>
            <w:shd w:val="clear" w:color="auto" w:fill="auto"/>
            <w:vAlign w:val="center"/>
          </w:tcPr>
          <w:p w14:paraId="6CBA50EC" w14:textId="77777777" w:rsidR="003D0E21" w:rsidRPr="00D52CAF" w:rsidRDefault="003D0E21" w:rsidP="009C34CB">
            <w:pPr>
              <w:spacing w:after="0" w:line="240" w:lineRule="auto"/>
              <w:rPr>
                <w:rFonts w:ascii="Arial" w:eastAsia="Times New Roman" w:hAnsi="Arial" w:cs="Arial"/>
                <w:b/>
                <w:bCs/>
                <w:sz w:val="20"/>
                <w:szCs w:val="20"/>
              </w:rPr>
            </w:pPr>
          </w:p>
        </w:tc>
        <w:tc>
          <w:tcPr>
            <w:tcW w:w="1275" w:type="dxa"/>
            <w:shd w:val="clear" w:color="auto" w:fill="auto"/>
            <w:vAlign w:val="center"/>
          </w:tcPr>
          <w:p w14:paraId="42BF604D" w14:textId="77777777" w:rsidR="003D0E21" w:rsidRPr="00D52CAF" w:rsidRDefault="003D0E21" w:rsidP="009C34CB">
            <w:pPr>
              <w:spacing w:after="0" w:line="240" w:lineRule="auto"/>
              <w:jc w:val="right"/>
              <w:rPr>
                <w:rFonts w:ascii="Arial" w:eastAsia="Times New Roman" w:hAnsi="Arial" w:cs="Arial"/>
                <w:b/>
                <w:bCs/>
                <w:sz w:val="20"/>
                <w:szCs w:val="20"/>
              </w:rPr>
            </w:pPr>
          </w:p>
        </w:tc>
        <w:tc>
          <w:tcPr>
            <w:tcW w:w="1124" w:type="dxa"/>
            <w:shd w:val="clear" w:color="auto" w:fill="auto"/>
            <w:vAlign w:val="center"/>
          </w:tcPr>
          <w:p w14:paraId="42DE3979" w14:textId="77777777" w:rsidR="003D0E21" w:rsidRPr="00D52CAF" w:rsidRDefault="003D0E21" w:rsidP="009C34CB">
            <w:pPr>
              <w:spacing w:after="0" w:line="240" w:lineRule="auto"/>
              <w:jc w:val="right"/>
              <w:rPr>
                <w:rFonts w:ascii="Arial" w:eastAsia="Times New Roman" w:hAnsi="Arial" w:cs="Arial"/>
                <w:b/>
                <w:bCs/>
                <w:sz w:val="20"/>
                <w:szCs w:val="20"/>
              </w:rPr>
            </w:pPr>
          </w:p>
        </w:tc>
      </w:tr>
      <w:tr w:rsidR="003D0E21" w:rsidRPr="00D52CAF" w14:paraId="26470A4A" w14:textId="77777777" w:rsidTr="00C57AF8">
        <w:trPr>
          <w:trHeight w:val="989"/>
        </w:trPr>
        <w:tc>
          <w:tcPr>
            <w:tcW w:w="747" w:type="dxa"/>
            <w:tcBorders>
              <w:top w:val="single" w:sz="4" w:space="0" w:color="auto"/>
              <w:left w:val="single" w:sz="4" w:space="0" w:color="auto"/>
              <w:bottom w:val="single" w:sz="4" w:space="0" w:color="auto"/>
              <w:right w:val="single" w:sz="4" w:space="0" w:color="auto"/>
            </w:tcBorders>
          </w:tcPr>
          <w:p w14:paraId="24A34647" w14:textId="77777777" w:rsidR="003D0E21" w:rsidRPr="00D52CAF" w:rsidRDefault="003D0E21" w:rsidP="009C34CB">
            <w:pPr>
              <w:widowControl w:val="0"/>
              <w:suppressAutoHyphens/>
              <w:autoSpaceDN w:val="0"/>
              <w:spacing w:after="0" w:line="240" w:lineRule="auto"/>
              <w:textAlignment w:val="baseline"/>
              <w:rPr>
                <w:rFonts w:ascii="Arial" w:hAnsi="Arial" w:cs="Arial"/>
                <w:bCs/>
                <w:sz w:val="20"/>
                <w:szCs w:val="20"/>
              </w:rPr>
            </w:pPr>
            <w:r w:rsidRPr="00D52CAF">
              <w:rPr>
                <w:rFonts w:ascii="Arial" w:hAnsi="Arial" w:cs="Arial"/>
                <w:bCs/>
                <w:sz w:val="20"/>
                <w:szCs w:val="20"/>
              </w:rPr>
              <w:t>4.</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6CBD2AF" w14:textId="77777777" w:rsidR="006F78E0" w:rsidRDefault="006F78E0" w:rsidP="00234FBF">
            <w:pPr>
              <w:spacing w:after="0" w:line="240" w:lineRule="auto"/>
              <w:rPr>
                <w:rFonts w:ascii="Arial" w:eastAsia="Times New Roman" w:hAnsi="Arial" w:cs="Arial"/>
                <w:b/>
                <w:sz w:val="20"/>
                <w:szCs w:val="20"/>
              </w:rPr>
            </w:pPr>
            <w:r w:rsidRPr="007E1F5E">
              <w:rPr>
                <w:rFonts w:ascii="Arial" w:hAnsi="Arial" w:cs="Arial"/>
                <w:b/>
                <w:sz w:val="20"/>
                <w:szCs w:val="20"/>
              </w:rPr>
              <w:t xml:space="preserve">Projektna dokumentacija za izvedbo gradnje (PZI) za stavbo </w:t>
            </w:r>
            <w:r w:rsidRPr="007E1F5E">
              <w:rPr>
                <w:rFonts w:ascii="Arial" w:eastAsia="Times New Roman" w:hAnsi="Arial" w:cs="Arial"/>
                <w:b/>
                <w:sz w:val="20"/>
                <w:szCs w:val="20"/>
              </w:rPr>
              <w:t>in za zunanjo, prometno in komunalno ureditev, v</w:t>
            </w:r>
            <w:r w:rsidRPr="007E1F5E">
              <w:rPr>
                <w:rFonts w:ascii="Arial" w:hAnsi="Arial" w:cs="Arial"/>
                <w:b/>
                <w:sz w:val="20"/>
                <w:szCs w:val="20"/>
              </w:rPr>
              <w:t>se vključno s vsemi potrebnimi načrti, elaborati, izkazi, poročili, izračuni, popisi del, oceno GOI del, specifikacijami in drugimi potrebnimi elementi za celovito in popolno izvedbo segmenta PZI</w:t>
            </w:r>
            <w:r w:rsidRPr="007E1F5E">
              <w:rPr>
                <w:rFonts w:ascii="Arial" w:eastAsia="Times New Roman" w:hAnsi="Arial" w:cs="Arial"/>
                <w:b/>
                <w:sz w:val="20"/>
                <w:szCs w:val="20"/>
              </w:rPr>
              <w:t xml:space="preserve"> </w:t>
            </w:r>
          </w:p>
          <w:p w14:paraId="745E4296" w14:textId="77777777" w:rsidR="00234FBF" w:rsidRPr="007E1F5E" w:rsidRDefault="00234FBF" w:rsidP="00234FBF">
            <w:pPr>
              <w:spacing w:after="0" w:line="240" w:lineRule="auto"/>
              <w:rPr>
                <w:rFonts w:ascii="Arial" w:hAnsi="Arial" w:cs="Arial"/>
                <w:b/>
                <w:sz w:val="20"/>
                <w:szCs w:val="20"/>
              </w:rPr>
            </w:pPr>
          </w:p>
        </w:tc>
        <w:tc>
          <w:tcPr>
            <w:tcW w:w="1276" w:type="dxa"/>
            <w:shd w:val="clear" w:color="auto" w:fill="auto"/>
            <w:vAlign w:val="center"/>
          </w:tcPr>
          <w:p w14:paraId="5F2D6B7A" w14:textId="77777777" w:rsidR="003D0E21" w:rsidRPr="00D52CAF" w:rsidRDefault="003D0E21" w:rsidP="009C34CB">
            <w:pPr>
              <w:spacing w:after="0" w:line="240" w:lineRule="auto"/>
              <w:rPr>
                <w:rFonts w:ascii="Arial" w:eastAsia="Times New Roman" w:hAnsi="Arial" w:cs="Arial"/>
                <w:b/>
                <w:bCs/>
                <w:sz w:val="20"/>
                <w:szCs w:val="20"/>
              </w:rPr>
            </w:pPr>
          </w:p>
        </w:tc>
        <w:tc>
          <w:tcPr>
            <w:tcW w:w="1275" w:type="dxa"/>
            <w:shd w:val="clear" w:color="auto" w:fill="auto"/>
            <w:vAlign w:val="center"/>
          </w:tcPr>
          <w:p w14:paraId="6C81123E" w14:textId="77777777" w:rsidR="003D0E21" w:rsidRPr="00D52CAF" w:rsidRDefault="003D0E21" w:rsidP="009C34CB">
            <w:pPr>
              <w:spacing w:after="0" w:line="240" w:lineRule="auto"/>
              <w:jc w:val="right"/>
              <w:rPr>
                <w:rFonts w:ascii="Arial" w:eastAsia="Times New Roman" w:hAnsi="Arial" w:cs="Arial"/>
                <w:b/>
                <w:bCs/>
                <w:sz w:val="20"/>
                <w:szCs w:val="20"/>
              </w:rPr>
            </w:pPr>
          </w:p>
        </w:tc>
        <w:tc>
          <w:tcPr>
            <w:tcW w:w="1124" w:type="dxa"/>
            <w:shd w:val="clear" w:color="auto" w:fill="auto"/>
            <w:vAlign w:val="center"/>
          </w:tcPr>
          <w:p w14:paraId="2EA5B615" w14:textId="77777777" w:rsidR="003D0E21" w:rsidRPr="00D52CAF" w:rsidRDefault="003D0E21" w:rsidP="009C34CB">
            <w:pPr>
              <w:spacing w:after="0" w:line="240" w:lineRule="auto"/>
              <w:jc w:val="right"/>
              <w:rPr>
                <w:rFonts w:ascii="Arial" w:eastAsia="Times New Roman" w:hAnsi="Arial" w:cs="Arial"/>
                <w:b/>
                <w:bCs/>
                <w:sz w:val="20"/>
                <w:szCs w:val="20"/>
              </w:rPr>
            </w:pPr>
          </w:p>
        </w:tc>
      </w:tr>
      <w:tr w:rsidR="003D0E21" w:rsidRPr="00D52CAF" w14:paraId="0B4E416D" w14:textId="77777777" w:rsidTr="00234FBF">
        <w:trPr>
          <w:trHeight w:val="813"/>
        </w:trPr>
        <w:tc>
          <w:tcPr>
            <w:tcW w:w="747" w:type="dxa"/>
            <w:tcBorders>
              <w:top w:val="single" w:sz="4" w:space="0" w:color="auto"/>
              <w:left w:val="single" w:sz="4" w:space="0" w:color="auto"/>
              <w:bottom w:val="single" w:sz="4" w:space="0" w:color="auto"/>
              <w:right w:val="single" w:sz="4" w:space="0" w:color="auto"/>
            </w:tcBorders>
          </w:tcPr>
          <w:p w14:paraId="0E627760" w14:textId="77777777" w:rsidR="003D0E21" w:rsidRPr="00D52CAF" w:rsidRDefault="003D0E21" w:rsidP="009C34CB">
            <w:pPr>
              <w:widowControl w:val="0"/>
              <w:suppressAutoHyphens/>
              <w:autoSpaceDN w:val="0"/>
              <w:spacing w:after="0" w:line="240" w:lineRule="auto"/>
              <w:textAlignment w:val="baseline"/>
              <w:rPr>
                <w:rFonts w:ascii="Arial" w:hAnsi="Arial" w:cs="Arial"/>
                <w:bCs/>
                <w:sz w:val="20"/>
                <w:szCs w:val="20"/>
              </w:rPr>
            </w:pPr>
            <w:r w:rsidRPr="00D52CAF">
              <w:rPr>
                <w:rFonts w:ascii="Arial" w:hAnsi="Arial" w:cs="Arial"/>
                <w:bCs/>
                <w:sz w:val="20"/>
                <w:szCs w:val="20"/>
              </w:rPr>
              <w:t>5.</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28A6414" w14:textId="77777777" w:rsidR="003D0E21" w:rsidRPr="007E1F5E" w:rsidRDefault="00116EA3" w:rsidP="009C34CB">
            <w:pPr>
              <w:widowControl w:val="0"/>
              <w:suppressAutoHyphens/>
              <w:autoSpaceDN w:val="0"/>
              <w:spacing w:after="0" w:line="240" w:lineRule="auto"/>
              <w:textAlignment w:val="baseline"/>
              <w:rPr>
                <w:rFonts w:ascii="Arial" w:hAnsi="Arial" w:cs="Arial"/>
                <w:b/>
                <w:sz w:val="20"/>
                <w:szCs w:val="20"/>
              </w:rPr>
            </w:pPr>
            <w:r w:rsidRPr="007E1F5E">
              <w:rPr>
                <w:rFonts w:ascii="Arial" w:hAnsi="Arial" w:cs="Arial"/>
                <w:b/>
                <w:sz w:val="20"/>
                <w:szCs w:val="20"/>
              </w:rPr>
              <w:t>Projektna naloga PN in projektna dokumentacija IDP za notranjo opremo</w:t>
            </w:r>
          </w:p>
        </w:tc>
        <w:tc>
          <w:tcPr>
            <w:tcW w:w="1276" w:type="dxa"/>
            <w:shd w:val="clear" w:color="auto" w:fill="auto"/>
            <w:vAlign w:val="center"/>
          </w:tcPr>
          <w:p w14:paraId="422E5B09" w14:textId="77777777" w:rsidR="003D0E21" w:rsidRPr="00D52CAF" w:rsidRDefault="003D0E21" w:rsidP="009C34CB">
            <w:pPr>
              <w:spacing w:after="0" w:line="240" w:lineRule="auto"/>
              <w:rPr>
                <w:rFonts w:ascii="Arial" w:eastAsia="Times New Roman" w:hAnsi="Arial" w:cs="Arial"/>
                <w:b/>
                <w:bCs/>
                <w:sz w:val="20"/>
                <w:szCs w:val="20"/>
              </w:rPr>
            </w:pPr>
          </w:p>
        </w:tc>
        <w:tc>
          <w:tcPr>
            <w:tcW w:w="1275" w:type="dxa"/>
            <w:shd w:val="clear" w:color="auto" w:fill="auto"/>
            <w:vAlign w:val="center"/>
          </w:tcPr>
          <w:p w14:paraId="07674735" w14:textId="77777777" w:rsidR="003D0E21" w:rsidRPr="00D52CAF" w:rsidRDefault="003D0E21" w:rsidP="009C34CB">
            <w:pPr>
              <w:spacing w:after="0" w:line="240" w:lineRule="auto"/>
              <w:jc w:val="right"/>
              <w:rPr>
                <w:rFonts w:ascii="Arial" w:eastAsia="Times New Roman" w:hAnsi="Arial" w:cs="Arial"/>
                <w:b/>
                <w:bCs/>
                <w:sz w:val="20"/>
                <w:szCs w:val="20"/>
              </w:rPr>
            </w:pPr>
          </w:p>
        </w:tc>
        <w:tc>
          <w:tcPr>
            <w:tcW w:w="1124" w:type="dxa"/>
            <w:shd w:val="clear" w:color="auto" w:fill="auto"/>
            <w:vAlign w:val="center"/>
          </w:tcPr>
          <w:p w14:paraId="2023750D" w14:textId="77777777" w:rsidR="003D0E21" w:rsidRPr="00D52CAF" w:rsidRDefault="003D0E21" w:rsidP="009C34CB">
            <w:pPr>
              <w:spacing w:after="0" w:line="240" w:lineRule="auto"/>
              <w:jc w:val="right"/>
              <w:rPr>
                <w:rFonts w:ascii="Arial" w:eastAsia="Times New Roman" w:hAnsi="Arial" w:cs="Arial"/>
                <w:b/>
                <w:bCs/>
                <w:sz w:val="20"/>
                <w:szCs w:val="20"/>
              </w:rPr>
            </w:pPr>
          </w:p>
        </w:tc>
      </w:tr>
      <w:tr w:rsidR="006F78E0" w:rsidRPr="00D52CAF" w14:paraId="6AB8D611" w14:textId="77777777" w:rsidTr="00234FBF">
        <w:trPr>
          <w:trHeight w:val="981"/>
        </w:trPr>
        <w:tc>
          <w:tcPr>
            <w:tcW w:w="747" w:type="dxa"/>
            <w:tcBorders>
              <w:top w:val="single" w:sz="4" w:space="0" w:color="auto"/>
              <w:left w:val="single" w:sz="4" w:space="0" w:color="auto"/>
              <w:bottom w:val="single" w:sz="4" w:space="0" w:color="auto"/>
              <w:right w:val="single" w:sz="4" w:space="0" w:color="auto"/>
            </w:tcBorders>
          </w:tcPr>
          <w:p w14:paraId="5430B3EF" w14:textId="77777777" w:rsidR="006F78E0" w:rsidRPr="006F78E0" w:rsidRDefault="006F78E0" w:rsidP="006F78E0">
            <w:pPr>
              <w:widowControl w:val="0"/>
              <w:suppressAutoHyphens/>
              <w:autoSpaceDN w:val="0"/>
              <w:spacing w:after="0" w:line="240" w:lineRule="auto"/>
              <w:textAlignment w:val="baseline"/>
              <w:rPr>
                <w:rFonts w:ascii="Arial" w:hAnsi="Arial" w:cs="Arial"/>
                <w:bCs/>
                <w:sz w:val="20"/>
                <w:szCs w:val="20"/>
              </w:rPr>
            </w:pPr>
            <w:r>
              <w:rPr>
                <w:rFonts w:ascii="Arial" w:hAnsi="Arial" w:cs="Arial"/>
                <w:bCs/>
                <w:sz w:val="20"/>
                <w:szCs w:val="20"/>
              </w:rPr>
              <w:t>6.</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B73C0A6" w14:textId="77777777" w:rsidR="00234FBF" w:rsidRPr="007E1F5E" w:rsidRDefault="006F78E0" w:rsidP="00234FBF">
            <w:pPr>
              <w:spacing w:after="0"/>
              <w:rPr>
                <w:rFonts w:ascii="Arial" w:hAnsi="Arial" w:cs="Arial"/>
                <w:b/>
                <w:sz w:val="20"/>
                <w:szCs w:val="20"/>
              </w:rPr>
            </w:pPr>
            <w:r w:rsidRPr="007E1F5E">
              <w:rPr>
                <w:rFonts w:ascii="Arial" w:hAnsi="Arial" w:cs="Arial"/>
                <w:b/>
                <w:sz w:val="20"/>
                <w:szCs w:val="20"/>
              </w:rPr>
              <w:t>Projektna dokumentacija za izvedbo (PZI) za notranjo opremo, izdelano na podlagi IDP za notranjo opremo</w:t>
            </w:r>
          </w:p>
        </w:tc>
        <w:tc>
          <w:tcPr>
            <w:tcW w:w="1276" w:type="dxa"/>
            <w:shd w:val="clear" w:color="auto" w:fill="auto"/>
            <w:noWrap/>
          </w:tcPr>
          <w:p w14:paraId="52B27E90" w14:textId="77777777" w:rsidR="006F78E0" w:rsidRPr="00D52CAF" w:rsidRDefault="006F78E0" w:rsidP="009C34CB">
            <w:pPr>
              <w:spacing w:after="0" w:line="240" w:lineRule="auto"/>
              <w:rPr>
                <w:rFonts w:ascii="Arial" w:eastAsia="Times New Roman" w:hAnsi="Arial" w:cs="Arial"/>
                <w:b/>
                <w:bCs/>
                <w:sz w:val="20"/>
                <w:szCs w:val="20"/>
              </w:rPr>
            </w:pPr>
          </w:p>
        </w:tc>
        <w:tc>
          <w:tcPr>
            <w:tcW w:w="1275" w:type="dxa"/>
            <w:shd w:val="clear" w:color="auto" w:fill="auto"/>
            <w:noWrap/>
          </w:tcPr>
          <w:p w14:paraId="24AE47A3" w14:textId="77777777" w:rsidR="006F78E0" w:rsidRPr="00D52CAF" w:rsidRDefault="006F78E0" w:rsidP="009C34CB">
            <w:pPr>
              <w:spacing w:after="0" w:line="240" w:lineRule="auto"/>
              <w:rPr>
                <w:rFonts w:ascii="Arial" w:eastAsia="Times New Roman" w:hAnsi="Arial" w:cs="Arial"/>
                <w:b/>
                <w:bCs/>
                <w:sz w:val="20"/>
                <w:szCs w:val="20"/>
              </w:rPr>
            </w:pPr>
          </w:p>
        </w:tc>
        <w:tc>
          <w:tcPr>
            <w:tcW w:w="1124" w:type="dxa"/>
            <w:shd w:val="clear" w:color="auto" w:fill="auto"/>
            <w:noWrap/>
          </w:tcPr>
          <w:p w14:paraId="4CFEEC37" w14:textId="77777777" w:rsidR="006F78E0" w:rsidRPr="00D52CAF" w:rsidRDefault="006F78E0" w:rsidP="009C34CB">
            <w:pPr>
              <w:spacing w:after="0" w:line="240" w:lineRule="auto"/>
              <w:rPr>
                <w:rFonts w:ascii="Arial" w:eastAsia="Times New Roman" w:hAnsi="Arial" w:cs="Arial"/>
                <w:b/>
                <w:bCs/>
                <w:sz w:val="20"/>
                <w:szCs w:val="20"/>
              </w:rPr>
            </w:pPr>
          </w:p>
        </w:tc>
      </w:tr>
      <w:tr w:rsidR="006F78E0" w:rsidRPr="00D52CAF" w14:paraId="7B4D9F52" w14:textId="77777777" w:rsidTr="00C57AF8">
        <w:trPr>
          <w:trHeight w:val="615"/>
        </w:trPr>
        <w:tc>
          <w:tcPr>
            <w:tcW w:w="747" w:type="dxa"/>
            <w:tcBorders>
              <w:top w:val="single" w:sz="4" w:space="0" w:color="auto"/>
              <w:left w:val="single" w:sz="4" w:space="0" w:color="auto"/>
              <w:bottom w:val="single" w:sz="4" w:space="0" w:color="auto"/>
              <w:right w:val="single" w:sz="4" w:space="0" w:color="auto"/>
            </w:tcBorders>
          </w:tcPr>
          <w:p w14:paraId="4FF92D15" w14:textId="77777777" w:rsidR="006F78E0" w:rsidRPr="00D52CAF" w:rsidRDefault="006F78E0" w:rsidP="006F78E0">
            <w:pPr>
              <w:rPr>
                <w:rFonts w:ascii="Arial" w:hAnsi="Arial" w:cs="Arial"/>
                <w:bCs/>
                <w:sz w:val="20"/>
                <w:szCs w:val="20"/>
              </w:rPr>
            </w:pPr>
            <w:r w:rsidRPr="00D52CAF">
              <w:rPr>
                <w:rFonts w:ascii="Arial" w:hAnsi="Arial" w:cs="Arial"/>
                <w:bCs/>
                <w:sz w:val="20"/>
                <w:szCs w:val="20"/>
              </w:rPr>
              <w:t>7.</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5434F7A" w14:textId="77777777" w:rsidR="006F78E0" w:rsidRDefault="006F78E0" w:rsidP="006F78E0">
            <w:pPr>
              <w:spacing w:after="0" w:line="240" w:lineRule="auto"/>
              <w:rPr>
                <w:rFonts w:ascii="Arial" w:hAnsi="Arial" w:cs="Arial"/>
                <w:b/>
                <w:sz w:val="20"/>
                <w:szCs w:val="20"/>
              </w:rPr>
            </w:pPr>
            <w:r w:rsidRPr="007E1F5E">
              <w:rPr>
                <w:rFonts w:ascii="Arial" w:hAnsi="Arial" w:cs="Arial"/>
                <w:b/>
                <w:sz w:val="20"/>
                <w:szCs w:val="20"/>
              </w:rPr>
              <w:t>Dokumentacija za razpis (DZR) za stavbo in za zunanjo, prometno in komunalno ureditev, sodelovanje pri razpisu za oddajo del in pripravi tehničnega dela dokumentacije za razpis (izdelane na osnovi PZI)</w:t>
            </w:r>
            <w:r w:rsidR="00234FBF">
              <w:rPr>
                <w:rFonts w:ascii="Arial" w:hAnsi="Arial" w:cs="Arial"/>
                <w:b/>
                <w:sz w:val="20"/>
                <w:szCs w:val="20"/>
              </w:rPr>
              <w:t xml:space="preserve"> </w:t>
            </w:r>
          </w:p>
          <w:p w14:paraId="224CD4C9" w14:textId="77777777" w:rsidR="00234FBF" w:rsidRPr="007E1F5E" w:rsidRDefault="00234FBF" w:rsidP="006F78E0">
            <w:pPr>
              <w:spacing w:after="0" w:line="240" w:lineRule="auto"/>
              <w:rPr>
                <w:rFonts w:ascii="Arial" w:eastAsia="Times New Roman" w:hAnsi="Arial" w:cs="Arial"/>
                <w:b/>
                <w:sz w:val="20"/>
                <w:szCs w:val="20"/>
              </w:rPr>
            </w:pPr>
          </w:p>
        </w:tc>
        <w:tc>
          <w:tcPr>
            <w:tcW w:w="1276" w:type="dxa"/>
            <w:shd w:val="clear" w:color="auto" w:fill="auto"/>
            <w:noWrap/>
          </w:tcPr>
          <w:p w14:paraId="788BF836" w14:textId="77777777" w:rsidR="006F78E0" w:rsidRPr="00D52CAF" w:rsidRDefault="006F78E0" w:rsidP="006F78E0">
            <w:pPr>
              <w:spacing w:after="0" w:line="240" w:lineRule="auto"/>
              <w:rPr>
                <w:rFonts w:ascii="Arial" w:eastAsia="Times New Roman" w:hAnsi="Arial" w:cs="Arial"/>
                <w:b/>
                <w:bCs/>
                <w:sz w:val="20"/>
                <w:szCs w:val="20"/>
              </w:rPr>
            </w:pPr>
          </w:p>
        </w:tc>
        <w:tc>
          <w:tcPr>
            <w:tcW w:w="1275" w:type="dxa"/>
            <w:shd w:val="clear" w:color="auto" w:fill="auto"/>
            <w:noWrap/>
          </w:tcPr>
          <w:p w14:paraId="2CBE1D9D" w14:textId="77777777" w:rsidR="006F78E0" w:rsidRPr="00D52CAF" w:rsidRDefault="006F78E0" w:rsidP="006F78E0">
            <w:pPr>
              <w:spacing w:after="0" w:line="240" w:lineRule="auto"/>
              <w:rPr>
                <w:rFonts w:ascii="Arial" w:eastAsia="Times New Roman" w:hAnsi="Arial" w:cs="Arial"/>
                <w:b/>
                <w:bCs/>
                <w:sz w:val="20"/>
                <w:szCs w:val="20"/>
              </w:rPr>
            </w:pPr>
          </w:p>
        </w:tc>
        <w:tc>
          <w:tcPr>
            <w:tcW w:w="1124" w:type="dxa"/>
            <w:shd w:val="clear" w:color="auto" w:fill="auto"/>
            <w:noWrap/>
          </w:tcPr>
          <w:p w14:paraId="1482DC64" w14:textId="77777777" w:rsidR="006F78E0" w:rsidRPr="00D52CAF" w:rsidRDefault="006F78E0" w:rsidP="006F78E0">
            <w:pPr>
              <w:spacing w:after="0" w:line="240" w:lineRule="auto"/>
              <w:rPr>
                <w:rFonts w:ascii="Arial" w:eastAsia="Times New Roman" w:hAnsi="Arial" w:cs="Arial"/>
                <w:b/>
                <w:bCs/>
                <w:sz w:val="20"/>
                <w:szCs w:val="20"/>
              </w:rPr>
            </w:pPr>
          </w:p>
        </w:tc>
      </w:tr>
      <w:tr w:rsidR="006F78E0" w:rsidRPr="00D52CAF" w14:paraId="6996B13E" w14:textId="77777777" w:rsidTr="00C57AF8">
        <w:trPr>
          <w:trHeight w:val="615"/>
        </w:trPr>
        <w:tc>
          <w:tcPr>
            <w:tcW w:w="747" w:type="dxa"/>
            <w:tcBorders>
              <w:top w:val="single" w:sz="4" w:space="0" w:color="auto"/>
              <w:left w:val="single" w:sz="4" w:space="0" w:color="auto"/>
              <w:bottom w:val="single" w:sz="4" w:space="0" w:color="auto"/>
              <w:right w:val="single" w:sz="4" w:space="0" w:color="auto"/>
            </w:tcBorders>
          </w:tcPr>
          <w:p w14:paraId="6BE6196D" w14:textId="77777777" w:rsidR="006F78E0" w:rsidRPr="00D52CAF" w:rsidRDefault="006F78E0" w:rsidP="006F78E0">
            <w:pPr>
              <w:rPr>
                <w:rFonts w:ascii="Arial" w:hAnsi="Arial" w:cs="Arial"/>
                <w:bCs/>
                <w:sz w:val="20"/>
                <w:szCs w:val="20"/>
              </w:rPr>
            </w:pPr>
            <w:r w:rsidRPr="006F78E0">
              <w:rPr>
                <w:rFonts w:ascii="Arial" w:hAnsi="Arial" w:cs="Arial"/>
                <w:bCs/>
                <w:sz w:val="20"/>
                <w:szCs w:val="20"/>
              </w:rPr>
              <w:t>8.</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56A688D" w14:textId="77777777" w:rsidR="006F78E0" w:rsidRDefault="006F78E0" w:rsidP="00234FBF">
            <w:pPr>
              <w:spacing w:after="0"/>
              <w:rPr>
                <w:rFonts w:ascii="Arial" w:hAnsi="Arial" w:cs="Arial"/>
                <w:b/>
                <w:sz w:val="20"/>
                <w:szCs w:val="20"/>
              </w:rPr>
            </w:pPr>
            <w:r w:rsidRPr="007E1F5E">
              <w:rPr>
                <w:rFonts w:ascii="Arial" w:hAnsi="Arial" w:cs="Arial"/>
                <w:b/>
                <w:sz w:val="20"/>
                <w:szCs w:val="20"/>
              </w:rPr>
              <w:t>Dokumentacija za razpis (DZR) za notranjo opremo, sodelovanje pri razpisu za oddajo del in pripravi tehničnega dela dokumentacije za razpis (izdelane na osnovi PZI)</w:t>
            </w:r>
          </w:p>
          <w:p w14:paraId="0E39D01A" w14:textId="77777777" w:rsidR="00234FBF" w:rsidRPr="007E1F5E" w:rsidRDefault="00234FBF" w:rsidP="00234FBF">
            <w:pPr>
              <w:spacing w:after="0"/>
              <w:rPr>
                <w:rFonts w:ascii="Arial" w:hAnsi="Arial" w:cs="Arial"/>
                <w:b/>
                <w:sz w:val="20"/>
                <w:szCs w:val="20"/>
              </w:rPr>
            </w:pPr>
          </w:p>
        </w:tc>
        <w:tc>
          <w:tcPr>
            <w:tcW w:w="1276" w:type="dxa"/>
            <w:shd w:val="clear" w:color="auto" w:fill="auto"/>
            <w:noWrap/>
            <w:vAlign w:val="bottom"/>
          </w:tcPr>
          <w:p w14:paraId="5AF1380E" w14:textId="77777777" w:rsidR="006F78E0" w:rsidRPr="00D52CAF" w:rsidRDefault="006F78E0" w:rsidP="006F78E0">
            <w:pPr>
              <w:spacing w:after="0" w:line="240" w:lineRule="auto"/>
              <w:rPr>
                <w:rFonts w:ascii="Arial" w:eastAsia="Times New Roman" w:hAnsi="Arial" w:cs="Arial"/>
                <w:b/>
                <w:bCs/>
                <w:sz w:val="20"/>
                <w:szCs w:val="20"/>
              </w:rPr>
            </w:pPr>
          </w:p>
        </w:tc>
        <w:tc>
          <w:tcPr>
            <w:tcW w:w="1275" w:type="dxa"/>
            <w:shd w:val="clear" w:color="auto" w:fill="auto"/>
            <w:noWrap/>
            <w:vAlign w:val="bottom"/>
          </w:tcPr>
          <w:p w14:paraId="73005D48" w14:textId="77777777" w:rsidR="006F78E0" w:rsidRPr="00D52CAF" w:rsidRDefault="006F78E0" w:rsidP="006F78E0">
            <w:pPr>
              <w:spacing w:after="0" w:line="240" w:lineRule="auto"/>
              <w:rPr>
                <w:rFonts w:ascii="Arial" w:eastAsia="Times New Roman" w:hAnsi="Arial" w:cs="Arial"/>
                <w:b/>
                <w:bCs/>
                <w:sz w:val="20"/>
                <w:szCs w:val="20"/>
              </w:rPr>
            </w:pPr>
          </w:p>
        </w:tc>
        <w:tc>
          <w:tcPr>
            <w:tcW w:w="1124" w:type="dxa"/>
            <w:shd w:val="clear" w:color="auto" w:fill="auto"/>
            <w:noWrap/>
            <w:vAlign w:val="bottom"/>
          </w:tcPr>
          <w:p w14:paraId="70077815" w14:textId="77777777" w:rsidR="006F78E0" w:rsidRPr="00D52CAF" w:rsidRDefault="006F78E0" w:rsidP="006F78E0">
            <w:pPr>
              <w:spacing w:after="0" w:line="240" w:lineRule="auto"/>
              <w:rPr>
                <w:rFonts w:ascii="Arial" w:eastAsia="Times New Roman" w:hAnsi="Arial" w:cs="Arial"/>
                <w:b/>
                <w:bCs/>
                <w:sz w:val="20"/>
                <w:szCs w:val="20"/>
              </w:rPr>
            </w:pPr>
          </w:p>
        </w:tc>
      </w:tr>
      <w:tr w:rsidR="003D0E21" w:rsidRPr="00D52CAF" w14:paraId="4B7A103B" w14:textId="77777777" w:rsidTr="00C57AF8">
        <w:trPr>
          <w:trHeight w:val="615"/>
        </w:trPr>
        <w:tc>
          <w:tcPr>
            <w:tcW w:w="747" w:type="dxa"/>
            <w:tcBorders>
              <w:top w:val="single" w:sz="4" w:space="0" w:color="auto"/>
              <w:left w:val="single" w:sz="4" w:space="0" w:color="auto"/>
              <w:bottom w:val="single" w:sz="4" w:space="0" w:color="auto"/>
              <w:right w:val="single" w:sz="4" w:space="0" w:color="auto"/>
            </w:tcBorders>
          </w:tcPr>
          <w:p w14:paraId="551A7BDA" w14:textId="77777777" w:rsidR="003D0E21" w:rsidRPr="00D52CAF" w:rsidRDefault="006F78E0" w:rsidP="009C34CB">
            <w:pPr>
              <w:rPr>
                <w:rFonts w:ascii="Arial" w:hAnsi="Arial" w:cs="Arial"/>
                <w:bCs/>
                <w:sz w:val="20"/>
                <w:szCs w:val="20"/>
              </w:rPr>
            </w:pPr>
            <w:r>
              <w:rPr>
                <w:rFonts w:ascii="Arial" w:hAnsi="Arial" w:cs="Arial"/>
                <w:bCs/>
                <w:sz w:val="20"/>
                <w:szCs w:val="20"/>
              </w:rPr>
              <w:t>9</w:t>
            </w:r>
            <w:r w:rsidR="003D0E21" w:rsidRPr="00D52CAF">
              <w:rPr>
                <w:rFonts w:ascii="Arial" w:hAnsi="Arial" w:cs="Arial"/>
                <w:bCs/>
                <w:sz w:val="20"/>
                <w:szCs w:val="20"/>
              </w:rPr>
              <w:t>.</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740E3C59" w14:textId="77777777" w:rsidR="003D0E21" w:rsidRDefault="006F78E0" w:rsidP="00234FBF">
            <w:pPr>
              <w:spacing w:after="0"/>
              <w:rPr>
                <w:rFonts w:ascii="Arial" w:hAnsi="Arial" w:cs="Arial"/>
                <w:b/>
                <w:sz w:val="20"/>
                <w:szCs w:val="20"/>
              </w:rPr>
            </w:pPr>
            <w:r w:rsidRPr="007E1F5E">
              <w:rPr>
                <w:rFonts w:ascii="Arial" w:hAnsi="Arial" w:cs="Arial"/>
                <w:b/>
                <w:sz w:val="20"/>
                <w:szCs w:val="20"/>
              </w:rPr>
              <w:t xml:space="preserve">Projektantski nadzor v času gradnje, predviden čas gradnje je 24 mesecev (vsak mesec se zaračuna 1/24) </w:t>
            </w:r>
          </w:p>
          <w:p w14:paraId="612E2096" w14:textId="77777777" w:rsidR="00234FBF" w:rsidRPr="007E1F5E" w:rsidRDefault="00234FBF" w:rsidP="00234FBF">
            <w:pPr>
              <w:spacing w:after="0"/>
              <w:rPr>
                <w:rFonts w:ascii="Arial" w:eastAsia="Times New Roman" w:hAnsi="Arial" w:cs="Arial"/>
                <w:b/>
                <w:sz w:val="20"/>
                <w:szCs w:val="20"/>
              </w:rPr>
            </w:pPr>
          </w:p>
        </w:tc>
        <w:tc>
          <w:tcPr>
            <w:tcW w:w="1276" w:type="dxa"/>
            <w:shd w:val="clear" w:color="auto" w:fill="auto"/>
            <w:noWrap/>
            <w:vAlign w:val="bottom"/>
            <w:hideMark/>
          </w:tcPr>
          <w:p w14:paraId="41A4F6E1" w14:textId="77777777" w:rsidR="003D0E21" w:rsidRPr="00D52CAF" w:rsidRDefault="003D0E21" w:rsidP="009C34CB">
            <w:pPr>
              <w:spacing w:after="0" w:line="240" w:lineRule="auto"/>
              <w:rPr>
                <w:rFonts w:ascii="Arial" w:eastAsia="Times New Roman" w:hAnsi="Arial" w:cs="Arial"/>
                <w:b/>
                <w:bCs/>
                <w:sz w:val="20"/>
                <w:szCs w:val="20"/>
              </w:rPr>
            </w:pPr>
            <w:r w:rsidRPr="00D52CAF">
              <w:rPr>
                <w:rFonts w:ascii="Arial" w:eastAsia="Times New Roman" w:hAnsi="Arial" w:cs="Arial"/>
                <w:b/>
                <w:bCs/>
                <w:sz w:val="20"/>
                <w:szCs w:val="20"/>
              </w:rPr>
              <w:t> </w:t>
            </w:r>
          </w:p>
        </w:tc>
        <w:tc>
          <w:tcPr>
            <w:tcW w:w="1275" w:type="dxa"/>
            <w:shd w:val="clear" w:color="auto" w:fill="auto"/>
            <w:noWrap/>
            <w:vAlign w:val="bottom"/>
            <w:hideMark/>
          </w:tcPr>
          <w:p w14:paraId="709FEE27" w14:textId="77777777" w:rsidR="003D0E21" w:rsidRPr="00D52CAF" w:rsidRDefault="003D0E21" w:rsidP="009C34CB">
            <w:pPr>
              <w:spacing w:after="0" w:line="240" w:lineRule="auto"/>
              <w:rPr>
                <w:rFonts w:ascii="Arial" w:eastAsia="Times New Roman" w:hAnsi="Arial" w:cs="Arial"/>
                <w:b/>
                <w:bCs/>
                <w:sz w:val="20"/>
                <w:szCs w:val="20"/>
              </w:rPr>
            </w:pPr>
            <w:r w:rsidRPr="00D52CAF">
              <w:rPr>
                <w:rFonts w:ascii="Arial" w:eastAsia="Times New Roman" w:hAnsi="Arial" w:cs="Arial"/>
                <w:b/>
                <w:bCs/>
                <w:sz w:val="20"/>
                <w:szCs w:val="20"/>
              </w:rPr>
              <w:t> </w:t>
            </w:r>
          </w:p>
        </w:tc>
        <w:tc>
          <w:tcPr>
            <w:tcW w:w="1124" w:type="dxa"/>
            <w:shd w:val="clear" w:color="auto" w:fill="auto"/>
            <w:noWrap/>
            <w:vAlign w:val="bottom"/>
            <w:hideMark/>
          </w:tcPr>
          <w:p w14:paraId="428034E5" w14:textId="77777777" w:rsidR="003D0E21" w:rsidRPr="00D52CAF" w:rsidRDefault="003D0E21" w:rsidP="009C34CB">
            <w:pPr>
              <w:spacing w:after="0" w:line="240" w:lineRule="auto"/>
              <w:rPr>
                <w:rFonts w:ascii="Arial" w:eastAsia="Times New Roman" w:hAnsi="Arial" w:cs="Arial"/>
                <w:b/>
                <w:bCs/>
                <w:sz w:val="20"/>
                <w:szCs w:val="20"/>
              </w:rPr>
            </w:pPr>
            <w:r w:rsidRPr="00D52CAF">
              <w:rPr>
                <w:rFonts w:ascii="Arial" w:eastAsia="Times New Roman" w:hAnsi="Arial" w:cs="Arial"/>
                <w:b/>
                <w:bCs/>
                <w:sz w:val="20"/>
                <w:szCs w:val="20"/>
              </w:rPr>
              <w:t> </w:t>
            </w:r>
          </w:p>
        </w:tc>
      </w:tr>
      <w:tr w:rsidR="003D0E21" w:rsidRPr="00D52CAF" w14:paraId="17690280" w14:textId="77777777" w:rsidTr="00C57AF8">
        <w:trPr>
          <w:trHeight w:val="615"/>
        </w:trPr>
        <w:tc>
          <w:tcPr>
            <w:tcW w:w="747" w:type="dxa"/>
            <w:tcBorders>
              <w:top w:val="single" w:sz="4" w:space="0" w:color="auto"/>
              <w:left w:val="single" w:sz="4" w:space="0" w:color="auto"/>
              <w:bottom w:val="single" w:sz="4" w:space="0" w:color="auto"/>
              <w:right w:val="single" w:sz="4" w:space="0" w:color="auto"/>
            </w:tcBorders>
          </w:tcPr>
          <w:p w14:paraId="24CD7583" w14:textId="77777777" w:rsidR="003D0E21" w:rsidRPr="00D52CAF" w:rsidRDefault="006F78E0" w:rsidP="009C34CB">
            <w:pPr>
              <w:rPr>
                <w:rFonts w:ascii="Arial" w:hAnsi="Arial" w:cs="Arial"/>
                <w:bCs/>
                <w:sz w:val="20"/>
                <w:szCs w:val="20"/>
              </w:rPr>
            </w:pPr>
            <w:r>
              <w:rPr>
                <w:rFonts w:ascii="Arial" w:hAnsi="Arial" w:cs="Arial"/>
                <w:bCs/>
                <w:sz w:val="20"/>
                <w:szCs w:val="20"/>
              </w:rPr>
              <w:t>10</w:t>
            </w:r>
            <w:r w:rsidR="003D0E21" w:rsidRPr="00D52CAF">
              <w:rPr>
                <w:rFonts w:ascii="Arial" w:hAnsi="Arial" w:cs="Arial"/>
                <w:bCs/>
                <w:sz w:val="20"/>
                <w:szCs w:val="20"/>
              </w:rPr>
              <w:t>.</w:t>
            </w:r>
          </w:p>
        </w:tc>
        <w:tc>
          <w:tcPr>
            <w:tcW w:w="4536" w:type="dxa"/>
            <w:tcBorders>
              <w:top w:val="single" w:sz="4" w:space="0" w:color="auto"/>
              <w:left w:val="single" w:sz="4" w:space="0" w:color="auto"/>
              <w:bottom w:val="single" w:sz="4" w:space="0" w:color="auto"/>
              <w:right w:val="single" w:sz="4" w:space="0" w:color="auto"/>
            </w:tcBorders>
          </w:tcPr>
          <w:p w14:paraId="7921E067" w14:textId="77777777" w:rsidR="003D0E21" w:rsidRPr="007E1F5E" w:rsidRDefault="003D0E21" w:rsidP="009C34CB">
            <w:pPr>
              <w:rPr>
                <w:rFonts w:ascii="Arial" w:hAnsi="Arial" w:cs="Arial"/>
                <w:b/>
                <w:sz w:val="20"/>
                <w:szCs w:val="20"/>
              </w:rPr>
            </w:pPr>
            <w:r w:rsidRPr="007E1F5E">
              <w:rPr>
                <w:rFonts w:ascii="Arial" w:hAnsi="Arial" w:cs="Arial"/>
                <w:b/>
                <w:sz w:val="20"/>
                <w:szCs w:val="20"/>
              </w:rPr>
              <w:t>Projekt izvedenih del (PID)</w:t>
            </w:r>
          </w:p>
        </w:tc>
        <w:tc>
          <w:tcPr>
            <w:tcW w:w="1276" w:type="dxa"/>
            <w:shd w:val="clear" w:color="auto" w:fill="auto"/>
            <w:noWrap/>
            <w:vAlign w:val="bottom"/>
          </w:tcPr>
          <w:p w14:paraId="23AACA01" w14:textId="77777777" w:rsidR="003D0E21" w:rsidRPr="00D52CAF" w:rsidRDefault="003D0E21" w:rsidP="009C34CB">
            <w:pPr>
              <w:spacing w:after="0" w:line="240" w:lineRule="auto"/>
              <w:rPr>
                <w:rFonts w:ascii="Arial" w:eastAsia="Times New Roman" w:hAnsi="Arial" w:cs="Arial"/>
                <w:b/>
                <w:bCs/>
                <w:sz w:val="20"/>
                <w:szCs w:val="20"/>
              </w:rPr>
            </w:pPr>
          </w:p>
        </w:tc>
        <w:tc>
          <w:tcPr>
            <w:tcW w:w="1275" w:type="dxa"/>
            <w:shd w:val="clear" w:color="auto" w:fill="auto"/>
            <w:noWrap/>
            <w:vAlign w:val="bottom"/>
          </w:tcPr>
          <w:p w14:paraId="6A144221" w14:textId="77777777" w:rsidR="003D0E21" w:rsidRPr="00D52CAF" w:rsidRDefault="003D0E21" w:rsidP="009C34CB">
            <w:pPr>
              <w:spacing w:after="0" w:line="240" w:lineRule="auto"/>
              <w:rPr>
                <w:rFonts w:ascii="Arial" w:eastAsia="Times New Roman" w:hAnsi="Arial" w:cs="Arial"/>
                <w:b/>
                <w:bCs/>
                <w:sz w:val="20"/>
                <w:szCs w:val="20"/>
              </w:rPr>
            </w:pPr>
          </w:p>
        </w:tc>
        <w:tc>
          <w:tcPr>
            <w:tcW w:w="1124" w:type="dxa"/>
            <w:shd w:val="clear" w:color="auto" w:fill="auto"/>
            <w:noWrap/>
            <w:vAlign w:val="bottom"/>
          </w:tcPr>
          <w:p w14:paraId="2639EDEA" w14:textId="77777777" w:rsidR="003D0E21" w:rsidRPr="00D52CAF" w:rsidRDefault="003D0E21" w:rsidP="009C34CB">
            <w:pPr>
              <w:spacing w:after="0" w:line="240" w:lineRule="auto"/>
              <w:rPr>
                <w:rFonts w:ascii="Arial" w:eastAsia="Times New Roman" w:hAnsi="Arial" w:cs="Arial"/>
                <w:b/>
                <w:bCs/>
                <w:sz w:val="20"/>
                <w:szCs w:val="20"/>
              </w:rPr>
            </w:pPr>
          </w:p>
        </w:tc>
      </w:tr>
      <w:tr w:rsidR="003D0E21" w:rsidRPr="00D52CAF" w14:paraId="0C7F1588" w14:textId="77777777" w:rsidTr="00C57AF8">
        <w:trPr>
          <w:trHeight w:val="615"/>
        </w:trPr>
        <w:tc>
          <w:tcPr>
            <w:tcW w:w="747" w:type="dxa"/>
            <w:tcBorders>
              <w:top w:val="single" w:sz="4" w:space="0" w:color="auto"/>
              <w:left w:val="single" w:sz="4" w:space="0" w:color="auto"/>
              <w:bottom w:val="single" w:sz="4" w:space="0" w:color="auto"/>
              <w:right w:val="single" w:sz="4" w:space="0" w:color="auto"/>
            </w:tcBorders>
          </w:tcPr>
          <w:p w14:paraId="3291AFD5" w14:textId="77777777" w:rsidR="003D0E21" w:rsidRPr="00D52CAF" w:rsidRDefault="003D0E21" w:rsidP="009C34CB">
            <w:pPr>
              <w:rPr>
                <w:rFonts w:ascii="Arial" w:hAnsi="Arial" w:cs="Arial"/>
                <w:b/>
                <w:bCs/>
                <w:sz w:val="20"/>
                <w:szCs w:val="20"/>
              </w:rPr>
            </w:pPr>
          </w:p>
        </w:tc>
        <w:tc>
          <w:tcPr>
            <w:tcW w:w="4536" w:type="dxa"/>
            <w:tcBorders>
              <w:top w:val="single" w:sz="4" w:space="0" w:color="auto"/>
              <w:left w:val="single" w:sz="4" w:space="0" w:color="auto"/>
              <w:bottom w:val="single" w:sz="4" w:space="0" w:color="auto"/>
              <w:right w:val="single" w:sz="4" w:space="0" w:color="auto"/>
            </w:tcBorders>
          </w:tcPr>
          <w:p w14:paraId="1A135539" w14:textId="77777777" w:rsidR="003D0E21" w:rsidRPr="00D52CAF" w:rsidRDefault="003D0E21" w:rsidP="009C34CB">
            <w:pPr>
              <w:rPr>
                <w:rFonts w:ascii="Arial" w:hAnsi="Arial" w:cs="Arial"/>
                <w:b/>
                <w:bCs/>
                <w:sz w:val="20"/>
                <w:szCs w:val="20"/>
              </w:rPr>
            </w:pPr>
            <w:r w:rsidRPr="00D52CAF">
              <w:rPr>
                <w:rFonts w:ascii="Arial" w:hAnsi="Arial" w:cs="Arial"/>
                <w:b/>
                <w:bCs/>
                <w:sz w:val="20"/>
                <w:szCs w:val="20"/>
              </w:rPr>
              <w:t>SKUPAJ</w:t>
            </w:r>
          </w:p>
        </w:tc>
        <w:tc>
          <w:tcPr>
            <w:tcW w:w="1276" w:type="dxa"/>
            <w:shd w:val="clear" w:color="auto" w:fill="auto"/>
            <w:noWrap/>
            <w:vAlign w:val="bottom"/>
          </w:tcPr>
          <w:p w14:paraId="72B93330" w14:textId="77777777" w:rsidR="003D0E21" w:rsidRPr="00D52CAF" w:rsidRDefault="003D0E21" w:rsidP="009C34CB">
            <w:pPr>
              <w:spacing w:after="0" w:line="240" w:lineRule="auto"/>
              <w:rPr>
                <w:rFonts w:ascii="Arial" w:eastAsia="Times New Roman" w:hAnsi="Arial" w:cs="Arial"/>
                <w:b/>
                <w:bCs/>
                <w:sz w:val="20"/>
                <w:szCs w:val="20"/>
              </w:rPr>
            </w:pPr>
          </w:p>
        </w:tc>
        <w:tc>
          <w:tcPr>
            <w:tcW w:w="1275" w:type="dxa"/>
            <w:shd w:val="clear" w:color="auto" w:fill="auto"/>
            <w:noWrap/>
            <w:vAlign w:val="bottom"/>
          </w:tcPr>
          <w:p w14:paraId="45ED9D37" w14:textId="77777777" w:rsidR="003D0E21" w:rsidRPr="00D52CAF" w:rsidRDefault="003D0E21" w:rsidP="009C34CB">
            <w:pPr>
              <w:spacing w:after="0" w:line="240" w:lineRule="auto"/>
              <w:rPr>
                <w:rFonts w:ascii="Arial" w:eastAsia="Times New Roman" w:hAnsi="Arial" w:cs="Arial"/>
                <w:b/>
                <w:bCs/>
                <w:sz w:val="20"/>
                <w:szCs w:val="20"/>
              </w:rPr>
            </w:pPr>
          </w:p>
        </w:tc>
        <w:tc>
          <w:tcPr>
            <w:tcW w:w="1124" w:type="dxa"/>
            <w:shd w:val="clear" w:color="auto" w:fill="auto"/>
            <w:noWrap/>
            <w:vAlign w:val="bottom"/>
          </w:tcPr>
          <w:p w14:paraId="47B52CA8" w14:textId="77777777" w:rsidR="003D0E21" w:rsidRPr="00D52CAF" w:rsidRDefault="003D0E21" w:rsidP="009C34CB">
            <w:pPr>
              <w:spacing w:after="0" w:line="240" w:lineRule="auto"/>
              <w:rPr>
                <w:rFonts w:ascii="Arial" w:eastAsia="Times New Roman" w:hAnsi="Arial" w:cs="Arial"/>
                <w:b/>
                <w:bCs/>
                <w:sz w:val="20"/>
                <w:szCs w:val="20"/>
              </w:rPr>
            </w:pPr>
          </w:p>
        </w:tc>
      </w:tr>
    </w:tbl>
    <w:p w14:paraId="0269B67C" w14:textId="77777777" w:rsidR="006855EE" w:rsidRPr="00D52CAF" w:rsidRDefault="006855EE" w:rsidP="006855EE">
      <w:pPr>
        <w:widowControl w:val="0"/>
        <w:suppressAutoHyphens/>
        <w:spacing w:after="0" w:line="240" w:lineRule="auto"/>
        <w:jc w:val="both"/>
        <w:rPr>
          <w:rFonts w:ascii="Arial" w:eastAsia="Times New Roman" w:hAnsi="Arial" w:cs="Arial"/>
          <w:b/>
          <w:sz w:val="20"/>
          <w:szCs w:val="20"/>
          <w:lang w:eastAsia="ar-SA"/>
        </w:rPr>
      </w:pPr>
    </w:p>
    <w:p w14:paraId="2C8A6FBE" w14:textId="77777777" w:rsidR="006855EE" w:rsidRPr="00D52CAF" w:rsidRDefault="006855EE" w:rsidP="006855EE">
      <w:pPr>
        <w:rPr>
          <w:rFonts w:ascii="Arial" w:hAnsi="Arial" w:cs="Arial"/>
          <w:sz w:val="20"/>
          <w:szCs w:val="20"/>
          <w:lang w:eastAsia="sl-SI"/>
        </w:rPr>
      </w:pPr>
      <w:r w:rsidRPr="00D52CAF">
        <w:rPr>
          <w:rFonts w:ascii="Arial" w:eastAsia="Times New Roman" w:hAnsi="Arial" w:cs="Arial"/>
          <w:sz w:val="20"/>
          <w:szCs w:val="20"/>
          <w:lang w:eastAsia="ar-SA"/>
        </w:rPr>
        <w:t>(z besedo: ………………………………………………………………….... eurov in ……00/100)</w:t>
      </w:r>
    </w:p>
    <w:p w14:paraId="55ED8472" w14:textId="77777777" w:rsidR="006855EE" w:rsidRPr="00D52CAF" w:rsidRDefault="006855EE" w:rsidP="006855EE">
      <w:pPr>
        <w:pStyle w:val="Tablecaption0"/>
        <w:shd w:val="clear" w:color="auto" w:fill="auto"/>
        <w:spacing w:line="240" w:lineRule="auto"/>
        <w:jc w:val="both"/>
        <w:rPr>
          <w:rFonts w:eastAsia="Times New Roman"/>
          <w:b w:val="0"/>
          <w:sz w:val="20"/>
          <w:szCs w:val="20"/>
          <w:lang w:eastAsia="sl-SI"/>
        </w:rPr>
      </w:pPr>
    </w:p>
    <w:p w14:paraId="13FEF1A4" w14:textId="29DE1FF2" w:rsidR="009C34CB" w:rsidRDefault="00C04957" w:rsidP="00260C07">
      <w:pPr>
        <w:suppressAutoHyphens/>
        <w:autoSpaceDN w:val="0"/>
        <w:spacing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b/>
          <w:bCs/>
          <w:kern w:val="3"/>
          <w:sz w:val="20"/>
          <w:szCs w:val="20"/>
          <w:lang w:eastAsia="zh-CN"/>
        </w:rPr>
        <w:t>Ponudbena cena je po posameznih segmentih nespremenljiva in fiksna do dokončanja vseh del</w:t>
      </w:r>
      <w:r w:rsidRPr="00D52CAF">
        <w:rPr>
          <w:rFonts w:ascii="Arial" w:eastAsia="Times New Roman" w:hAnsi="Arial" w:cs="Arial"/>
          <w:kern w:val="3"/>
          <w:sz w:val="20"/>
          <w:szCs w:val="20"/>
          <w:lang w:eastAsia="zh-CN"/>
        </w:rPr>
        <w:t>,</w:t>
      </w:r>
      <w:r w:rsidR="00091DE4">
        <w:rPr>
          <w:rFonts w:ascii="Arial" w:eastAsia="Times New Roman" w:hAnsi="Arial" w:cs="Arial"/>
          <w:kern w:val="3"/>
          <w:sz w:val="20"/>
          <w:szCs w:val="20"/>
          <w:lang w:eastAsia="zh-CN"/>
        </w:rPr>
        <w:t xml:space="preserve"> razen cene za projektantski nadzor, kjer je </w:t>
      </w:r>
      <w:r w:rsidR="00A67723">
        <w:rPr>
          <w:rFonts w:ascii="Arial" w:eastAsia="Times New Roman" w:hAnsi="Arial" w:cs="Arial"/>
          <w:kern w:val="3"/>
          <w:sz w:val="20"/>
          <w:szCs w:val="20"/>
          <w:lang w:eastAsia="zh-CN"/>
        </w:rPr>
        <w:t>fiksna cena na mesec.</w:t>
      </w:r>
      <w:r w:rsidRPr="00D52CAF">
        <w:rPr>
          <w:rFonts w:ascii="Arial" w:eastAsia="Times New Roman" w:hAnsi="Arial" w:cs="Arial"/>
          <w:kern w:val="3"/>
          <w:sz w:val="20"/>
          <w:szCs w:val="20"/>
          <w:lang w:eastAsia="zh-CN"/>
        </w:rPr>
        <w:t xml:space="preserve"> V </w:t>
      </w:r>
      <w:r w:rsidR="00A67723">
        <w:rPr>
          <w:rFonts w:ascii="Arial" w:eastAsia="Times New Roman" w:hAnsi="Arial" w:cs="Arial"/>
          <w:kern w:val="3"/>
          <w:sz w:val="20"/>
          <w:szCs w:val="20"/>
          <w:lang w:eastAsia="zh-CN"/>
        </w:rPr>
        <w:t>ceni</w:t>
      </w:r>
      <w:r w:rsidR="00A67723" w:rsidRPr="00D52CAF">
        <w:rPr>
          <w:rFonts w:ascii="Arial" w:eastAsia="Times New Roman" w:hAnsi="Arial" w:cs="Arial"/>
          <w:kern w:val="3"/>
          <w:sz w:val="20"/>
          <w:szCs w:val="20"/>
          <w:lang w:eastAsia="zh-CN"/>
        </w:rPr>
        <w:t xml:space="preserve"> </w:t>
      </w:r>
      <w:r w:rsidRPr="00D52CAF">
        <w:rPr>
          <w:rFonts w:ascii="Arial" w:eastAsia="Times New Roman" w:hAnsi="Arial" w:cs="Arial"/>
          <w:kern w:val="3"/>
          <w:sz w:val="20"/>
          <w:szCs w:val="20"/>
          <w:lang w:eastAsia="zh-CN"/>
        </w:rPr>
        <w:t xml:space="preserve">so zajeti vsi stroški in morebitni popusti. </w:t>
      </w:r>
      <w:r w:rsidR="009C34CB" w:rsidRPr="00D52CAF">
        <w:rPr>
          <w:rFonts w:ascii="Arial" w:eastAsia="Times New Roman" w:hAnsi="Arial" w:cs="Arial"/>
          <w:kern w:val="3"/>
          <w:sz w:val="20"/>
          <w:szCs w:val="20"/>
          <w:lang w:eastAsia="zh-CN"/>
        </w:rPr>
        <w:t>Posamezni segment predstavlja opis obveznosti iz opisa predmeta  in obsega del iz 3. člena te pogodbe.</w:t>
      </w:r>
    </w:p>
    <w:p w14:paraId="12665E01" w14:textId="77777777" w:rsidR="00725AC0" w:rsidRDefault="00725AC0" w:rsidP="00725AC0">
      <w:pPr>
        <w:pStyle w:val="Tablecaption0"/>
        <w:shd w:val="clear" w:color="auto" w:fill="auto"/>
        <w:spacing w:line="240" w:lineRule="auto"/>
        <w:jc w:val="both"/>
        <w:rPr>
          <w:rFonts w:eastAsia="Times New Roman"/>
          <w:b w:val="0"/>
          <w:sz w:val="20"/>
          <w:szCs w:val="20"/>
          <w:lang w:eastAsia="sl-SI"/>
        </w:rPr>
      </w:pPr>
      <w:r w:rsidRPr="00EB145A">
        <w:rPr>
          <w:rFonts w:eastAsia="Times New Roman"/>
          <w:b w:val="0"/>
          <w:sz w:val="20"/>
          <w:szCs w:val="20"/>
          <w:lang w:eastAsia="sl-SI"/>
        </w:rPr>
        <w:t>Pogodbena cena za projektantski nadzor je podana za predviden čas trajanja gradnje 24 mesecev, in je kot taka okvirna, storitev projektantskega nadzora pa se obračunava v fiksnem mesečnem znesku, ki je enak 1/24 pogodbene cene, za vsak mesec dejanskega izvajanja storitve.</w:t>
      </w:r>
    </w:p>
    <w:p w14:paraId="7D29D094" w14:textId="77777777" w:rsidR="00725AC0" w:rsidRPr="00D52CAF" w:rsidRDefault="00725AC0" w:rsidP="00260C07">
      <w:pPr>
        <w:suppressAutoHyphens/>
        <w:autoSpaceDN w:val="0"/>
        <w:spacing w:line="240" w:lineRule="auto"/>
        <w:jc w:val="both"/>
        <w:textAlignment w:val="baseline"/>
        <w:rPr>
          <w:rFonts w:ascii="Arial" w:eastAsia="Times New Roman" w:hAnsi="Arial" w:cs="Arial"/>
          <w:kern w:val="3"/>
          <w:sz w:val="20"/>
          <w:szCs w:val="20"/>
          <w:lang w:eastAsia="zh-CN"/>
        </w:rPr>
      </w:pPr>
    </w:p>
    <w:p w14:paraId="3688ED75" w14:textId="77777777" w:rsidR="006855EE" w:rsidRPr="00D52CAF" w:rsidRDefault="006855EE" w:rsidP="006855EE">
      <w:pPr>
        <w:spacing w:after="0" w:line="240" w:lineRule="auto"/>
        <w:jc w:val="both"/>
        <w:rPr>
          <w:rFonts w:ascii="Arial" w:hAnsi="Arial" w:cs="Arial"/>
          <w:sz w:val="20"/>
          <w:szCs w:val="20"/>
        </w:rPr>
      </w:pPr>
      <w:r w:rsidRPr="00D52CAF">
        <w:rPr>
          <w:rFonts w:ascii="Arial" w:hAnsi="Arial" w:cs="Arial"/>
          <w:sz w:val="20"/>
          <w:szCs w:val="20"/>
        </w:rPr>
        <w:lastRenderedPageBreak/>
        <w:t xml:space="preserve">Pogodbeni stranki se dogovorita, da se v primeru spremembe davčnih predpisov v času trajanja te pogodbe, ki bi določali spremembo upoštevane stopnje DDV in ki bi posledično vplivala na dogovorjeno skupno pogodbeno ceno, neto skupna pogodbena cena ne spremeni, </w:t>
      </w:r>
      <w:r w:rsidR="005D27FB" w:rsidRPr="00D52CAF">
        <w:rPr>
          <w:rFonts w:ascii="Arial" w:hAnsi="Arial" w:cs="Arial"/>
          <w:sz w:val="20"/>
          <w:szCs w:val="20"/>
        </w:rPr>
        <w:t>izvajalc</w:t>
      </w:r>
      <w:r w:rsidRPr="00D52CAF">
        <w:rPr>
          <w:rFonts w:ascii="Arial" w:hAnsi="Arial" w:cs="Arial"/>
          <w:sz w:val="20"/>
          <w:szCs w:val="20"/>
        </w:rPr>
        <w:t>u pa se ne glede na določbo fiksne pogodbene cene prizna razlika v ceni zaradi spremenjenega DDV. Spremenjena davčna stopnja se v pogodbenem razmerju uporablja neposredno, brez vnovične sklenitve dodatka k pogodbi za ta namen.</w:t>
      </w:r>
    </w:p>
    <w:p w14:paraId="3E0A62EB"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2F819ACD"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1A1C849D" w14:textId="77777777" w:rsidR="006855EE" w:rsidRPr="00D52CAF" w:rsidRDefault="006855EE" w:rsidP="006855EE">
      <w:pPr>
        <w:spacing w:after="0" w:line="240" w:lineRule="auto"/>
        <w:jc w:val="center"/>
        <w:rPr>
          <w:rFonts w:ascii="Arial" w:hAnsi="Arial" w:cs="Arial"/>
          <w:sz w:val="20"/>
          <w:szCs w:val="20"/>
        </w:rPr>
      </w:pPr>
      <w:r w:rsidRPr="00D52CAF">
        <w:rPr>
          <w:rFonts w:ascii="Arial" w:hAnsi="Arial" w:cs="Arial"/>
          <w:sz w:val="20"/>
          <w:szCs w:val="20"/>
        </w:rPr>
        <w:t>NAČIN IN ROKI PLAČILA</w:t>
      </w:r>
    </w:p>
    <w:p w14:paraId="53184237" w14:textId="77777777" w:rsidR="006855EE" w:rsidRPr="00D52CAF" w:rsidRDefault="006855EE"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člen</w:t>
      </w:r>
    </w:p>
    <w:p w14:paraId="64B1273F" w14:textId="77777777" w:rsidR="006855EE" w:rsidRPr="00D52CAF" w:rsidRDefault="006855EE" w:rsidP="006855EE">
      <w:pPr>
        <w:spacing w:after="0" w:line="240" w:lineRule="auto"/>
        <w:jc w:val="both"/>
        <w:rPr>
          <w:rFonts w:ascii="Arial" w:hAnsi="Arial" w:cs="Arial"/>
          <w:color w:val="000000"/>
          <w:sz w:val="20"/>
          <w:szCs w:val="20"/>
          <w:lang w:eastAsia="sl-SI" w:bidi="sl-SI"/>
        </w:rPr>
      </w:pPr>
    </w:p>
    <w:p w14:paraId="7B3B91F8" w14:textId="77777777" w:rsidR="006855EE" w:rsidRPr="00D52CAF" w:rsidRDefault="006855EE" w:rsidP="006855EE">
      <w:pPr>
        <w:spacing w:after="0" w:line="240" w:lineRule="auto"/>
        <w:jc w:val="both"/>
        <w:rPr>
          <w:rFonts w:ascii="Arial" w:hAnsi="Arial" w:cs="Arial"/>
          <w:color w:val="000000"/>
          <w:sz w:val="20"/>
          <w:szCs w:val="20"/>
          <w:lang w:eastAsia="sl-SI" w:bidi="sl-SI"/>
        </w:rPr>
      </w:pPr>
      <w:r w:rsidRPr="00D52CAF">
        <w:rPr>
          <w:rFonts w:ascii="Arial" w:hAnsi="Arial" w:cs="Arial"/>
          <w:color w:val="000000"/>
          <w:sz w:val="20"/>
          <w:szCs w:val="20"/>
          <w:lang w:eastAsia="sl-SI" w:bidi="sl-SI"/>
        </w:rPr>
        <w:t xml:space="preserve">Naročnik bo poravnal pogodbeni znesek na osnovi opravljenih storitev na naslednji način in sicer: </w:t>
      </w:r>
    </w:p>
    <w:p w14:paraId="375BE17D"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5AE63EC4" w14:textId="77777777" w:rsidR="009C34CB" w:rsidRPr="00D52CAF" w:rsidRDefault="009C34CB" w:rsidP="00F9040C">
      <w:pPr>
        <w:numPr>
          <w:ilvl w:val="0"/>
          <w:numId w:val="38"/>
        </w:numPr>
        <w:tabs>
          <w:tab w:val="left" w:pos="142"/>
        </w:tabs>
        <w:spacing w:after="0" w:line="240" w:lineRule="auto"/>
        <w:ind w:left="360"/>
        <w:jc w:val="both"/>
        <w:rPr>
          <w:rFonts w:ascii="Arial" w:hAnsi="Arial" w:cs="Arial"/>
          <w:b/>
          <w:sz w:val="20"/>
          <w:szCs w:val="20"/>
          <w:lang w:eastAsia="zh-CN"/>
        </w:rPr>
      </w:pPr>
      <w:r w:rsidRPr="00D52CAF">
        <w:rPr>
          <w:rFonts w:ascii="Arial" w:hAnsi="Arial" w:cs="Arial"/>
          <w:b/>
          <w:sz w:val="20"/>
          <w:szCs w:val="20"/>
          <w:lang w:eastAsia="zh-CN"/>
        </w:rPr>
        <w:t xml:space="preserve">Idejna zasnova projekta (IZP) </w:t>
      </w:r>
    </w:p>
    <w:p w14:paraId="4E02D48C" w14:textId="0F91BF02" w:rsidR="009C34CB" w:rsidRPr="00D52CAF" w:rsidRDefault="009C34CB" w:rsidP="00F9040C">
      <w:pPr>
        <w:numPr>
          <w:ilvl w:val="0"/>
          <w:numId w:val="39"/>
        </w:numPr>
        <w:tabs>
          <w:tab w:val="left" w:pos="426"/>
        </w:tabs>
        <w:spacing w:after="0" w:line="240" w:lineRule="exact"/>
        <w:ind w:left="426" w:hanging="426"/>
        <w:contextualSpacing/>
        <w:jc w:val="both"/>
        <w:rPr>
          <w:rFonts w:ascii="Arial" w:hAnsi="Arial" w:cs="Arial"/>
          <w:sz w:val="20"/>
          <w:szCs w:val="20"/>
          <w:lang w:eastAsia="zh-CN"/>
        </w:rPr>
      </w:pPr>
      <w:r w:rsidRPr="00D52CAF">
        <w:rPr>
          <w:rFonts w:ascii="Arial" w:hAnsi="Arial" w:cs="Arial"/>
          <w:sz w:val="20"/>
          <w:szCs w:val="20"/>
          <w:lang w:eastAsia="zh-CN"/>
        </w:rPr>
        <w:t>30 dni od uradnega prejema računa, ki bo izdan po pregledu in pisni potrditvi IZP s strani naročnika.</w:t>
      </w:r>
    </w:p>
    <w:p w14:paraId="5DA0D58D" w14:textId="77777777" w:rsidR="009C34CB" w:rsidRPr="00D52CAF" w:rsidRDefault="009C34CB" w:rsidP="009C34CB">
      <w:pPr>
        <w:spacing w:after="0" w:line="240" w:lineRule="auto"/>
        <w:rPr>
          <w:rFonts w:ascii="Arial" w:hAnsi="Arial" w:cs="Arial"/>
          <w:sz w:val="20"/>
          <w:szCs w:val="20"/>
          <w:lang w:eastAsia="zh-CN"/>
        </w:rPr>
      </w:pPr>
    </w:p>
    <w:p w14:paraId="7E2D6221" w14:textId="77777777" w:rsidR="009C34CB" w:rsidRPr="00D52CAF" w:rsidRDefault="009C34CB" w:rsidP="009C34CB">
      <w:pPr>
        <w:spacing w:after="0" w:line="240" w:lineRule="auto"/>
        <w:rPr>
          <w:rFonts w:ascii="Arial" w:hAnsi="Arial" w:cs="Arial"/>
          <w:bCs/>
          <w:sz w:val="20"/>
          <w:szCs w:val="20"/>
        </w:rPr>
      </w:pPr>
      <w:r w:rsidRPr="00D52CAF">
        <w:rPr>
          <w:rFonts w:ascii="Arial" w:hAnsi="Arial" w:cs="Arial"/>
          <w:b/>
          <w:sz w:val="20"/>
          <w:szCs w:val="20"/>
        </w:rPr>
        <w:t>- Projektna dokumentacija za pridobitev projektnih in drugih pogojev</w:t>
      </w:r>
      <w:r w:rsidRPr="00D52CAF">
        <w:rPr>
          <w:rFonts w:ascii="Arial" w:hAnsi="Arial" w:cs="Arial"/>
          <w:bCs/>
          <w:sz w:val="20"/>
          <w:szCs w:val="20"/>
        </w:rPr>
        <w:t xml:space="preserve"> (</w:t>
      </w:r>
      <w:r w:rsidRPr="00D52CAF">
        <w:rPr>
          <w:rFonts w:ascii="Arial" w:hAnsi="Arial" w:cs="Arial"/>
          <w:b/>
          <w:sz w:val="20"/>
          <w:szCs w:val="20"/>
        </w:rPr>
        <w:t>DPP</w:t>
      </w:r>
      <w:r w:rsidRPr="00D52CAF">
        <w:rPr>
          <w:rFonts w:ascii="Arial" w:hAnsi="Arial" w:cs="Arial"/>
          <w:bCs/>
          <w:sz w:val="20"/>
          <w:szCs w:val="20"/>
        </w:rPr>
        <w:t xml:space="preserve">), usklajena s projektnimi in drugimi pogoji:  </w:t>
      </w:r>
    </w:p>
    <w:p w14:paraId="2E1A7903" w14:textId="332DFD52" w:rsidR="009C34CB" w:rsidRPr="00D52CAF" w:rsidRDefault="009C34CB" w:rsidP="009C34CB">
      <w:pPr>
        <w:numPr>
          <w:ilvl w:val="0"/>
          <w:numId w:val="12"/>
        </w:numPr>
        <w:spacing w:after="0" w:line="240" w:lineRule="auto"/>
        <w:ind w:left="397"/>
        <w:jc w:val="both"/>
        <w:rPr>
          <w:rFonts w:ascii="Arial" w:hAnsi="Arial" w:cs="Arial"/>
          <w:bCs/>
          <w:sz w:val="20"/>
          <w:szCs w:val="20"/>
        </w:rPr>
      </w:pPr>
      <w:r w:rsidRPr="00D52CAF">
        <w:rPr>
          <w:rFonts w:ascii="Arial" w:hAnsi="Arial" w:cs="Arial"/>
          <w:bCs/>
          <w:sz w:val="20"/>
          <w:szCs w:val="20"/>
        </w:rPr>
        <w:t>30 dni od uradnega prejema računa, ki bo izdan po pregledu in pisni potrditvi DPP s strani naročnika.</w:t>
      </w:r>
    </w:p>
    <w:p w14:paraId="48A126A8" w14:textId="77777777" w:rsidR="009C34CB" w:rsidRPr="00D52CAF" w:rsidRDefault="009C34CB" w:rsidP="009C34CB">
      <w:pPr>
        <w:spacing w:after="0" w:line="240" w:lineRule="auto"/>
        <w:ind w:left="397"/>
        <w:rPr>
          <w:rFonts w:ascii="Arial" w:hAnsi="Arial" w:cs="Arial"/>
          <w:bCs/>
          <w:sz w:val="20"/>
          <w:szCs w:val="20"/>
        </w:rPr>
      </w:pPr>
    </w:p>
    <w:p w14:paraId="6954C835"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
          <w:sz w:val="20"/>
          <w:szCs w:val="20"/>
        </w:rPr>
        <w:t>- Projektna dokumentacija za pridobitev mnenj in gradbenega dovoljenja za rekonstrukcijo (DGD)</w:t>
      </w:r>
      <w:r w:rsidRPr="00D52CAF">
        <w:rPr>
          <w:rFonts w:ascii="Arial" w:hAnsi="Arial" w:cs="Arial"/>
          <w:bCs/>
          <w:sz w:val="20"/>
          <w:szCs w:val="20"/>
        </w:rPr>
        <w:t xml:space="preserve">: </w:t>
      </w:r>
    </w:p>
    <w:p w14:paraId="74917689" w14:textId="118EAE7F" w:rsidR="009C34CB" w:rsidRPr="00D52CAF" w:rsidRDefault="009C34CB" w:rsidP="009C34CB">
      <w:pPr>
        <w:numPr>
          <w:ilvl w:val="0"/>
          <w:numId w:val="13"/>
        </w:numPr>
        <w:spacing w:after="0" w:line="240" w:lineRule="exact"/>
        <w:ind w:left="397"/>
        <w:contextualSpacing/>
        <w:jc w:val="both"/>
        <w:rPr>
          <w:rFonts w:ascii="Arial" w:hAnsi="Arial" w:cs="Arial"/>
          <w:sz w:val="20"/>
          <w:szCs w:val="20"/>
        </w:rPr>
      </w:pPr>
      <w:r w:rsidRPr="00D52CAF">
        <w:rPr>
          <w:rFonts w:ascii="Arial" w:hAnsi="Arial" w:cs="Arial"/>
          <w:sz w:val="20"/>
          <w:szCs w:val="20"/>
        </w:rPr>
        <w:t>60% pogodbene vrednosti za to dokumentacijo v roku 30 dni od uradnega prejema računa, ki bo izstavljen po predaji DGD za pridobitev mnenj,</w:t>
      </w:r>
    </w:p>
    <w:p w14:paraId="0B7D6B72" w14:textId="1C03F00E" w:rsidR="009C34CB" w:rsidRPr="00D52CAF" w:rsidRDefault="009C34CB" w:rsidP="009C34CB">
      <w:pPr>
        <w:numPr>
          <w:ilvl w:val="0"/>
          <w:numId w:val="13"/>
        </w:numPr>
        <w:spacing w:after="0" w:line="240" w:lineRule="auto"/>
        <w:ind w:left="397"/>
        <w:jc w:val="both"/>
        <w:rPr>
          <w:rFonts w:ascii="Arial" w:hAnsi="Arial" w:cs="Arial"/>
          <w:bCs/>
          <w:sz w:val="20"/>
          <w:szCs w:val="20"/>
        </w:rPr>
      </w:pPr>
      <w:r w:rsidRPr="00D52CAF">
        <w:rPr>
          <w:rFonts w:ascii="Arial" w:hAnsi="Arial" w:cs="Arial"/>
          <w:sz w:val="20"/>
          <w:szCs w:val="20"/>
        </w:rPr>
        <w:t>20% pogodbene vrednosti za to dokumentacijo v roku 30 dni od uradnega prejema računa, ki bo izstavljen po vložitvi vloge za izdajo GD na upravni organ</w:t>
      </w:r>
      <w:r w:rsidR="00B44BF6">
        <w:rPr>
          <w:rFonts w:ascii="Arial" w:hAnsi="Arial" w:cs="Arial"/>
          <w:sz w:val="20"/>
          <w:szCs w:val="20"/>
        </w:rPr>
        <w:t>,</w:t>
      </w:r>
    </w:p>
    <w:p w14:paraId="658FA9B0" w14:textId="1C6A8B73" w:rsidR="009C34CB" w:rsidRPr="00D52CAF" w:rsidRDefault="009C34CB" w:rsidP="009C34CB">
      <w:pPr>
        <w:numPr>
          <w:ilvl w:val="0"/>
          <w:numId w:val="13"/>
        </w:numPr>
        <w:spacing w:after="0" w:line="240" w:lineRule="auto"/>
        <w:ind w:left="397"/>
        <w:jc w:val="both"/>
        <w:rPr>
          <w:rFonts w:ascii="Arial" w:hAnsi="Arial" w:cs="Arial"/>
          <w:bCs/>
          <w:sz w:val="20"/>
          <w:szCs w:val="20"/>
        </w:rPr>
      </w:pPr>
      <w:r w:rsidRPr="00D52CAF">
        <w:rPr>
          <w:rFonts w:ascii="Arial" w:hAnsi="Arial" w:cs="Arial"/>
          <w:sz w:val="20"/>
          <w:szCs w:val="20"/>
        </w:rPr>
        <w:t>20% pogodbene vrednosti za to dokumentacijo v roku 30 dni od uradnega prejema računa, ki bo izstavljen po izdaji GD.</w:t>
      </w:r>
    </w:p>
    <w:p w14:paraId="536DA465" w14:textId="77777777" w:rsidR="009C34CB" w:rsidRPr="00D52CAF" w:rsidRDefault="009C34CB" w:rsidP="009C34CB">
      <w:pPr>
        <w:spacing w:after="0" w:line="240" w:lineRule="auto"/>
        <w:rPr>
          <w:rFonts w:ascii="Arial" w:hAnsi="Arial" w:cs="Arial"/>
          <w:bCs/>
          <w:sz w:val="20"/>
          <w:szCs w:val="20"/>
        </w:rPr>
      </w:pPr>
    </w:p>
    <w:p w14:paraId="3048A044" w14:textId="77777777" w:rsidR="009C34CB" w:rsidRPr="00D52CAF" w:rsidRDefault="009C34CB" w:rsidP="00B44BF6">
      <w:pPr>
        <w:spacing w:after="0" w:line="240" w:lineRule="auto"/>
        <w:jc w:val="both"/>
        <w:rPr>
          <w:rFonts w:ascii="Arial" w:hAnsi="Arial" w:cs="Arial"/>
          <w:b/>
          <w:sz w:val="20"/>
          <w:szCs w:val="20"/>
        </w:rPr>
      </w:pPr>
      <w:r w:rsidRPr="00D52CAF">
        <w:rPr>
          <w:rFonts w:ascii="Arial" w:hAnsi="Arial" w:cs="Arial"/>
          <w:b/>
          <w:sz w:val="20"/>
          <w:szCs w:val="20"/>
        </w:rPr>
        <w:t>- Projektna dokumentacija za izvedbo gradnje (PZI) za rekonstrukcijo in rušitve, zunanjo prometno in komunalno ureditev:</w:t>
      </w:r>
    </w:p>
    <w:p w14:paraId="6D3927EB" w14:textId="139406D7" w:rsidR="009C34CB" w:rsidRPr="00D52CAF" w:rsidRDefault="009C34CB" w:rsidP="009C34CB">
      <w:pPr>
        <w:numPr>
          <w:ilvl w:val="0"/>
          <w:numId w:val="14"/>
        </w:numPr>
        <w:spacing w:after="0" w:line="240" w:lineRule="exact"/>
        <w:ind w:left="417"/>
        <w:contextualSpacing/>
        <w:jc w:val="both"/>
        <w:rPr>
          <w:rFonts w:ascii="Arial" w:hAnsi="Arial" w:cs="Arial"/>
          <w:sz w:val="20"/>
          <w:szCs w:val="20"/>
        </w:rPr>
      </w:pPr>
      <w:r w:rsidRPr="00D52CAF">
        <w:rPr>
          <w:rFonts w:ascii="Arial" w:hAnsi="Arial" w:cs="Arial"/>
          <w:sz w:val="20"/>
          <w:szCs w:val="20"/>
        </w:rPr>
        <w:t>40% pogodbene vrednosti za to dokumentacijo v roku 30 dni od uradnega prejema računa, ki bo izstavljen po predaji osnutka PZI, usklajenega s projektno nalogo za PZI,</w:t>
      </w:r>
    </w:p>
    <w:p w14:paraId="44BD4CB2" w14:textId="48956870" w:rsidR="009C34CB" w:rsidRPr="00D52CAF" w:rsidRDefault="009C34CB" w:rsidP="009C34CB">
      <w:pPr>
        <w:numPr>
          <w:ilvl w:val="0"/>
          <w:numId w:val="14"/>
        </w:numPr>
        <w:spacing w:after="0" w:line="240" w:lineRule="auto"/>
        <w:ind w:left="417"/>
        <w:jc w:val="both"/>
        <w:rPr>
          <w:rFonts w:ascii="Arial" w:hAnsi="Arial" w:cs="Arial"/>
          <w:bCs/>
          <w:sz w:val="20"/>
          <w:szCs w:val="20"/>
        </w:rPr>
      </w:pPr>
      <w:r w:rsidRPr="00D52CAF">
        <w:rPr>
          <w:rFonts w:ascii="Arial" w:hAnsi="Arial" w:cs="Arial"/>
          <w:sz w:val="20"/>
          <w:szCs w:val="20"/>
        </w:rPr>
        <w:t xml:space="preserve">60% pogodbene vrednosti za to dokumentacijo v roku 30 dni od uradnega prejema računa, ki bo izstavljen po predaji </w:t>
      </w:r>
      <w:r w:rsidR="00A67723">
        <w:rPr>
          <w:rFonts w:ascii="Arial" w:hAnsi="Arial" w:cs="Arial"/>
          <w:sz w:val="20"/>
          <w:szCs w:val="20"/>
        </w:rPr>
        <w:t xml:space="preserve">in potrditvi </w:t>
      </w:r>
      <w:r w:rsidRPr="00D52CAF">
        <w:rPr>
          <w:rFonts w:ascii="Arial" w:hAnsi="Arial" w:cs="Arial"/>
          <w:sz w:val="20"/>
          <w:szCs w:val="20"/>
        </w:rPr>
        <w:t xml:space="preserve">končne verzije PZI. </w:t>
      </w:r>
    </w:p>
    <w:p w14:paraId="2D3418EA" w14:textId="77777777" w:rsidR="009C34CB" w:rsidRPr="00D52CAF" w:rsidRDefault="009C34CB" w:rsidP="009C34CB">
      <w:pPr>
        <w:spacing w:after="0" w:line="240" w:lineRule="auto"/>
        <w:jc w:val="both"/>
        <w:rPr>
          <w:rFonts w:ascii="Arial" w:hAnsi="Arial" w:cs="Arial"/>
          <w:sz w:val="20"/>
          <w:szCs w:val="20"/>
        </w:rPr>
      </w:pPr>
    </w:p>
    <w:p w14:paraId="42AC9117" w14:textId="77777777" w:rsidR="009C34CB" w:rsidRPr="00D52CAF" w:rsidRDefault="009C34CB" w:rsidP="009C34CB">
      <w:pPr>
        <w:spacing w:after="0" w:line="240" w:lineRule="auto"/>
        <w:jc w:val="both"/>
        <w:rPr>
          <w:rFonts w:ascii="Arial" w:hAnsi="Arial" w:cs="Arial"/>
          <w:b/>
          <w:sz w:val="20"/>
          <w:szCs w:val="20"/>
        </w:rPr>
      </w:pPr>
      <w:r w:rsidRPr="00D52CAF">
        <w:rPr>
          <w:rFonts w:ascii="Arial" w:hAnsi="Arial" w:cs="Arial"/>
          <w:b/>
          <w:sz w:val="20"/>
          <w:szCs w:val="20"/>
        </w:rPr>
        <w:t>- Projektna naloga PN in projektna dokumentacija IDP za notranjo opremo:</w:t>
      </w:r>
    </w:p>
    <w:p w14:paraId="7146EF27" w14:textId="3C80A04E" w:rsidR="009C34CB" w:rsidRPr="00D52CAF" w:rsidRDefault="009C34CB" w:rsidP="009C34CB">
      <w:pPr>
        <w:numPr>
          <w:ilvl w:val="0"/>
          <w:numId w:val="15"/>
        </w:numPr>
        <w:spacing w:after="0" w:line="240" w:lineRule="auto"/>
        <w:ind w:left="417"/>
        <w:jc w:val="both"/>
        <w:rPr>
          <w:rFonts w:ascii="Arial" w:hAnsi="Arial" w:cs="Arial"/>
          <w:sz w:val="20"/>
          <w:szCs w:val="20"/>
        </w:rPr>
      </w:pPr>
      <w:r w:rsidRPr="00D52CAF">
        <w:rPr>
          <w:rFonts w:ascii="Arial" w:hAnsi="Arial" w:cs="Arial"/>
          <w:sz w:val="20"/>
          <w:szCs w:val="20"/>
        </w:rPr>
        <w:t>30 dni od uradnega prejema računa, ki bo izdan po pregledu in pisni potrditvi PN in IDP za notranjo opremo s strani naročnika.</w:t>
      </w:r>
    </w:p>
    <w:p w14:paraId="4951962A" w14:textId="77777777" w:rsidR="009C34CB" w:rsidRPr="00D52CAF" w:rsidRDefault="009C34CB" w:rsidP="009C34CB">
      <w:pPr>
        <w:spacing w:after="0" w:line="240" w:lineRule="auto"/>
        <w:jc w:val="both"/>
        <w:rPr>
          <w:rFonts w:ascii="Arial" w:hAnsi="Arial" w:cs="Arial"/>
          <w:bCs/>
          <w:sz w:val="20"/>
          <w:szCs w:val="20"/>
        </w:rPr>
      </w:pPr>
    </w:p>
    <w:p w14:paraId="59FAB1C8" w14:textId="77777777" w:rsidR="009C34CB" w:rsidRPr="00D52CAF" w:rsidRDefault="009C34CB" w:rsidP="00B44BF6">
      <w:pPr>
        <w:spacing w:after="0" w:line="240" w:lineRule="exact"/>
        <w:rPr>
          <w:rFonts w:ascii="Arial" w:hAnsi="Arial" w:cs="Arial"/>
          <w:b/>
          <w:sz w:val="20"/>
          <w:szCs w:val="20"/>
        </w:rPr>
      </w:pPr>
      <w:r w:rsidRPr="00D52CAF">
        <w:rPr>
          <w:rFonts w:ascii="Arial" w:hAnsi="Arial" w:cs="Arial"/>
          <w:b/>
          <w:sz w:val="20"/>
          <w:szCs w:val="20"/>
        </w:rPr>
        <w:t xml:space="preserve">- Projektna dokumentacija za izvedbo (PZI) za notranjo opremo, izdelano na podlagi IDP za notranjo opremo: </w:t>
      </w:r>
    </w:p>
    <w:p w14:paraId="01832E69" w14:textId="6C472CA9" w:rsidR="009C34CB" w:rsidRPr="00D52CAF" w:rsidRDefault="009C34CB" w:rsidP="009C34CB">
      <w:pPr>
        <w:numPr>
          <w:ilvl w:val="0"/>
          <w:numId w:val="16"/>
        </w:numPr>
        <w:spacing w:after="0" w:line="240" w:lineRule="exact"/>
        <w:ind w:left="473"/>
        <w:contextualSpacing/>
        <w:jc w:val="both"/>
        <w:rPr>
          <w:rFonts w:ascii="Arial" w:hAnsi="Arial" w:cs="Arial"/>
          <w:sz w:val="20"/>
          <w:szCs w:val="20"/>
        </w:rPr>
      </w:pPr>
      <w:r w:rsidRPr="00D52CAF">
        <w:rPr>
          <w:rFonts w:ascii="Arial" w:hAnsi="Arial" w:cs="Arial"/>
          <w:sz w:val="20"/>
          <w:szCs w:val="20"/>
        </w:rPr>
        <w:t xml:space="preserve">40% pogodbene vrednosti za to dokumentacijo v roku 30 dni od uradnega prejema računa, ki bo izstavljen po predaji naročniku v pregled, </w:t>
      </w:r>
    </w:p>
    <w:p w14:paraId="20982313" w14:textId="06AC2CCA" w:rsidR="009C34CB" w:rsidRPr="00D52CAF" w:rsidRDefault="009C34CB" w:rsidP="009C34CB">
      <w:pPr>
        <w:numPr>
          <w:ilvl w:val="0"/>
          <w:numId w:val="16"/>
        </w:numPr>
        <w:spacing w:after="0" w:line="240" w:lineRule="auto"/>
        <w:ind w:left="473"/>
        <w:jc w:val="both"/>
        <w:rPr>
          <w:rFonts w:ascii="Arial" w:hAnsi="Arial" w:cs="Arial"/>
          <w:bCs/>
          <w:sz w:val="20"/>
          <w:szCs w:val="20"/>
        </w:rPr>
      </w:pPr>
      <w:r w:rsidRPr="00D52CAF">
        <w:rPr>
          <w:rFonts w:ascii="Arial" w:hAnsi="Arial" w:cs="Arial"/>
          <w:sz w:val="20"/>
          <w:szCs w:val="20"/>
        </w:rPr>
        <w:t>60% pogodbene vrednosti za to dokumentacijo v roku 30 dni od uradnega prejema računa, ki bo izstavljen po predaji</w:t>
      </w:r>
      <w:r w:rsidR="00A67723">
        <w:rPr>
          <w:rFonts w:ascii="Arial" w:hAnsi="Arial" w:cs="Arial"/>
          <w:sz w:val="20"/>
          <w:szCs w:val="20"/>
        </w:rPr>
        <w:t xml:space="preserve"> in potrditvi</w:t>
      </w:r>
      <w:r w:rsidRPr="00D52CAF">
        <w:rPr>
          <w:rFonts w:ascii="Arial" w:hAnsi="Arial" w:cs="Arial"/>
          <w:sz w:val="20"/>
          <w:szCs w:val="20"/>
        </w:rPr>
        <w:t xml:space="preserve"> končne verzije PZI</w:t>
      </w:r>
    </w:p>
    <w:p w14:paraId="07865AD6" w14:textId="77777777" w:rsidR="009C34CB" w:rsidRPr="00D52CAF" w:rsidRDefault="009C34CB" w:rsidP="009C34CB">
      <w:pPr>
        <w:spacing w:after="0" w:line="240" w:lineRule="auto"/>
        <w:jc w:val="both"/>
        <w:rPr>
          <w:rFonts w:ascii="Arial" w:hAnsi="Arial" w:cs="Arial"/>
          <w:bCs/>
          <w:sz w:val="20"/>
          <w:szCs w:val="20"/>
        </w:rPr>
      </w:pPr>
    </w:p>
    <w:p w14:paraId="485774EF" w14:textId="77777777" w:rsidR="009C34CB" w:rsidRPr="00D52CAF" w:rsidRDefault="009C34CB" w:rsidP="009C34CB">
      <w:pPr>
        <w:spacing w:after="0" w:line="240" w:lineRule="exact"/>
        <w:jc w:val="both"/>
        <w:rPr>
          <w:rFonts w:ascii="Arial" w:hAnsi="Arial" w:cs="Arial"/>
          <w:b/>
          <w:sz w:val="20"/>
          <w:szCs w:val="20"/>
        </w:rPr>
      </w:pPr>
      <w:r w:rsidRPr="00D52CAF">
        <w:rPr>
          <w:rFonts w:ascii="Arial" w:hAnsi="Arial" w:cs="Arial"/>
          <w:b/>
          <w:sz w:val="20"/>
          <w:szCs w:val="20"/>
        </w:rPr>
        <w:t xml:space="preserve">- Dokumentacija za razpis (DZR), sodelovanje pri razpisu za oddajo del in pripravi tehničnega dela dokumentacije za razpis (izdelane na osnovi PZI) za rekonstrukcijo in rušitve, zunanjo, prometno in komunalno ureditev ter za notranjo opremo:  </w:t>
      </w:r>
    </w:p>
    <w:p w14:paraId="5E2DC4F5" w14:textId="06AF2B55" w:rsidR="009C34CB" w:rsidRPr="00D52CAF" w:rsidRDefault="009C34CB" w:rsidP="00F9040C">
      <w:pPr>
        <w:numPr>
          <w:ilvl w:val="0"/>
          <w:numId w:val="42"/>
        </w:numPr>
        <w:spacing w:after="0" w:line="240" w:lineRule="exact"/>
        <w:contextualSpacing/>
        <w:jc w:val="both"/>
        <w:rPr>
          <w:rFonts w:ascii="Arial" w:hAnsi="Arial" w:cs="Arial"/>
          <w:sz w:val="20"/>
          <w:szCs w:val="20"/>
        </w:rPr>
      </w:pPr>
      <w:r w:rsidRPr="00D52CAF">
        <w:rPr>
          <w:rFonts w:ascii="Arial" w:hAnsi="Arial" w:cs="Arial"/>
          <w:sz w:val="20"/>
          <w:szCs w:val="20"/>
        </w:rPr>
        <w:t>90% pogodbene vrednosti za to dokumentacijo v roku 30 dni od uradnega prejema računa, ki bo izstavljen po predaji osnutka DZR v pregled,</w:t>
      </w:r>
    </w:p>
    <w:p w14:paraId="1CE9E224" w14:textId="64383586" w:rsidR="009C34CB" w:rsidRPr="00D52CAF" w:rsidRDefault="009C34CB" w:rsidP="00B44BF6">
      <w:pPr>
        <w:numPr>
          <w:ilvl w:val="0"/>
          <w:numId w:val="17"/>
        </w:numPr>
        <w:spacing w:after="0" w:line="240" w:lineRule="auto"/>
        <w:ind w:left="360"/>
        <w:jc w:val="both"/>
        <w:rPr>
          <w:rFonts w:ascii="Arial" w:hAnsi="Arial" w:cs="Arial"/>
          <w:sz w:val="20"/>
          <w:szCs w:val="20"/>
        </w:rPr>
      </w:pPr>
      <w:r w:rsidRPr="00D52CAF">
        <w:rPr>
          <w:rFonts w:ascii="Arial" w:hAnsi="Arial" w:cs="Arial"/>
          <w:sz w:val="20"/>
          <w:szCs w:val="20"/>
        </w:rPr>
        <w:t xml:space="preserve">10% pogodbene vrednosti za to dokumentacijo v roku 30 dni od uradnega prejema računa, ki bo izstavljen po </w:t>
      </w:r>
      <w:r w:rsidR="00A67723">
        <w:rPr>
          <w:rFonts w:ascii="Arial" w:hAnsi="Arial" w:cs="Arial"/>
          <w:sz w:val="20"/>
          <w:szCs w:val="20"/>
        </w:rPr>
        <w:t xml:space="preserve">sprejemu odločitve </w:t>
      </w:r>
      <w:r w:rsidRPr="00D52CAF">
        <w:rPr>
          <w:rFonts w:ascii="Arial" w:hAnsi="Arial" w:cs="Arial"/>
          <w:sz w:val="20"/>
          <w:szCs w:val="20"/>
        </w:rPr>
        <w:t>o oddaji naročila za GOI dela in opremo.</w:t>
      </w:r>
    </w:p>
    <w:p w14:paraId="53955193" w14:textId="77777777" w:rsidR="009C34CB" w:rsidRPr="00D52CAF" w:rsidRDefault="009C34CB" w:rsidP="009C34CB">
      <w:pPr>
        <w:spacing w:after="0" w:line="240" w:lineRule="auto"/>
        <w:rPr>
          <w:rFonts w:ascii="Arial" w:hAnsi="Arial" w:cs="Arial"/>
          <w:sz w:val="20"/>
          <w:szCs w:val="20"/>
        </w:rPr>
      </w:pPr>
    </w:p>
    <w:p w14:paraId="78E62242" w14:textId="77777777" w:rsidR="00775FA2" w:rsidRPr="00775FA2" w:rsidRDefault="009C34CB" w:rsidP="00775FA2">
      <w:pPr>
        <w:jc w:val="both"/>
        <w:rPr>
          <w:rFonts w:ascii="Arial" w:hAnsi="Arial" w:cs="Arial"/>
          <w:bCs/>
          <w:sz w:val="20"/>
          <w:szCs w:val="20"/>
        </w:rPr>
      </w:pPr>
      <w:r w:rsidRPr="00D52CAF">
        <w:rPr>
          <w:rFonts w:ascii="Arial" w:eastAsia="Times New Roman" w:hAnsi="Arial" w:cs="Arial"/>
          <w:color w:val="000000"/>
          <w:kern w:val="3"/>
          <w:sz w:val="20"/>
          <w:szCs w:val="20"/>
          <w:lang w:eastAsia="zh-CN"/>
        </w:rPr>
        <w:lastRenderedPageBreak/>
        <w:t xml:space="preserve">- </w:t>
      </w:r>
      <w:r w:rsidRPr="00D52CAF">
        <w:rPr>
          <w:rFonts w:ascii="Arial" w:eastAsia="Times New Roman" w:hAnsi="Arial" w:cs="Arial"/>
          <w:b/>
          <w:bCs/>
          <w:color w:val="000000"/>
          <w:kern w:val="3"/>
          <w:sz w:val="20"/>
          <w:szCs w:val="20"/>
          <w:lang w:eastAsia="zh-CN"/>
        </w:rPr>
        <w:t>za projektantski nadzor v času gradnje</w:t>
      </w:r>
      <w:r w:rsidRPr="00D52CAF">
        <w:rPr>
          <w:rFonts w:ascii="Arial" w:eastAsia="Times New Roman" w:hAnsi="Arial" w:cs="Arial"/>
          <w:color w:val="000000"/>
          <w:kern w:val="3"/>
          <w:sz w:val="20"/>
          <w:szCs w:val="20"/>
          <w:lang w:eastAsia="zh-CN"/>
        </w:rPr>
        <w:t xml:space="preserve"> bo naročnik plačeval po mesečnih </w:t>
      </w:r>
      <w:r w:rsidR="00A67723">
        <w:rPr>
          <w:rFonts w:ascii="Arial" w:eastAsia="Times New Roman" w:hAnsi="Arial" w:cs="Arial"/>
          <w:color w:val="000000"/>
          <w:kern w:val="3"/>
          <w:sz w:val="20"/>
          <w:szCs w:val="20"/>
          <w:lang w:eastAsia="zh-CN"/>
        </w:rPr>
        <w:t>računih</w:t>
      </w:r>
      <w:r w:rsidRPr="00D52CAF">
        <w:rPr>
          <w:rFonts w:ascii="Arial" w:eastAsia="Times New Roman" w:hAnsi="Arial" w:cs="Arial"/>
          <w:color w:val="000000"/>
          <w:kern w:val="3"/>
          <w:sz w:val="20"/>
          <w:szCs w:val="20"/>
          <w:lang w:eastAsia="zh-CN"/>
        </w:rPr>
        <w:t>.</w:t>
      </w:r>
      <w:r w:rsidRPr="00D52CAF">
        <w:rPr>
          <w:rFonts w:ascii="Arial" w:eastAsia="Times New Roman" w:hAnsi="Arial" w:cs="Arial"/>
          <w:color w:val="000000"/>
          <w:sz w:val="20"/>
          <w:szCs w:val="20"/>
        </w:rPr>
        <w:t xml:space="preserve"> </w:t>
      </w:r>
      <w:r w:rsidR="00775FA2" w:rsidRPr="00775FA2">
        <w:rPr>
          <w:rFonts w:ascii="Arial" w:hAnsi="Arial" w:cs="Arial"/>
          <w:bCs/>
          <w:sz w:val="20"/>
          <w:szCs w:val="20"/>
        </w:rPr>
        <w:t>Izvajalec bo račun za posamezen mesec v višini 1/24 okvirnega pogodbenega zneska</w:t>
      </w:r>
      <w:bookmarkStart w:id="32" w:name="_Hlk173500244"/>
      <w:r w:rsidR="00775FA2" w:rsidRPr="00775FA2">
        <w:rPr>
          <w:rFonts w:ascii="Arial" w:hAnsi="Arial" w:cs="Arial"/>
          <w:bCs/>
          <w:sz w:val="20"/>
          <w:szCs w:val="20"/>
          <w:vertAlign w:val="superscript"/>
        </w:rPr>
        <w:footnoteReference w:id="6"/>
      </w:r>
      <w:bookmarkEnd w:id="32"/>
      <w:r w:rsidR="00775FA2" w:rsidRPr="00775FA2">
        <w:rPr>
          <w:rFonts w:ascii="Arial" w:hAnsi="Arial" w:cs="Arial"/>
          <w:bCs/>
          <w:sz w:val="20"/>
          <w:szCs w:val="20"/>
        </w:rPr>
        <w:t xml:space="preserve"> za projektantski nadzor v času gradnje </w:t>
      </w:r>
      <w:r w:rsidR="00775FA2" w:rsidRPr="00775FA2">
        <w:rPr>
          <w:rFonts w:ascii="Arial" w:hAnsi="Arial" w:cs="Arial"/>
          <w:sz w:val="20"/>
          <w:szCs w:val="20"/>
        </w:rPr>
        <w:t xml:space="preserve">dostavil naročniku najpozneje do 15. dne v mesecu za pretekli mesec. </w:t>
      </w:r>
      <w:r w:rsidR="00775FA2" w:rsidRPr="00775FA2">
        <w:rPr>
          <w:rFonts w:ascii="Arial" w:hAnsi="Arial" w:cs="Arial"/>
          <w:bCs/>
          <w:sz w:val="20"/>
          <w:szCs w:val="20"/>
        </w:rPr>
        <w:t>Naročnik bo po pregledu in potrditvi s strani pooblaščenega predstavnika naročnika mesečne račune plačeval v roku 30 dni od uradnega prejetja računa.</w:t>
      </w:r>
    </w:p>
    <w:p w14:paraId="701D5319" w14:textId="2FBD271A" w:rsidR="009C34CB" w:rsidRPr="00D52CAF" w:rsidRDefault="009C34CB" w:rsidP="00775FA2">
      <w:pPr>
        <w:spacing w:after="0" w:line="240" w:lineRule="exact"/>
        <w:jc w:val="both"/>
        <w:rPr>
          <w:rFonts w:ascii="Arial" w:hAnsi="Arial" w:cs="Arial"/>
          <w:sz w:val="20"/>
          <w:szCs w:val="20"/>
        </w:rPr>
      </w:pPr>
    </w:p>
    <w:p w14:paraId="3009DC52" w14:textId="7334CD86" w:rsidR="009C34CB" w:rsidRPr="00D52CAF" w:rsidRDefault="009C34CB" w:rsidP="009C34CB">
      <w:pPr>
        <w:spacing w:after="0" w:line="240" w:lineRule="auto"/>
        <w:jc w:val="both"/>
        <w:rPr>
          <w:rFonts w:ascii="Arial" w:eastAsia="Times New Roman" w:hAnsi="Arial" w:cs="Arial"/>
          <w:bCs/>
          <w:color w:val="000000"/>
          <w:kern w:val="3"/>
          <w:sz w:val="20"/>
          <w:szCs w:val="20"/>
          <w:lang w:eastAsia="zh-CN"/>
        </w:rPr>
      </w:pPr>
      <w:r w:rsidRPr="00D52CAF">
        <w:rPr>
          <w:rFonts w:ascii="Arial" w:eastAsia="Times New Roman" w:hAnsi="Arial" w:cs="Arial"/>
          <w:color w:val="000000"/>
          <w:kern w:val="3"/>
          <w:sz w:val="20"/>
          <w:szCs w:val="20"/>
          <w:lang w:eastAsia="zh-CN"/>
        </w:rPr>
        <w:t xml:space="preserve">- </w:t>
      </w:r>
      <w:r w:rsidRPr="00D52CAF">
        <w:rPr>
          <w:rFonts w:ascii="Arial" w:eastAsia="Times New Roman" w:hAnsi="Arial" w:cs="Arial"/>
          <w:b/>
          <w:bCs/>
          <w:color w:val="000000"/>
          <w:kern w:val="3"/>
          <w:sz w:val="20"/>
          <w:szCs w:val="20"/>
          <w:lang w:eastAsia="zh-CN"/>
        </w:rPr>
        <w:t>za izdelano PID dokumentacijo</w:t>
      </w:r>
      <w:r w:rsidRPr="00D52CAF">
        <w:rPr>
          <w:rFonts w:ascii="Arial" w:eastAsia="Times New Roman" w:hAnsi="Arial" w:cs="Arial"/>
          <w:bCs/>
          <w:color w:val="000000"/>
          <w:kern w:val="3"/>
          <w:sz w:val="20"/>
          <w:szCs w:val="20"/>
          <w:lang w:eastAsia="zh-CN"/>
        </w:rPr>
        <w:t xml:space="preserve"> bo naročnik plačal po uspešno opravljenem tehničnem pregledu v roku 30 dni od uradnega prejema računa.</w:t>
      </w:r>
    </w:p>
    <w:p w14:paraId="0556018C"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4F85FD79" w14:textId="77777777" w:rsidR="00FE7E78" w:rsidRPr="00D52CAF" w:rsidRDefault="00FE7E78" w:rsidP="00FE7E78">
      <w:pPr>
        <w:suppressAutoHyphens/>
        <w:autoSpaceDE w:val="0"/>
        <w:autoSpaceDN w:val="0"/>
        <w:spacing w:after="0" w:line="240" w:lineRule="auto"/>
        <w:jc w:val="both"/>
        <w:textAlignment w:val="baseline"/>
        <w:rPr>
          <w:rFonts w:ascii="Arial" w:eastAsia="Times New Roman" w:hAnsi="Arial" w:cs="Arial"/>
          <w:color w:val="000000"/>
          <w:kern w:val="3"/>
          <w:sz w:val="20"/>
          <w:szCs w:val="20"/>
          <w:lang w:eastAsia="zh-CN"/>
        </w:rPr>
      </w:pPr>
      <w:r w:rsidRPr="00D52CAF">
        <w:rPr>
          <w:rFonts w:ascii="Arial" w:eastAsia="Times New Roman" w:hAnsi="Arial" w:cs="Arial"/>
          <w:color w:val="000000"/>
          <w:kern w:val="3"/>
          <w:sz w:val="20"/>
          <w:szCs w:val="20"/>
          <w:lang w:eastAsia="zh-CN"/>
        </w:rPr>
        <w:t>V primeru plačilne zamude naročnika, izvajalcu pripadajo zakonite zamudne obresti.</w:t>
      </w:r>
    </w:p>
    <w:p w14:paraId="6259EBD6" w14:textId="77777777" w:rsidR="00FE7E78" w:rsidRPr="00D52CAF" w:rsidRDefault="00FE7E78" w:rsidP="00FE7E78">
      <w:pPr>
        <w:suppressAutoHyphens/>
        <w:autoSpaceDN w:val="0"/>
        <w:spacing w:after="0" w:line="240" w:lineRule="auto"/>
        <w:textAlignment w:val="baseline"/>
        <w:rPr>
          <w:rFonts w:ascii="Arial" w:eastAsia="Times New Roman" w:hAnsi="Arial" w:cs="Arial"/>
          <w:kern w:val="3"/>
          <w:sz w:val="20"/>
          <w:szCs w:val="20"/>
          <w:lang w:eastAsia="zh-CN"/>
        </w:rPr>
      </w:pPr>
    </w:p>
    <w:p w14:paraId="2EB96BA0" w14:textId="77777777" w:rsidR="00FE7E78" w:rsidRPr="00D52CAF" w:rsidRDefault="00FE7E78" w:rsidP="00B44BF6">
      <w:p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Izvajalec se zaveže, da bo vse nastale stroške v računih prikazal ločeno glede na vir financiranja, v skladu z navodili naročnika.</w:t>
      </w:r>
    </w:p>
    <w:p w14:paraId="1A62AEC5" w14:textId="77777777" w:rsidR="00225911"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5849AEC8" w14:textId="77777777" w:rsidR="00725AC0" w:rsidRPr="00D52CAF" w:rsidRDefault="00725AC0"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56D786A5" w14:textId="77777777" w:rsidR="00FE7E78" w:rsidRPr="00D52CAF" w:rsidRDefault="00FE7E78" w:rsidP="00FE7E78">
      <w:pPr>
        <w:pStyle w:val="Naslov4"/>
        <w:numPr>
          <w:ilvl w:val="0"/>
          <w:numId w:val="0"/>
        </w:numPr>
        <w:suppressAutoHyphens/>
        <w:spacing w:before="0" w:after="0"/>
        <w:ind w:left="-283"/>
        <w:jc w:val="center"/>
        <w:rPr>
          <w:rFonts w:ascii="Arial" w:hAnsi="Arial" w:cs="Arial"/>
          <w:sz w:val="20"/>
          <w:szCs w:val="20"/>
        </w:rPr>
      </w:pPr>
      <w:r w:rsidRPr="00D52CAF">
        <w:rPr>
          <w:rFonts w:ascii="Arial" w:hAnsi="Arial" w:cs="Arial"/>
          <w:b w:val="0"/>
          <w:sz w:val="20"/>
          <w:szCs w:val="20"/>
        </w:rPr>
        <w:t>DRUGE OBVEZNOSTI POGODBENIH STRANK</w:t>
      </w:r>
    </w:p>
    <w:p w14:paraId="255541EF" w14:textId="77777777" w:rsidR="00FE7E78" w:rsidRPr="00D52CAF" w:rsidRDefault="00FE7E78"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člen</w:t>
      </w:r>
    </w:p>
    <w:p w14:paraId="52CF2712"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701AAEAF" w14:textId="77777777" w:rsidR="00441FDD" w:rsidRPr="00D52CAF" w:rsidRDefault="00441FDD" w:rsidP="00441FDD">
      <w:pPr>
        <w:numPr>
          <w:ilvl w:val="12"/>
          <w:numId w:val="0"/>
        </w:numPr>
        <w:spacing w:after="0" w:line="240" w:lineRule="auto"/>
        <w:rPr>
          <w:rFonts w:ascii="Arial" w:eastAsia="Times New Roman" w:hAnsi="Arial" w:cs="Arial"/>
          <w:sz w:val="20"/>
          <w:szCs w:val="20"/>
          <w:lang w:eastAsia="sl-SI"/>
        </w:rPr>
      </w:pPr>
      <w:r w:rsidRPr="00D52CAF">
        <w:rPr>
          <w:rFonts w:ascii="Arial" w:eastAsia="Times New Roman" w:hAnsi="Arial" w:cs="Arial"/>
          <w:sz w:val="20"/>
          <w:szCs w:val="20"/>
          <w:lang w:eastAsia="sl-SI"/>
        </w:rPr>
        <w:t>Izvajalec se zaveže:</w:t>
      </w:r>
    </w:p>
    <w:p w14:paraId="4AAC64E9"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pogodbeno dogovorjena dela opraviti strokovno, vestno, in kvalitetno, v skladu s to pogodbo, razpisno dokumentacijo, veljavnim predpisi in pravili stroke;</w:t>
      </w:r>
    </w:p>
    <w:p w14:paraId="52A829DE"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da bo dela, prevzeta s to pogodbo, izvršil skrbno in prizadevno ter v korist naročnika;</w:t>
      </w:r>
    </w:p>
    <w:p w14:paraId="185B00B8"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 xml:space="preserve">da bo kot jamstvo za kvalitetno in pravočasno izvršitev del naročniku </w:t>
      </w:r>
      <w:r w:rsidR="00A25DB3">
        <w:rPr>
          <w:rFonts w:ascii="Arial" w:eastAsia="Times New Roman" w:hAnsi="Arial" w:cs="Arial"/>
          <w:kern w:val="3"/>
          <w:sz w:val="20"/>
          <w:szCs w:val="20"/>
          <w:lang w:eastAsia="zh-CN"/>
        </w:rPr>
        <w:t>izročil finančno zavarovanje za dobro izvedbo pogodbenih obveznosti, v obliki, vsebini in rokih, kot je določeno v 12. členu te pogodbe</w:t>
      </w:r>
      <w:r w:rsidRPr="00D52CAF">
        <w:rPr>
          <w:rFonts w:ascii="Arial" w:eastAsia="Times New Roman" w:hAnsi="Arial" w:cs="Arial"/>
          <w:kern w:val="3"/>
          <w:sz w:val="20"/>
          <w:szCs w:val="20"/>
          <w:lang w:eastAsia="zh-CN"/>
        </w:rPr>
        <w:t>;</w:t>
      </w:r>
    </w:p>
    <w:p w14:paraId="763748DD"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 xml:space="preserve">da bo v roku 20 dni po podpisu pogodbe naročniku predložil dokazilo o zavarovanju </w:t>
      </w:r>
      <w:r w:rsidR="009A77ED" w:rsidRPr="00D52CAF">
        <w:rPr>
          <w:rFonts w:ascii="Arial" w:eastAsia="Times New Roman" w:hAnsi="Arial" w:cs="Arial"/>
          <w:kern w:val="3"/>
          <w:sz w:val="20"/>
          <w:szCs w:val="20"/>
          <w:lang w:eastAsia="zh-CN"/>
        </w:rPr>
        <w:t>projektantske</w:t>
      </w:r>
      <w:r w:rsidRPr="00D52CAF">
        <w:rPr>
          <w:rFonts w:ascii="Arial" w:eastAsia="Times New Roman" w:hAnsi="Arial" w:cs="Arial"/>
          <w:kern w:val="3"/>
          <w:sz w:val="20"/>
          <w:szCs w:val="20"/>
          <w:lang w:eastAsia="zh-CN"/>
        </w:rPr>
        <w:t xml:space="preserve"> odgovornosti za škodo v skladu s 15. členom ZAID. Višina zavarovanja mora biti do višine skupne pogodbene vrednosti brez DDV.;</w:t>
      </w:r>
    </w:p>
    <w:p w14:paraId="41F34510"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da bo dela izvedel v sodelovanju z naslednjimi izvajalci v skupnem nastopu, navedenimi v ponudbi, in sicer:</w:t>
      </w:r>
    </w:p>
    <w:p w14:paraId="2CAD5D8A" w14:textId="77777777" w:rsidR="00441FDD" w:rsidRPr="00D52CAF" w:rsidRDefault="00441FDD" w:rsidP="00441FDD">
      <w:pPr>
        <w:suppressAutoHyphens/>
        <w:autoSpaceDN w:val="0"/>
        <w:spacing w:after="0" w:line="240" w:lineRule="auto"/>
        <w:ind w:left="720"/>
        <w:textAlignment w:val="baseline"/>
        <w:rPr>
          <w:rFonts w:ascii="Arial" w:eastAsia="Times New Roman" w:hAnsi="Arial" w:cs="Arial"/>
          <w:kern w:val="3"/>
          <w:sz w:val="20"/>
          <w:szCs w:val="20"/>
          <w:lang w:eastAsia="zh-CN"/>
        </w:rPr>
      </w:pPr>
      <w:bookmarkStart w:id="33" w:name="_Hlk41383834"/>
      <w:r w:rsidRPr="00D52CAF">
        <w:rPr>
          <w:rFonts w:ascii="Arial" w:eastAsia="Times New Roman" w:hAnsi="Arial" w:cs="Arial"/>
          <w:kern w:val="3"/>
          <w:sz w:val="20"/>
          <w:szCs w:val="20"/>
          <w:lang w:eastAsia="zh-CN"/>
        </w:rPr>
        <w:t xml:space="preserve">Izvajalec v skupnem nastopu: </w:t>
      </w:r>
      <w:bookmarkEnd w:id="33"/>
      <w:r w:rsidRPr="00D52CAF">
        <w:rPr>
          <w:rFonts w:ascii="Arial" w:eastAsia="Times New Roman" w:hAnsi="Arial" w:cs="Arial"/>
          <w:kern w:val="3"/>
          <w:sz w:val="20"/>
          <w:szCs w:val="20"/>
          <w:lang w:eastAsia="zh-CN"/>
        </w:rPr>
        <w:t>________________________</w:t>
      </w:r>
    </w:p>
    <w:p w14:paraId="11EA5219" w14:textId="77777777" w:rsidR="00441FDD" w:rsidRPr="00D52CAF" w:rsidRDefault="00441FDD" w:rsidP="00F9040C">
      <w:pPr>
        <w:widowControl w:val="0"/>
        <w:numPr>
          <w:ilvl w:val="0"/>
          <w:numId w:val="30"/>
        </w:numPr>
        <w:suppressAutoHyphens/>
        <w:autoSpaceDN w:val="0"/>
        <w:spacing w:after="0" w:line="276" w:lineRule="auto"/>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da bo pogodbene obveznosti izvajal s strokovno usposobljenimi delavci; zagotovil strokovno vodstvo projekta in zadostno število strokovno usposobljenih delavcev za pravočasno izvršitev pogodbenih obveznosti;</w:t>
      </w:r>
    </w:p>
    <w:p w14:paraId="655C5030" w14:textId="77777777" w:rsidR="00C931EF" w:rsidRPr="00D52CAF" w:rsidRDefault="00C931EF" w:rsidP="00F9040C">
      <w:pPr>
        <w:pStyle w:val="Telobesedila"/>
        <w:numPr>
          <w:ilvl w:val="0"/>
          <w:numId w:val="30"/>
        </w:numPr>
        <w:rPr>
          <w:sz w:val="20"/>
          <w:szCs w:val="20"/>
        </w:rPr>
      </w:pPr>
      <w:r w:rsidRPr="00D52CAF">
        <w:rPr>
          <w:sz w:val="20"/>
          <w:szCs w:val="20"/>
        </w:rPr>
        <w:t xml:space="preserve">da bo pogodbeno dogovorjena dela opravil </w:t>
      </w:r>
      <w:r w:rsidR="00C04957" w:rsidRPr="00D52CAF">
        <w:rPr>
          <w:sz w:val="20"/>
          <w:szCs w:val="20"/>
        </w:rPr>
        <w:t>:</w:t>
      </w:r>
      <w:r w:rsidRPr="00D52CAF">
        <w:rPr>
          <w:sz w:val="20"/>
          <w:szCs w:val="20"/>
        </w:rPr>
        <w:t xml:space="preserve">strokovno, vestno, in kvalitetno, v skladu s to pogodbo, veljavnimi predpisi in pravili stroke; </w:t>
      </w:r>
    </w:p>
    <w:p w14:paraId="217D29BD"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storiti vse, kar spada v obseg prevzetih obveznosti, da bodo po tej pogodbi dogovorjeni roki izpolnjeni;</w:t>
      </w:r>
    </w:p>
    <w:p w14:paraId="59B70B81"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da bo na lastne stroške pridobil projektne pogoje in mnenja v zvezi s predmetom pogodbe;</w:t>
      </w:r>
    </w:p>
    <w:p w14:paraId="5E413784"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upoštevati predloge naročnika glede racionalne in ekonomsko ugodne izvedbe objekta;</w:t>
      </w:r>
    </w:p>
    <w:p w14:paraId="06FBB320"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tolmačiti naročniku vse nejasnosti iz obsega pogodbenih storitev;</w:t>
      </w:r>
    </w:p>
    <w:p w14:paraId="011382E2" w14:textId="77777777" w:rsidR="00C931EF" w:rsidRPr="00D52CAF" w:rsidRDefault="00C931EF" w:rsidP="00F9040C">
      <w:pPr>
        <w:pStyle w:val="Telobesedila"/>
        <w:numPr>
          <w:ilvl w:val="0"/>
          <w:numId w:val="29"/>
        </w:numPr>
        <w:rPr>
          <w:sz w:val="20"/>
          <w:szCs w:val="20"/>
        </w:rPr>
      </w:pPr>
      <w:r w:rsidRPr="00D52CAF">
        <w:rPr>
          <w:sz w:val="20"/>
          <w:szCs w:val="20"/>
        </w:rPr>
        <w:t>da bo na poziv naročnika v roku, ki ga bosta sporazumno določila, sproti popravljal in dopolnjeval projektne rešitve ter odpravil vse pomanjkljivosti v projektni dokumentaciji, ki bodo ugotovljene v fazi izvedbe del, v kolikor se izkaže, da so le-te pomanjkljive ali nepravilne,</w:t>
      </w:r>
    </w:p>
    <w:p w14:paraId="6490CAAD" w14:textId="77777777" w:rsidR="00C931EF" w:rsidRPr="00D52CAF" w:rsidRDefault="00C931EF" w:rsidP="00F9040C">
      <w:pPr>
        <w:pStyle w:val="Telobesedila"/>
        <w:numPr>
          <w:ilvl w:val="0"/>
          <w:numId w:val="29"/>
        </w:numPr>
        <w:rPr>
          <w:sz w:val="20"/>
          <w:szCs w:val="20"/>
        </w:rPr>
      </w:pPr>
      <w:r w:rsidRPr="00D52CAF">
        <w:rPr>
          <w:sz w:val="20"/>
          <w:szCs w:val="20"/>
        </w:rPr>
        <w:t>kril morebitne stroške, ki bi jih izvajalec GOI del in opreme naslovil na naročnika v primeru, da se ugotovi, da je prišlo do napak pri teh delih zaradi napake pri projektiranju;</w:t>
      </w:r>
    </w:p>
    <w:p w14:paraId="21BC3FFE"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sproti pisno obveščati naročnika o tekoči problematiki in nastalih situacijah, ki bi lahko vplivale na izvršitev prevzetih obveznosti;</w:t>
      </w:r>
    </w:p>
    <w:p w14:paraId="4DEFBCDA"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redno udeleževati se sestankov na zahtevo naročnika ali izvajalca tehničnega svetovanja glede izdelave projektne dokumentacije in ostalih zadev v zvezi s pogodbenimi deli,</w:t>
      </w:r>
    </w:p>
    <w:p w14:paraId="012CDF46" w14:textId="77777777" w:rsidR="00C931EF" w:rsidRPr="00D52CAF" w:rsidRDefault="00C931EF" w:rsidP="00F9040C">
      <w:pPr>
        <w:pStyle w:val="Telobesedila"/>
        <w:numPr>
          <w:ilvl w:val="0"/>
          <w:numId w:val="29"/>
        </w:numPr>
        <w:rPr>
          <w:sz w:val="20"/>
          <w:szCs w:val="20"/>
        </w:rPr>
      </w:pPr>
      <w:r w:rsidRPr="00D52CAF">
        <w:rPr>
          <w:sz w:val="20"/>
          <w:szCs w:val="20"/>
        </w:rPr>
        <w:t>sproti popravlja</w:t>
      </w:r>
      <w:r w:rsidR="009603EE" w:rsidRPr="00D52CAF">
        <w:rPr>
          <w:sz w:val="20"/>
          <w:szCs w:val="20"/>
        </w:rPr>
        <w:t>ti</w:t>
      </w:r>
      <w:r w:rsidRPr="00D52CAF">
        <w:rPr>
          <w:sz w:val="20"/>
          <w:szCs w:val="20"/>
        </w:rPr>
        <w:t xml:space="preserve"> in dopolnjeva</w:t>
      </w:r>
      <w:r w:rsidR="009603EE" w:rsidRPr="00D52CAF">
        <w:rPr>
          <w:sz w:val="20"/>
          <w:szCs w:val="20"/>
        </w:rPr>
        <w:t>ti</w:t>
      </w:r>
      <w:r w:rsidRPr="00D52CAF">
        <w:rPr>
          <w:sz w:val="20"/>
          <w:szCs w:val="20"/>
        </w:rPr>
        <w:t xml:space="preserve"> projektne rešitve v kolikor se pri gradnji izkaže, da so le-te pomanjkljive ali nepravilne;</w:t>
      </w:r>
    </w:p>
    <w:p w14:paraId="317E3F5F"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da bo poročal o napredku pri izvajanju del na vsak pisni poziv naročnika v vsebini in obsegu, ki jo določi naročnik;</w:t>
      </w:r>
    </w:p>
    <w:p w14:paraId="5351E92B"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pri izdelavi projektne dokumentacije upošteva</w:t>
      </w:r>
      <w:r w:rsidR="009603EE" w:rsidRPr="00D52CAF">
        <w:rPr>
          <w:rFonts w:ascii="Arial" w:eastAsia="Times New Roman" w:hAnsi="Arial" w:cs="Arial"/>
          <w:kern w:val="3"/>
          <w:sz w:val="20"/>
          <w:szCs w:val="20"/>
          <w:lang w:eastAsia="zh-CN"/>
        </w:rPr>
        <w:t>ti</w:t>
      </w:r>
      <w:r w:rsidRPr="00D52CAF">
        <w:rPr>
          <w:rFonts w:ascii="Arial" w:eastAsia="Times New Roman" w:hAnsi="Arial" w:cs="Arial"/>
          <w:kern w:val="3"/>
          <w:sz w:val="20"/>
          <w:szCs w:val="20"/>
          <w:lang w:eastAsia="zh-CN"/>
        </w:rPr>
        <w:t xml:space="preserve"> upravičene pripombe naročnika in njegovega pooblaščenca;</w:t>
      </w:r>
    </w:p>
    <w:p w14:paraId="086AEACF"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bookmarkStart w:id="34" w:name="_Hlk46409637"/>
      <w:r w:rsidRPr="00D52CAF">
        <w:rPr>
          <w:rFonts w:ascii="Arial" w:eastAsia="Times New Roman" w:hAnsi="Arial" w:cs="Arial"/>
          <w:kern w:val="3"/>
          <w:sz w:val="20"/>
          <w:szCs w:val="20"/>
          <w:lang w:eastAsia="zh-CN"/>
        </w:rPr>
        <w:t>sodelova</w:t>
      </w:r>
      <w:r w:rsidR="009603EE" w:rsidRPr="00D52CAF">
        <w:rPr>
          <w:rFonts w:ascii="Arial" w:eastAsia="Times New Roman" w:hAnsi="Arial" w:cs="Arial"/>
          <w:kern w:val="3"/>
          <w:sz w:val="20"/>
          <w:szCs w:val="20"/>
          <w:lang w:eastAsia="zh-CN"/>
        </w:rPr>
        <w:t>ti</w:t>
      </w:r>
      <w:r w:rsidRPr="00D52CAF">
        <w:rPr>
          <w:rFonts w:ascii="Arial" w:eastAsia="Times New Roman" w:hAnsi="Arial" w:cs="Arial"/>
          <w:kern w:val="3"/>
          <w:sz w:val="20"/>
          <w:szCs w:val="20"/>
          <w:lang w:eastAsia="zh-CN"/>
        </w:rPr>
        <w:t xml:space="preserve"> z izvajalci</w:t>
      </w:r>
      <w:r w:rsidR="005D27FB" w:rsidRPr="00D52CAF">
        <w:rPr>
          <w:rFonts w:ascii="Arial" w:eastAsia="Times New Roman" w:hAnsi="Arial" w:cs="Arial"/>
          <w:kern w:val="3"/>
          <w:sz w:val="20"/>
          <w:szCs w:val="20"/>
          <w:lang w:eastAsia="zh-CN"/>
        </w:rPr>
        <w:t xml:space="preserve"> GOI del, </w:t>
      </w:r>
      <w:r w:rsidRPr="00D52CAF">
        <w:rPr>
          <w:rFonts w:ascii="Arial" w:eastAsia="Times New Roman" w:hAnsi="Arial" w:cs="Arial"/>
          <w:kern w:val="3"/>
          <w:sz w:val="20"/>
          <w:szCs w:val="20"/>
          <w:lang w:eastAsia="zh-CN"/>
        </w:rPr>
        <w:t>predstavniki naročnika in drugimi udeleženimi v projektu;</w:t>
      </w:r>
    </w:p>
    <w:bookmarkEnd w:id="34"/>
    <w:p w14:paraId="08BEAA45"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lastRenderedPageBreak/>
        <w:t>redno spremljati gradnjo objekta in sodelovati na operativnih sestankih na gradbišču;</w:t>
      </w:r>
    </w:p>
    <w:p w14:paraId="1596CCD8" w14:textId="77777777" w:rsidR="00C931EF" w:rsidRPr="00D52CAF" w:rsidRDefault="00C931EF" w:rsidP="00F9040C">
      <w:pPr>
        <w:pStyle w:val="Telobesedila"/>
        <w:numPr>
          <w:ilvl w:val="0"/>
          <w:numId w:val="29"/>
        </w:numPr>
        <w:rPr>
          <w:sz w:val="20"/>
          <w:szCs w:val="20"/>
        </w:rPr>
      </w:pPr>
      <w:r w:rsidRPr="00D52CAF">
        <w:rPr>
          <w:sz w:val="20"/>
          <w:szCs w:val="20"/>
        </w:rPr>
        <w:t>v pisni obliki potrjeva</w:t>
      </w:r>
      <w:r w:rsidR="009603EE" w:rsidRPr="00D52CAF">
        <w:rPr>
          <w:sz w:val="20"/>
          <w:szCs w:val="20"/>
        </w:rPr>
        <w:t>ti</w:t>
      </w:r>
      <w:r w:rsidRPr="00D52CAF">
        <w:rPr>
          <w:sz w:val="20"/>
          <w:szCs w:val="20"/>
        </w:rPr>
        <w:t xml:space="preserve"> predvidene materiale za vgradnjo, delavniške načrte, detajle kot tudi vso opremo izvajalcev del in njihovih podizvajalcev, tako iz gradbeno-arhitektonskega vidika kot tudi iz vidika instalacijskih del; soglasje mora podati tudi predstavnik naročnika;</w:t>
      </w:r>
    </w:p>
    <w:p w14:paraId="553D41A6"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na zahtevo naročnika iskati ali proučiti posredovane nove racionalnejše rešitve detajlov v fazi projektiranja;</w:t>
      </w:r>
    </w:p>
    <w:p w14:paraId="2A0C6C93"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varovati poslovno skrivnost naročnika in njegovih poslovnih partnerjev ter tudi tajnost vseh tehničnih podlag, tehnoloških postopkov in ostalih informacij;</w:t>
      </w:r>
    </w:p>
    <w:p w14:paraId="39AE1320"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sodelovati pri kvalitativnih in tehničnem pregledu ter uporabnem dovoljenju;</w:t>
      </w:r>
    </w:p>
    <w:p w14:paraId="662096A7" w14:textId="77777777" w:rsidR="00C931EF" w:rsidRPr="00D52CAF" w:rsidRDefault="00C931EF" w:rsidP="00F9040C">
      <w:pPr>
        <w:pStyle w:val="Telobesedila"/>
        <w:numPr>
          <w:ilvl w:val="0"/>
          <w:numId w:val="29"/>
        </w:numPr>
        <w:rPr>
          <w:sz w:val="20"/>
          <w:szCs w:val="20"/>
        </w:rPr>
      </w:pPr>
      <w:r w:rsidRPr="00D52CAF">
        <w:rPr>
          <w:sz w:val="20"/>
          <w:szCs w:val="20"/>
        </w:rPr>
        <w:t xml:space="preserve">da ne bo zamenjal katerega od podizvajalcev brez predhodnega pisnega soglasja naročnika in ob pogoju, da novi podizvajalec izpolnjuje pogoje za podizvajalce iz povabila in natečajnih pogojev. Zamenjavo predlaga  </w:t>
      </w:r>
      <w:r w:rsidR="005D27FB" w:rsidRPr="00D52CAF">
        <w:rPr>
          <w:sz w:val="20"/>
          <w:szCs w:val="20"/>
        </w:rPr>
        <w:t>izvajalec</w:t>
      </w:r>
      <w:r w:rsidRPr="00D52CAF">
        <w:rPr>
          <w:sz w:val="20"/>
          <w:szCs w:val="20"/>
        </w:rPr>
        <w:t xml:space="preserve"> s pisno vlogo, kateri morajo biti priložena tudi vsa dokazila o tem, da podizvajalec izpolnjuje razpisne pogoje za podizvajalca;</w:t>
      </w:r>
    </w:p>
    <w:p w14:paraId="0B407151" w14:textId="26DBDC51" w:rsidR="00097223" w:rsidRPr="00D52CAF" w:rsidRDefault="00441FDD" w:rsidP="00F9040C">
      <w:pPr>
        <w:pStyle w:val="Telobesedila"/>
        <w:numPr>
          <w:ilvl w:val="0"/>
          <w:numId w:val="31"/>
        </w:numPr>
        <w:rPr>
          <w:sz w:val="20"/>
          <w:szCs w:val="20"/>
          <w:lang w:val="sl-SI"/>
        </w:rPr>
      </w:pPr>
      <w:r w:rsidRPr="00D52CAF">
        <w:rPr>
          <w:sz w:val="20"/>
          <w:szCs w:val="20"/>
        </w:rPr>
        <w:t>priprav</w:t>
      </w:r>
      <w:r w:rsidR="009603EE" w:rsidRPr="00D52CAF">
        <w:rPr>
          <w:sz w:val="20"/>
          <w:szCs w:val="20"/>
        </w:rPr>
        <w:t>ljati</w:t>
      </w:r>
      <w:r w:rsidRPr="00D52CAF">
        <w:rPr>
          <w:sz w:val="20"/>
          <w:szCs w:val="20"/>
        </w:rPr>
        <w:t xml:space="preserve"> pisne odgovore na tehnična/strokovna vprašanja mogočih ponudnikov, ko bo naročnik objavil razpis za izbor izvajalca gradbenih, obrtniških in inštalacijskih del in opreme</w:t>
      </w:r>
      <w:r w:rsidR="00097223" w:rsidRPr="00D52CAF">
        <w:rPr>
          <w:sz w:val="20"/>
          <w:szCs w:val="20"/>
        </w:rPr>
        <w:t xml:space="preserve"> </w:t>
      </w:r>
      <w:r w:rsidR="00097223" w:rsidRPr="00D52CAF">
        <w:rPr>
          <w:color w:val="000000"/>
          <w:sz w:val="20"/>
          <w:szCs w:val="20"/>
          <w:lang w:val="sl-SI"/>
        </w:rPr>
        <w:t>in ustrezno dopolnjeva</w:t>
      </w:r>
      <w:r w:rsidR="009603EE" w:rsidRPr="00D52CAF">
        <w:rPr>
          <w:color w:val="000000"/>
          <w:sz w:val="20"/>
          <w:szCs w:val="20"/>
          <w:lang w:val="sl-SI"/>
        </w:rPr>
        <w:t>ti</w:t>
      </w:r>
      <w:r w:rsidR="00097223" w:rsidRPr="00D52CAF">
        <w:rPr>
          <w:color w:val="000000"/>
          <w:sz w:val="20"/>
          <w:szCs w:val="20"/>
          <w:lang w:val="sl-SI"/>
        </w:rPr>
        <w:t xml:space="preserve"> dokumentacijo za razpis (</w:t>
      </w:r>
      <w:r w:rsidR="00C15139">
        <w:rPr>
          <w:color w:val="000000"/>
          <w:sz w:val="20"/>
          <w:szCs w:val="20"/>
          <w:lang w:val="sl-SI"/>
        </w:rPr>
        <w:t>D</w:t>
      </w:r>
      <w:r w:rsidR="00097223" w:rsidRPr="00D52CAF">
        <w:rPr>
          <w:color w:val="000000"/>
          <w:sz w:val="20"/>
          <w:szCs w:val="20"/>
          <w:lang w:val="sl-SI"/>
        </w:rPr>
        <w:t>ZR);</w:t>
      </w:r>
    </w:p>
    <w:p w14:paraId="4247F270"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da bo vodil vse s predpisi določene evidence in listine transparentno in pregledno ter zagotovil evidentiranje in hrambo dokumentov na način, ki zagotavlja ustrezno revizijsko sled</w:t>
      </w:r>
      <w:r w:rsidR="009768ED">
        <w:rPr>
          <w:rFonts w:ascii="Arial" w:eastAsia="Times New Roman" w:hAnsi="Arial" w:cs="Arial"/>
          <w:kern w:val="3"/>
          <w:sz w:val="20"/>
          <w:szCs w:val="20"/>
          <w:lang w:eastAsia="zh-CN"/>
        </w:rPr>
        <w:t>.</w:t>
      </w:r>
    </w:p>
    <w:p w14:paraId="5D2C8D80"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113D4709" w14:textId="77777777" w:rsidR="005E490B" w:rsidRPr="00D52CAF" w:rsidRDefault="0063624B"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w:t>
      </w:r>
      <w:r w:rsidR="005E490B" w:rsidRPr="00D52CAF">
        <w:rPr>
          <w:rFonts w:ascii="Arial" w:hAnsi="Arial" w:cs="Arial"/>
          <w:sz w:val="20"/>
          <w:szCs w:val="20"/>
        </w:rPr>
        <w:t>člen</w:t>
      </w:r>
    </w:p>
    <w:p w14:paraId="76DAEE72" w14:textId="77777777" w:rsidR="006855EE" w:rsidRPr="00D52CAF" w:rsidRDefault="006855EE" w:rsidP="005E490B">
      <w:pPr>
        <w:spacing w:after="0" w:line="240" w:lineRule="auto"/>
        <w:jc w:val="center"/>
        <w:rPr>
          <w:rFonts w:ascii="Arial" w:eastAsia="Times New Roman" w:hAnsi="Arial" w:cs="Arial"/>
          <w:b/>
          <w:sz w:val="20"/>
          <w:szCs w:val="20"/>
          <w:lang w:eastAsia="sl-SI"/>
        </w:rPr>
      </w:pPr>
    </w:p>
    <w:p w14:paraId="47FA84DF" w14:textId="77777777" w:rsidR="005E490B" w:rsidRPr="00D52CAF" w:rsidRDefault="005E490B" w:rsidP="00FB6AC2">
      <w:pPr>
        <w:pStyle w:val="Telobesedila"/>
        <w:rPr>
          <w:sz w:val="20"/>
          <w:szCs w:val="20"/>
        </w:rPr>
      </w:pPr>
      <w:r w:rsidRPr="00D52CAF">
        <w:rPr>
          <w:sz w:val="20"/>
          <w:szCs w:val="20"/>
        </w:rPr>
        <w:t>Naročnik se zaveže:</w:t>
      </w:r>
    </w:p>
    <w:p w14:paraId="70C849C8" w14:textId="77777777" w:rsidR="005E490B" w:rsidRPr="00D52CAF" w:rsidRDefault="005E490B" w:rsidP="00F9040C">
      <w:pPr>
        <w:pStyle w:val="Telobesedila"/>
        <w:numPr>
          <w:ilvl w:val="0"/>
          <w:numId w:val="32"/>
        </w:numPr>
        <w:rPr>
          <w:sz w:val="20"/>
          <w:szCs w:val="20"/>
        </w:rPr>
      </w:pPr>
      <w:r w:rsidRPr="00D52CAF">
        <w:rPr>
          <w:sz w:val="20"/>
          <w:szCs w:val="20"/>
        </w:rPr>
        <w:t xml:space="preserve">sodelovati </w:t>
      </w:r>
      <w:r w:rsidR="009603EE" w:rsidRPr="00D52CAF">
        <w:rPr>
          <w:sz w:val="20"/>
          <w:szCs w:val="20"/>
        </w:rPr>
        <w:t>z</w:t>
      </w:r>
      <w:r w:rsidRPr="00D52CAF">
        <w:rPr>
          <w:sz w:val="20"/>
          <w:szCs w:val="20"/>
        </w:rPr>
        <w:t xml:space="preserve"> </w:t>
      </w:r>
      <w:r w:rsidR="005D27FB" w:rsidRPr="00D52CAF">
        <w:rPr>
          <w:sz w:val="20"/>
          <w:szCs w:val="20"/>
        </w:rPr>
        <w:t>izvajalc</w:t>
      </w:r>
      <w:r w:rsidR="009603EE" w:rsidRPr="00D52CAF">
        <w:rPr>
          <w:sz w:val="20"/>
          <w:szCs w:val="20"/>
        </w:rPr>
        <w:t>e</w:t>
      </w:r>
      <w:r w:rsidRPr="00D52CAF">
        <w:rPr>
          <w:sz w:val="20"/>
          <w:szCs w:val="20"/>
        </w:rPr>
        <w:t>m z namenom, da se prevzete storitve izvršijo pravočasno in v obojestransko zadovoljstvo;</w:t>
      </w:r>
    </w:p>
    <w:p w14:paraId="4EC377A4" w14:textId="77777777" w:rsidR="005E490B" w:rsidRPr="00D52CAF" w:rsidRDefault="005E490B" w:rsidP="00F9040C">
      <w:pPr>
        <w:pStyle w:val="Telobesedila"/>
        <w:numPr>
          <w:ilvl w:val="0"/>
          <w:numId w:val="32"/>
        </w:numPr>
        <w:rPr>
          <w:sz w:val="20"/>
          <w:szCs w:val="20"/>
        </w:rPr>
      </w:pPr>
      <w:r w:rsidRPr="00D52CAF">
        <w:rPr>
          <w:sz w:val="20"/>
          <w:szCs w:val="20"/>
        </w:rPr>
        <w:t xml:space="preserve">voditi glavne koordinacijske sestanke, ki se nanašajo na dela, določena s to pogodbo in preko teh sestankov in drugih oblik sodelovanja zagotavljal sodelovanje vseh sodelujočih v projektu,  </w:t>
      </w:r>
    </w:p>
    <w:p w14:paraId="3BD19D54" w14:textId="77777777" w:rsidR="005E490B" w:rsidRPr="00D52CAF" w:rsidRDefault="005E490B" w:rsidP="00F9040C">
      <w:pPr>
        <w:pStyle w:val="Telobesedila"/>
        <w:numPr>
          <w:ilvl w:val="0"/>
          <w:numId w:val="32"/>
        </w:numPr>
        <w:rPr>
          <w:sz w:val="20"/>
          <w:szCs w:val="20"/>
        </w:rPr>
      </w:pPr>
      <w:r w:rsidRPr="00D52CAF">
        <w:rPr>
          <w:sz w:val="20"/>
          <w:szCs w:val="20"/>
        </w:rPr>
        <w:t>pravočasno izročiti projektatnu vso dokumentacijo in informacije, s katerimi razpolaga in so za prevzeti obseg del potrebne,</w:t>
      </w:r>
    </w:p>
    <w:p w14:paraId="738D75AE" w14:textId="77777777" w:rsidR="005E490B" w:rsidRPr="00D52CAF" w:rsidRDefault="005E490B" w:rsidP="00F9040C">
      <w:pPr>
        <w:pStyle w:val="Telobesedila"/>
        <w:numPr>
          <w:ilvl w:val="0"/>
          <w:numId w:val="32"/>
        </w:numPr>
        <w:rPr>
          <w:sz w:val="20"/>
          <w:szCs w:val="20"/>
        </w:rPr>
      </w:pPr>
      <w:r w:rsidRPr="00D52CAF">
        <w:rPr>
          <w:sz w:val="20"/>
          <w:szCs w:val="20"/>
        </w:rPr>
        <w:t>tekoče obveščati izvajalca o vseh spremembah in novo nastalih situacijah, ki bi lahko imele vpliv na izvršitev del po pogodbi</w:t>
      </w:r>
      <w:r w:rsidR="006B011B" w:rsidRPr="00D52CAF">
        <w:rPr>
          <w:sz w:val="20"/>
          <w:szCs w:val="20"/>
        </w:rPr>
        <w:t>,</w:t>
      </w:r>
    </w:p>
    <w:p w14:paraId="14E89012" w14:textId="77777777" w:rsidR="006B011B" w:rsidRPr="00D52CAF" w:rsidRDefault="006B011B" w:rsidP="00F9040C">
      <w:pPr>
        <w:pStyle w:val="Telobesedila"/>
        <w:numPr>
          <w:ilvl w:val="0"/>
          <w:numId w:val="32"/>
        </w:numPr>
        <w:rPr>
          <w:sz w:val="20"/>
          <w:szCs w:val="20"/>
        </w:rPr>
      </w:pPr>
      <w:r w:rsidRPr="00D52CAF">
        <w:rPr>
          <w:sz w:val="20"/>
          <w:szCs w:val="20"/>
        </w:rPr>
        <w:t xml:space="preserve">da bo pogodbeno obvezal izvajalca GOI del in opreme, da bo </w:t>
      </w:r>
      <w:r w:rsidR="005D27FB" w:rsidRPr="00D52CAF">
        <w:rPr>
          <w:sz w:val="20"/>
          <w:szCs w:val="20"/>
        </w:rPr>
        <w:t>izvajalc</w:t>
      </w:r>
      <w:r w:rsidRPr="00D52CAF">
        <w:rPr>
          <w:sz w:val="20"/>
          <w:szCs w:val="20"/>
        </w:rPr>
        <w:t xml:space="preserve">u predal vse spremembe, ki so nastale kot posledica zamenjave materialov ali opreme v zahtevanem BIM formatu LOD 300-400 in skladno z BEP-om, na podlagi katerih bo </w:t>
      </w:r>
      <w:r w:rsidR="005D27FB" w:rsidRPr="00D52CAF">
        <w:rPr>
          <w:sz w:val="20"/>
          <w:szCs w:val="20"/>
        </w:rPr>
        <w:t>izvajalec</w:t>
      </w:r>
      <w:r w:rsidRPr="00D52CAF">
        <w:rPr>
          <w:sz w:val="20"/>
          <w:szCs w:val="20"/>
        </w:rPr>
        <w:t xml:space="preserve"> izdelal PID dokumentacijo;</w:t>
      </w:r>
    </w:p>
    <w:p w14:paraId="38EBBFC2" w14:textId="77777777" w:rsidR="006B011B" w:rsidRPr="00D52CAF" w:rsidRDefault="006B011B" w:rsidP="00F9040C">
      <w:pPr>
        <w:pStyle w:val="Telobesedila"/>
        <w:numPr>
          <w:ilvl w:val="0"/>
          <w:numId w:val="32"/>
        </w:numPr>
        <w:rPr>
          <w:sz w:val="20"/>
          <w:szCs w:val="20"/>
        </w:rPr>
      </w:pPr>
      <w:r w:rsidRPr="00D52CAF">
        <w:rPr>
          <w:sz w:val="20"/>
          <w:szCs w:val="20"/>
        </w:rPr>
        <w:t xml:space="preserve">da bo pogodbeno obvezal izvajalca GOI del, sproti predajati </w:t>
      </w:r>
      <w:r w:rsidR="005D27FB" w:rsidRPr="00D52CAF">
        <w:rPr>
          <w:sz w:val="20"/>
          <w:szCs w:val="20"/>
        </w:rPr>
        <w:t>izvajalc</w:t>
      </w:r>
      <w:r w:rsidRPr="00D52CAF">
        <w:rPr>
          <w:sz w:val="20"/>
          <w:szCs w:val="20"/>
        </w:rPr>
        <w:t xml:space="preserve">u po tej pogodbi v formatu .rfa družine elementov proizvajalcev vgrajenih elementov za časa gradnje z namenom izdelave končnega BIM modela PID. V kolikor izvajalec GOI del ne bo predal  </w:t>
      </w:r>
      <w:r w:rsidR="005D27FB" w:rsidRPr="00D52CAF">
        <w:rPr>
          <w:sz w:val="20"/>
          <w:szCs w:val="20"/>
        </w:rPr>
        <w:t>izvajalc</w:t>
      </w:r>
      <w:r w:rsidRPr="00D52CAF">
        <w:rPr>
          <w:sz w:val="20"/>
          <w:szCs w:val="20"/>
        </w:rPr>
        <w:t xml:space="preserve">u po tej pogodbi v formatu .rfa družine elementov proizvajalcev vgrajenih elementov za časa gradnje z namenom izdelave končnega BIM modela PID, lahko </w:t>
      </w:r>
      <w:r w:rsidR="005D27FB" w:rsidRPr="00D52CAF">
        <w:rPr>
          <w:sz w:val="20"/>
          <w:szCs w:val="20"/>
        </w:rPr>
        <w:t>izvajalec</w:t>
      </w:r>
      <w:r w:rsidRPr="00D52CAF">
        <w:rPr>
          <w:sz w:val="20"/>
          <w:szCs w:val="20"/>
        </w:rPr>
        <w:t xml:space="preserve"> po tej pogodbi uporabi elemente generične družine elementov z osnovnimi informacijami;</w:t>
      </w:r>
    </w:p>
    <w:p w14:paraId="47283850" w14:textId="77777777" w:rsidR="006B011B" w:rsidRPr="00D52CAF" w:rsidRDefault="006B011B" w:rsidP="00F9040C">
      <w:pPr>
        <w:pStyle w:val="Telobesedila"/>
        <w:numPr>
          <w:ilvl w:val="0"/>
          <w:numId w:val="32"/>
        </w:numPr>
        <w:rPr>
          <w:sz w:val="20"/>
          <w:szCs w:val="20"/>
        </w:rPr>
      </w:pPr>
      <w:r w:rsidRPr="00D52CAF">
        <w:rPr>
          <w:sz w:val="20"/>
          <w:szCs w:val="20"/>
        </w:rPr>
        <w:t xml:space="preserve">bo pogodbeno obvezal izvajalca GOI del, da bo nadzoru in </w:t>
      </w:r>
      <w:r w:rsidR="005D27FB" w:rsidRPr="00D52CAF">
        <w:rPr>
          <w:sz w:val="20"/>
          <w:szCs w:val="20"/>
        </w:rPr>
        <w:t>izvajalc</w:t>
      </w:r>
      <w:r w:rsidRPr="00D52CAF">
        <w:rPr>
          <w:sz w:val="20"/>
          <w:szCs w:val="20"/>
        </w:rPr>
        <w:t>u sproti predajal vrisane spremembe projekta v digitalni obliki s strani izvajalca GOI del in obvezal nadzor, da bo sproti potrjeval vrisane spremembe projekta za časa gradnje objekta.</w:t>
      </w:r>
    </w:p>
    <w:p w14:paraId="6D052FCC" w14:textId="77777777" w:rsidR="006855EE" w:rsidRPr="00D52CAF" w:rsidRDefault="006855EE"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7B07A409" w14:textId="77777777" w:rsidR="006855EE" w:rsidRPr="00D52CAF" w:rsidRDefault="006855EE"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6F2CE215" w14:textId="77777777" w:rsidR="006B011B" w:rsidRPr="00D52CAF" w:rsidRDefault="006B011B" w:rsidP="006B011B">
      <w:pPr>
        <w:pStyle w:val="Heading20"/>
        <w:keepNext/>
        <w:keepLines/>
        <w:shd w:val="clear" w:color="auto" w:fill="auto"/>
        <w:tabs>
          <w:tab w:val="left" w:pos="653"/>
        </w:tabs>
        <w:spacing w:after="0"/>
        <w:jc w:val="center"/>
        <w:rPr>
          <w:rFonts w:ascii="Arial" w:hAnsi="Arial" w:cs="Arial"/>
          <w:b w:val="0"/>
          <w:sz w:val="20"/>
          <w:szCs w:val="20"/>
        </w:rPr>
      </w:pPr>
      <w:bookmarkStart w:id="35" w:name="bookmark16"/>
      <w:r w:rsidRPr="00D52CAF">
        <w:rPr>
          <w:rFonts w:ascii="Arial" w:hAnsi="Arial" w:cs="Arial"/>
          <w:b w:val="0"/>
          <w:color w:val="000000"/>
          <w:sz w:val="20"/>
          <w:szCs w:val="20"/>
          <w:lang w:bidi="sl-SI"/>
        </w:rPr>
        <w:t>PREVZEM PROJEKTOV</w:t>
      </w:r>
      <w:bookmarkEnd w:id="35"/>
    </w:p>
    <w:p w14:paraId="27EA205D" w14:textId="77777777" w:rsidR="006B011B" w:rsidRPr="00D52CAF" w:rsidRDefault="0063624B"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w:t>
      </w:r>
      <w:r w:rsidR="006B011B" w:rsidRPr="00D52CAF">
        <w:rPr>
          <w:rFonts w:ascii="Arial" w:hAnsi="Arial" w:cs="Arial"/>
          <w:sz w:val="20"/>
          <w:szCs w:val="20"/>
        </w:rPr>
        <w:t>člen</w:t>
      </w:r>
    </w:p>
    <w:p w14:paraId="5BE85671" w14:textId="77777777" w:rsidR="006B011B" w:rsidRPr="00D52CAF" w:rsidRDefault="006B011B" w:rsidP="006B011B">
      <w:pPr>
        <w:pStyle w:val="Heading20"/>
        <w:keepNext/>
        <w:keepLines/>
        <w:shd w:val="clear" w:color="auto" w:fill="auto"/>
        <w:tabs>
          <w:tab w:val="left" w:pos="653"/>
        </w:tabs>
        <w:spacing w:after="0"/>
        <w:jc w:val="center"/>
        <w:rPr>
          <w:rFonts w:ascii="Arial" w:hAnsi="Arial" w:cs="Arial"/>
          <w:b w:val="0"/>
          <w:sz w:val="20"/>
          <w:szCs w:val="20"/>
        </w:rPr>
      </w:pPr>
    </w:p>
    <w:p w14:paraId="7B4911E7" w14:textId="77777777" w:rsidR="006B011B" w:rsidRDefault="006B011B" w:rsidP="00FB6AC2">
      <w:pPr>
        <w:pStyle w:val="Telobesedila"/>
        <w:rPr>
          <w:sz w:val="20"/>
          <w:szCs w:val="20"/>
        </w:rPr>
      </w:pPr>
      <w:r w:rsidRPr="00D52CAF">
        <w:rPr>
          <w:sz w:val="20"/>
          <w:szCs w:val="20"/>
        </w:rPr>
        <w:t xml:space="preserve">Ko bo  </w:t>
      </w:r>
      <w:r w:rsidR="005D27FB" w:rsidRPr="00D52CAF">
        <w:rPr>
          <w:sz w:val="20"/>
          <w:szCs w:val="20"/>
        </w:rPr>
        <w:t>izvajalec</w:t>
      </w:r>
      <w:r w:rsidRPr="00D52CAF">
        <w:rPr>
          <w:sz w:val="20"/>
          <w:szCs w:val="20"/>
        </w:rPr>
        <w:t xml:space="preserve"> zaključil izdelavo posamezne faze projektne dokumentacije, ki je predmet te pogodbe, bo skupaj s pooblaščenim predstavnikom naročnika naredil zapisnik o predaji in prevzemu projektne dokumentacije. </w:t>
      </w:r>
    </w:p>
    <w:p w14:paraId="3D132728" w14:textId="77777777" w:rsidR="00C15139" w:rsidRPr="00D52CAF" w:rsidRDefault="00C15139" w:rsidP="00FB6AC2">
      <w:pPr>
        <w:pStyle w:val="Telobesedila"/>
        <w:rPr>
          <w:sz w:val="20"/>
          <w:szCs w:val="20"/>
        </w:rPr>
      </w:pPr>
    </w:p>
    <w:p w14:paraId="3D40B77D" w14:textId="77777777" w:rsidR="006B011B" w:rsidRPr="00D52CAF" w:rsidRDefault="006B011B" w:rsidP="00FB6AC2">
      <w:pPr>
        <w:pStyle w:val="Telobesedila"/>
        <w:rPr>
          <w:sz w:val="20"/>
          <w:szCs w:val="20"/>
        </w:rPr>
      </w:pPr>
      <w:r w:rsidRPr="00D52CAF">
        <w:rPr>
          <w:sz w:val="20"/>
          <w:szCs w:val="20"/>
        </w:rPr>
        <w:t xml:space="preserve">Projektatnt s podpisom zapisnika o predaji in prevzemu dokumentacije zagotavlja, da je izdelana projektna dokumentacija popolna ter v skladu z veljavno zakonodajo, tehničnimi predpisi, standardi in normami, </w:t>
      </w:r>
      <w:r w:rsidR="004B4D00" w:rsidRPr="00D52CAF">
        <w:rPr>
          <w:sz w:val="20"/>
          <w:szCs w:val="20"/>
        </w:rPr>
        <w:t>in da</w:t>
      </w:r>
      <w:r w:rsidRPr="00D52CAF">
        <w:rPr>
          <w:sz w:val="20"/>
          <w:szCs w:val="20"/>
        </w:rPr>
        <w:t xml:space="preserve"> izvajalec gradbenih, obrtniških in inštalacijskih del ne bo mogel zahtevati plačila dodatnih del zaradi nepopolne in pomanjkljive projektne dokumentacije.</w:t>
      </w:r>
    </w:p>
    <w:p w14:paraId="76CC17E4" w14:textId="77777777" w:rsidR="006B011B" w:rsidRPr="00D52CAF" w:rsidRDefault="006B011B" w:rsidP="00FB6AC2">
      <w:pPr>
        <w:pStyle w:val="Telobesedila"/>
        <w:rPr>
          <w:sz w:val="20"/>
          <w:szCs w:val="20"/>
        </w:rPr>
      </w:pPr>
      <w:r w:rsidRPr="00D52CAF">
        <w:rPr>
          <w:sz w:val="20"/>
          <w:szCs w:val="20"/>
        </w:rPr>
        <w:t xml:space="preserve">V nasprotnem primeru je </w:t>
      </w:r>
      <w:r w:rsidR="005D27FB" w:rsidRPr="00D52CAF">
        <w:rPr>
          <w:sz w:val="20"/>
          <w:szCs w:val="20"/>
        </w:rPr>
        <w:t>izvajalec</w:t>
      </w:r>
      <w:r w:rsidRPr="00D52CAF">
        <w:rPr>
          <w:sz w:val="20"/>
          <w:szCs w:val="20"/>
        </w:rPr>
        <w:t xml:space="preserve"> dolžan naročniku povrniti vso škodo, ki jo je povzročil naročniku. </w:t>
      </w:r>
    </w:p>
    <w:p w14:paraId="0EBD6BBC" w14:textId="77777777" w:rsidR="006B011B" w:rsidRPr="00D52CAF" w:rsidRDefault="006B011B" w:rsidP="00FB6AC2">
      <w:pPr>
        <w:pStyle w:val="Telobesedila"/>
        <w:rPr>
          <w:sz w:val="20"/>
          <w:szCs w:val="20"/>
        </w:rPr>
      </w:pPr>
    </w:p>
    <w:p w14:paraId="13DABFF9" w14:textId="77777777" w:rsidR="006B011B" w:rsidRPr="00D52CAF" w:rsidRDefault="006B011B" w:rsidP="00FB6AC2">
      <w:pPr>
        <w:pStyle w:val="Telobesedila"/>
        <w:rPr>
          <w:sz w:val="20"/>
          <w:szCs w:val="20"/>
        </w:rPr>
      </w:pPr>
      <w:r w:rsidRPr="00D52CAF">
        <w:rPr>
          <w:sz w:val="20"/>
          <w:szCs w:val="20"/>
        </w:rPr>
        <w:t xml:space="preserve">Če </w:t>
      </w:r>
      <w:r w:rsidR="005D27FB" w:rsidRPr="00D52CAF">
        <w:rPr>
          <w:sz w:val="20"/>
          <w:szCs w:val="20"/>
        </w:rPr>
        <w:t>izvajalec</w:t>
      </w:r>
      <w:r w:rsidRPr="00D52CAF">
        <w:rPr>
          <w:sz w:val="20"/>
          <w:szCs w:val="20"/>
        </w:rPr>
        <w:t xml:space="preserve"> škode ne poravna na poziv naročnika v roku 8 dni, je naročnik upravičen unovčiti finačno zavarovanje, zaračunati pogodbeno kazen in celotno škodo izterjati preko sodišča. </w:t>
      </w:r>
    </w:p>
    <w:p w14:paraId="4A038188" w14:textId="77777777" w:rsidR="008D4936" w:rsidRDefault="008D4936" w:rsidP="00FB6AC2">
      <w:pPr>
        <w:pStyle w:val="Telobesedila"/>
        <w:rPr>
          <w:sz w:val="20"/>
          <w:szCs w:val="20"/>
        </w:rPr>
      </w:pPr>
    </w:p>
    <w:p w14:paraId="0846CAA5" w14:textId="77777777" w:rsidR="00725AC0" w:rsidRPr="00D52CAF" w:rsidRDefault="00725AC0" w:rsidP="00FB6AC2">
      <w:pPr>
        <w:pStyle w:val="Telobesedila"/>
        <w:rPr>
          <w:sz w:val="20"/>
          <w:szCs w:val="20"/>
        </w:rPr>
      </w:pPr>
    </w:p>
    <w:p w14:paraId="038D2297" w14:textId="77777777" w:rsidR="006B011B" w:rsidRPr="00D52CAF" w:rsidRDefault="006B011B" w:rsidP="00FB6AC2">
      <w:pPr>
        <w:pStyle w:val="Telobesedila"/>
        <w:rPr>
          <w:sz w:val="20"/>
          <w:szCs w:val="20"/>
        </w:rPr>
      </w:pPr>
      <w:r w:rsidRPr="00D52CAF">
        <w:rPr>
          <w:sz w:val="20"/>
          <w:szCs w:val="20"/>
        </w:rPr>
        <w:lastRenderedPageBreak/>
        <w:t>FINANČNO ZAVAROVANJE</w:t>
      </w:r>
    </w:p>
    <w:p w14:paraId="5874A8B6" w14:textId="77777777" w:rsidR="006B011B" w:rsidRPr="00D52CAF" w:rsidRDefault="0063624B"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w:t>
      </w:r>
      <w:r w:rsidR="006B011B" w:rsidRPr="00D52CAF">
        <w:rPr>
          <w:rFonts w:ascii="Arial" w:hAnsi="Arial" w:cs="Arial"/>
          <w:sz w:val="20"/>
          <w:szCs w:val="20"/>
        </w:rPr>
        <w:t>člen</w:t>
      </w:r>
    </w:p>
    <w:p w14:paraId="0E792E41" w14:textId="77777777" w:rsidR="006B011B" w:rsidRPr="00D52CAF" w:rsidRDefault="006B011B" w:rsidP="006B011B">
      <w:pPr>
        <w:spacing w:after="0" w:line="240" w:lineRule="auto"/>
        <w:jc w:val="both"/>
        <w:rPr>
          <w:rFonts w:ascii="Arial" w:hAnsi="Arial" w:cs="Arial"/>
          <w:sz w:val="20"/>
          <w:szCs w:val="20"/>
        </w:rPr>
      </w:pPr>
    </w:p>
    <w:p w14:paraId="59F028D0" w14:textId="77777777" w:rsidR="00A25DB3" w:rsidRPr="00A25DB3" w:rsidRDefault="00E12F18" w:rsidP="00A25DB3">
      <w:pPr>
        <w:spacing w:after="0"/>
        <w:jc w:val="both"/>
        <w:rPr>
          <w:rFonts w:ascii="Arial" w:eastAsia="Times New Roman" w:hAnsi="Arial" w:cs="Arial"/>
          <w:sz w:val="20"/>
          <w:szCs w:val="20"/>
          <w:lang w:eastAsia="sl-SI"/>
        </w:rPr>
      </w:pPr>
      <w:r w:rsidRPr="00E12F18">
        <w:rPr>
          <w:rFonts w:ascii="Arial" w:hAnsi="Arial" w:cs="Arial"/>
          <w:sz w:val="20"/>
          <w:szCs w:val="20"/>
        </w:rPr>
        <w:t xml:space="preserve">Izbrani ponudnik mora najkasneje v 20 dneh po podpisu pogodbe, kot pogoj za njeno veljavnost, naročniku izročiti finančno zavarovanje za dobro izvedbo pogodbenih obveznosti: </w:t>
      </w:r>
      <w:r w:rsidR="00A25DB3" w:rsidRPr="00A25DB3">
        <w:rPr>
          <w:rFonts w:ascii="Arial" w:hAnsi="Arial" w:cs="Arial"/>
          <w:sz w:val="20"/>
          <w:szCs w:val="20"/>
        </w:rPr>
        <w:t>nepreklicno in brezpogojno bančno garancijo prvovrstne banke ali kavcijsko zavarovanje pri zavarovalnici za dobro izvedbo pogodbenih obveznosti, v višini 10</w:t>
      </w:r>
      <w:r w:rsidR="00A25DB3" w:rsidRPr="00A25DB3">
        <w:rPr>
          <w:rFonts w:ascii="Arial" w:eastAsia="Times New Roman" w:hAnsi="Arial" w:cs="Arial"/>
          <w:sz w:val="20"/>
          <w:szCs w:val="20"/>
          <w:lang w:eastAsia="sl-SI"/>
        </w:rPr>
        <w:t>%</w:t>
      </w:r>
      <w:r w:rsidR="00A25DB3" w:rsidRPr="00A25DB3">
        <w:rPr>
          <w:rFonts w:ascii="Arial" w:hAnsi="Arial" w:cs="Arial"/>
          <w:sz w:val="20"/>
          <w:szCs w:val="20"/>
        </w:rPr>
        <w:t xml:space="preserve"> pogodbene vrednosti del (z </w:t>
      </w:r>
      <w:proofErr w:type="spellStart"/>
      <w:r w:rsidR="00A25DB3" w:rsidRPr="00A25DB3">
        <w:rPr>
          <w:rFonts w:ascii="Arial" w:hAnsi="Arial" w:cs="Arial"/>
          <w:sz w:val="20"/>
          <w:szCs w:val="20"/>
        </w:rPr>
        <w:t>ddv</w:t>
      </w:r>
      <w:proofErr w:type="spellEnd"/>
      <w:r w:rsidR="00A25DB3" w:rsidRPr="00A25DB3">
        <w:rPr>
          <w:rFonts w:ascii="Arial" w:hAnsi="Arial" w:cs="Arial"/>
          <w:sz w:val="20"/>
          <w:szCs w:val="20"/>
        </w:rPr>
        <w:t xml:space="preserve">) za postavke od 1. do </w:t>
      </w:r>
      <w:r w:rsidR="0022355A">
        <w:rPr>
          <w:rFonts w:ascii="Arial" w:hAnsi="Arial" w:cs="Arial"/>
          <w:sz w:val="20"/>
          <w:szCs w:val="20"/>
        </w:rPr>
        <w:t>8</w:t>
      </w:r>
      <w:r w:rsidR="00A25DB3" w:rsidRPr="00A25DB3">
        <w:rPr>
          <w:rFonts w:ascii="Arial" w:hAnsi="Arial" w:cs="Arial"/>
          <w:sz w:val="20"/>
          <w:szCs w:val="20"/>
        </w:rPr>
        <w:t xml:space="preserve"> tabele iz ponudbe (OBR – 4), torej brez upoštevanja vrednosti projektantskega nadzora in PID, unovčljivo na prvi pisni poziv, z </w:t>
      </w:r>
      <w:r w:rsidR="00A25DB3" w:rsidRPr="00A67723">
        <w:rPr>
          <w:rFonts w:ascii="Arial" w:hAnsi="Arial" w:cs="Arial"/>
          <w:sz w:val="20"/>
          <w:szCs w:val="20"/>
        </w:rPr>
        <w:t>veljavnostjo 12 mesecev po podpisu pogodbe, z možnostjo podaljšanja</w:t>
      </w:r>
      <w:r w:rsidR="00A25DB3" w:rsidRPr="00A25DB3">
        <w:rPr>
          <w:rFonts w:ascii="Arial" w:hAnsi="Arial" w:cs="Arial"/>
          <w:sz w:val="20"/>
          <w:szCs w:val="20"/>
        </w:rPr>
        <w:t xml:space="preserve">. Garancijo bo potrebno podaljševati do izreka 30 dni po zaključku sodelovanja </w:t>
      </w:r>
      <w:r w:rsidR="00A25DB3" w:rsidRPr="00A25DB3">
        <w:rPr>
          <w:rFonts w:ascii="Arial" w:eastAsia="Times New Roman" w:hAnsi="Arial" w:cs="Arial"/>
          <w:sz w:val="20"/>
          <w:szCs w:val="20"/>
          <w:lang w:eastAsia="sl-SI"/>
        </w:rPr>
        <w:t xml:space="preserve"> projektanta v prvi fazi razpisa za oddajo del (postavka </w:t>
      </w:r>
      <w:r w:rsidR="0022355A">
        <w:rPr>
          <w:rFonts w:ascii="Arial" w:eastAsia="Times New Roman" w:hAnsi="Arial" w:cs="Arial"/>
          <w:sz w:val="20"/>
          <w:szCs w:val="20"/>
          <w:lang w:eastAsia="sl-SI"/>
        </w:rPr>
        <w:t>8</w:t>
      </w:r>
      <w:r w:rsidR="00A25DB3" w:rsidRPr="00A25DB3">
        <w:rPr>
          <w:rFonts w:ascii="Arial" w:eastAsia="Times New Roman" w:hAnsi="Arial" w:cs="Arial"/>
          <w:sz w:val="20"/>
          <w:szCs w:val="20"/>
          <w:lang w:eastAsia="sl-SI"/>
        </w:rPr>
        <w:t>).</w:t>
      </w:r>
    </w:p>
    <w:p w14:paraId="18DD5C49" w14:textId="77777777" w:rsidR="00725AC0" w:rsidRDefault="00725AC0" w:rsidP="00A25DB3">
      <w:pPr>
        <w:spacing w:after="0" w:line="240" w:lineRule="exact"/>
        <w:jc w:val="both"/>
        <w:rPr>
          <w:rFonts w:ascii="Arial" w:hAnsi="Arial" w:cs="Arial"/>
          <w:sz w:val="20"/>
          <w:szCs w:val="20"/>
        </w:rPr>
      </w:pPr>
    </w:p>
    <w:p w14:paraId="6D5A8C0D" w14:textId="0B0D50B1" w:rsidR="00A25DB3" w:rsidRPr="00A25DB3" w:rsidRDefault="00A25DB3" w:rsidP="00A25DB3">
      <w:pPr>
        <w:spacing w:after="0" w:line="240" w:lineRule="exact"/>
        <w:jc w:val="both"/>
        <w:rPr>
          <w:rFonts w:ascii="Arial" w:hAnsi="Arial" w:cs="Arial"/>
          <w:sz w:val="20"/>
          <w:szCs w:val="20"/>
        </w:rPr>
      </w:pPr>
      <w:r w:rsidRPr="00A25DB3">
        <w:rPr>
          <w:rFonts w:ascii="Arial" w:hAnsi="Arial" w:cs="Arial"/>
          <w:sz w:val="20"/>
          <w:szCs w:val="20"/>
        </w:rPr>
        <w:t xml:space="preserve">Prvovrstnost se presoja na podlagi zadnje razpoložljive ocene bonitete banke, ki so jo opravili </w:t>
      </w:r>
      <w:proofErr w:type="spellStart"/>
      <w:r w:rsidRPr="00A25DB3">
        <w:rPr>
          <w:rFonts w:ascii="Arial" w:hAnsi="Arial" w:cs="Arial"/>
          <w:sz w:val="20"/>
          <w:szCs w:val="20"/>
        </w:rPr>
        <w:t>Moody's</w:t>
      </w:r>
      <w:proofErr w:type="spellEnd"/>
      <w:r w:rsidRPr="00A25DB3">
        <w:rPr>
          <w:rFonts w:ascii="Arial" w:hAnsi="Arial" w:cs="Arial"/>
          <w:sz w:val="20"/>
          <w:szCs w:val="20"/>
        </w:rPr>
        <w:t xml:space="preserve">, Standard &amp; </w:t>
      </w:r>
      <w:proofErr w:type="spellStart"/>
      <w:r w:rsidRPr="00A25DB3">
        <w:rPr>
          <w:rFonts w:ascii="Arial" w:hAnsi="Arial" w:cs="Arial"/>
          <w:sz w:val="20"/>
          <w:szCs w:val="20"/>
        </w:rPr>
        <w:t>Poor's</w:t>
      </w:r>
      <w:proofErr w:type="spellEnd"/>
      <w:r w:rsidRPr="00A25DB3">
        <w:rPr>
          <w:rFonts w:ascii="Arial" w:hAnsi="Arial" w:cs="Arial"/>
          <w:sz w:val="20"/>
          <w:szCs w:val="20"/>
        </w:rPr>
        <w:t xml:space="preserve"> in </w:t>
      </w:r>
      <w:proofErr w:type="spellStart"/>
      <w:r w:rsidRPr="00A25DB3">
        <w:rPr>
          <w:rFonts w:ascii="Arial" w:hAnsi="Arial" w:cs="Arial"/>
          <w:sz w:val="20"/>
          <w:szCs w:val="20"/>
        </w:rPr>
        <w:t>Fitch</w:t>
      </w:r>
      <w:proofErr w:type="spellEnd"/>
      <w:r w:rsidRPr="00A25DB3">
        <w:rPr>
          <w:rFonts w:ascii="Arial" w:hAnsi="Arial" w:cs="Arial"/>
          <w:sz w:val="20"/>
          <w:szCs w:val="20"/>
        </w:rPr>
        <w:t xml:space="preserve"> oziroma primerljiva inštitucija. Banka mora za izpolnjevanje kriterija prvovrstnosti dosegati bonitetno oceno, ki je primerljiva bonitetni oceni najmanj BBB- ustanove Standard &amp; </w:t>
      </w:r>
      <w:proofErr w:type="spellStart"/>
      <w:r w:rsidRPr="00A25DB3">
        <w:rPr>
          <w:rFonts w:ascii="Arial" w:hAnsi="Arial" w:cs="Arial"/>
          <w:sz w:val="20"/>
          <w:szCs w:val="20"/>
        </w:rPr>
        <w:t>Poor's</w:t>
      </w:r>
      <w:proofErr w:type="spellEnd"/>
      <w:r w:rsidRPr="00A25DB3">
        <w:rPr>
          <w:rFonts w:ascii="Arial" w:hAnsi="Arial" w:cs="Arial"/>
          <w:sz w:val="20"/>
          <w:szCs w:val="20"/>
        </w:rPr>
        <w:t xml:space="preserve"> ali </w:t>
      </w:r>
      <w:proofErr w:type="spellStart"/>
      <w:r w:rsidRPr="00A25DB3">
        <w:rPr>
          <w:rFonts w:ascii="Arial" w:hAnsi="Arial" w:cs="Arial"/>
          <w:sz w:val="20"/>
          <w:szCs w:val="20"/>
        </w:rPr>
        <w:t>Fitch</w:t>
      </w:r>
      <w:proofErr w:type="spellEnd"/>
      <w:r w:rsidRPr="00A25DB3">
        <w:rPr>
          <w:rFonts w:ascii="Arial" w:hAnsi="Arial" w:cs="Arial"/>
          <w:sz w:val="20"/>
          <w:szCs w:val="20"/>
        </w:rPr>
        <w:t xml:space="preserve"> oziroma Baa3ustanove </w:t>
      </w:r>
      <w:proofErr w:type="spellStart"/>
      <w:r w:rsidRPr="00A25DB3">
        <w:rPr>
          <w:rFonts w:ascii="Arial" w:hAnsi="Arial" w:cs="Arial"/>
          <w:sz w:val="20"/>
          <w:szCs w:val="20"/>
        </w:rPr>
        <w:t>Moody's</w:t>
      </w:r>
      <w:proofErr w:type="spellEnd"/>
      <w:r w:rsidRPr="00A25DB3">
        <w:rPr>
          <w:rFonts w:ascii="Arial" w:hAnsi="Arial" w:cs="Arial"/>
          <w:sz w:val="20"/>
          <w:szCs w:val="20"/>
        </w:rPr>
        <w:t xml:space="preserve"> ali drugo primerljivo oceno. Finančno zavarovanje mora biti brezpogojno in plačljivo na prvi poziv.</w:t>
      </w:r>
    </w:p>
    <w:p w14:paraId="45BBBC6B" w14:textId="77777777" w:rsidR="00E12F18" w:rsidRPr="00E12F18" w:rsidRDefault="00E12F18" w:rsidP="00A25DB3">
      <w:pPr>
        <w:spacing w:after="0" w:line="240" w:lineRule="exact"/>
        <w:jc w:val="both"/>
        <w:rPr>
          <w:rFonts w:ascii="Arial" w:hAnsi="Arial"/>
          <w:sz w:val="20"/>
          <w:szCs w:val="20"/>
          <w:lang w:eastAsia="sl-SI"/>
        </w:rPr>
      </w:pPr>
    </w:p>
    <w:p w14:paraId="4E382BB6" w14:textId="77777777" w:rsidR="00E12F18" w:rsidRPr="00E12F18" w:rsidRDefault="00E12F18" w:rsidP="00E12F18">
      <w:pPr>
        <w:suppressAutoHyphens/>
        <w:autoSpaceDN w:val="0"/>
        <w:spacing w:after="0" w:line="276" w:lineRule="auto"/>
        <w:jc w:val="both"/>
        <w:textAlignment w:val="baseline"/>
        <w:rPr>
          <w:rFonts w:ascii="Arial" w:hAnsi="Arial" w:cs="Arial"/>
          <w:kern w:val="3"/>
          <w:sz w:val="20"/>
          <w:szCs w:val="20"/>
          <w:lang w:eastAsia="zh-CN"/>
        </w:rPr>
      </w:pPr>
      <w:r w:rsidRPr="00E12F18">
        <w:rPr>
          <w:rFonts w:ascii="Arial" w:hAnsi="Arial" w:cs="Arial"/>
          <w:sz w:val="20"/>
          <w:szCs w:val="20"/>
          <w:lang w:eastAsia="sl-SI"/>
        </w:rPr>
        <w:t xml:space="preserve">Izvajalec bo kot jamstvo </w:t>
      </w:r>
      <w:r w:rsidR="00FE216E">
        <w:rPr>
          <w:rFonts w:ascii="Arial" w:hAnsi="Arial" w:cs="Arial"/>
          <w:sz w:val="20"/>
          <w:szCs w:val="20"/>
          <w:lang w:eastAsia="sl-SI"/>
        </w:rPr>
        <w:t xml:space="preserve">za </w:t>
      </w:r>
      <w:r w:rsidRPr="00E12F18">
        <w:rPr>
          <w:rFonts w:ascii="Arial" w:hAnsi="Arial" w:cs="Arial"/>
          <w:kern w:val="3"/>
          <w:sz w:val="20"/>
          <w:szCs w:val="20"/>
          <w:lang w:eastAsia="zh-CN"/>
        </w:rPr>
        <w:t xml:space="preserve">kvalitetno in pravočasno izvršitev del v 20 dneh po podpisu gradbene pogodbe med naročnikom in izvajalcem GOI del, izročil naročniku novo garancijo banke oz. zavarovalnice za dobro izvedbo pogodbenih obveznosti v višini 10% pogodbene vrednosti (z DDV) </w:t>
      </w:r>
      <w:r w:rsidRPr="00E12F18">
        <w:rPr>
          <w:rFonts w:ascii="Arial" w:hAnsi="Arial" w:cs="Arial"/>
          <w:sz w:val="20"/>
          <w:szCs w:val="20"/>
        </w:rPr>
        <w:t>projektantskega nadzora in PID</w:t>
      </w:r>
      <w:r w:rsidRPr="00E12F18">
        <w:rPr>
          <w:rFonts w:ascii="Arial" w:hAnsi="Arial" w:cs="Arial"/>
          <w:kern w:val="3"/>
          <w:sz w:val="20"/>
          <w:szCs w:val="20"/>
          <w:lang w:eastAsia="zh-CN"/>
        </w:rPr>
        <w:t>, unovčljivo na prvi pisni poziv, z veljavnostjo 30 dni po pravnomočnosti uporabnega dovoljenja, z možnostjo podaljšanj.</w:t>
      </w:r>
    </w:p>
    <w:p w14:paraId="5BF1D2F6" w14:textId="77777777" w:rsidR="006B011B" w:rsidRPr="00D52CAF" w:rsidRDefault="006B011B" w:rsidP="006B011B">
      <w:pPr>
        <w:spacing w:after="0" w:line="240" w:lineRule="auto"/>
        <w:jc w:val="both"/>
        <w:rPr>
          <w:rFonts w:ascii="Arial" w:hAnsi="Arial" w:cs="Arial"/>
          <w:sz w:val="20"/>
          <w:szCs w:val="20"/>
        </w:rPr>
      </w:pPr>
      <w:r w:rsidRPr="00D52CAF">
        <w:rPr>
          <w:rFonts w:ascii="Arial" w:hAnsi="Arial" w:cs="Arial"/>
          <w:sz w:val="20"/>
          <w:szCs w:val="20"/>
        </w:rPr>
        <w:t xml:space="preserve"> </w:t>
      </w:r>
    </w:p>
    <w:p w14:paraId="67370C25" w14:textId="48EC1742" w:rsidR="006B011B" w:rsidRPr="00D52CAF" w:rsidRDefault="006B011B" w:rsidP="006B011B">
      <w:pPr>
        <w:pStyle w:val="Pripombabesedilo"/>
        <w:ind w:left="0"/>
        <w:rPr>
          <w:rFonts w:ascii="Arial" w:hAnsi="Arial" w:cs="Arial"/>
        </w:rPr>
      </w:pPr>
      <w:r w:rsidRPr="00D52CAF">
        <w:rPr>
          <w:rFonts w:ascii="Arial" w:hAnsi="Arial" w:cs="Arial"/>
        </w:rPr>
        <w:t>Pogodba je veljavna pod</w:t>
      </w:r>
      <w:r w:rsidR="00A67723">
        <w:rPr>
          <w:rFonts w:ascii="Arial" w:hAnsi="Arial" w:cs="Arial"/>
        </w:rPr>
        <w:t xml:space="preserve"> </w:t>
      </w:r>
      <w:proofErr w:type="spellStart"/>
      <w:r w:rsidR="00A67723">
        <w:rPr>
          <w:rFonts w:ascii="Arial" w:hAnsi="Arial" w:cs="Arial"/>
        </w:rPr>
        <w:t>odložnim</w:t>
      </w:r>
      <w:proofErr w:type="spellEnd"/>
      <w:r w:rsidRPr="00D52CAF">
        <w:rPr>
          <w:rFonts w:ascii="Arial" w:hAnsi="Arial" w:cs="Arial"/>
        </w:rPr>
        <w:t xml:space="preserve"> pogojem, da </w:t>
      </w:r>
      <w:r w:rsidR="005D27FB" w:rsidRPr="00D52CAF">
        <w:rPr>
          <w:rFonts w:ascii="Arial" w:hAnsi="Arial" w:cs="Arial"/>
        </w:rPr>
        <w:t>izvajalec</w:t>
      </w:r>
      <w:r w:rsidRPr="00D52CAF">
        <w:rPr>
          <w:rFonts w:ascii="Arial" w:hAnsi="Arial" w:cs="Arial"/>
        </w:rPr>
        <w:t xml:space="preserve">  predloži  zahtevano finančno zavarovanje, kot je določeno</w:t>
      </w:r>
      <w:r w:rsidR="00A67723">
        <w:rPr>
          <w:rFonts w:ascii="Arial" w:hAnsi="Arial" w:cs="Arial"/>
        </w:rPr>
        <w:t xml:space="preserve"> v prvem odstavku</w:t>
      </w:r>
      <w:r w:rsidRPr="00D52CAF">
        <w:rPr>
          <w:rFonts w:ascii="Arial" w:hAnsi="Arial" w:cs="Arial"/>
        </w:rPr>
        <w:t xml:space="preserve">  te</w:t>
      </w:r>
      <w:r w:rsidR="00A67723">
        <w:rPr>
          <w:rFonts w:ascii="Arial" w:hAnsi="Arial" w:cs="Arial"/>
        </w:rPr>
        <w:t>ga</w:t>
      </w:r>
      <w:r w:rsidRPr="00D52CAF">
        <w:rPr>
          <w:rFonts w:ascii="Arial" w:hAnsi="Arial" w:cs="Arial"/>
        </w:rPr>
        <w:t xml:space="preserve"> člen</w:t>
      </w:r>
      <w:r w:rsidR="00A67723">
        <w:rPr>
          <w:rFonts w:ascii="Arial" w:hAnsi="Arial" w:cs="Arial"/>
        </w:rPr>
        <w:t>a</w:t>
      </w:r>
      <w:r w:rsidR="00774B09">
        <w:rPr>
          <w:rFonts w:ascii="Arial" w:hAnsi="Arial" w:cs="Arial"/>
        </w:rPr>
        <w:t xml:space="preserve">. </w:t>
      </w:r>
      <w:r w:rsidR="00A67723">
        <w:rPr>
          <w:rFonts w:ascii="Arial" w:hAnsi="Arial" w:cs="Arial"/>
        </w:rPr>
        <w:t>V primeru, da izvajalec ne predloži ustreznega finančnega zavarovanja skladno s tretjim odstavkom tega člena</w:t>
      </w:r>
      <w:r w:rsidR="001B1D79">
        <w:rPr>
          <w:rFonts w:ascii="Arial" w:hAnsi="Arial" w:cs="Arial"/>
        </w:rPr>
        <w:t>, pogodba preneha veljati (razvezni pogoj).</w:t>
      </w:r>
    </w:p>
    <w:p w14:paraId="45D9CD0B" w14:textId="77777777" w:rsidR="006B011B" w:rsidRPr="00D52CAF" w:rsidRDefault="006B011B" w:rsidP="006B011B">
      <w:pPr>
        <w:spacing w:after="0" w:line="240" w:lineRule="auto"/>
        <w:jc w:val="both"/>
        <w:rPr>
          <w:rFonts w:ascii="Arial" w:hAnsi="Arial" w:cs="Arial"/>
          <w:sz w:val="20"/>
          <w:szCs w:val="20"/>
        </w:rPr>
      </w:pPr>
    </w:p>
    <w:p w14:paraId="4F9C0486" w14:textId="77777777" w:rsidR="006B011B" w:rsidRPr="00D52CAF" w:rsidRDefault="006B011B" w:rsidP="006B011B">
      <w:pPr>
        <w:spacing w:after="0" w:line="240" w:lineRule="auto"/>
        <w:jc w:val="both"/>
        <w:rPr>
          <w:rFonts w:ascii="Arial" w:hAnsi="Arial" w:cs="Arial"/>
          <w:sz w:val="20"/>
          <w:szCs w:val="20"/>
        </w:rPr>
      </w:pPr>
      <w:r w:rsidRPr="00D52CAF">
        <w:rPr>
          <w:rFonts w:ascii="Arial" w:hAnsi="Arial" w:cs="Arial"/>
          <w:sz w:val="20"/>
          <w:szCs w:val="20"/>
        </w:rPr>
        <w:t xml:space="preserve">Finančno zavarovanje za dobro izvedbo pogodbenih obveznosti naročnik unovči, če </w:t>
      </w:r>
      <w:r w:rsidR="005D27FB" w:rsidRPr="00D52CAF">
        <w:rPr>
          <w:rFonts w:ascii="Arial" w:hAnsi="Arial" w:cs="Arial"/>
          <w:sz w:val="20"/>
          <w:szCs w:val="20"/>
        </w:rPr>
        <w:t>izvajalec</w:t>
      </w:r>
      <w:r w:rsidRPr="00D52CAF">
        <w:rPr>
          <w:rFonts w:ascii="Arial" w:hAnsi="Arial" w:cs="Arial"/>
          <w:sz w:val="20"/>
          <w:szCs w:val="20"/>
        </w:rPr>
        <w:t xml:space="preserve"> ne izpolni svoje obveznosti skladno s pogodbo v dogovorjeni kvaliteti, količini ali roku. </w:t>
      </w:r>
    </w:p>
    <w:p w14:paraId="2F66673E" w14:textId="77777777" w:rsidR="006B011B" w:rsidRPr="00D52CAF" w:rsidRDefault="006B011B" w:rsidP="00FB6AC2">
      <w:pPr>
        <w:pStyle w:val="Telobesedila"/>
        <w:rPr>
          <w:sz w:val="20"/>
          <w:szCs w:val="20"/>
        </w:rPr>
      </w:pPr>
    </w:p>
    <w:p w14:paraId="069371D8" w14:textId="77777777" w:rsidR="005F41CA" w:rsidRPr="00D52CAF" w:rsidRDefault="005F41CA" w:rsidP="005F41CA">
      <w:pPr>
        <w:spacing w:after="0" w:line="240" w:lineRule="auto"/>
        <w:jc w:val="both"/>
        <w:rPr>
          <w:rFonts w:ascii="Arial" w:hAnsi="Arial" w:cs="Arial"/>
          <w:sz w:val="20"/>
          <w:szCs w:val="20"/>
        </w:rPr>
      </w:pPr>
      <w:r w:rsidRPr="00D52CAF">
        <w:rPr>
          <w:rFonts w:ascii="Arial" w:hAnsi="Arial" w:cs="Arial"/>
          <w:sz w:val="20"/>
          <w:szCs w:val="20"/>
        </w:rPr>
        <w:t>Naročnik unovči finančno zavarovanje v naslednjih primerih:</w:t>
      </w:r>
    </w:p>
    <w:p w14:paraId="61832769" w14:textId="77777777" w:rsidR="005F41CA" w:rsidRPr="00D52CAF" w:rsidRDefault="005F41CA" w:rsidP="00F9040C">
      <w:pPr>
        <w:pStyle w:val="Odstavekseznama"/>
        <w:numPr>
          <w:ilvl w:val="0"/>
          <w:numId w:val="33"/>
        </w:numPr>
        <w:suppressAutoHyphens/>
        <w:spacing w:after="0" w:line="240" w:lineRule="auto"/>
        <w:contextualSpacing w:val="0"/>
        <w:jc w:val="both"/>
        <w:rPr>
          <w:rFonts w:ascii="Arial" w:hAnsi="Arial" w:cs="Arial"/>
          <w:sz w:val="20"/>
          <w:szCs w:val="20"/>
        </w:rPr>
      </w:pPr>
      <w:r w:rsidRPr="00D52CAF">
        <w:rPr>
          <w:rFonts w:ascii="Arial" w:hAnsi="Arial" w:cs="Arial"/>
          <w:sz w:val="20"/>
          <w:szCs w:val="20"/>
        </w:rPr>
        <w:t>če izvajalec svojih obveznosti do naročnika ne izpolnjuje skladno s Pogodbo, razpisno dokumentacijo in prilogami ali</w:t>
      </w:r>
    </w:p>
    <w:p w14:paraId="7F8BCCF8" w14:textId="77777777" w:rsidR="005F41CA" w:rsidRPr="00D52CAF" w:rsidRDefault="005F41CA" w:rsidP="00F9040C">
      <w:pPr>
        <w:pStyle w:val="Odstavekseznama"/>
        <w:numPr>
          <w:ilvl w:val="0"/>
          <w:numId w:val="33"/>
        </w:numPr>
        <w:suppressAutoHyphens/>
        <w:spacing w:after="0" w:line="240" w:lineRule="auto"/>
        <w:contextualSpacing w:val="0"/>
        <w:jc w:val="both"/>
        <w:rPr>
          <w:rFonts w:ascii="Arial" w:hAnsi="Arial" w:cs="Arial"/>
          <w:sz w:val="20"/>
          <w:szCs w:val="20"/>
        </w:rPr>
      </w:pPr>
      <w:r w:rsidRPr="00D52CAF">
        <w:rPr>
          <w:rFonts w:ascii="Arial" w:hAnsi="Arial" w:cs="Arial"/>
          <w:sz w:val="20"/>
          <w:szCs w:val="20"/>
        </w:rPr>
        <w:t>če bo naročnik  odstopil od Pogodbe zaradi kršitev na strani izvajalca ali</w:t>
      </w:r>
    </w:p>
    <w:p w14:paraId="31434087" w14:textId="77777777" w:rsidR="005F41CA" w:rsidRPr="00D52CAF" w:rsidRDefault="005F41CA" w:rsidP="00F9040C">
      <w:pPr>
        <w:pStyle w:val="Odstavekseznama"/>
        <w:numPr>
          <w:ilvl w:val="0"/>
          <w:numId w:val="33"/>
        </w:numPr>
        <w:suppressAutoHyphens/>
        <w:spacing w:after="0" w:line="240" w:lineRule="auto"/>
        <w:contextualSpacing w:val="0"/>
        <w:jc w:val="both"/>
        <w:rPr>
          <w:rFonts w:ascii="Arial" w:hAnsi="Arial" w:cs="Arial"/>
          <w:sz w:val="20"/>
          <w:szCs w:val="20"/>
        </w:rPr>
      </w:pPr>
      <w:r w:rsidRPr="00D52CAF">
        <w:rPr>
          <w:rFonts w:ascii="Arial" w:hAnsi="Arial" w:cs="Arial"/>
          <w:sz w:val="20"/>
          <w:szCs w:val="20"/>
        </w:rPr>
        <w:t xml:space="preserve">če izvajalec v fazi izvedbe pogodbenih del ne upošteva </w:t>
      </w:r>
      <w:r w:rsidRPr="00D52CAF">
        <w:rPr>
          <w:rFonts w:ascii="Arial" w:hAnsi="Arial" w:cs="Arial"/>
          <w:color w:val="000000"/>
          <w:sz w:val="20"/>
          <w:szCs w:val="20"/>
          <w:lang w:eastAsia="sl-SI" w:bidi="sl-SI"/>
        </w:rPr>
        <w:t xml:space="preserve">upravičenih priporočil </w:t>
      </w:r>
      <w:r w:rsidRPr="00D52CAF">
        <w:rPr>
          <w:rFonts w:ascii="Arial" w:hAnsi="Arial" w:cs="Arial"/>
          <w:sz w:val="20"/>
          <w:szCs w:val="20"/>
        </w:rPr>
        <w:t>naročnika ali</w:t>
      </w:r>
    </w:p>
    <w:p w14:paraId="7C0F4D63" w14:textId="77777777" w:rsidR="005F41CA" w:rsidRPr="00D52CAF" w:rsidRDefault="005F41CA" w:rsidP="00F9040C">
      <w:pPr>
        <w:pStyle w:val="Odstavekseznama"/>
        <w:numPr>
          <w:ilvl w:val="0"/>
          <w:numId w:val="33"/>
        </w:numPr>
        <w:suppressAutoHyphens/>
        <w:spacing w:after="0" w:line="240" w:lineRule="auto"/>
        <w:contextualSpacing w:val="0"/>
        <w:jc w:val="both"/>
        <w:rPr>
          <w:rFonts w:ascii="Arial" w:hAnsi="Arial" w:cs="Arial"/>
          <w:sz w:val="20"/>
          <w:szCs w:val="20"/>
        </w:rPr>
      </w:pPr>
      <w:r w:rsidRPr="00D52CAF">
        <w:rPr>
          <w:rFonts w:ascii="Arial" w:hAnsi="Arial" w:cs="Arial"/>
          <w:sz w:val="20"/>
          <w:szCs w:val="20"/>
        </w:rPr>
        <w:t>če izvajalec objavi insolventnost, prisilno poravnavo ali stečaj ali</w:t>
      </w:r>
    </w:p>
    <w:p w14:paraId="7218C0B4" w14:textId="77777777" w:rsidR="005F41CA" w:rsidRPr="00D52CAF" w:rsidRDefault="005F41CA" w:rsidP="00F9040C">
      <w:pPr>
        <w:pStyle w:val="Odstavekseznama"/>
        <w:numPr>
          <w:ilvl w:val="0"/>
          <w:numId w:val="33"/>
        </w:numPr>
        <w:suppressAutoHyphens/>
        <w:spacing w:after="0" w:line="240" w:lineRule="auto"/>
        <w:contextualSpacing w:val="0"/>
        <w:jc w:val="both"/>
        <w:rPr>
          <w:rFonts w:ascii="Arial" w:hAnsi="Arial" w:cs="Arial"/>
          <w:sz w:val="20"/>
          <w:szCs w:val="20"/>
        </w:rPr>
      </w:pPr>
      <w:r w:rsidRPr="00D52CAF">
        <w:rPr>
          <w:rFonts w:ascii="Arial" w:hAnsi="Arial" w:cs="Arial"/>
          <w:sz w:val="20"/>
          <w:szCs w:val="20"/>
        </w:rPr>
        <w:t>če izvajalec brez dogovora z naročnikom odstopi od pogodbe in razlogi za to niso na naročnikovi strani.</w:t>
      </w:r>
    </w:p>
    <w:p w14:paraId="3AA5AF67" w14:textId="77777777" w:rsidR="005F41CA" w:rsidRPr="00D52CAF" w:rsidRDefault="005F41CA" w:rsidP="006B011B">
      <w:pPr>
        <w:spacing w:after="0" w:line="240" w:lineRule="auto"/>
        <w:jc w:val="both"/>
        <w:rPr>
          <w:rFonts w:ascii="Arial" w:hAnsi="Arial" w:cs="Arial"/>
          <w:sz w:val="20"/>
          <w:szCs w:val="20"/>
          <w:highlight w:val="green"/>
        </w:rPr>
      </w:pPr>
    </w:p>
    <w:p w14:paraId="0146DF8F" w14:textId="4BDD46EF" w:rsidR="006B011B" w:rsidRPr="00D52CAF" w:rsidRDefault="006B011B" w:rsidP="00E12F18">
      <w:pPr>
        <w:spacing w:after="0" w:line="240" w:lineRule="auto"/>
        <w:jc w:val="both"/>
        <w:rPr>
          <w:rFonts w:ascii="Arial" w:hAnsi="Arial" w:cs="Arial"/>
          <w:sz w:val="20"/>
          <w:szCs w:val="20"/>
        </w:rPr>
      </w:pPr>
      <w:r w:rsidRPr="00D52CAF">
        <w:rPr>
          <w:rFonts w:ascii="Arial" w:hAnsi="Arial" w:cs="Arial"/>
          <w:sz w:val="20"/>
          <w:szCs w:val="20"/>
        </w:rPr>
        <w:t xml:space="preserve">Če se med trajanjem izvedbe pogodbe spremeni rok za izvedbo pogodbenih del ali kakovost ali količina, mora </w:t>
      </w:r>
      <w:r w:rsidR="005D27FB" w:rsidRPr="00D52CAF">
        <w:rPr>
          <w:rFonts w:ascii="Arial" w:hAnsi="Arial" w:cs="Arial"/>
          <w:sz w:val="20"/>
          <w:szCs w:val="20"/>
        </w:rPr>
        <w:t>izvajalec</w:t>
      </w:r>
      <w:r w:rsidRPr="00D52CAF">
        <w:rPr>
          <w:rFonts w:ascii="Arial" w:hAnsi="Arial" w:cs="Arial"/>
          <w:sz w:val="20"/>
          <w:szCs w:val="20"/>
        </w:rPr>
        <w:t xml:space="preserve"> predložiti v roku </w:t>
      </w:r>
      <w:r w:rsidR="00725AC0">
        <w:rPr>
          <w:rFonts w:ascii="Arial" w:hAnsi="Arial" w:cs="Arial"/>
          <w:sz w:val="20"/>
          <w:szCs w:val="20"/>
        </w:rPr>
        <w:t>20</w:t>
      </w:r>
      <w:r w:rsidR="00725AC0" w:rsidRPr="00D52CAF">
        <w:rPr>
          <w:rFonts w:ascii="Arial" w:hAnsi="Arial" w:cs="Arial"/>
          <w:sz w:val="20"/>
          <w:szCs w:val="20"/>
        </w:rPr>
        <w:t xml:space="preserve"> </w:t>
      </w:r>
      <w:r w:rsidRPr="00D52CAF">
        <w:rPr>
          <w:rFonts w:ascii="Arial" w:hAnsi="Arial" w:cs="Arial"/>
          <w:sz w:val="20"/>
          <w:szCs w:val="20"/>
        </w:rPr>
        <w:t xml:space="preserve">dni od sklenitve dodatka k tej pogodbi novo finančno zavarovanje z novim rokom trajanja le-tega, v skladu s spremembo pogodbenega roka za izvedbo del, oziroma novo finančno zavarovanje s spremenjeno višino garantiranega zneska, v skladu s spremembo pogodbene vrednosti. </w:t>
      </w:r>
    </w:p>
    <w:p w14:paraId="16FB1BF6" w14:textId="77777777" w:rsidR="006B011B" w:rsidRPr="00D52CAF" w:rsidRDefault="006B011B" w:rsidP="00E12F18">
      <w:pPr>
        <w:spacing w:after="0" w:line="240" w:lineRule="auto"/>
        <w:jc w:val="both"/>
        <w:rPr>
          <w:rFonts w:ascii="Arial" w:hAnsi="Arial" w:cs="Arial"/>
          <w:sz w:val="20"/>
          <w:szCs w:val="20"/>
        </w:rPr>
      </w:pPr>
    </w:p>
    <w:p w14:paraId="3A6C69E3" w14:textId="77777777" w:rsidR="006B011B" w:rsidRPr="00D52CAF" w:rsidRDefault="006B011B" w:rsidP="00E12F18">
      <w:pPr>
        <w:spacing w:after="0" w:line="240" w:lineRule="auto"/>
        <w:jc w:val="both"/>
        <w:rPr>
          <w:rFonts w:ascii="Arial" w:hAnsi="Arial" w:cs="Arial"/>
          <w:sz w:val="20"/>
          <w:szCs w:val="20"/>
        </w:rPr>
      </w:pPr>
      <w:r w:rsidRPr="00D52CAF">
        <w:rPr>
          <w:rFonts w:ascii="Arial" w:hAnsi="Arial" w:cs="Arial"/>
          <w:sz w:val="20"/>
          <w:szCs w:val="20"/>
        </w:rPr>
        <w:t>Finančno zavarovanje za dobro izvedbo pogodbenih obveznosti mora biti izdelano po Enotnih pravilih za garancije na poziv (EPGP), revizija iz leta 2010, izdana pri MTZ pod št. 758. Finančno zavarovanje mora biti enako vzorcu finančnega zavarovanja iz razpisne dokumentacije.</w:t>
      </w:r>
    </w:p>
    <w:p w14:paraId="6C26ED4F" w14:textId="77777777" w:rsidR="006B011B" w:rsidRPr="00D52CAF" w:rsidRDefault="006B011B" w:rsidP="006B011B">
      <w:pPr>
        <w:spacing w:line="240" w:lineRule="auto"/>
        <w:jc w:val="both"/>
        <w:rPr>
          <w:rFonts w:ascii="Arial" w:hAnsi="Arial" w:cs="Arial"/>
          <w:sz w:val="20"/>
          <w:szCs w:val="20"/>
        </w:rPr>
      </w:pPr>
      <w:r w:rsidRPr="00D52CAF">
        <w:rPr>
          <w:rFonts w:ascii="Arial" w:hAnsi="Arial" w:cs="Arial"/>
          <w:sz w:val="20"/>
          <w:szCs w:val="20"/>
        </w:rPr>
        <w:t xml:space="preserve">Če se med izvajanjem Pogodbe podaljša Rok za dokončanje, mora </w:t>
      </w:r>
      <w:r w:rsidR="005D27FB" w:rsidRPr="00D52CAF">
        <w:rPr>
          <w:rFonts w:ascii="Arial" w:hAnsi="Arial" w:cs="Arial"/>
          <w:sz w:val="20"/>
          <w:szCs w:val="20"/>
        </w:rPr>
        <w:t>izvajalec</w:t>
      </w:r>
      <w:r w:rsidRPr="00D52CAF">
        <w:rPr>
          <w:rFonts w:ascii="Arial" w:hAnsi="Arial" w:cs="Arial"/>
          <w:sz w:val="20"/>
          <w:szCs w:val="20"/>
        </w:rPr>
        <w:t xml:space="preserve"> ustrezno podaljšati zavarovanje za dobro izvedbo pogodbenih obveznosti, sicer sme naročnik unovčiti obstoječe finančno zavarovanje v celotnem znesku, ne glede na to, ali mu je zaradi tega nastala ali mu bo nastala kakršna koli škoda, in ne glede na siceršnja določila Pogodbe glede pogodbenih kazni. </w:t>
      </w:r>
    </w:p>
    <w:p w14:paraId="2C6AEEEE" w14:textId="77777777" w:rsidR="006B011B" w:rsidRPr="00D52CAF" w:rsidRDefault="006B011B" w:rsidP="006B011B">
      <w:pPr>
        <w:spacing w:line="240" w:lineRule="auto"/>
        <w:jc w:val="both"/>
        <w:rPr>
          <w:rFonts w:ascii="Arial" w:hAnsi="Arial" w:cs="Arial"/>
          <w:sz w:val="20"/>
          <w:szCs w:val="20"/>
        </w:rPr>
      </w:pPr>
      <w:bookmarkStart w:id="36" w:name="_Hlk88828053"/>
      <w:r w:rsidRPr="00D52CAF">
        <w:rPr>
          <w:rFonts w:ascii="Arial" w:hAnsi="Arial" w:cs="Arial"/>
          <w:sz w:val="20"/>
          <w:szCs w:val="20"/>
        </w:rPr>
        <w:t xml:space="preserve">Naročnik lahko finančno zavarovanje uveljavi brez predhodnega opomina, mora pa </w:t>
      </w:r>
      <w:r w:rsidR="005D27FB" w:rsidRPr="00D52CAF">
        <w:rPr>
          <w:rFonts w:ascii="Arial" w:hAnsi="Arial" w:cs="Arial"/>
          <w:sz w:val="20"/>
          <w:szCs w:val="20"/>
        </w:rPr>
        <w:t>izvajalc</w:t>
      </w:r>
      <w:r w:rsidR="0028254D" w:rsidRPr="00D52CAF">
        <w:rPr>
          <w:rFonts w:ascii="Arial" w:hAnsi="Arial" w:cs="Arial"/>
          <w:sz w:val="20"/>
          <w:szCs w:val="20"/>
        </w:rPr>
        <w:t>a</w:t>
      </w:r>
      <w:r w:rsidRPr="00D52CAF">
        <w:rPr>
          <w:rFonts w:ascii="Arial" w:hAnsi="Arial" w:cs="Arial"/>
          <w:sz w:val="20"/>
          <w:szCs w:val="20"/>
        </w:rPr>
        <w:t xml:space="preserve"> o tem, da ga je uveljavil, obvestiti elektronsko ali pisno po pošti, najkasneje tri dni po dnevu, ko ga je predložil v izplačilo.</w:t>
      </w:r>
    </w:p>
    <w:bookmarkEnd w:id="36"/>
    <w:p w14:paraId="1D5CE46C" w14:textId="1A39359A" w:rsidR="006B011B" w:rsidRPr="00D52CAF" w:rsidRDefault="006B011B" w:rsidP="006B011B">
      <w:pPr>
        <w:spacing w:line="240" w:lineRule="auto"/>
        <w:jc w:val="both"/>
        <w:rPr>
          <w:rFonts w:ascii="Arial" w:hAnsi="Arial" w:cs="Arial"/>
          <w:sz w:val="20"/>
          <w:szCs w:val="20"/>
        </w:rPr>
      </w:pPr>
      <w:r w:rsidRPr="00D52CAF">
        <w:rPr>
          <w:rFonts w:ascii="Arial" w:hAnsi="Arial" w:cs="Arial"/>
          <w:sz w:val="20"/>
          <w:szCs w:val="20"/>
        </w:rPr>
        <w:t xml:space="preserve">V primeru, da bo naročnik unovčil finančno zavarovanje, je </w:t>
      </w:r>
      <w:r w:rsidR="005D27FB" w:rsidRPr="00D52CAF">
        <w:rPr>
          <w:rFonts w:ascii="Arial" w:hAnsi="Arial" w:cs="Arial"/>
          <w:sz w:val="20"/>
          <w:szCs w:val="20"/>
        </w:rPr>
        <w:t>izvajalec</w:t>
      </w:r>
      <w:r w:rsidRPr="00D52CAF">
        <w:rPr>
          <w:rFonts w:ascii="Arial" w:hAnsi="Arial" w:cs="Arial"/>
          <w:sz w:val="20"/>
          <w:szCs w:val="20"/>
        </w:rPr>
        <w:t xml:space="preserve"> nemudoma, najkasneje pa v roku </w:t>
      </w:r>
      <w:r w:rsidR="00725AC0">
        <w:rPr>
          <w:rFonts w:ascii="Arial" w:hAnsi="Arial" w:cs="Arial"/>
          <w:sz w:val="20"/>
          <w:szCs w:val="20"/>
        </w:rPr>
        <w:t>2</w:t>
      </w:r>
      <w:r w:rsidRPr="00D52CAF">
        <w:rPr>
          <w:rFonts w:ascii="Arial" w:hAnsi="Arial" w:cs="Arial"/>
          <w:sz w:val="20"/>
          <w:szCs w:val="20"/>
        </w:rPr>
        <w:t xml:space="preserve">0 dni dolžan naročniku dostaviti novo in vsebinsko enako finančno zavarovanje. V primeru kršitve te </w:t>
      </w:r>
      <w:r w:rsidRPr="00D52CAF">
        <w:rPr>
          <w:rFonts w:ascii="Arial" w:hAnsi="Arial" w:cs="Arial"/>
          <w:sz w:val="20"/>
          <w:szCs w:val="20"/>
        </w:rPr>
        <w:lastRenderedPageBreak/>
        <w:t>določbe lahko naročnik odstopi od Pogodbe in zahteva povrnitev vse škode, ki mu je s tem nastala. Tudi sama unovčitev finančnega zavarovanja je po presoji naročnika lahko razlog za odstop od Pogodbe.</w:t>
      </w:r>
    </w:p>
    <w:p w14:paraId="0FB3D369" w14:textId="77777777" w:rsidR="008D4936" w:rsidRPr="00D52CAF" w:rsidRDefault="008D4936" w:rsidP="004A47FE">
      <w:pPr>
        <w:spacing w:after="0" w:line="240" w:lineRule="auto"/>
        <w:jc w:val="center"/>
        <w:rPr>
          <w:rFonts w:ascii="Arial" w:hAnsi="Arial" w:cs="Arial"/>
          <w:sz w:val="20"/>
          <w:szCs w:val="20"/>
        </w:rPr>
      </w:pPr>
    </w:p>
    <w:p w14:paraId="00C22443" w14:textId="77777777" w:rsidR="005F41CA" w:rsidRPr="00D52CAF" w:rsidRDefault="005F41CA" w:rsidP="005F41CA">
      <w:pPr>
        <w:spacing w:after="0" w:line="240" w:lineRule="auto"/>
        <w:jc w:val="center"/>
        <w:rPr>
          <w:rFonts w:ascii="Arial" w:hAnsi="Arial" w:cs="Arial"/>
          <w:sz w:val="20"/>
          <w:szCs w:val="20"/>
        </w:rPr>
      </w:pPr>
      <w:r w:rsidRPr="00D52CAF">
        <w:rPr>
          <w:rFonts w:ascii="Arial" w:hAnsi="Arial" w:cs="Arial"/>
          <w:sz w:val="20"/>
          <w:szCs w:val="20"/>
        </w:rPr>
        <w:t>POGODBENA KAZEN</w:t>
      </w:r>
    </w:p>
    <w:p w14:paraId="32F5CBE6" w14:textId="77777777" w:rsidR="005F41CA" w:rsidRPr="00D52CAF" w:rsidRDefault="0063624B"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w:t>
      </w:r>
      <w:r w:rsidR="005F41CA" w:rsidRPr="00D52CAF">
        <w:rPr>
          <w:rFonts w:ascii="Arial" w:hAnsi="Arial" w:cs="Arial"/>
          <w:sz w:val="20"/>
          <w:szCs w:val="20"/>
        </w:rPr>
        <w:t>člen</w:t>
      </w:r>
    </w:p>
    <w:p w14:paraId="1A9BFAD1" w14:textId="77777777" w:rsidR="005F41CA" w:rsidRPr="00D52CAF" w:rsidRDefault="005F41CA" w:rsidP="005F41CA">
      <w:pPr>
        <w:spacing w:after="0" w:line="240" w:lineRule="auto"/>
        <w:ind w:left="720"/>
        <w:jc w:val="both"/>
        <w:rPr>
          <w:rFonts w:ascii="Arial" w:hAnsi="Arial" w:cs="Arial"/>
          <w:sz w:val="20"/>
          <w:szCs w:val="20"/>
        </w:rPr>
      </w:pPr>
    </w:p>
    <w:p w14:paraId="6CF1F51C" w14:textId="0EEAE4E0" w:rsidR="005F41CA" w:rsidRPr="00D52CAF" w:rsidRDefault="005F41CA" w:rsidP="005F41CA">
      <w:pPr>
        <w:spacing w:after="0" w:line="240" w:lineRule="auto"/>
        <w:jc w:val="both"/>
        <w:rPr>
          <w:rFonts w:ascii="Arial" w:hAnsi="Arial" w:cs="Arial"/>
          <w:sz w:val="20"/>
          <w:szCs w:val="20"/>
        </w:rPr>
      </w:pPr>
      <w:r w:rsidRPr="00D52CAF">
        <w:rPr>
          <w:rFonts w:ascii="Arial" w:hAnsi="Arial" w:cs="Arial"/>
          <w:sz w:val="20"/>
          <w:szCs w:val="20"/>
        </w:rPr>
        <w:t xml:space="preserve">Če </w:t>
      </w:r>
      <w:r w:rsidR="005D27FB" w:rsidRPr="00D52CAF">
        <w:rPr>
          <w:rFonts w:ascii="Arial" w:hAnsi="Arial" w:cs="Arial"/>
          <w:sz w:val="20"/>
          <w:szCs w:val="20"/>
        </w:rPr>
        <w:t>izvajalec</w:t>
      </w:r>
      <w:r w:rsidRPr="00D52CAF">
        <w:rPr>
          <w:rFonts w:ascii="Arial" w:hAnsi="Arial" w:cs="Arial"/>
          <w:sz w:val="20"/>
          <w:szCs w:val="20"/>
        </w:rPr>
        <w:t xml:space="preserve"> iz razlogov, za katere je odgovoren, svoje obveznosti ne izpolni v pogodbeno določenem roku, ima naročnik pravico zaračunati </w:t>
      </w:r>
      <w:r w:rsidR="005D27FB" w:rsidRPr="00D52CAF">
        <w:rPr>
          <w:rFonts w:ascii="Arial" w:hAnsi="Arial" w:cs="Arial"/>
          <w:sz w:val="20"/>
          <w:szCs w:val="20"/>
        </w:rPr>
        <w:t>izvajalc</w:t>
      </w:r>
      <w:r w:rsidRPr="00D52CAF">
        <w:rPr>
          <w:rFonts w:ascii="Arial" w:hAnsi="Arial" w:cs="Arial"/>
          <w:sz w:val="20"/>
          <w:szCs w:val="20"/>
        </w:rPr>
        <w:t>u za vsak koledarski dan zamude pogodbeno kazen, ki znaša 2‰ (dva promila) cene pogodbenih del brez DDV za izdelavo posamezne projektne dokumentacije, s katere izdelavo je v zamudi. Znesek pogodbene kazni lahko znaša skupaj največ 10 % (deset odstotkov) od cene pogodbenih del brez DDV.</w:t>
      </w:r>
    </w:p>
    <w:p w14:paraId="195518D1" w14:textId="77777777" w:rsidR="005F41CA" w:rsidRPr="00D52CAF" w:rsidRDefault="005F41CA" w:rsidP="005F41CA">
      <w:pPr>
        <w:spacing w:after="0" w:line="240" w:lineRule="auto"/>
        <w:jc w:val="both"/>
        <w:rPr>
          <w:rFonts w:ascii="Arial" w:hAnsi="Arial" w:cs="Arial"/>
          <w:sz w:val="20"/>
          <w:szCs w:val="20"/>
        </w:rPr>
      </w:pPr>
    </w:p>
    <w:p w14:paraId="70A5B981" w14:textId="77777777" w:rsidR="005F41CA" w:rsidRPr="00D52CAF" w:rsidRDefault="005F41CA" w:rsidP="005F41CA">
      <w:pPr>
        <w:spacing w:after="0" w:line="240" w:lineRule="auto"/>
        <w:ind w:right="-81"/>
        <w:jc w:val="both"/>
        <w:rPr>
          <w:rFonts w:ascii="Arial" w:hAnsi="Arial" w:cs="Arial"/>
          <w:sz w:val="20"/>
          <w:szCs w:val="20"/>
        </w:rPr>
      </w:pPr>
      <w:r w:rsidRPr="00D52CAF">
        <w:rPr>
          <w:rFonts w:ascii="Arial" w:hAnsi="Arial" w:cs="Arial"/>
          <w:sz w:val="20"/>
          <w:szCs w:val="20"/>
        </w:rPr>
        <w:t xml:space="preserve">Pogodbena kazen se obračuna po nastanku zamude, in sicer kot odbitek v računu za izvedeno storitev, s katero je bil </w:t>
      </w:r>
      <w:r w:rsidR="005D27FB" w:rsidRPr="00D52CAF">
        <w:rPr>
          <w:rFonts w:ascii="Arial" w:hAnsi="Arial" w:cs="Arial"/>
          <w:sz w:val="20"/>
          <w:szCs w:val="20"/>
        </w:rPr>
        <w:t>izvajalec</w:t>
      </w:r>
      <w:r w:rsidRPr="00D52CAF">
        <w:rPr>
          <w:rFonts w:ascii="Arial" w:hAnsi="Arial" w:cs="Arial"/>
          <w:sz w:val="20"/>
          <w:szCs w:val="20"/>
        </w:rPr>
        <w:t xml:space="preserve"> v zamudi kot znižanje realizacije v ugotovljenem odstotku. Pogodbena kazen se obračuna najkasneje pri končnem obračunu del.</w:t>
      </w:r>
    </w:p>
    <w:p w14:paraId="20CA70D1" w14:textId="77777777" w:rsidR="005F41CA" w:rsidRPr="00D52CAF" w:rsidRDefault="005F41CA" w:rsidP="005F41CA">
      <w:pPr>
        <w:spacing w:after="0" w:line="240" w:lineRule="auto"/>
        <w:jc w:val="both"/>
        <w:rPr>
          <w:rFonts w:ascii="Arial" w:hAnsi="Arial" w:cs="Arial"/>
          <w:sz w:val="20"/>
          <w:szCs w:val="20"/>
        </w:rPr>
      </w:pPr>
    </w:p>
    <w:p w14:paraId="1156CB95" w14:textId="77777777" w:rsidR="005F41CA" w:rsidRPr="00D52CAF" w:rsidRDefault="005F41CA" w:rsidP="005F41CA">
      <w:pPr>
        <w:spacing w:line="240" w:lineRule="auto"/>
        <w:jc w:val="both"/>
        <w:rPr>
          <w:rFonts w:ascii="Arial" w:hAnsi="Arial" w:cs="Arial"/>
          <w:sz w:val="20"/>
          <w:szCs w:val="20"/>
        </w:rPr>
      </w:pPr>
      <w:r w:rsidRPr="00D52CAF">
        <w:rPr>
          <w:rFonts w:ascii="Arial" w:hAnsi="Arial" w:cs="Arial"/>
          <w:sz w:val="20"/>
          <w:szCs w:val="20"/>
        </w:rPr>
        <w:t xml:space="preserve">Naročnik in </w:t>
      </w:r>
      <w:r w:rsidR="008D4936" w:rsidRPr="00D52CAF">
        <w:rPr>
          <w:rFonts w:ascii="Arial" w:hAnsi="Arial" w:cs="Arial"/>
          <w:sz w:val="20"/>
          <w:szCs w:val="20"/>
        </w:rPr>
        <w:t>izvajalec</w:t>
      </w:r>
      <w:r w:rsidRPr="00D52CAF">
        <w:rPr>
          <w:rFonts w:ascii="Arial" w:hAnsi="Arial" w:cs="Arial"/>
          <w:sz w:val="20"/>
          <w:szCs w:val="20"/>
        </w:rPr>
        <w:t xml:space="preserve"> soglašata, da pravica zaračunati pogodbeno kazen ni pogojena z nastankom škode naročniku in </w:t>
      </w:r>
      <w:r w:rsidR="005D27FB" w:rsidRPr="00D52CAF">
        <w:rPr>
          <w:rFonts w:ascii="Arial" w:hAnsi="Arial" w:cs="Arial"/>
          <w:sz w:val="20"/>
          <w:szCs w:val="20"/>
        </w:rPr>
        <w:t>izvajalc</w:t>
      </w:r>
      <w:r w:rsidRPr="00D52CAF">
        <w:rPr>
          <w:rFonts w:ascii="Arial" w:hAnsi="Arial" w:cs="Arial"/>
          <w:sz w:val="20"/>
          <w:szCs w:val="20"/>
        </w:rPr>
        <w:t>a ne odvezuje k izpolnitvi pogodbenih obveznosti, prav tako pa ne vpliva na druge pogodbene ali zakonske pravice naročnika (npr. unovčitev zavarovanj, odstop od Pogodbe itd.).</w:t>
      </w:r>
      <w:r w:rsidR="008D4936" w:rsidRPr="00D52CAF">
        <w:rPr>
          <w:rFonts w:ascii="Arial" w:hAnsi="Arial" w:cs="Arial"/>
          <w:sz w:val="20"/>
          <w:szCs w:val="20"/>
        </w:rPr>
        <w:t xml:space="preserve"> </w:t>
      </w:r>
    </w:p>
    <w:p w14:paraId="49CCDBCF" w14:textId="77777777" w:rsidR="008D4936" w:rsidRPr="00D52CAF" w:rsidRDefault="008D4936" w:rsidP="004A47FE">
      <w:pPr>
        <w:spacing w:after="0" w:line="240" w:lineRule="auto"/>
        <w:jc w:val="both"/>
        <w:rPr>
          <w:rFonts w:ascii="Arial" w:hAnsi="Arial" w:cs="Arial"/>
          <w:sz w:val="20"/>
          <w:szCs w:val="20"/>
        </w:rPr>
      </w:pPr>
    </w:p>
    <w:p w14:paraId="53197561" w14:textId="77777777" w:rsidR="009A77ED" w:rsidRPr="00D52CAF" w:rsidRDefault="009A77ED" w:rsidP="009A77ED">
      <w:pPr>
        <w:spacing w:after="0" w:line="240" w:lineRule="auto"/>
        <w:jc w:val="center"/>
        <w:rPr>
          <w:rFonts w:ascii="Arial" w:hAnsi="Arial" w:cs="Arial"/>
          <w:sz w:val="20"/>
          <w:szCs w:val="20"/>
        </w:rPr>
      </w:pPr>
      <w:r w:rsidRPr="00D52CAF">
        <w:rPr>
          <w:rFonts w:ascii="Arial" w:hAnsi="Arial" w:cs="Arial"/>
          <w:sz w:val="20"/>
          <w:szCs w:val="20"/>
        </w:rPr>
        <w:t>LASTNIŠTVO IN AVTORSTVO PROJEKTNE DOKUMENTACIJE</w:t>
      </w:r>
    </w:p>
    <w:p w14:paraId="12B8FAA2" w14:textId="77777777" w:rsidR="009A77ED" w:rsidRPr="00D52CAF" w:rsidRDefault="009A77ED"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člen</w:t>
      </w:r>
    </w:p>
    <w:p w14:paraId="5D73DE02" w14:textId="77777777" w:rsidR="009A77ED" w:rsidRPr="00D52CAF" w:rsidRDefault="009A77ED" w:rsidP="004A47FE">
      <w:pPr>
        <w:spacing w:after="0" w:line="240" w:lineRule="auto"/>
        <w:jc w:val="both"/>
        <w:rPr>
          <w:rFonts w:ascii="Arial" w:hAnsi="Arial" w:cs="Arial"/>
          <w:sz w:val="20"/>
          <w:szCs w:val="20"/>
        </w:rPr>
      </w:pPr>
    </w:p>
    <w:p w14:paraId="4118E5AB" w14:textId="06CB4FAF" w:rsidR="009A77ED" w:rsidRPr="00D52CAF" w:rsidRDefault="009A77ED" w:rsidP="009A77ED">
      <w:pPr>
        <w:jc w:val="both"/>
        <w:rPr>
          <w:rFonts w:ascii="Arial" w:hAnsi="Arial" w:cs="Arial"/>
          <w:sz w:val="20"/>
          <w:szCs w:val="20"/>
        </w:rPr>
      </w:pPr>
      <w:r w:rsidRPr="00D52CAF">
        <w:rPr>
          <w:rFonts w:ascii="Arial" w:hAnsi="Arial" w:cs="Arial"/>
          <w:sz w:val="20"/>
          <w:szCs w:val="20"/>
        </w:rPr>
        <w:t>Vsi materiali, predlogi, rešitve, skice in načrti, ki jih izvajalec od faze ponudbe do prenehanja pogodbenih obveznosti izroči naročniku so, če ni dogovorjeno drugače, izključno last naročnika in ima na njih neomejene materialne avtorske pravice za enkratno uporabo, to je le za enkratno izgradnjo objekta po obsegu in vsebini, kot določa ta pogodba. Moralne avtorske pravice so izključna last izvajalca. Pogodbeni stranki sta sporazumni, da materialne avtorske pravice preidejo na naročnika z izročitvijo dela, kar posledično pomeni, da izvajalec ne more več uveljavljati materialnih avtorskih pravic na že izročenem delu in lahko delo na predmetnem projektu v primeru prenehanja sodelovanja z izvajalcem nadaljuje drugi projektant</w:t>
      </w:r>
      <w:r w:rsidR="00725AC0">
        <w:rPr>
          <w:rFonts w:ascii="Arial" w:hAnsi="Arial" w:cs="Arial"/>
          <w:sz w:val="20"/>
          <w:szCs w:val="20"/>
        </w:rPr>
        <w:t>,</w:t>
      </w:r>
      <w:r w:rsidRPr="00D52CAF">
        <w:rPr>
          <w:rFonts w:ascii="Arial" w:hAnsi="Arial" w:cs="Arial"/>
          <w:sz w:val="20"/>
          <w:szCs w:val="20"/>
        </w:rPr>
        <w:t xml:space="preserve"> izbran s strani naročnika brez omejitev. </w:t>
      </w:r>
    </w:p>
    <w:p w14:paraId="732F9D05" w14:textId="77777777" w:rsidR="009A77ED" w:rsidRPr="00D52CAF" w:rsidRDefault="009A77ED" w:rsidP="009A77ED">
      <w:pPr>
        <w:jc w:val="both"/>
        <w:rPr>
          <w:rFonts w:ascii="Arial" w:hAnsi="Arial" w:cs="Arial"/>
          <w:sz w:val="20"/>
          <w:szCs w:val="20"/>
        </w:rPr>
      </w:pPr>
      <w:r w:rsidRPr="00D52CAF">
        <w:rPr>
          <w:rFonts w:ascii="Arial" w:hAnsi="Arial" w:cs="Arial"/>
          <w:sz w:val="20"/>
          <w:szCs w:val="20"/>
        </w:rPr>
        <w:t xml:space="preserve">Izvajalec je seznanjen s tem, da ima neizpolnitev izročitve del po 103. členu Obligacijskega zakonika za posledico, da lahko naročnik zahteva izpolnitev obveznosti ali pa odstopi od pogodbe, v vsakem primeru pa ima pravico do odškodnine. Odškodninska odgovornost je tudi v tem primeru enaka škodi, ki naročniku nastane zaradi </w:t>
      </w:r>
      <w:r w:rsidR="0028254D" w:rsidRPr="00D52CAF">
        <w:rPr>
          <w:rFonts w:ascii="Arial" w:hAnsi="Arial" w:cs="Arial"/>
          <w:sz w:val="20"/>
          <w:szCs w:val="20"/>
        </w:rPr>
        <w:t>ne realizacije</w:t>
      </w:r>
      <w:r w:rsidRPr="00D52CAF">
        <w:rPr>
          <w:rFonts w:ascii="Arial" w:hAnsi="Arial" w:cs="Arial"/>
          <w:sz w:val="20"/>
          <w:szCs w:val="20"/>
        </w:rPr>
        <w:t xml:space="preserve"> projekta. </w:t>
      </w:r>
    </w:p>
    <w:p w14:paraId="04A7C919" w14:textId="77777777" w:rsidR="009A77ED" w:rsidRPr="00D52CAF" w:rsidRDefault="009A77ED" w:rsidP="009A77ED">
      <w:pPr>
        <w:jc w:val="both"/>
        <w:rPr>
          <w:rFonts w:ascii="Arial" w:hAnsi="Arial" w:cs="Arial"/>
          <w:sz w:val="20"/>
          <w:szCs w:val="20"/>
        </w:rPr>
      </w:pPr>
      <w:r w:rsidRPr="00D52CAF">
        <w:rPr>
          <w:rFonts w:ascii="Arial" w:hAnsi="Arial" w:cs="Arial"/>
          <w:sz w:val="20"/>
          <w:szCs w:val="20"/>
        </w:rPr>
        <w:t xml:space="preserve">Skladno z določbo 108. člena Obligacijskega zakonika, ki določa, da lahko pogodbi zvesta stranka odstopi od pogodbe tudi v primeru zaporednih obveznosti, če je iz danih okoliščin očitno, da pogodbi nezvesta stranka teh ne bo izpolnila v celoti. Glede na navedeno si naročnik pridržuje pravico, da odstopi ne le glede bodočih obveznosti, temveč tudi glede že izpolnjenih obveznosti, če njihova izpolnitev odstopa od naročila naročnika ali če brez manjkajočih izpolnitev zanj nima pomena. V konkretnem primeru tako lahko naročnik zahteva vračilo vseh že plačanih zneskov za projekte skupaj z obrestmi, če projekti niso uporabljivi samostojno in na njih ni mogoče nadaljevati upravnih postopkov. </w:t>
      </w:r>
    </w:p>
    <w:p w14:paraId="33DA765C" w14:textId="77777777" w:rsidR="009A77ED" w:rsidRPr="00D52CAF" w:rsidRDefault="009A77ED" w:rsidP="009A77ED">
      <w:pPr>
        <w:jc w:val="both"/>
        <w:rPr>
          <w:rFonts w:ascii="Arial" w:hAnsi="Arial" w:cs="Arial"/>
          <w:sz w:val="20"/>
          <w:szCs w:val="20"/>
        </w:rPr>
      </w:pPr>
      <w:r w:rsidRPr="00D52CAF">
        <w:rPr>
          <w:rFonts w:ascii="Arial" w:hAnsi="Arial" w:cs="Arial"/>
          <w:sz w:val="20"/>
          <w:szCs w:val="20"/>
        </w:rPr>
        <w:t xml:space="preserve">Pogodbeni stranki soglašata, da določila o prenosu materialnih avtorskih pravic, kot je opredeljeno s to pogodbo, ne pomenijo kakršnekoli prednostne pravice avtorja / soavtorjev glede izvajanja nadaljnjih opravil predelave ter z ničemer ne omejuje naročnika, da nadaljnja opravila (npr. predelava, izdelava PZI, PID) izvede sam ali izvedbo prepusti tretji osebi. </w:t>
      </w:r>
    </w:p>
    <w:p w14:paraId="5EFB7CB0" w14:textId="13DFABCF" w:rsidR="009A77ED" w:rsidRPr="00D52CAF" w:rsidRDefault="009A77ED" w:rsidP="009A77ED">
      <w:pPr>
        <w:jc w:val="both"/>
        <w:rPr>
          <w:rFonts w:ascii="Arial" w:hAnsi="Arial" w:cs="Arial"/>
          <w:sz w:val="20"/>
          <w:szCs w:val="20"/>
        </w:rPr>
      </w:pPr>
      <w:r w:rsidRPr="00D52CAF">
        <w:rPr>
          <w:rFonts w:ascii="Arial" w:hAnsi="Arial" w:cs="Arial"/>
          <w:sz w:val="20"/>
          <w:szCs w:val="20"/>
        </w:rPr>
        <w:t xml:space="preserve">Izvajalec s to pogodbo dovoljuje, da lahko naročnik izključno za svoj račun v skladu z obstoječo zakonodajo brez omejitev in posamičnih dovoljenj izvajalca izvede vse potrebne adaptacije, obnovitve ali druge posege iz naslova posodobitve in investicijskega vzdrževanja, ki bi lahko vplivale na izgled stavbe. </w:t>
      </w:r>
    </w:p>
    <w:p w14:paraId="70EB60E6" w14:textId="77777777" w:rsidR="009A77ED" w:rsidRPr="00D52CAF" w:rsidRDefault="009A77ED" w:rsidP="00B52337">
      <w:pPr>
        <w:spacing w:after="0"/>
        <w:jc w:val="both"/>
        <w:rPr>
          <w:rFonts w:ascii="Arial" w:hAnsi="Arial" w:cs="Arial"/>
          <w:sz w:val="20"/>
          <w:szCs w:val="20"/>
        </w:rPr>
      </w:pPr>
      <w:r w:rsidRPr="00D52CAF">
        <w:rPr>
          <w:rFonts w:ascii="Arial" w:hAnsi="Arial" w:cs="Arial"/>
          <w:sz w:val="20"/>
          <w:szCs w:val="20"/>
        </w:rPr>
        <w:t xml:space="preserve">Izvajalec lahko zadrži kopijo projektne in druge dokumentacije kot referenčno gradivo. Naročnik ne sme razmnoževati ali spreminjati prevzete projektne dokumentacije brez pisnega soglasja izvajalca izven okvira tega projekta. </w:t>
      </w:r>
    </w:p>
    <w:p w14:paraId="10F14627" w14:textId="77777777" w:rsidR="009A77ED" w:rsidRPr="00D52CAF" w:rsidRDefault="009A77ED" w:rsidP="00B52337">
      <w:pPr>
        <w:spacing w:after="0"/>
        <w:jc w:val="both"/>
        <w:rPr>
          <w:rFonts w:ascii="Arial" w:hAnsi="Arial" w:cs="Arial"/>
          <w:sz w:val="20"/>
          <w:szCs w:val="20"/>
        </w:rPr>
      </w:pPr>
    </w:p>
    <w:p w14:paraId="131CFD8B" w14:textId="77777777" w:rsidR="005F41CA" w:rsidRPr="00D52CAF" w:rsidRDefault="005F41CA" w:rsidP="005F41CA">
      <w:pPr>
        <w:spacing w:after="0" w:line="240" w:lineRule="auto"/>
        <w:jc w:val="center"/>
        <w:rPr>
          <w:rFonts w:ascii="Arial" w:hAnsi="Arial" w:cs="Arial"/>
          <w:sz w:val="20"/>
          <w:szCs w:val="20"/>
        </w:rPr>
      </w:pPr>
      <w:r w:rsidRPr="00D52CAF">
        <w:rPr>
          <w:rFonts w:ascii="Arial" w:hAnsi="Arial" w:cs="Arial"/>
          <w:sz w:val="20"/>
          <w:szCs w:val="20"/>
        </w:rPr>
        <w:lastRenderedPageBreak/>
        <w:t>ODSTOP OD POGODBE</w:t>
      </w:r>
    </w:p>
    <w:p w14:paraId="5A3779E3" w14:textId="77777777" w:rsidR="005F41CA" w:rsidRPr="00D52CAF" w:rsidRDefault="005F41CA"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člen </w:t>
      </w:r>
    </w:p>
    <w:p w14:paraId="1D4BE2BE" w14:textId="77777777" w:rsidR="005F41CA" w:rsidRPr="00D52CAF" w:rsidRDefault="005F41CA" w:rsidP="005F41CA">
      <w:pPr>
        <w:spacing w:after="0" w:line="240" w:lineRule="auto"/>
        <w:rPr>
          <w:rFonts w:ascii="Arial" w:hAnsi="Arial" w:cs="Arial"/>
          <w:sz w:val="20"/>
          <w:szCs w:val="20"/>
          <w:lang w:val="de-DE"/>
        </w:rPr>
      </w:pPr>
      <w:r w:rsidRPr="00D52CAF">
        <w:rPr>
          <w:rFonts w:ascii="Arial" w:hAnsi="Arial" w:cs="Arial"/>
          <w:sz w:val="20"/>
          <w:szCs w:val="20"/>
        </w:rPr>
        <w:t xml:space="preserve">V primeru, da </w:t>
      </w:r>
      <w:r w:rsidR="008D4936" w:rsidRPr="00D52CAF">
        <w:rPr>
          <w:rFonts w:ascii="Arial" w:hAnsi="Arial" w:cs="Arial"/>
          <w:sz w:val="20"/>
          <w:szCs w:val="20"/>
        </w:rPr>
        <w:t>izvajalec</w:t>
      </w:r>
      <w:r w:rsidRPr="00D52CAF">
        <w:rPr>
          <w:rFonts w:ascii="Arial" w:hAnsi="Arial" w:cs="Arial"/>
          <w:sz w:val="20"/>
          <w:szCs w:val="20"/>
        </w:rPr>
        <w:t>:</w:t>
      </w:r>
    </w:p>
    <w:p w14:paraId="03464E5F" w14:textId="77777777" w:rsidR="005F41CA" w:rsidRPr="00D52CAF" w:rsidRDefault="005F41CA" w:rsidP="00F9040C">
      <w:pPr>
        <w:pStyle w:val="Odstavekseznama"/>
        <w:numPr>
          <w:ilvl w:val="0"/>
          <w:numId w:val="28"/>
        </w:numPr>
        <w:tabs>
          <w:tab w:val="clear" w:pos="360"/>
        </w:tabs>
        <w:spacing w:after="0" w:line="240" w:lineRule="auto"/>
        <w:ind w:left="426"/>
        <w:contextualSpacing w:val="0"/>
        <w:jc w:val="both"/>
        <w:rPr>
          <w:rFonts w:ascii="Arial" w:hAnsi="Arial" w:cs="Arial"/>
          <w:sz w:val="20"/>
          <w:szCs w:val="20"/>
        </w:rPr>
      </w:pPr>
      <w:r w:rsidRPr="00D52CAF">
        <w:rPr>
          <w:rFonts w:ascii="Arial" w:hAnsi="Arial" w:cs="Arial"/>
          <w:sz w:val="20"/>
          <w:szCs w:val="20"/>
        </w:rPr>
        <w:t>postane insolventen oz. je zoper njega uveden postopek zaradi insolventnosti ali prisilnega prenehanja po ZFPPIPP ali mu je na podlagi izvršljive sodne ali upravne odločbe izrečen ukrep prepovedi opravljanja dejavnosti,</w:t>
      </w:r>
    </w:p>
    <w:p w14:paraId="3B394098" w14:textId="77777777" w:rsidR="005F41CA" w:rsidRPr="00D52CAF" w:rsidRDefault="005F41CA" w:rsidP="00F9040C">
      <w:pPr>
        <w:pStyle w:val="Odstavekseznama"/>
        <w:numPr>
          <w:ilvl w:val="0"/>
          <w:numId w:val="28"/>
        </w:numPr>
        <w:tabs>
          <w:tab w:val="clear" w:pos="360"/>
        </w:tabs>
        <w:spacing w:after="0" w:line="240" w:lineRule="auto"/>
        <w:ind w:left="426"/>
        <w:contextualSpacing w:val="0"/>
        <w:jc w:val="both"/>
        <w:rPr>
          <w:rFonts w:ascii="Arial" w:hAnsi="Arial" w:cs="Arial"/>
          <w:sz w:val="20"/>
          <w:szCs w:val="20"/>
        </w:rPr>
      </w:pPr>
      <w:r w:rsidRPr="00D52CAF">
        <w:rPr>
          <w:rFonts w:ascii="Arial" w:hAnsi="Arial" w:cs="Arial"/>
          <w:sz w:val="20"/>
          <w:szCs w:val="20"/>
        </w:rPr>
        <w:t>ne dosega pogodbeno dogovorjene kvalitete in te ni vzpostavil niti v naknadnem roku, ki ga določi naročnik,</w:t>
      </w:r>
    </w:p>
    <w:p w14:paraId="1E6FD5E6" w14:textId="77777777" w:rsidR="005F41CA" w:rsidRPr="00D52CAF" w:rsidRDefault="005F41CA" w:rsidP="00F9040C">
      <w:pPr>
        <w:pStyle w:val="Odstavekseznama"/>
        <w:numPr>
          <w:ilvl w:val="0"/>
          <w:numId w:val="28"/>
        </w:numPr>
        <w:tabs>
          <w:tab w:val="clear" w:pos="360"/>
        </w:tabs>
        <w:spacing w:after="0" w:line="240" w:lineRule="auto"/>
        <w:ind w:left="426"/>
        <w:contextualSpacing w:val="0"/>
        <w:jc w:val="both"/>
        <w:rPr>
          <w:rFonts w:ascii="Arial" w:hAnsi="Arial" w:cs="Arial"/>
          <w:sz w:val="20"/>
          <w:szCs w:val="20"/>
        </w:rPr>
      </w:pPr>
      <w:r w:rsidRPr="00D52CAF">
        <w:rPr>
          <w:rFonts w:ascii="Arial" w:hAnsi="Arial" w:cs="Arial"/>
          <w:sz w:val="20"/>
          <w:szCs w:val="20"/>
        </w:rPr>
        <w:t>prekine z deli brez pisnega soglasja naročnika,</w:t>
      </w:r>
    </w:p>
    <w:p w14:paraId="436D9865" w14:textId="77777777" w:rsidR="005F41CA" w:rsidRPr="00D52CAF" w:rsidRDefault="005F41CA" w:rsidP="00F9040C">
      <w:pPr>
        <w:pStyle w:val="Odstavekseznama"/>
        <w:numPr>
          <w:ilvl w:val="0"/>
          <w:numId w:val="28"/>
        </w:numPr>
        <w:tabs>
          <w:tab w:val="clear" w:pos="360"/>
        </w:tabs>
        <w:spacing w:after="0" w:line="240" w:lineRule="auto"/>
        <w:ind w:left="426"/>
        <w:contextualSpacing w:val="0"/>
        <w:jc w:val="both"/>
        <w:rPr>
          <w:rFonts w:ascii="Arial" w:hAnsi="Arial" w:cs="Arial"/>
          <w:sz w:val="20"/>
          <w:szCs w:val="20"/>
        </w:rPr>
      </w:pPr>
      <w:r w:rsidRPr="00D52CAF">
        <w:rPr>
          <w:rFonts w:ascii="Arial" w:hAnsi="Arial" w:cs="Arial"/>
          <w:sz w:val="20"/>
          <w:szCs w:val="20"/>
        </w:rPr>
        <w:t>zamuja z rokom izvedbe pogodbenih obveznosti in te zamude ne nadoknadi niti v naknadnem roku, ki ga določi naročnik,</w:t>
      </w:r>
    </w:p>
    <w:p w14:paraId="5E7C2B3D" w14:textId="77777777" w:rsidR="005F41CA" w:rsidRPr="00D52CAF" w:rsidRDefault="005F41CA" w:rsidP="00F9040C">
      <w:pPr>
        <w:pStyle w:val="Odstavekseznama"/>
        <w:numPr>
          <w:ilvl w:val="0"/>
          <w:numId w:val="28"/>
        </w:numPr>
        <w:tabs>
          <w:tab w:val="clear" w:pos="360"/>
        </w:tabs>
        <w:spacing w:after="0" w:line="240" w:lineRule="auto"/>
        <w:ind w:left="426"/>
        <w:contextualSpacing w:val="0"/>
        <w:jc w:val="both"/>
        <w:rPr>
          <w:rFonts w:ascii="Arial" w:hAnsi="Arial" w:cs="Arial"/>
          <w:sz w:val="20"/>
          <w:szCs w:val="20"/>
        </w:rPr>
      </w:pPr>
      <w:r w:rsidRPr="00D52CAF">
        <w:rPr>
          <w:rFonts w:ascii="Arial" w:hAnsi="Arial" w:cs="Arial"/>
          <w:sz w:val="20"/>
          <w:szCs w:val="20"/>
        </w:rPr>
        <w:t xml:space="preserve">če </w:t>
      </w:r>
      <w:r w:rsidR="008D4936" w:rsidRPr="00D52CAF">
        <w:rPr>
          <w:rFonts w:ascii="Arial" w:hAnsi="Arial" w:cs="Arial"/>
          <w:sz w:val="20"/>
          <w:szCs w:val="20"/>
        </w:rPr>
        <w:t>izvajalec</w:t>
      </w:r>
      <w:r w:rsidRPr="00D52CAF">
        <w:rPr>
          <w:rFonts w:ascii="Arial" w:hAnsi="Arial" w:cs="Arial"/>
          <w:sz w:val="20"/>
          <w:szCs w:val="20"/>
        </w:rPr>
        <w:t xml:space="preserve"> dela izvaja s podizvajalcem, ki ni dogovorjen s to pogodbo,</w:t>
      </w:r>
    </w:p>
    <w:p w14:paraId="5C93A71D" w14:textId="77777777" w:rsidR="005F41CA" w:rsidRPr="00D52CAF" w:rsidRDefault="005F41CA" w:rsidP="00F9040C">
      <w:pPr>
        <w:pStyle w:val="Odstavekseznama"/>
        <w:numPr>
          <w:ilvl w:val="0"/>
          <w:numId w:val="28"/>
        </w:numPr>
        <w:tabs>
          <w:tab w:val="clear" w:pos="360"/>
        </w:tabs>
        <w:spacing w:after="0" w:line="240" w:lineRule="auto"/>
        <w:ind w:left="426"/>
        <w:contextualSpacing w:val="0"/>
        <w:jc w:val="both"/>
        <w:rPr>
          <w:rFonts w:ascii="Arial" w:hAnsi="Arial" w:cs="Arial"/>
          <w:sz w:val="20"/>
          <w:szCs w:val="20"/>
        </w:rPr>
      </w:pPr>
      <w:r w:rsidRPr="00D52CAF">
        <w:rPr>
          <w:rFonts w:ascii="Arial" w:hAnsi="Arial" w:cs="Arial"/>
          <w:sz w:val="20"/>
          <w:szCs w:val="20"/>
        </w:rPr>
        <w:t xml:space="preserve">če </w:t>
      </w:r>
      <w:r w:rsidR="008D4936" w:rsidRPr="00D52CAF">
        <w:rPr>
          <w:rFonts w:ascii="Arial" w:hAnsi="Arial" w:cs="Arial"/>
          <w:sz w:val="20"/>
          <w:szCs w:val="20"/>
        </w:rPr>
        <w:t>izvajalec</w:t>
      </w:r>
      <w:r w:rsidRPr="00D52CAF">
        <w:rPr>
          <w:rFonts w:ascii="Arial" w:hAnsi="Arial" w:cs="Arial"/>
          <w:sz w:val="20"/>
          <w:szCs w:val="20"/>
        </w:rPr>
        <w:t xml:space="preserve"> naročniku ne predloži finančnega zavarovanja, kot je določeno s to pogodbo,</w:t>
      </w:r>
    </w:p>
    <w:p w14:paraId="277EE937" w14:textId="77777777" w:rsidR="005F41CA" w:rsidRPr="00D52CAF" w:rsidRDefault="005F41CA" w:rsidP="00F9040C">
      <w:pPr>
        <w:pStyle w:val="Odstavekseznama"/>
        <w:numPr>
          <w:ilvl w:val="0"/>
          <w:numId w:val="28"/>
        </w:numPr>
        <w:tabs>
          <w:tab w:val="clear" w:pos="360"/>
        </w:tabs>
        <w:spacing w:after="0" w:line="240" w:lineRule="auto"/>
        <w:ind w:left="426"/>
        <w:contextualSpacing w:val="0"/>
        <w:jc w:val="both"/>
        <w:rPr>
          <w:rFonts w:ascii="Arial" w:hAnsi="Arial" w:cs="Arial"/>
          <w:sz w:val="20"/>
          <w:szCs w:val="20"/>
        </w:rPr>
      </w:pPr>
      <w:r w:rsidRPr="00D52CAF">
        <w:rPr>
          <w:rFonts w:ascii="Arial" w:hAnsi="Arial" w:cs="Arial"/>
          <w:sz w:val="20"/>
          <w:szCs w:val="20"/>
        </w:rPr>
        <w:t xml:space="preserve">če </w:t>
      </w:r>
      <w:r w:rsidR="008D4936" w:rsidRPr="00D52CAF">
        <w:rPr>
          <w:rFonts w:ascii="Arial" w:hAnsi="Arial" w:cs="Arial"/>
          <w:sz w:val="20"/>
          <w:szCs w:val="20"/>
        </w:rPr>
        <w:t>izvajalec</w:t>
      </w:r>
      <w:r w:rsidRPr="00D52CAF">
        <w:rPr>
          <w:rFonts w:ascii="Arial" w:hAnsi="Arial" w:cs="Arial"/>
          <w:sz w:val="20"/>
          <w:szCs w:val="20"/>
        </w:rPr>
        <w:t xml:space="preserve"> ali njegov podizvajalec krši delovno, </w:t>
      </w:r>
      <w:proofErr w:type="spellStart"/>
      <w:r w:rsidRPr="00D52CAF">
        <w:rPr>
          <w:rFonts w:ascii="Arial" w:hAnsi="Arial" w:cs="Arial"/>
          <w:sz w:val="20"/>
          <w:szCs w:val="20"/>
        </w:rPr>
        <w:t>okoljsko</w:t>
      </w:r>
      <w:proofErr w:type="spellEnd"/>
      <w:r w:rsidRPr="00D52CAF">
        <w:rPr>
          <w:rFonts w:ascii="Arial" w:hAnsi="Arial" w:cs="Arial"/>
          <w:sz w:val="20"/>
          <w:szCs w:val="20"/>
        </w:rPr>
        <w:t xml:space="preserve"> ali socialno zakonodajo, kot je določeno v 67. členu ZJN-3,</w:t>
      </w:r>
    </w:p>
    <w:p w14:paraId="4AC5A91D" w14:textId="77777777" w:rsidR="005F41CA" w:rsidRPr="00D52CAF" w:rsidRDefault="005F41CA" w:rsidP="00F9040C">
      <w:pPr>
        <w:pStyle w:val="Odstavekseznama"/>
        <w:numPr>
          <w:ilvl w:val="0"/>
          <w:numId w:val="28"/>
        </w:numPr>
        <w:tabs>
          <w:tab w:val="clear" w:pos="360"/>
        </w:tabs>
        <w:spacing w:after="0" w:line="240" w:lineRule="auto"/>
        <w:ind w:left="426"/>
        <w:contextualSpacing w:val="0"/>
        <w:jc w:val="both"/>
        <w:rPr>
          <w:rFonts w:ascii="Arial" w:hAnsi="Arial" w:cs="Arial"/>
          <w:sz w:val="20"/>
          <w:szCs w:val="20"/>
        </w:rPr>
      </w:pPr>
      <w:r w:rsidRPr="00D52CAF">
        <w:rPr>
          <w:rFonts w:ascii="Arial" w:hAnsi="Arial" w:cs="Arial"/>
          <w:sz w:val="20"/>
          <w:szCs w:val="20"/>
        </w:rPr>
        <w:t xml:space="preserve">iz krivdnih razlogov na strani </w:t>
      </w:r>
      <w:r w:rsidR="008D4936" w:rsidRPr="00D52CAF">
        <w:rPr>
          <w:rFonts w:ascii="Arial" w:hAnsi="Arial" w:cs="Arial"/>
          <w:sz w:val="20"/>
          <w:szCs w:val="20"/>
        </w:rPr>
        <w:t>izvajalca</w:t>
      </w:r>
      <w:r w:rsidRPr="00D52CAF">
        <w:rPr>
          <w:rFonts w:ascii="Arial" w:hAnsi="Arial" w:cs="Arial"/>
          <w:sz w:val="20"/>
          <w:szCs w:val="20"/>
        </w:rPr>
        <w:t>,</w:t>
      </w:r>
    </w:p>
    <w:p w14:paraId="1BF597FA" w14:textId="77777777" w:rsidR="005F41CA" w:rsidRPr="00D52CAF" w:rsidRDefault="005F41CA" w:rsidP="005F41CA">
      <w:pPr>
        <w:pStyle w:val="Odstavekseznama"/>
        <w:spacing w:after="0" w:line="240" w:lineRule="auto"/>
        <w:ind w:left="0"/>
        <w:jc w:val="both"/>
        <w:rPr>
          <w:rFonts w:ascii="Arial" w:hAnsi="Arial" w:cs="Arial"/>
          <w:sz w:val="20"/>
          <w:szCs w:val="20"/>
        </w:rPr>
      </w:pPr>
    </w:p>
    <w:p w14:paraId="37D40E83" w14:textId="77777777" w:rsidR="005F41CA" w:rsidRPr="00D52CAF" w:rsidRDefault="005F41CA" w:rsidP="005F41CA">
      <w:pPr>
        <w:pStyle w:val="Odstavekseznama"/>
        <w:spacing w:after="0" w:line="240" w:lineRule="auto"/>
        <w:ind w:left="0"/>
        <w:jc w:val="both"/>
        <w:rPr>
          <w:rFonts w:ascii="Arial" w:hAnsi="Arial" w:cs="Arial"/>
          <w:sz w:val="20"/>
          <w:szCs w:val="20"/>
        </w:rPr>
      </w:pPr>
      <w:r w:rsidRPr="00D52CAF">
        <w:rPr>
          <w:rFonts w:ascii="Arial" w:hAnsi="Arial" w:cs="Arial"/>
          <w:sz w:val="20"/>
          <w:szCs w:val="20"/>
        </w:rPr>
        <w:t>lahko naročnik odstopi od te pogodbe. Izjava o odstopu mora biti pisna.</w:t>
      </w:r>
    </w:p>
    <w:p w14:paraId="5D3D965F" w14:textId="77777777" w:rsidR="005F41CA" w:rsidRPr="00D52CAF" w:rsidRDefault="005F41CA" w:rsidP="005F41CA">
      <w:pPr>
        <w:spacing w:after="0" w:line="240" w:lineRule="auto"/>
        <w:jc w:val="both"/>
        <w:rPr>
          <w:rFonts w:ascii="Arial" w:hAnsi="Arial" w:cs="Arial"/>
          <w:sz w:val="20"/>
          <w:szCs w:val="20"/>
        </w:rPr>
      </w:pPr>
    </w:p>
    <w:p w14:paraId="1EBEB21A" w14:textId="77777777" w:rsidR="005F41CA" w:rsidRPr="00D52CAF" w:rsidRDefault="005F41CA" w:rsidP="005F41CA">
      <w:pPr>
        <w:spacing w:after="0" w:line="240" w:lineRule="auto"/>
        <w:jc w:val="both"/>
        <w:rPr>
          <w:rFonts w:ascii="Arial" w:hAnsi="Arial" w:cs="Arial"/>
          <w:b/>
          <w:sz w:val="20"/>
          <w:szCs w:val="20"/>
        </w:rPr>
      </w:pPr>
      <w:r w:rsidRPr="00D52CAF">
        <w:rPr>
          <w:rFonts w:ascii="Arial" w:hAnsi="Arial" w:cs="Arial"/>
          <w:sz w:val="20"/>
          <w:szCs w:val="20"/>
        </w:rPr>
        <w:t xml:space="preserve">V primeru neplačila s pogodbo določenega pogodbenega zneska, lahko </w:t>
      </w:r>
      <w:r w:rsidR="005D27FB" w:rsidRPr="00D52CAF">
        <w:rPr>
          <w:rFonts w:ascii="Arial" w:hAnsi="Arial" w:cs="Arial"/>
          <w:sz w:val="20"/>
          <w:szCs w:val="20"/>
        </w:rPr>
        <w:t>izvajalec</w:t>
      </w:r>
      <w:r w:rsidRPr="00D52CAF">
        <w:rPr>
          <w:rFonts w:ascii="Arial" w:hAnsi="Arial" w:cs="Arial"/>
          <w:sz w:val="20"/>
          <w:szCs w:val="20"/>
        </w:rPr>
        <w:t xml:space="preserve"> od pogodbe odstopi šele, po predhodnem pozivu naročniku, da ga plača v roku 30 dni od prejema poziva.  </w:t>
      </w:r>
    </w:p>
    <w:p w14:paraId="14C33F07" w14:textId="77777777" w:rsidR="005F41CA" w:rsidRPr="00D52CAF" w:rsidRDefault="005F41CA" w:rsidP="005F41CA">
      <w:pPr>
        <w:spacing w:after="0" w:line="240" w:lineRule="auto"/>
        <w:jc w:val="both"/>
        <w:rPr>
          <w:rFonts w:ascii="Arial" w:hAnsi="Arial" w:cs="Arial"/>
          <w:b/>
          <w:sz w:val="20"/>
          <w:szCs w:val="20"/>
        </w:rPr>
      </w:pPr>
    </w:p>
    <w:p w14:paraId="2155B022" w14:textId="77777777" w:rsidR="005F41CA" w:rsidRPr="00D52CAF" w:rsidRDefault="005F41CA" w:rsidP="005F41CA">
      <w:pPr>
        <w:spacing w:after="0" w:line="240" w:lineRule="auto"/>
        <w:jc w:val="both"/>
        <w:rPr>
          <w:rFonts w:ascii="Arial" w:hAnsi="Arial" w:cs="Arial"/>
          <w:sz w:val="20"/>
          <w:szCs w:val="20"/>
        </w:rPr>
      </w:pPr>
      <w:r w:rsidRPr="00D52CAF">
        <w:rPr>
          <w:rFonts w:ascii="Arial" w:hAnsi="Arial" w:cs="Arial"/>
          <w:sz w:val="20"/>
          <w:szCs w:val="20"/>
        </w:rPr>
        <w:t xml:space="preserve">V primeru  prekinitve pogodbenega razmerja je </w:t>
      </w:r>
      <w:r w:rsidR="005D27FB" w:rsidRPr="00D52CAF">
        <w:rPr>
          <w:rFonts w:ascii="Arial" w:hAnsi="Arial" w:cs="Arial"/>
          <w:sz w:val="20"/>
          <w:szCs w:val="20"/>
        </w:rPr>
        <w:t>izvajalec</w:t>
      </w:r>
      <w:r w:rsidRPr="00D52CAF">
        <w:rPr>
          <w:rFonts w:ascii="Arial" w:hAnsi="Arial" w:cs="Arial"/>
          <w:sz w:val="20"/>
          <w:szCs w:val="20"/>
        </w:rPr>
        <w:t xml:space="preserve"> upravičen do dogovorjenega plačila za tiste dele naročila, ki jih je do prekinitve naročnik potrdil, kot tudi do sorazmernega plačila za tiste dele naročila, s katerih izpolnitvijo je pred prekinitvijo začel.</w:t>
      </w:r>
    </w:p>
    <w:p w14:paraId="6F52D1DB" w14:textId="77777777" w:rsidR="008D4936" w:rsidRPr="00D52CAF" w:rsidRDefault="008D4936" w:rsidP="005F41CA">
      <w:pPr>
        <w:spacing w:after="0" w:line="240" w:lineRule="auto"/>
        <w:jc w:val="both"/>
        <w:rPr>
          <w:rFonts w:ascii="Arial" w:hAnsi="Arial" w:cs="Arial"/>
          <w:b/>
          <w:sz w:val="20"/>
          <w:szCs w:val="20"/>
        </w:rPr>
      </w:pPr>
    </w:p>
    <w:p w14:paraId="57499FAA" w14:textId="77777777" w:rsidR="005F41CA" w:rsidRPr="00D52CAF" w:rsidRDefault="005F41CA" w:rsidP="005F41CA">
      <w:pPr>
        <w:spacing w:after="0" w:line="240" w:lineRule="auto"/>
        <w:jc w:val="both"/>
        <w:rPr>
          <w:rFonts w:ascii="Arial" w:hAnsi="Arial" w:cs="Arial"/>
          <w:b/>
          <w:sz w:val="20"/>
          <w:szCs w:val="20"/>
        </w:rPr>
      </w:pPr>
    </w:p>
    <w:p w14:paraId="3E7F262F" w14:textId="77777777" w:rsidR="005F41CA" w:rsidRPr="00D52CAF" w:rsidRDefault="005F41CA" w:rsidP="005F41CA">
      <w:pPr>
        <w:spacing w:after="0" w:line="240" w:lineRule="auto"/>
        <w:jc w:val="center"/>
        <w:rPr>
          <w:rFonts w:ascii="Arial" w:hAnsi="Arial" w:cs="Arial"/>
          <w:sz w:val="20"/>
          <w:szCs w:val="20"/>
        </w:rPr>
      </w:pPr>
      <w:r w:rsidRPr="00D52CAF">
        <w:rPr>
          <w:rFonts w:ascii="Arial" w:hAnsi="Arial" w:cs="Arial"/>
          <w:sz w:val="20"/>
          <w:szCs w:val="20"/>
        </w:rPr>
        <w:t>PREDSTAVNIKI PO POGODBI</w:t>
      </w:r>
    </w:p>
    <w:p w14:paraId="2EE8A25B" w14:textId="77777777" w:rsidR="005F41CA" w:rsidRPr="00D52CAF" w:rsidRDefault="0063624B"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w:t>
      </w:r>
      <w:r w:rsidR="005F41CA" w:rsidRPr="00D52CAF">
        <w:rPr>
          <w:rFonts w:ascii="Arial" w:hAnsi="Arial" w:cs="Arial"/>
          <w:sz w:val="20"/>
          <w:szCs w:val="20"/>
        </w:rPr>
        <w:t>člen</w:t>
      </w:r>
    </w:p>
    <w:p w14:paraId="2DA94943" w14:textId="77777777" w:rsidR="005F41CA" w:rsidRPr="00D52CAF" w:rsidRDefault="005F41CA" w:rsidP="005F41CA">
      <w:pPr>
        <w:pStyle w:val="Glava"/>
        <w:jc w:val="both"/>
        <w:rPr>
          <w:rFonts w:ascii="Arial" w:hAnsi="Arial" w:cs="Arial"/>
          <w:b/>
          <w:sz w:val="20"/>
          <w:szCs w:val="20"/>
        </w:rPr>
      </w:pPr>
    </w:p>
    <w:p w14:paraId="526C5EC3" w14:textId="77777777" w:rsidR="005F41CA" w:rsidRPr="00D52CAF" w:rsidRDefault="005F41CA" w:rsidP="005F41CA">
      <w:pPr>
        <w:spacing w:after="0" w:line="240" w:lineRule="auto"/>
        <w:jc w:val="both"/>
        <w:rPr>
          <w:rFonts w:ascii="Arial" w:hAnsi="Arial" w:cs="Arial"/>
          <w:color w:val="000000" w:themeColor="text1"/>
          <w:sz w:val="20"/>
          <w:szCs w:val="20"/>
        </w:rPr>
      </w:pPr>
      <w:r w:rsidRPr="00D52CAF">
        <w:rPr>
          <w:rFonts w:ascii="Arial" w:hAnsi="Arial" w:cs="Arial"/>
          <w:color w:val="000000" w:themeColor="text1"/>
          <w:sz w:val="20"/>
          <w:szCs w:val="20"/>
        </w:rPr>
        <w:t xml:space="preserve">Naročnik za svojega pooblaščenega predstavnika določa </w:t>
      </w:r>
      <w:r w:rsidR="00F11B9F" w:rsidRPr="00D52CAF">
        <w:rPr>
          <w:rFonts w:ascii="Arial" w:hAnsi="Arial" w:cs="Arial"/>
          <w:color w:val="000000" w:themeColor="text1"/>
          <w:sz w:val="20"/>
          <w:szCs w:val="20"/>
        </w:rPr>
        <w:t xml:space="preserve">_________________________ </w:t>
      </w:r>
      <w:r w:rsidRPr="00D52CAF">
        <w:rPr>
          <w:rFonts w:ascii="Arial" w:hAnsi="Arial" w:cs="Arial"/>
          <w:color w:val="000000" w:themeColor="text1"/>
          <w:sz w:val="20"/>
          <w:szCs w:val="20"/>
        </w:rPr>
        <w:t xml:space="preserve">(vpisati ime in naziv ter kontaktne podatke, vključno z e-naslovom), ki je pooblaščen/a, da zastopa naročnika v vseh vprašanjih, ki zadevajo izvrševanje ali uveljavitev te pogodbe. </w:t>
      </w:r>
    </w:p>
    <w:p w14:paraId="227C4D5C" w14:textId="77777777" w:rsidR="005F41CA" w:rsidRPr="00D52CAF" w:rsidRDefault="005F41CA" w:rsidP="005F41CA">
      <w:pPr>
        <w:spacing w:after="0" w:line="240" w:lineRule="auto"/>
        <w:jc w:val="both"/>
        <w:rPr>
          <w:rFonts w:ascii="Arial" w:hAnsi="Arial" w:cs="Arial"/>
          <w:color w:val="000000" w:themeColor="text1"/>
          <w:sz w:val="20"/>
          <w:szCs w:val="20"/>
        </w:rPr>
      </w:pPr>
    </w:p>
    <w:p w14:paraId="15B09931" w14:textId="77777777" w:rsidR="005F41CA" w:rsidRPr="00D52CAF" w:rsidRDefault="005D27FB" w:rsidP="005F41CA">
      <w:pPr>
        <w:spacing w:after="0" w:line="240" w:lineRule="auto"/>
        <w:jc w:val="both"/>
        <w:rPr>
          <w:rFonts w:ascii="Arial" w:hAnsi="Arial" w:cs="Arial"/>
          <w:color w:val="000000" w:themeColor="text1"/>
          <w:sz w:val="20"/>
          <w:szCs w:val="20"/>
        </w:rPr>
      </w:pPr>
      <w:r w:rsidRPr="00D52CAF">
        <w:rPr>
          <w:rFonts w:ascii="Arial" w:hAnsi="Arial" w:cs="Arial"/>
          <w:color w:val="000000" w:themeColor="text1"/>
          <w:sz w:val="20"/>
          <w:szCs w:val="20"/>
        </w:rPr>
        <w:t>Izvajalec</w:t>
      </w:r>
      <w:r w:rsidR="005F41CA" w:rsidRPr="00D52CAF">
        <w:rPr>
          <w:rFonts w:ascii="Arial" w:hAnsi="Arial" w:cs="Arial"/>
          <w:color w:val="000000" w:themeColor="text1"/>
          <w:sz w:val="20"/>
          <w:szCs w:val="20"/>
        </w:rPr>
        <w:t xml:space="preserve"> za svojega pooblaščenega predstavnika določa </w:t>
      </w:r>
      <w:r w:rsidR="00F11B9F" w:rsidRPr="00D52CAF">
        <w:rPr>
          <w:rFonts w:ascii="Arial" w:hAnsi="Arial" w:cs="Arial"/>
          <w:color w:val="000000" w:themeColor="text1"/>
          <w:sz w:val="20"/>
          <w:szCs w:val="20"/>
        </w:rPr>
        <w:t xml:space="preserve">_________________________ </w:t>
      </w:r>
      <w:r w:rsidR="005F41CA" w:rsidRPr="00D52CAF">
        <w:rPr>
          <w:rFonts w:ascii="Arial" w:hAnsi="Arial" w:cs="Arial"/>
          <w:color w:val="000000" w:themeColor="text1"/>
          <w:sz w:val="20"/>
          <w:szCs w:val="20"/>
        </w:rPr>
        <w:t xml:space="preserve">(vpisati ime in naziv ter kontaktne podatke, vključno z e-naslovom), ki je pooblaščen/a, da kot vodja projekta zastopa </w:t>
      </w:r>
      <w:r w:rsidRPr="00D52CAF">
        <w:rPr>
          <w:rFonts w:ascii="Arial" w:hAnsi="Arial" w:cs="Arial"/>
          <w:color w:val="000000" w:themeColor="text1"/>
          <w:sz w:val="20"/>
          <w:szCs w:val="20"/>
        </w:rPr>
        <w:t>izvajalc</w:t>
      </w:r>
      <w:r w:rsidR="005F41CA" w:rsidRPr="00D52CAF">
        <w:rPr>
          <w:rFonts w:ascii="Arial" w:hAnsi="Arial" w:cs="Arial"/>
          <w:color w:val="000000" w:themeColor="text1"/>
          <w:sz w:val="20"/>
          <w:szCs w:val="20"/>
        </w:rPr>
        <w:t xml:space="preserve">a v vseh vprašanjih, ki zadevajo izvrševanje ali uveljavitev te pogodbe. </w:t>
      </w:r>
    </w:p>
    <w:p w14:paraId="32F1AD51" w14:textId="77777777" w:rsidR="005F41CA" w:rsidRPr="00D52CAF" w:rsidRDefault="005F41CA" w:rsidP="005F41CA">
      <w:pPr>
        <w:spacing w:after="0" w:line="240" w:lineRule="auto"/>
        <w:jc w:val="both"/>
        <w:rPr>
          <w:rFonts w:ascii="Arial" w:hAnsi="Arial" w:cs="Arial"/>
          <w:sz w:val="20"/>
          <w:szCs w:val="20"/>
        </w:rPr>
      </w:pPr>
    </w:p>
    <w:p w14:paraId="7C92BEF5" w14:textId="77777777" w:rsidR="005F41CA" w:rsidRPr="00D52CAF" w:rsidRDefault="005F41CA" w:rsidP="005F41CA">
      <w:pPr>
        <w:spacing w:after="0" w:line="240" w:lineRule="auto"/>
        <w:jc w:val="both"/>
        <w:rPr>
          <w:rFonts w:ascii="Arial" w:hAnsi="Arial" w:cs="Arial"/>
          <w:sz w:val="20"/>
          <w:szCs w:val="20"/>
        </w:rPr>
      </w:pPr>
      <w:r w:rsidRPr="00D52CAF">
        <w:rPr>
          <w:rFonts w:ascii="Arial" w:hAnsi="Arial" w:cs="Arial"/>
          <w:sz w:val="20"/>
          <w:szCs w:val="20"/>
        </w:rPr>
        <w:t xml:space="preserve">Pooblaščeni predstavnik </w:t>
      </w:r>
      <w:r w:rsidR="005D27FB" w:rsidRPr="00D52CAF">
        <w:rPr>
          <w:rFonts w:ascii="Arial" w:hAnsi="Arial" w:cs="Arial"/>
          <w:sz w:val="20"/>
          <w:szCs w:val="20"/>
        </w:rPr>
        <w:t>izvajalc</w:t>
      </w:r>
      <w:r w:rsidRPr="00D52CAF">
        <w:rPr>
          <w:rFonts w:ascii="Arial" w:hAnsi="Arial" w:cs="Arial"/>
          <w:sz w:val="20"/>
          <w:szCs w:val="20"/>
        </w:rPr>
        <w:t xml:space="preserve">a je dolžan ves čas trajanja pogodbe neposredno in tvorno sodelovati s predstavnikom naročnika. </w:t>
      </w:r>
    </w:p>
    <w:p w14:paraId="24B4C899" w14:textId="77777777" w:rsidR="003E240A" w:rsidRPr="00D52CAF" w:rsidRDefault="003E240A" w:rsidP="005F41CA">
      <w:pPr>
        <w:spacing w:after="0" w:line="240" w:lineRule="auto"/>
        <w:jc w:val="both"/>
        <w:rPr>
          <w:rFonts w:ascii="Arial" w:hAnsi="Arial" w:cs="Arial"/>
          <w:b/>
          <w:sz w:val="20"/>
          <w:szCs w:val="20"/>
        </w:rPr>
      </w:pPr>
    </w:p>
    <w:p w14:paraId="46805858" w14:textId="77777777" w:rsidR="003E240A" w:rsidRPr="00D52CAF" w:rsidRDefault="003E240A" w:rsidP="003E240A">
      <w:pPr>
        <w:spacing w:after="0" w:line="240" w:lineRule="auto"/>
        <w:jc w:val="center"/>
        <w:rPr>
          <w:rFonts w:ascii="Arial" w:hAnsi="Arial" w:cs="Arial"/>
          <w:sz w:val="20"/>
          <w:szCs w:val="20"/>
        </w:rPr>
      </w:pPr>
      <w:r w:rsidRPr="00D52CAF">
        <w:rPr>
          <w:rFonts w:ascii="Arial" w:hAnsi="Arial" w:cs="Arial"/>
          <w:sz w:val="20"/>
          <w:szCs w:val="20"/>
        </w:rPr>
        <w:t>STROKOVNI KADER</w:t>
      </w:r>
    </w:p>
    <w:p w14:paraId="44C9FBBD" w14:textId="77777777" w:rsidR="003E240A" w:rsidRPr="00D52CAF" w:rsidRDefault="0063624B"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w:t>
      </w:r>
      <w:r w:rsidR="003E240A" w:rsidRPr="00D52CAF">
        <w:rPr>
          <w:rFonts w:ascii="Arial" w:hAnsi="Arial" w:cs="Arial"/>
          <w:sz w:val="20"/>
          <w:szCs w:val="20"/>
        </w:rPr>
        <w:t>člen</w:t>
      </w:r>
    </w:p>
    <w:p w14:paraId="13CB5E59" w14:textId="77777777" w:rsidR="003E240A" w:rsidRPr="00D52CAF" w:rsidRDefault="003E240A" w:rsidP="003E240A">
      <w:pPr>
        <w:spacing w:after="0" w:line="240" w:lineRule="auto"/>
        <w:jc w:val="both"/>
        <w:rPr>
          <w:rFonts w:ascii="Arial" w:hAnsi="Arial" w:cs="Arial"/>
          <w:sz w:val="20"/>
          <w:szCs w:val="20"/>
        </w:rPr>
      </w:pPr>
    </w:p>
    <w:p w14:paraId="7BEF4A41" w14:textId="77777777" w:rsidR="003E240A" w:rsidRPr="00D52CAF" w:rsidRDefault="003E240A" w:rsidP="003E240A">
      <w:pPr>
        <w:spacing w:after="0" w:line="240" w:lineRule="auto"/>
        <w:jc w:val="both"/>
        <w:rPr>
          <w:rFonts w:ascii="Arial" w:hAnsi="Arial" w:cs="Arial"/>
          <w:sz w:val="20"/>
          <w:szCs w:val="20"/>
        </w:rPr>
      </w:pPr>
      <w:r w:rsidRPr="00D52CAF">
        <w:rPr>
          <w:rFonts w:ascii="Arial" w:hAnsi="Arial" w:cs="Arial"/>
          <w:sz w:val="20"/>
          <w:szCs w:val="20"/>
        </w:rPr>
        <w:t xml:space="preserve">Strokovni kader </w:t>
      </w:r>
      <w:r w:rsidR="008D4936" w:rsidRPr="00D52CAF">
        <w:rPr>
          <w:rFonts w:ascii="Arial" w:hAnsi="Arial" w:cs="Arial"/>
          <w:sz w:val="20"/>
          <w:szCs w:val="20"/>
        </w:rPr>
        <w:t>izvajalca</w:t>
      </w:r>
      <w:r w:rsidRPr="00D52CAF">
        <w:rPr>
          <w:rFonts w:ascii="Arial" w:hAnsi="Arial" w:cs="Arial"/>
          <w:sz w:val="20"/>
          <w:szCs w:val="20"/>
        </w:rPr>
        <w:t>:</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4208"/>
        <w:gridCol w:w="4151"/>
      </w:tblGrid>
      <w:tr w:rsidR="003E240A" w:rsidRPr="00D52CAF" w14:paraId="470D5A17" w14:textId="77777777" w:rsidTr="003E240A">
        <w:trPr>
          <w:trHeight w:hRule="exact" w:val="580"/>
        </w:trPr>
        <w:tc>
          <w:tcPr>
            <w:tcW w:w="4208" w:type="dxa"/>
            <w:tcBorders>
              <w:top w:val="single" w:sz="4" w:space="0" w:color="auto"/>
              <w:left w:val="single" w:sz="4" w:space="0" w:color="auto"/>
              <w:bottom w:val="single" w:sz="4" w:space="0" w:color="auto"/>
            </w:tcBorders>
            <w:shd w:val="clear" w:color="auto" w:fill="FFFFFF"/>
            <w:vAlign w:val="center"/>
          </w:tcPr>
          <w:p w14:paraId="26009C39" w14:textId="77777777" w:rsidR="003E240A" w:rsidRPr="00D52CAF" w:rsidRDefault="003E240A">
            <w:pPr>
              <w:pStyle w:val="Other0"/>
              <w:shd w:val="clear" w:color="auto" w:fill="auto"/>
              <w:spacing w:after="0" w:line="240" w:lineRule="auto"/>
              <w:rPr>
                <w:rFonts w:ascii="Arial" w:hAnsi="Arial" w:cs="Arial"/>
                <w:sz w:val="20"/>
                <w:szCs w:val="20"/>
              </w:rPr>
            </w:pPr>
            <w:r w:rsidRPr="00D52CAF">
              <w:rPr>
                <w:rFonts w:ascii="Arial" w:eastAsia="Arial Narrow" w:hAnsi="Arial" w:cs="Arial"/>
                <w:color w:val="000000"/>
                <w:sz w:val="20"/>
                <w:szCs w:val="20"/>
                <w:lang w:bidi="sl-SI"/>
              </w:rPr>
              <w:t>Pooblaščeni arhitekt – vodja projekt</w:t>
            </w:r>
            <w:r w:rsidR="00F11B9F" w:rsidRPr="00D52CAF">
              <w:rPr>
                <w:rFonts w:ascii="Arial" w:eastAsia="Arial Narrow" w:hAnsi="Arial" w:cs="Arial"/>
                <w:color w:val="000000"/>
                <w:sz w:val="20"/>
                <w:szCs w:val="20"/>
                <w:lang w:bidi="sl-SI"/>
              </w:rPr>
              <w:t>iranja</w:t>
            </w:r>
          </w:p>
        </w:tc>
        <w:tc>
          <w:tcPr>
            <w:tcW w:w="4151" w:type="dxa"/>
            <w:tcBorders>
              <w:top w:val="single" w:sz="4" w:space="0" w:color="auto"/>
              <w:left w:val="single" w:sz="4" w:space="0" w:color="auto"/>
              <w:bottom w:val="single" w:sz="4" w:space="0" w:color="auto"/>
              <w:right w:val="single" w:sz="4" w:space="0" w:color="auto"/>
            </w:tcBorders>
            <w:shd w:val="clear" w:color="auto" w:fill="FFFFFF"/>
            <w:vAlign w:val="center"/>
          </w:tcPr>
          <w:p w14:paraId="0075ECE2" w14:textId="77777777" w:rsidR="003E240A" w:rsidRPr="00D52CAF" w:rsidRDefault="003E240A" w:rsidP="00BC1417">
            <w:pPr>
              <w:pStyle w:val="Other0"/>
              <w:shd w:val="clear" w:color="auto" w:fill="auto"/>
              <w:spacing w:after="0" w:line="240" w:lineRule="auto"/>
              <w:rPr>
                <w:rFonts w:ascii="Arial" w:hAnsi="Arial" w:cs="Arial"/>
                <w:sz w:val="20"/>
                <w:szCs w:val="20"/>
              </w:rPr>
            </w:pPr>
          </w:p>
        </w:tc>
      </w:tr>
      <w:tr w:rsidR="003613AA" w:rsidRPr="00D52CAF" w14:paraId="27877D91" w14:textId="77777777" w:rsidTr="003E240A">
        <w:trPr>
          <w:trHeight w:hRule="exact" w:val="580"/>
        </w:trPr>
        <w:tc>
          <w:tcPr>
            <w:tcW w:w="4208" w:type="dxa"/>
            <w:tcBorders>
              <w:top w:val="single" w:sz="4" w:space="0" w:color="auto"/>
              <w:left w:val="single" w:sz="4" w:space="0" w:color="auto"/>
              <w:bottom w:val="single" w:sz="4" w:space="0" w:color="auto"/>
            </w:tcBorders>
            <w:shd w:val="clear" w:color="auto" w:fill="FFFFFF"/>
            <w:vAlign w:val="center"/>
          </w:tcPr>
          <w:p w14:paraId="664602D7" w14:textId="77777777" w:rsidR="003613AA" w:rsidRPr="00D52CAF" w:rsidRDefault="003613AA" w:rsidP="003613AA">
            <w:pPr>
              <w:pStyle w:val="Other0"/>
              <w:shd w:val="clear" w:color="auto" w:fill="auto"/>
              <w:spacing w:after="0" w:line="240" w:lineRule="auto"/>
              <w:rPr>
                <w:rFonts w:ascii="Arial" w:eastAsia="Arial Narrow" w:hAnsi="Arial" w:cs="Arial"/>
                <w:color w:val="000000"/>
                <w:sz w:val="20"/>
                <w:szCs w:val="20"/>
                <w:lang w:bidi="sl-SI"/>
              </w:rPr>
            </w:pPr>
            <w:r w:rsidRPr="00D52CAF">
              <w:rPr>
                <w:rFonts w:ascii="Arial" w:eastAsia="Arial Narrow" w:hAnsi="Arial" w:cs="Arial"/>
                <w:color w:val="000000"/>
                <w:sz w:val="20"/>
                <w:szCs w:val="20"/>
                <w:lang w:bidi="sl-SI"/>
              </w:rPr>
              <w:t xml:space="preserve">Pooblaščeni arhitekt </w:t>
            </w:r>
          </w:p>
        </w:tc>
        <w:tc>
          <w:tcPr>
            <w:tcW w:w="4151" w:type="dxa"/>
            <w:tcBorders>
              <w:top w:val="single" w:sz="4" w:space="0" w:color="auto"/>
              <w:left w:val="single" w:sz="4" w:space="0" w:color="auto"/>
              <w:bottom w:val="single" w:sz="4" w:space="0" w:color="auto"/>
              <w:right w:val="single" w:sz="4" w:space="0" w:color="auto"/>
            </w:tcBorders>
            <w:shd w:val="clear" w:color="auto" w:fill="FFFFFF"/>
            <w:vAlign w:val="center"/>
          </w:tcPr>
          <w:p w14:paraId="26E7D949" w14:textId="77777777" w:rsidR="003613AA" w:rsidRPr="00D52CAF" w:rsidRDefault="003613AA" w:rsidP="00BC1417">
            <w:pPr>
              <w:pStyle w:val="Other0"/>
              <w:shd w:val="clear" w:color="auto" w:fill="auto"/>
              <w:spacing w:after="0" w:line="240" w:lineRule="auto"/>
              <w:rPr>
                <w:rFonts w:ascii="Arial" w:hAnsi="Arial" w:cs="Arial"/>
                <w:sz w:val="20"/>
                <w:szCs w:val="20"/>
              </w:rPr>
            </w:pPr>
          </w:p>
        </w:tc>
      </w:tr>
      <w:tr w:rsidR="003E240A" w:rsidRPr="00D52CAF" w14:paraId="69B5ECF2" w14:textId="77777777" w:rsidTr="003E240A">
        <w:trPr>
          <w:trHeight w:hRule="exact" w:val="580"/>
        </w:trPr>
        <w:tc>
          <w:tcPr>
            <w:tcW w:w="4208" w:type="dxa"/>
            <w:tcBorders>
              <w:top w:val="single" w:sz="4" w:space="0" w:color="auto"/>
              <w:left w:val="single" w:sz="4" w:space="0" w:color="auto"/>
              <w:bottom w:val="single" w:sz="4" w:space="0" w:color="auto"/>
            </w:tcBorders>
            <w:shd w:val="clear" w:color="auto" w:fill="FFFFFF"/>
            <w:vAlign w:val="center"/>
          </w:tcPr>
          <w:p w14:paraId="13E8F86C" w14:textId="77777777" w:rsidR="003E240A" w:rsidRPr="00D52CAF" w:rsidRDefault="003E240A" w:rsidP="00BC1417">
            <w:pPr>
              <w:pStyle w:val="Other0"/>
              <w:shd w:val="clear" w:color="auto" w:fill="auto"/>
              <w:spacing w:after="0" w:line="240" w:lineRule="auto"/>
              <w:rPr>
                <w:rFonts w:ascii="Arial" w:eastAsia="Arial Narrow" w:hAnsi="Arial" w:cs="Arial"/>
                <w:color w:val="000000"/>
                <w:sz w:val="20"/>
                <w:szCs w:val="20"/>
                <w:lang w:bidi="sl-SI"/>
              </w:rPr>
            </w:pPr>
            <w:r w:rsidRPr="00D52CAF">
              <w:rPr>
                <w:rFonts w:ascii="Arial" w:eastAsia="Arial Narrow" w:hAnsi="Arial" w:cs="Arial"/>
                <w:color w:val="000000"/>
                <w:sz w:val="20"/>
                <w:szCs w:val="20"/>
                <w:lang w:bidi="sl-SI"/>
              </w:rPr>
              <w:t>Pooblaščeni inženir gradbeništva</w:t>
            </w:r>
          </w:p>
        </w:tc>
        <w:tc>
          <w:tcPr>
            <w:tcW w:w="4151" w:type="dxa"/>
            <w:tcBorders>
              <w:top w:val="single" w:sz="4" w:space="0" w:color="auto"/>
              <w:left w:val="single" w:sz="4" w:space="0" w:color="auto"/>
              <w:bottom w:val="single" w:sz="4" w:space="0" w:color="auto"/>
              <w:right w:val="single" w:sz="4" w:space="0" w:color="auto"/>
            </w:tcBorders>
            <w:shd w:val="clear" w:color="auto" w:fill="FFFFFF"/>
            <w:vAlign w:val="center"/>
          </w:tcPr>
          <w:p w14:paraId="6B8F0B6B" w14:textId="77777777" w:rsidR="003E240A" w:rsidRPr="00D52CAF" w:rsidRDefault="003E240A" w:rsidP="00BC1417">
            <w:pPr>
              <w:pStyle w:val="Other0"/>
              <w:shd w:val="clear" w:color="auto" w:fill="auto"/>
              <w:spacing w:after="0" w:line="240" w:lineRule="auto"/>
              <w:rPr>
                <w:rFonts w:ascii="Arial" w:hAnsi="Arial" w:cs="Arial"/>
                <w:sz w:val="20"/>
                <w:szCs w:val="20"/>
              </w:rPr>
            </w:pPr>
          </w:p>
        </w:tc>
      </w:tr>
      <w:tr w:rsidR="00AF584E" w:rsidRPr="00D52CAF" w14:paraId="6D103C76" w14:textId="77777777" w:rsidTr="003E240A">
        <w:trPr>
          <w:trHeight w:hRule="exact" w:val="580"/>
        </w:trPr>
        <w:tc>
          <w:tcPr>
            <w:tcW w:w="4208" w:type="dxa"/>
            <w:tcBorders>
              <w:top w:val="single" w:sz="4" w:space="0" w:color="auto"/>
              <w:left w:val="single" w:sz="4" w:space="0" w:color="auto"/>
              <w:bottom w:val="single" w:sz="4" w:space="0" w:color="auto"/>
            </w:tcBorders>
            <w:shd w:val="clear" w:color="auto" w:fill="FFFFFF"/>
            <w:vAlign w:val="center"/>
          </w:tcPr>
          <w:p w14:paraId="03500178" w14:textId="77777777" w:rsidR="00AF584E" w:rsidRPr="00D52CAF" w:rsidRDefault="00AF584E" w:rsidP="00BC1417">
            <w:pPr>
              <w:pStyle w:val="Other0"/>
              <w:shd w:val="clear" w:color="auto" w:fill="auto"/>
              <w:spacing w:after="0" w:line="240" w:lineRule="auto"/>
              <w:rPr>
                <w:rFonts w:ascii="Arial" w:eastAsia="Arial Narrow" w:hAnsi="Arial" w:cs="Arial"/>
                <w:color w:val="000000"/>
                <w:sz w:val="20"/>
                <w:szCs w:val="20"/>
                <w:lang w:bidi="sl-SI"/>
              </w:rPr>
            </w:pPr>
            <w:r w:rsidRPr="00D52CAF">
              <w:rPr>
                <w:rFonts w:ascii="Arial" w:eastAsia="Arial Narrow" w:hAnsi="Arial" w:cs="Arial"/>
                <w:color w:val="000000"/>
                <w:sz w:val="20"/>
                <w:szCs w:val="20"/>
                <w:lang w:bidi="sl-SI"/>
              </w:rPr>
              <w:t>Pooblaščeni inženir strojništva</w:t>
            </w:r>
          </w:p>
        </w:tc>
        <w:tc>
          <w:tcPr>
            <w:tcW w:w="4151" w:type="dxa"/>
            <w:tcBorders>
              <w:top w:val="single" w:sz="4" w:space="0" w:color="auto"/>
              <w:left w:val="single" w:sz="4" w:space="0" w:color="auto"/>
              <w:bottom w:val="single" w:sz="4" w:space="0" w:color="auto"/>
              <w:right w:val="single" w:sz="4" w:space="0" w:color="auto"/>
            </w:tcBorders>
            <w:shd w:val="clear" w:color="auto" w:fill="FFFFFF"/>
            <w:vAlign w:val="center"/>
          </w:tcPr>
          <w:p w14:paraId="2F550E3E" w14:textId="77777777" w:rsidR="00AF584E" w:rsidRPr="00D52CAF" w:rsidRDefault="00AF584E" w:rsidP="00BC1417">
            <w:pPr>
              <w:pStyle w:val="Other0"/>
              <w:shd w:val="clear" w:color="auto" w:fill="auto"/>
              <w:spacing w:after="0" w:line="240" w:lineRule="auto"/>
              <w:rPr>
                <w:rFonts w:ascii="Arial" w:hAnsi="Arial" w:cs="Arial"/>
                <w:sz w:val="20"/>
                <w:szCs w:val="20"/>
              </w:rPr>
            </w:pPr>
          </w:p>
        </w:tc>
      </w:tr>
      <w:tr w:rsidR="00AF584E" w:rsidRPr="00D52CAF" w14:paraId="368AA966" w14:textId="77777777" w:rsidTr="003E240A">
        <w:trPr>
          <w:trHeight w:hRule="exact" w:val="580"/>
        </w:trPr>
        <w:tc>
          <w:tcPr>
            <w:tcW w:w="4208" w:type="dxa"/>
            <w:tcBorders>
              <w:top w:val="single" w:sz="4" w:space="0" w:color="auto"/>
              <w:left w:val="single" w:sz="4" w:space="0" w:color="auto"/>
              <w:bottom w:val="single" w:sz="4" w:space="0" w:color="auto"/>
            </w:tcBorders>
            <w:shd w:val="clear" w:color="auto" w:fill="FFFFFF"/>
            <w:vAlign w:val="center"/>
          </w:tcPr>
          <w:p w14:paraId="22EC66D7" w14:textId="77777777" w:rsidR="00AF584E" w:rsidRPr="00D52CAF" w:rsidRDefault="00AF584E" w:rsidP="00AF584E">
            <w:pPr>
              <w:pStyle w:val="Other0"/>
              <w:shd w:val="clear" w:color="auto" w:fill="auto"/>
              <w:spacing w:after="0" w:line="240" w:lineRule="auto"/>
              <w:rPr>
                <w:rFonts w:ascii="Arial" w:eastAsia="Arial Narrow" w:hAnsi="Arial" w:cs="Arial"/>
                <w:color w:val="000000"/>
                <w:sz w:val="20"/>
                <w:szCs w:val="20"/>
                <w:lang w:bidi="sl-SI"/>
              </w:rPr>
            </w:pPr>
            <w:r w:rsidRPr="00D52CAF">
              <w:rPr>
                <w:rFonts w:ascii="Arial" w:eastAsia="Arial Narrow" w:hAnsi="Arial" w:cs="Arial"/>
                <w:color w:val="000000"/>
                <w:sz w:val="20"/>
                <w:szCs w:val="20"/>
                <w:lang w:bidi="sl-SI"/>
              </w:rPr>
              <w:t>Pooblaščeni inženir elektrotehnike</w:t>
            </w:r>
          </w:p>
        </w:tc>
        <w:tc>
          <w:tcPr>
            <w:tcW w:w="4151" w:type="dxa"/>
            <w:tcBorders>
              <w:top w:val="single" w:sz="4" w:space="0" w:color="auto"/>
              <w:left w:val="single" w:sz="4" w:space="0" w:color="auto"/>
              <w:bottom w:val="single" w:sz="4" w:space="0" w:color="auto"/>
              <w:right w:val="single" w:sz="4" w:space="0" w:color="auto"/>
            </w:tcBorders>
            <w:shd w:val="clear" w:color="auto" w:fill="FFFFFF"/>
            <w:vAlign w:val="center"/>
          </w:tcPr>
          <w:p w14:paraId="62321634" w14:textId="77777777" w:rsidR="00AF584E" w:rsidRPr="00D52CAF" w:rsidRDefault="00AF584E" w:rsidP="00BC1417">
            <w:pPr>
              <w:pStyle w:val="Other0"/>
              <w:shd w:val="clear" w:color="auto" w:fill="auto"/>
              <w:spacing w:after="0" w:line="240" w:lineRule="auto"/>
              <w:rPr>
                <w:rFonts w:ascii="Arial" w:hAnsi="Arial" w:cs="Arial"/>
                <w:sz w:val="20"/>
                <w:szCs w:val="20"/>
              </w:rPr>
            </w:pPr>
          </w:p>
        </w:tc>
      </w:tr>
      <w:tr w:rsidR="00B52337" w:rsidRPr="00D52CAF" w14:paraId="3FAD634D" w14:textId="77777777" w:rsidTr="003E240A">
        <w:trPr>
          <w:trHeight w:hRule="exact" w:val="580"/>
        </w:trPr>
        <w:tc>
          <w:tcPr>
            <w:tcW w:w="4208" w:type="dxa"/>
            <w:tcBorders>
              <w:top w:val="single" w:sz="4" w:space="0" w:color="auto"/>
              <w:left w:val="single" w:sz="4" w:space="0" w:color="auto"/>
              <w:bottom w:val="single" w:sz="4" w:space="0" w:color="auto"/>
            </w:tcBorders>
            <w:shd w:val="clear" w:color="auto" w:fill="FFFFFF"/>
            <w:vAlign w:val="center"/>
          </w:tcPr>
          <w:p w14:paraId="0091861A" w14:textId="77777777" w:rsidR="00B52337" w:rsidRPr="00D52CAF" w:rsidRDefault="00B52337" w:rsidP="00BC1417">
            <w:pPr>
              <w:pStyle w:val="Other0"/>
              <w:shd w:val="clear" w:color="auto" w:fill="auto"/>
              <w:spacing w:after="0" w:line="240" w:lineRule="auto"/>
              <w:rPr>
                <w:rFonts w:ascii="Arial" w:eastAsia="Arial Narrow" w:hAnsi="Arial" w:cs="Arial"/>
                <w:color w:val="000000"/>
                <w:sz w:val="20"/>
                <w:szCs w:val="20"/>
                <w:lang w:bidi="sl-SI"/>
              </w:rPr>
            </w:pPr>
            <w:r w:rsidRPr="00D52CAF">
              <w:rPr>
                <w:rFonts w:ascii="Arial" w:eastAsia="Arial Narrow" w:hAnsi="Arial" w:cs="Arial"/>
                <w:color w:val="000000"/>
                <w:sz w:val="20"/>
                <w:szCs w:val="20"/>
                <w:lang w:bidi="sl-SI"/>
              </w:rPr>
              <w:t>BIM koordinator</w:t>
            </w:r>
          </w:p>
        </w:tc>
        <w:tc>
          <w:tcPr>
            <w:tcW w:w="4151" w:type="dxa"/>
            <w:tcBorders>
              <w:top w:val="single" w:sz="4" w:space="0" w:color="auto"/>
              <w:left w:val="single" w:sz="4" w:space="0" w:color="auto"/>
              <w:bottom w:val="single" w:sz="4" w:space="0" w:color="auto"/>
              <w:right w:val="single" w:sz="4" w:space="0" w:color="auto"/>
            </w:tcBorders>
            <w:shd w:val="clear" w:color="auto" w:fill="FFFFFF"/>
            <w:vAlign w:val="center"/>
          </w:tcPr>
          <w:p w14:paraId="69D230F7" w14:textId="77777777" w:rsidR="00B52337" w:rsidRPr="00D52CAF" w:rsidRDefault="00B52337" w:rsidP="00BC1417">
            <w:pPr>
              <w:pStyle w:val="Other0"/>
              <w:shd w:val="clear" w:color="auto" w:fill="auto"/>
              <w:spacing w:after="0" w:line="240" w:lineRule="auto"/>
              <w:rPr>
                <w:rFonts w:ascii="Arial" w:hAnsi="Arial" w:cs="Arial"/>
                <w:sz w:val="20"/>
                <w:szCs w:val="20"/>
              </w:rPr>
            </w:pPr>
          </w:p>
        </w:tc>
      </w:tr>
    </w:tbl>
    <w:p w14:paraId="79C751AB" w14:textId="77777777" w:rsidR="003E240A" w:rsidRPr="00D52CAF" w:rsidRDefault="003E240A" w:rsidP="00FB6AC2">
      <w:pPr>
        <w:pStyle w:val="Telobesedila"/>
        <w:rPr>
          <w:sz w:val="20"/>
          <w:szCs w:val="20"/>
        </w:rPr>
      </w:pPr>
    </w:p>
    <w:p w14:paraId="6E94FF02" w14:textId="77777777" w:rsidR="003E240A" w:rsidRPr="00D52CAF" w:rsidRDefault="003E240A" w:rsidP="00FB6AC2">
      <w:pPr>
        <w:pStyle w:val="Telobesedila"/>
        <w:rPr>
          <w:sz w:val="20"/>
          <w:szCs w:val="20"/>
        </w:rPr>
      </w:pPr>
      <w:r w:rsidRPr="00D52CAF">
        <w:rPr>
          <w:sz w:val="20"/>
          <w:szCs w:val="20"/>
        </w:rPr>
        <w:lastRenderedPageBreak/>
        <w:t xml:space="preserve">Strokovni kader mora poklicne naloge opravljati v eni od predpisanih oblik v okviru </w:t>
      </w:r>
      <w:r w:rsidR="00B52337" w:rsidRPr="00D52CAF">
        <w:rPr>
          <w:sz w:val="20"/>
          <w:szCs w:val="20"/>
        </w:rPr>
        <w:t xml:space="preserve">projektanta </w:t>
      </w:r>
      <w:r w:rsidRPr="00D52CAF">
        <w:rPr>
          <w:sz w:val="20"/>
          <w:szCs w:val="20"/>
        </w:rPr>
        <w:t>(5. in 14. člen ZAID) oziroma mora v postopku javnega naročila nastopati v okviru skupne ponudbe ali kot podizvajalec izvajalca.</w:t>
      </w:r>
    </w:p>
    <w:p w14:paraId="6507F386" w14:textId="77777777" w:rsidR="0063624B" w:rsidRPr="00D52CAF" w:rsidRDefault="0063624B" w:rsidP="003E240A">
      <w:pPr>
        <w:spacing w:after="0" w:line="240" w:lineRule="auto"/>
        <w:jc w:val="both"/>
        <w:rPr>
          <w:rFonts w:ascii="Arial" w:hAnsi="Arial" w:cs="Arial"/>
          <w:sz w:val="20"/>
          <w:szCs w:val="20"/>
        </w:rPr>
      </w:pPr>
    </w:p>
    <w:p w14:paraId="7D1648FF" w14:textId="77777777" w:rsidR="003E240A" w:rsidRPr="00D52CAF" w:rsidRDefault="003E240A" w:rsidP="003E240A">
      <w:pPr>
        <w:spacing w:after="0" w:line="240" w:lineRule="auto"/>
        <w:jc w:val="center"/>
        <w:rPr>
          <w:rFonts w:ascii="Arial" w:hAnsi="Arial" w:cs="Arial"/>
          <w:sz w:val="20"/>
          <w:szCs w:val="20"/>
        </w:rPr>
      </w:pPr>
      <w:r w:rsidRPr="00D52CAF">
        <w:rPr>
          <w:rFonts w:ascii="Arial" w:hAnsi="Arial" w:cs="Arial"/>
          <w:sz w:val="20"/>
          <w:szCs w:val="20"/>
        </w:rPr>
        <w:t>PODIZVAJALCI</w:t>
      </w:r>
    </w:p>
    <w:p w14:paraId="5AFB5F5D" w14:textId="77777777" w:rsidR="003E240A" w:rsidRPr="00D52CAF" w:rsidRDefault="0063624B"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č</w:t>
      </w:r>
      <w:r w:rsidR="003E240A" w:rsidRPr="00D52CAF">
        <w:rPr>
          <w:rFonts w:ascii="Arial" w:hAnsi="Arial" w:cs="Arial"/>
          <w:sz w:val="20"/>
          <w:szCs w:val="20"/>
        </w:rPr>
        <w:t>len</w:t>
      </w:r>
    </w:p>
    <w:p w14:paraId="78864F05" w14:textId="77777777" w:rsidR="0063624B" w:rsidRPr="00D52CAF" w:rsidRDefault="0063624B" w:rsidP="0063624B">
      <w:pPr>
        <w:spacing w:after="0" w:line="276" w:lineRule="auto"/>
        <w:jc w:val="center"/>
        <w:rPr>
          <w:rFonts w:ascii="Arial" w:hAnsi="Arial" w:cs="Arial"/>
          <w:sz w:val="20"/>
          <w:szCs w:val="20"/>
        </w:rPr>
      </w:pPr>
    </w:p>
    <w:p w14:paraId="539263A8" w14:textId="77777777" w:rsidR="003E240A" w:rsidRPr="00D52CAF" w:rsidRDefault="003E240A" w:rsidP="003E240A">
      <w:pPr>
        <w:spacing w:after="0" w:line="240" w:lineRule="auto"/>
        <w:jc w:val="center"/>
        <w:rPr>
          <w:rFonts w:ascii="Arial" w:hAnsi="Arial" w:cs="Arial"/>
          <w:sz w:val="20"/>
          <w:szCs w:val="20"/>
        </w:rPr>
      </w:pPr>
      <w:r w:rsidRPr="00D52CAF">
        <w:rPr>
          <w:rFonts w:ascii="Arial" w:hAnsi="Arial" w:cs="Arial"/>
          <w:sz w:val="20"/>
          <w:szCs w:val="20"/>
        </w:rPr>
        <w:t xml:space="preserve"> (v primeru nastopa s</w:t>
      </w:r>
      <w:r w:rsidR="0063624B" w:rsidRPr="00D52CAF">
        <w:rPr>
          <w:rFonts w:ascii="Arial" w:hAnsi="Arial" w:cs="Arial"/>
          <w:sz w:val="20"/>
          <w:szCs w:val="20"/>
        </w:rPr>
        <w:t xml:space="preserve"> </w:t>
      </w:r>
      <w:r w:rsidRPr="00D52CAF">
        <w:rPr>
          <w:rFonts w:ascii="Arial" w:hAnsi="Arial" w:cs="Arial"/>
          <w:sz w:val="20"/>
          <w:szCs w:val="20"/>
        </w:rPr>
        <w:t>podizvajalci)</w:t>
      </w:r>
    </w:p>
    <w:p w14:paraId="32061327" w14:textId="77777777" w:rsidR="003E240A" w:rsidRPr="00D52CAF" w:rsidRDefault="003E240A" w:rsidP="003E240A">
      <w:pPr>
        <w:spacing w:after="0" w:line="240" w:lineRule="auto"/>
        <w:jc w:val="center"/>
        <w:rPr>
          <w:rFonts w:ascii="Arial" w:hAnsi="Arial" w:cs="Arial"/>
          <w:color w:val="0070C0"/>
          <w:sz w:val="20"/>
          <w:szCs w:val="20"/>
        </w:rPr>
      </w:pPr>
    </w:p>
    <w:p w14:paraId="2E1980F5" w14:textId="77777777" w:rsidR="003E240A" w:rsidRPr="00D52CAF" w:rsidRDefault="003E240A" w:rsidP="003E240A">
      <w:pPr>
        <w:spacing w:line="240" w:lineRule="auto"/>
        <w:jc w:val="both"/>
        <w:rPr>
          <w:rFonts w:ascii="Arial" w:hAnsi="Arial" w:cs="Arial"/>
          <w:sz w:val="20"/>
          <w:szCs w:val="20"/>
        </w:rPr>
      </w:pPr>
      <w:r w:rsidRPr="00D52CAF">
        <w:rPr>
          <w:rFonts w:ascii="Arial" w:hAnsi="Arial" w:cs="Arial"/>
          <w:sz w:val="20"/>
          <w:szCs w:val="20"/>
        </w:rPr>
        <w:t xml:space="preserve">V primeru, da podizvajalec v skladu in na način, določen v drugem in tretjem odstavku 94. člena ZJN-3, zahteva neposredno plačilo, se šteje, da je neposredno plačilo podizvajalcu obvezno v skladu z ZJN-3 in obveznost zavezuje naročnika in </w:t>
      </w:r>
      <w:r w:rsidR="005D27FB" w:rsidRPr="00D52CAF">
        <w:rPr>
          <w:rFonts w:ascii="Arial" w:hAnsi="Arial" w:cs="Arial"/>
          <w:sz w:val="20"/>
          <w:szCs w:val="20"/>
        </w:rPr>
        <w:t>izvajalc</w:t>
      </w:r>
      <w:r w:rsidRPr="00D52CAF">
        <w:rPr>
          <w:rFonts w:ascii="Arial" w:hAnsi="Arial" w:cs="Arial"/>
          <w:sz w:val="20"/>
          <w:szCs w:val="20"/>
        </w:rPr>
        <w:t xml:space="preserve">a. </w:t>
      </w:r>
    </w:p>
    <w:p w14:paraId="2374FCEA" w14:textId="77777777" w:rsidR="003E240A" w:rsidRPr="00D52CAF" w:rsidRDefault="003E240A" w:rsidP="003E240A">
      <w:pPr>
        <w:spacing w:line="240" w:lineRule="auto"/>
        <w:jc w:val="both"/>
        <w:rPr>
          <w:rFonts w:ascii="Arial" w:hAnsi="Arial" w:cs="Arial"/>
          <w:sz w:val="20"/>
          <w:szCs w:val="20"/>
        </w:rPr>
      </w:pPr>
      <w:r w:rsidRPr="00D52CAF">
        <w:rPr>
          <w:rFonts w:ascii="Arial" w:hAnsi="Arial" w:cs="Arial"/>
          <w:sz w:val="20"/>
          <w:szCs w:val="20"/>
        </w:rPr>
        <w:t xml:space="preserve">Kadar </w:t>
      </w:r>
      <w:r w:rsidR="005D27FB" w:rsidRPr="00D52CAF">
        <w:rPr>
          <w:rFonts w:ascii="Arial" w:hAnsi="Arial" w:cs="Arial"/>
          <w:sz w:val="20"/>
          <w:szCs w:val="20"/>
        </w:rPr>
        <w:t>izvajalec</w:t>
      </w:r>
      <w:r w:rsidRPr="00D52CAF">
        <w:rPr>
          <w:rFonts w:ascii="Arial" w:hAnsi="Arial" w:cs="Arial"/>
          <w:sz w:val="20"/>
          <w:szCs w:val="20"/>
        </w:rPr>
        <w:t xml:space="preserve"> izvaja javno naročilo s podizvajalcem, ki zahteva neposredno plačilo, mora v skladu s 94. členom ZJN-3:</w:t>
      </w:r>
    </w:p>
    <w:p w14:paraId="5A17628A" w14:textId="77777777" w:rsidR="003E240A" w:rsidRPr="00D52CAF" w:rsidRDefault="003E240A" w:rsidP="00F9040C">
      <w:pPr>
        <w:numPr>
          <w:ilvl w:val="0"/>
          <w:numId w:val="34"/>
        </w:numPr>
        <w:spacing w:after="0" w:line="240" w:lineRule="auto"/>
        <w:ind w:left="284" w:hanging="284"/>
        <w:contextualSpacing/>
        <w:jc w:val="both"/>
        <w:rPr>
          <w:rFonts w:ascii="Arial" w:hAnsi="Arial" w:cs="Arial"/>
          <w:sz w:val="20"/>
          <w:szCs w:val="20"/>
        </w:rPr>
      </w:pPr>
      <w:r w:rsidRPr="00D52CAF">
        <w:rPr>
          <w:rFonts w:ascii="Arial" w:hAnsi="Arial" w:cs="Arial"/>
          <w:sz w:val="20"/>
          <w:szCs w:val="20"/>
        </w:rPr>
        <w:t xml:space="preserve">pooblastiti naročnika, da na podlagi potrjenega računa s strani </w:t>
      </w:r>
      <w:r w:rsidR="008D4936" w:rsidRPr="00D52CAF">
        <w:rPr>
          <w:rFonts w:ascii="Arial" w:hAnsi="Arial" w:cs="Arial"/>
          <w:sz w:val="20"/>
          <w:szCs w:val="20"/>
        </w:rPr>
        <w:t>izvajalca</w:t>
      </w:r>
      <w:r w:rsidRPr="00D52CAF">
        <w:rPr>
          <w:rFonts w:ascii="Arial" w:hAnsi="Arial" w:cs="Arial"/>
          <w:sz w:val="20"/>
          <w:szCs w:val="20"/>
        </w:rPr>
        <w:t xml:space="preserve"> neposredno plačuje podizvajalcu,</w:t>
      </w:r>
    </w:p>
    <w:p w14:paraId="4E2C378D" w14:textId="77777777" w:rsidR="003E240A" w:rsidRPr="00D52CAF" w:rsidRDefault="003E240A" w:rsidP="00F9040C">
      <w:pPr>
        <w:numPr>
          <w:ilvl w:val="0"/>
          <w:numId w:val="34"/>
        </w:numPr>
        <w:spacing w:after="0" w:line="240" w:lineRule="auto"/>
        <w:ind w:left="284" w:hanging="284"/>
        <w:contextualSpacing/>
        <w:jc w:val="both"/>
        <w:rPr>
          <w:rFonts w:ascii="Arial" w:hAnsi="Arial" w:cs="Arial"/>
          <w:sz w:val="20"/>
          <w:szCs w:val="20"/>
        </w:rPr>
      </w:pPr>
      <w:r w:rsidRPr="00D52CAF">
        <w:rPr>
          <w:rFonts w:ascii="Arial" w:hAnsi="Arial" w:cs="Arial"/>
          <w:sz w:val="20"/>
          <w:szCs w:val="20"/>
        </w:rPr>
        <w:t xml:space="preserve">predložiti soglasje podizvajalca, na podlagi katerega naročnik namesto </w:t>
      </w:r>
      <w:r w:rsidR="005D27FB" w:rsidRPr="00D52CAF">
        <w:rPr>
          <w:rFonts w:ascii="Arial" w:hAnsi="Arial" w:cs="Arial"/>
          <w:sz w:val="20"/>
          <w:szCs w:val="20"/>
        </w:rPr>
        <w:t>izvajalc</w:t>
      </w:r>
      <w:r w:rsidRPr="00D52CAF">
        <w:rPr>
          <w:rFonts w:ascii="Arial" w:hAnsi="Arial" w:cs="Arial"/>
          <w:sz w:val="20"/>
          <w:szCs w:val="20"/>
        </w:rPr>
        <w:t xml:space="preserve">a poravna podizvajalčevo terjatev do </w:t>
      </w:r>
      <w:r w:rsidR="005D27FB" w:rsidRPr="00D52CAF">
        <w:rPr>
          <w:rFonts w:ascii="Arial" w:hAnsi="Arial" w:cs="Arial"/>
          <w:sz w:val="20"/>
          <w:szCs w:val="20"/>
        </w:rPr>
        <w:t>izvajalc</w:t>
      </w:r>
      <w:r w:rsidRPr="00D52CAF">
        <w:rPr>
          <w:rFonts w:ascii="Arial" w:hAnsi="Arial" w:cs="Arial"/>
          <w:sz w:val="20"/>
          <w:szCs w:val="20"/>
        </w:rPr>
        <w:t>a,</w:t>
      </w:r>
    </w:p>
    <w:p w14:paraId="115BF9E3" w14:textId="77777777" w:rsidR="003E240A" w:rsidRPr="00D52CAF" w:rsidRDefault="003E240A" w:rsidP="00F9040C">
      <w:pPr>
        <w:numPr>
          <w:ilvl w:val="0"/>
          <w:numId w:val="34"/>
        </w:numPr>
        <w:spacing w:after="0" w:line="240" w:lineRule="auto"/>
        <w:ind w:left="284" w:hanging="284"/>
        <w:contextualSpacing/>
        <w:jc w:val="both"/>
        <w:rPr>
          <w:rFonts w:ascii="Arial" w:hAnsi="Arial" w:cs="Arial"/>
          <w:sz w:val="20"/>
          <w:szCs w:val="20"/>
        </w:rPr>
      </w:pPr>
      <w:r w:rsidRPr="00D52CAF">
        <w:rPr>
          <w:rFonts w:ascii="Arial" w:hAnsi="Arial" w:cs="Arial"/>
          <w:sz w:val="20"/>
          <w:szCs w:val="20"/>
        </w:rPr>
        <w:t>svojemu računu priložiti račun podizvajalca, ki ga je predhodno potrdil.</w:t>
      </w:r>
    </w:p>
    <w:p w14:paraId="108E2EE4" w14:textId="77777777" w:rsidR="003613AA" w:rsidRPr="00D52CAF" w:rsidRDefault="003613AA" w:rsidP="003E240A">
      <w:pPr>
        <w:spacing w:line="240" w:lineRule="auto"/>
        <w:jc w:val="both"/>
        <w:rPr>
          <w:rFonts w:ascii="Arial" w:hAnsi="Arial" w:cs="Arial"/>
          <w:sz w:val="20"/>
          <w:szCs w:val="20"/>
        </w:rPr>
      </w:pPr>
    </w:p>
    <w:p w14:paraId="39A9A7DC" w14:textId="77777777" w:rsidR="003E240A" w:rsidRPr="00D52CAF" w:rsidRDefault="003E240A" w:rsidP="003E240A">
      <w:pPr>
        <w:spacing w:line="240" w:lineRule="auto"/>
        <w:jc w:val="both"/>
        <w:rPr>
          <w:rFonts w:ascii="Arial" w:hAnsi="Arial" w:cs="Arial"/>
          <w:sz w:val="20"/>
          <w:szCs w:val="20"/>
        </w:rPr>
      </w:pPr>
      <w:r w:rsidRPr="00D52CAF">
        <w:rPr>
          <w:rFonts w:ascii="Arial" w:hAnsi="Arial" w:cs="Arial"/>
          <w:sz w:val="20"/>
          <w:szCs w:val="20"/>
        </w:rPr>
        <w:t xml:space="preserve">Naročnik bo potrjene račune podizvajalcev poravnal neposredno podizvajalcem na način in v roku kot je dogovorjeno za plačilo </w:t>
      </w:r>
      <w:r w:rsidR="005D27FB" w:rsidRPr="00D52CAF">
        <w:rPr>
          <w:rFonts w:ascii="Arial" w:hAnsi="Arial" w:cs="Arial"/>
          <w:sz w:val="20"/>
          <w:szCs w:val="20"/>
        </w:rPr>
        <w:t>izvajalc</w:t>
      </w:r>
      <w:r w:rsidRPr="00D52CAF">
        <w:rPr>
          <w:rFonts w:ascii="Arial" w:hAnsi="Arial" w:cs="Arial"/>
          <w:sz w:val="20"/>
          <w:szCs w:val="20"/>
        </w:rPr>
        <w:t xml:space="preserve">u . </w:t>
      </w:r>
    </w:p>
    <w:p w14:paraId="3C998441" w14:textId="77777777" w:rsidR="003E240A" w:rsidRPr="00D52CAF" w:rsidRDefault="005D27FB" w:rsidP="003E240A">
      <w:pPr>
        <w:keepNext/>
        <w:keepLines/>
        <w:tabs>
          <w:tab w:val="left" w:pos="720"/>
        </w:tabs>
        <w:spacing w:line="240" w:lineRule="auto"/>
        <w:jc w:val="both"/>
        <w:rPr>
          <w:rFonts w:ascii="Arial" w:hAnsi="Arial" w:cs="Arial"/>
          <w:sz w:val="20"/>
          <w:szCs w:val="20"/>
        </w:rPr>
      </w:pPr>
      <w:r w:rsidRPr="00D52CAF">
        <w:rPr>
          <w:rFonts w:ascii="Arial" w:hAnsi="Arial" w:cs="Arial"/>
          <w:sz w:val="20"/>
          <w:szCs w:val="20"/>
        </w:rPr>
        <w:t>Izvajalec</w:t>
      </w:r>
      <w:r w:rsidR="003E240A" w:rsidRPr="00D52CAF">
        <w:rPr>
          <w:rFonts w:ascii="Arial" w:hAnsi="Arial" w:cs="Arial"/>
          <w:sz w:val="20"/>
          <w:szCs w:val="20"/>
        </w:rPr>
        <w:t xml:space="preserve">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w:t>
      </w:r>
      <w:r w:rsidRPr="00D52CAF">
        <w:rPr>
          <w:rFonts w:ascii="Arial" w:hAnsi="Arial" w:cs="Arial"/>
          <w:sz w:val="20"/>
          <w:szCs w:val="20"/>
        </w:rPr>
        <w:t>izvajalec</w:t>
      </w:r>
      <w:r w:rsidR="003E240A" w:rsidRPr="00D52CAF">
        <w:rPr>
          <w:rFonts w:ascii="Arial" w:hAnsi="Arial" w:cs="Arial"/>
          <w:sz w:val="20"/>
          <w:szCs w:val="20"/>
        </w:rPr>
        <w:t xml:space="preserve"> skupaj z obvestilom posredovati tudi podatke in dokumente iz druge, tretje in četrte alineje 94. člena ZJN-3. </w:t>
      </w:r>
    </w:p>
    <w:p w14:paraId="68738994" w14:textId="77777777" w:rsidR="003E240A" w:rsidRPr="00D52CAF" w:rsidRDefault="003E240A" w:rsidP="003E240A">
      <w:pPr>
        <w:spacing w:after="0" w:line="240" w:lineRule="auto"/>
        <w:rPr>
          <w:rFonts w:ascii="Arial" w:hAnsi="Arial" w:cs="Arial"/>
          <w:sz w:val="20"/>
          <w:szCs w:val="20"/>
        </w:rPr>
      </w:pPr>
      <w:r w:rsidRPr="00D52CAF">
        <w:rPr>
          <w:rFonts w:ascii="Arial" w:hAnsi="Arial" w:cs="Arial"/>
          <w:sz w:val="20"/>
          <w:szCs w:val="20"/>
        </w:rPr>
        <w:t xml:space="preserve">V razmerju do naročnika </w:t>
      </w:r>
      <w:r w:rsidR="005D27FB" w:rsidRPr="00D52CAF">
        <w:rPr>
          <w:rFonts w:ascii="Arial" w:hAnsi="Arial" w:cs="Arial"/>
          <w:sz w:val="20"/>
          <w:szCs w:val="20"/>
        </w:rPr>
        <w:t>izvajalec</w:t>
      </w:r>
      <w:r w:rsidRPr="00D52CAF">
        <w:rPr>
          <w:rFonts w:ascii="Arial" w:hAnsi="Arial" w:cs="Arial"/>
          <w:sz w:val="20"/>
          <w:szCs w:val="20"/>
        </w:rPr>
        <w:t xml:space="preserve"> v celoti odgovarja za izvedbo del, ki so predmet te pogodbe. Če naročnik ugotovi, da dela izvaja podizvajalec, ki ni dogovorjen s to pogodbo, ima pravico odstopiti od pogodbe. Naročnik si pridržuje pravico, da lahko kadarkoli preveri kateri podizvajalci opravljajo dela. </w:t>
      </w:r>
    </w:p>
    <w:p w14:paraId="3371D60C" w14:textId="77777777" w:rsidR="003E240A" w:rsidRPr="00D52CAF" w:rsidRDefault="003E240A" w:rsidP="003E240A">
      <w:pPr>
        <w:spacing w:after="0" w:line="240" w:lineRule="auto"/>
        <w:rPr>
          <w:rFonts w:ascii="Arial" w:hAnsi="Arial" w:cs="Arial"/>
          <w:sz w:val="20"/>
          <w:szCs w:val="20"/>
        </w:rPr>
      </w:pPr>
    </w:p>
    <w:p w14:paraId="312D57B0" w14:textId="77777777" w:rsidR="003E240A" w:rsidRPr="00D52CAF" w:rsidRDefault="003E240A" w:rsidP="003E240A">
      <w:pPr>
        <w:spacing w:line="240" w:lineRule="auto"/>
        <w:jc w:val="center"/>
        <w:rPr>
          <w:rFonts w:ascii="Arial" w:hAnsi="Arial" w:cs="Arial"/>
          <w:bCs/>
          <w:i/>
          <w:color w:val="808080"/>
          <w:sz w:val="20"/>
          <w:szCs w:val="20"/>
        </w:rPr>
      </w:pPr>
      <w:r w:rsidRPr="00D52CAF">
        <w:rPr>
          <w:rFonts w:ascii="Arial" w:hAnsi="Arial" w:cs="Arial"/>
          <w:bCs/>
          <w:i/>
          <w:color w:val="808080"/>
          <w:sz w:val="20"/>
          <w:szCs w:val="20"/>
        </w:rPr>
        <w:t xml:space="preserve">(se upošteva, če </w:t>
      </w:r>
      <w:r w:rsidR="005D27FB" w:rsidRPr="00D52CAF">
        <w:rPr>
          <w:rFonts w:ascii="Arial" w:hAnsi="Arial" w:cs="Arial"/>
          <w:bCs/>
          <w:i/>
          <w:color w:val="808080"/>
          <w:sz w:val="20"/>
          <w:szCs w:val="20"/>
        </w:rPr>
        <w:t>izvajalec</w:t>
      </w:r>
      <w:r w:rsidRPr="00D52CAF">
        <w:rPr>
          <w:rFonts w:ascii="Arial" w:hAnsi="Arial" w:cs="Arial"/>
          <w:bCs/>
          <w:i/>
          <w:color w:val="808080"/>
          <w:sz w:val="20"/>
          <w:szCs w:val="20"/>
        </w:rPr>
        <w:t xml:space="preserve"> ne nastopa s podizvajalci)</w:t>
      </w:r>
    </w:p>
    <w:p w14:paraId="3389BFCC" w14:textId="77777777" w:rsidR="003E240A" w:rsidRPr="00D52CAF" w:rsidRDefault="008D4936" w:rsidP="003E240A">
      <w:pPr>
        <w:spacing w:line="240" w:lineRule="auto"/>
        <w:jc w:val="both"/>
        <w:rPr>
          <w:rFonts w:ascii="Arial" w:hAnsi="Arial" w:cs="Arial"/>
          <w:sz w:val="20"/>
          <w:szCs w:val="20"/>
        </w:rPr>
      </w:pPr>
      <w:r w:rsidRPr="00D52CAF">
        <w:rPr>
          <w:rFonts w:ascii="Arial" w:hAnsi="Arial" w:cs="Arial"/>
          <w:sz w:val="20"/>
          <w:szCs w:val="20"/>
        </w:rPr>
        <w:t>Izvajalec</w:t>
      </w:r>
      <w:r w:rsidR="003E240A" w:rsidRPr="00D52CAF">
        <w:rPr>
          <w:rFonts w:ascii="Arial" w:hAnsi="Arial" w:cs="Arial"/>
          <w:sz w:val="20"/>
          <w:szCs w:val="20"/>
        </w:rPr>
        <w:t xml:space="preserve"> ob predložitvi ponudbe in ob sklenitvi te pogodbe nima vključenih podizvajalcev za izvedbo predmeta te pogodbe. </w:t>
      </w:r>
    </w:p>
    <w:p w14:paraId="468FCC2D" w14:textId="77777777" w:rsidR="003E240A" w:rsidRPr="00D52CAF" w:rsidRDefault="008D4936" w:rsidP="003E240A">
      <w:pPr>
        <w:spacing w:line="240" w:lineRule="auto"/>
        <w:jc w:val="both"/>
        <w:rPr>
          <w:rFonts w:ascii="Arial" w:hAnsi="Arial" w:cs="Arial"/>
          <w:sz w:val="20"/>
          <w:szCs w:val="20"/>
        </w:rPr>
      </w:pPr>
      <w:r w:rsidRPr="00D52CAF">
        <w:rPr>
          <w:rFonts w:ascii="Arial" w:hAnsi="Arial" w:cs="Arial"/>
          <w:sz w:val="20"/>
          <w:szCs w:val="20"/>
        </w:rPr>
        <w:t>Izvajalec</w:t>
      </w:r>
      <w:r w:rsidR="003E240A" w:rsidRPr="00D52CAF">
        <w:rPr>
          <w:rFonts w:ascii="Arial" w:hAnsi="Arial" w:cs="Arial"/>
          <w:sz w:val="20"/>
          <w:szCs w:val="20"/>
        </w:rPr>
        <w:t xml:space="preserve"> 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w:t>
      </w:r>
      <w:r w:rsidR="005D27FB" w:rsidRPr="00D52CAF">
        <w:rPr>
          <w:rFonts w:ascii="Arial" w:hAnsi="Arial" w:cs="Arial"/>
          <w:sz w:val="20"/>
          <w:szCs w:val="20"/>
        </w:rPr>
        <w:t>izvajalec</w:t>
      </w:r>
      <w:r w:rsidR="003E240A" w:rsidRPr="00D52CAF">
        <w:rPr>
          <w:rFonts w:ascii="Arial" w:hAnsi="Arial" w:cs="Arial"/>
          <w:sz w:val="20"/>
          <w:szCs w:val="20"/>
        </w:rPr>
        <w:t xml:space="preserve"> skupaj z obvestilom posredovati tudi podatke in dokumente iz druge, tretje in četrte alineje 94. člena ZJN-3. </w:t>
      </w:r>
    </w:p>
    <w:p w14:paraId="1598B6BD" w14:textId="77777777" w:rsidR="003E240A" w:rsidRPr="00D52CAF" w:rsidRDefault="003E240A" w:rsidP="003E240A">
      <w:pPr>
        <w:spacing w:after="0" w:line="240" w:lineRule="auto"/>
        <w:rPr>
          <w:rFonts w:ascii="Arial" w:hAnsi="Arial" w:cs="Arial"/>
          <w:sz w:val="20"/>
          <w:szCs w:val="20"/>
        </w:rPr>
      </w:pPr>
    </w:p>
    <w:p w14:paraId="1EA722B7" w14:textId="77777777" w:rsidR="0063624B" w:rsidRPr="00D52CAF" w:rsidRDefault="0063624B" w:rsidP="00FB6AC2">
      <w:pPr>
        <w:pStyle w:val="Telobesedila"/>
        <w:rPr>
          <w:sz w:val="20"/>
          <w:szCs w:val="20"/>
        </w:rPr>
      </w:pPr>
      <w:r w:rsidRPr="00D52CAF">
        <w:rPr>
          <w:sz w:val="20"/>
          <w:szCs w:val="20"/>
        </w:rPr>
        <w:t>OSTALA DOLOČILA</w:t>
      </w:r>
    </w:p>
    <w:p w14:paraId="0CEB86D9" w14:textId="77777777" w:rsidR="0063624B" w:rsidRDefault="0063624B"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člen</w:t>
      </w:r>
      <w:r w:rsidR="007A0355">
        <w:rPr>
          <w:rFonts w:ascii="Arial" w:hAnsi="Arial" w:cs="Arial"/>
          <w:sz w:val="20"/>
          <w:szCs w:val="20"/>
        </w:rPr>
        <w:t xml:space="preserve"> </w:t>
      </w:r>
    </w:p>
    <w:p w14:paraId="42A0E76F" w14:textId="77777777" w:rsidR="007A0355" w:rsidRPr="007A0355" w:rsidRDefault="007A0355" w:rsidP="007A0355">
      <w:pPr>
        <w:spacing w:after="0" w:line="276" w:lineRule="auto"/>
        <w:jc w:val="center"/>
        <w:rPr>
          <w:rFonts w:ascii="Arial" w:hAnsi="Arial" w:cs="Arial"/>
          <w:sz w:val="20"/>
          <w:szCs w:val="20"/>
        </w:rPr>
      </w:pPr>
    </w:p>
    <w:p w14:paraId="31DB546F" w14:textId="77777777" w:rsidR="0063624B" w:rsidRPr="00D52CAF" w:rsidRDefault="0063624B" w:rsidP="00FB6AC2">
      <w:pPr>
        <w:pStyle w:val="Telobesedila"/>
        <w:rPr>
          <w:sz w:val="20"/>
          <w:szCs w:val="20"/>
        </w:rPr>
      </w:pPr>
      <w:r w:rsidRPr="00D52CAF">
        <w:rPr>
          <w:sz w:val="20"/>
          <w:szCs w:val="20"/>
        </w:rPr>
        <w:t>Za nično šteje pogodba, pri kateri kdo v imenu ali na račun druge pogodbene stranke, predstavniku ali posredniku organa ali organizacije iz javnega sektorja obljubi, ponudi ali da kakšno nedovoljeno korist za:</w:t>
      </w:r>
    </w:p>
    <w:p w14:paraId="4642E843" w14:textId="77777777" w:rsidR="0063624B" w:rsidRPr="00D52CAF" w:rsidRDefault="0063624B" w:rsidP="00F9040C">
      <w:pPr>
        <w:pStyle w:val="Telobesedila"/>
        <w:numPr>
          <w:ilvl w:val="0"/>
          <w:numId w:val="36"/>
        </w:numPr>
        <w:rPr>
          <w:sz w:val="20"/>
          <w:szCs w:val="20"/>
        </w:rPr>
      </w:pPr>
      <w:r w:rsidRPr="00D52CAF">
        <w:rPr>
          <w:sz w:val="20"/>
          <w:szCs w:val="20"/>
        </w:rPr>
        <w:t>pridobitev posla ali</w:t>
      </w:r>
    </w:p>
    <w:p w14:paraId="0FD52630" w14:textId="77777777" w:rsidR="0063624B" w:rsidRPr="00D52CAF" w:rsidRDefault="0063624B" w:rsidP="00F9040C">
      <w:pPr>
        <w:pStyle w:val="Telobesedila"/>
        <w:numPr>
          <w:ilvl w:val="0"/>
          <w:numId w:val="36"/>
        </w:numPr>
        <w:rPr>
          <w:sz w:val="20"/>
          <w:szCs w:val="20"/>
        </w:rPr>
      </w:pPr>
      <w:r w:rsidRPr="00D52CAF">
        <w:rPr>
          <w:sz w:val="20"/>
          <w:szCs w:val="20"/>
        </w:rPr>
        <w:t>za sklenitev posla pod ugodnejšimi pogoji ali</w:t>
      </w:r>
    </w:p>
    <w:p w14:paraId="7F26BCBA" w14:textId="77777777" w:rsidR="0063624B" w:rsidRPr="00D52CAF" w:rsidRDefault="0063624B" w:rsidP="00F9040C">
      <w:pPr>
        <w:pStyle w:val="Telobesedila"/>
        <w:numPr>
          <w:ilvl w:val="0"/>
          <w:numId w:val="36"/>
        </w:numPr>
        <w:rPr>
          <w:sz w:val="20"/>
          <w:szCs w:val="20"/>
        </w:rPr>
      </w:pPr>
      <w:r w:rsidRPr="00D52CAF">
        <w:rPr>
          <w:sz w:val="20"/>
          <w:szCs w:val="20"/>
        </w:rPr>
        <w:t>za opustitev dolžnega nadzora nad izvajanjem pogodbenih obveznosti ali</w:t>
      </w:r>
    </w:p>
    <w:p w14:paraId="0C231BBE" w14:textId="77777777" w:rsidR="0063624B" w:rsidRPr="00D52CAF" w:rsidRDefault="0063624B" w:rsidP="00F9040C">
      <w:pPr>
        <w:pStyle w:val="Telobesedila"/>
        <w:numPr>
          <w:ilvl w:val="0"/>
          <w:numId w:val="36"/>
        </w:numPr>
        <w:rPr>
          <w:sz w:val="20"/>
          <w:szCs w:val="20"/>
        </w:rPr>
      </w:pPr>
      <w:r w:rsidRPr="00D52CAF">
        <w:rPr>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9EBF85A" w14:textId="77777777" w:rsidR="008D4936" w:rsidRPr="00D52CAF" w:rsidRDefault="008D4936" w:rsidP="00FB6AC2">
      <w:pPr>
        <w:pStyle w:val="Telobesedila"/>
        <w:rPr>
          <w:sz w:val="20"/>
          <w:szCs w:val="20"/>
        </w:rPr>
      </w:pPr>
    </w:p>
    <w:p w14:paraId="2CA3749B" w14:textId="77777777" w:rsidR="0063624B" w:rsidRPr="00D52CAF" w:rsidRDefault="0063624B" w:rsidP="00F9040C">
      <w:pPr>
        <w:pStyle w:val="Odstavekseznama"/>
        <w:numPr>
          <w:ilvl w:val="0"/>
          <w:numId w:val="35"/>
        </w:numPr>
        <w:spacing w:after="0" w:line="276" w:lineRule="auto"/>
        <w:jc w:val="center"/>
        <w:rPr>
          <w:rFonts w:ascii="Arial" w:hAnsi="Arial" w:cs="Arial"/>
          <w:sz w:val="20"/>
          <w:szCs w:val="20"/>
        </w:rPr>
      </w:pPr>
      <w:bookmarkStart w:id="37" w:name="_Hlk167201525"/>
      <w:r w:rsidRPr="00D52CAF">
        <w:rPr>
          <w:rFonts w:ascii="Arial" w:hAnsi="Arial" w:cs="Arial"/>
          <w:sz w:val="20"/>
          <w:szCs w:val="20"/>
        </w:rPr>
        <w:t>člen</w:t>
      </w:r>
    </w:p>
    <w:bookmarkEnd w:id="37"/>
    <w:p w14:paraId="15BD24F8" w14:textId="77777777" w:rsidR="0063624B" w:rsidRPr="00D52CAF" w:rsidRDefault="0063624B" w:rsidP="0063624B">
      <w:pPr>
        <w:ind w:left="284"/>
        <w:rPr>
          <w:rFonts w:ascii="Arial" w:eastAsia="Times New Roman" w:hAnsi="Arial" w:cs="Arial"/>
          <w:sz w:val="20"/>
          <w:szCs w:val="20"/>
          <w:lang w:eastAsia="sl-SI"/>
        </w:rPr>
      </w:pPr>
    </w:p>
    <w:p w14:paraId="1B8AB776" w14:textId="3FEEED6B" w:rsidR="00C15139" w:rsidRPr="002D0323" w:rsidRDefault="0063624B" w:rsidP="008D4936">
      <w:pPr>
        <w:overflowPunct w:val="0"/>
        <w:spacing w:after="0"/>
        <w:jc w:val="both"/>
        <w:rPr>
          <w:rFonts w:ascii="Arial" w:hAnsi="Arial" w:cs="Arial"/>
          <w:bCs/>
          <w:sz w:val="20"/>
          <w:szCs w:val="20"/>
          <w:lang w:eastAsia="ar-SA"/>
        </w:rPr>
      </w:pPr>
      <w:r w:rsidRPr="002D0323">
        <w:rPr>
          <w:rFonts w:ascii="Arial" w:hAnsi="Arial" w:cs="Arial"/>
          <w:bCs/>
          <w:sz w:val="20"/>
          <w:szCs w:val="20"/>
          <w:lang w:eastAsia="ar-SA"/>
        </w:rPr>
        <w:t>Izvajalec se zaveže izvesti tudi vsa morebitna dodatna dela vezana na predmet te pogodbe, ki mu jih bo pisno naročil naročnik. Za ta dela se sklene ustrezen dodatek.</w:t>
      </w:r>
    </w:p>
    <w:p w14:paraId="271C59A4" w14:textId="77777777" w:rsidR="00C15139" w:rsidRPr="002D0323" w:rsidRDefault="00C15139" w:rsidP="008D4936">
      <w:pPr>
        <w:overflowPunct w:val="0"/>
        <w:spacing w:after="0"/>
        <w:jc w:val="both"/>
        <w:rPr>
          <w:rFonts w:ascii="Arial" w:hAnsi="Arial" w:cs="Arial"/>
          <w:bCs/>
          <w:sz w:val="20"/>
          <w:szCs w:val="20"/>
          <w:lang w:eastAsia="ar-SA"/>
        </w:rPr>
      </w:pPr>
    </w:p>
    <w:p w14:paraId="75C9CCB2" w14:textId="77777777" w:rsidR="0063624B" w:rsidRPr="002D0323" w:rsidRDefault="0063624B" w:rsidP="008D4936">
      <w:pPr>
        <w:overflowPunct w:val="0"/>
        <w:spacing w:after="0"/>
        <w:jc w:val="both"/>
        <w:rPr>
          <w:rFonts w:ascii="Arial" w:hAnsi="Arial" w:cs="Arial"/>
          <w:bCs/>
          <w:sz w:val="20"/>
          <w:szCs w:val="20"/>
          <w:lang w:eastAsia="ar-SA"/>
        </w:rPr>
      </w:pPr>
      <w:r w:rsidRPr="002D0323">
        <w:rPr>
          <w:rFonts w:ascii="Arial" w:hAnsi="Arial" w:cs="Arial"/>
          <w:bCs/>
          <w:sz w:val="20"/>
          <w:szCs w:val="20"/>
          <w:lang w:eastAsia="ar-SA"/>
        </w:rPr>
        <w:t>Vsa morebitna dodatna dela</w:t>
      </w:r>
      <w:r w:rsidR="00FE216E" w:rsidRPr="002D0323">
        <w:rPr>
          <w:rFonts w:ascii="Arial" w:hAnsi="Arial" w:cs="Arial"/>
          <w:bCs/>
          <w:sz w:val="20"/>
          <w:szCs w:val="20"/>
          <w:lang w:eastAsia="ar-SA"/>
        </w:rPr>
        <w:t>,</w:t>
      </w:r>
      <w:r w:rsidRPr="002D0323">
        <w:rPr>
          <w:rFonts w:ascii="Arial" w:hAnsi="Arial" w:cs="Arial"/>
          <w:bCs/>
          <w:sz w:val="20"/>
          <w:szCs w:val="20"/>
          <w:lang w:eastAsia="ar-SA"/>
        </w:rPr>
        <w:t xml:space="preserve"> vezana na predmet te pogodbe se bodo urejala po postopkih v skladu z Zakonom o javnih naročilih.</w:t>
      </w:r>
    </w:p>
    <w:p w14:paraId="3C0E131F" w14:textId="77777777" w:rsidR="00C15139" w:rsidRPr="00C15139" w:rsidRDefault="00C15139" w:rsidP="008D4936">
      <w:pPr>
        <w:overflowPunct w:val="0"/>
        <w:spacing w:after="0"/>
        <w:jc w:val="both"/>
        <w:rPr>
          <w:rFonts w:ascii="Arial" w:hAnsi="Arial" w:cs="Arial"/>
          <w:bCs/>
          <w:sz w:val="20"/>
          <w:szCs w:val="20"/>
          <w:highlight w:val="yellow"/>
          <w:lang w:eastAsia="ar-SA"/>
        </w:rPr>
      </w:pPr>
    </w:p>
    <w:p w14:paraId="65915D05" w14:textId="47D095B1" w:rsidR="00C15139" w:rsidRDefault="00E84FB8" w:rsidP="00C15139">
      <w:pPr>
        <w:spacing w:after="0" w:line="240" w:lineRule="auto"/>
        <w:jc w:val="both"/>
        <w:rPr>
          <w:rFonts w:ascii="Arial" w:eastAsia="Times New Roman" w:hAnsi="Arial" w:cs="Arial"/>
          <w:sz w:val="20"/>
          <w:szCs w:val="20"/>
          <w:lang w:eastAsia="en-GB"/>
        </w:rPr>
      </w:pPr>
      <w:r w:rsidRPr="00140638">
        <w:rPr>
          <w:rFonts w:ascii="Arial" w:eastAsia="Times New Roman" w:hAnsi="Arial" w:cs="Arial"/>
          <w:sz w:val="20"/>
          <w:szCs w:val="20"/>
          <w:lang w:eastAsia="en-GB"/>
        </w:rPr>
        <w:t>V</w:t>
      </w:r>
      <w:r w:rsidR="00C15139" w:rsidRPr="00140638">
        <w:rPr>
          <w:rFonts w:ascii="Arial" w:eastAsia="Times New Roman" w:hAnsi="Arial" w:cs="Arial"/>
          <w:sz w:val="20"/>
          <w:szCs w:val="20"/>
          <w:lang w:eastAsia="en-GB"/>
        </w:rPr>
        <w:t xml:space="preserve"> primeru dodatno naročenega dela, je izvajalec dolžan naročnika </w:t>
      </w:r>
      <w:r w:rsidR="00C15139" w:rsidRPr="00140638">
        <w:rPr>
          <w:rFonts w:ascii="Arial" w:eastAsia="Times New Roman" w:hAnsi="Arial" w:cs="Arial"/>
          <w:iCs/>
          <w:sz w:val="20"/>
          <w:szCs w:val="20"/>
          <w:lang w:eastAsia="en-GB"/>
        </w:rPr>
        <w:t>v roku 7 dni</w:t>
      </w:r>
      <w:r w:rsidR="00C15139" w:rsidRPr="00140638">
        <w:rPr>
          <w:rFonts w:ascii="Arial" w:eastAsia="Times New Roman" w:hAnsi="Arial" w:cs="Arial"/>
          <w:sz w:val="20"/>
          <w:szCs w:val="20"/>
          <w:lang w:eastAsia="en-GB"/>
        </w:rPr>
        <w:t xml:space="preserve"> seznaniti s tem, da </w:t>
      </w:r>
      <w:r w:rsidR="00C15139" w:rsidRPr="00140638">
        <w:rPr>
          <w:rFonts w:ascii="Arial" w:eastAsia="Times New Roman" w:hAnsi="Arial" w:cs="Arial"/>
          <w:iCs/>
          <w:sz w:val="20"/>
          <w:szCs w:val="20"/>
          <w:lang w:eastAsia="en-GB"/>
        </w:rPr>
        <w:t>spremembe / dodatno naročena</w:t>
      </w:r>
      <w:r w:rsidR="00C15139" w:rsidRPr="00140638">
        <w:rPr>
          <w:rFonts w:ascii="Arial" w:eastAsia="Times New Roman" w:hAnsi="Arial" w:cs="Arial"/>
          <w:sz w:val="20"/>
          <w:szCs w:val="20"/>
          <w:lang w:eastAsia="en-GB"/>
        </w:rPr>
        <w:t xml:space="preserve"> dela vplivajo na pogodbeno ceno in roke. V kolikor izvajalec tega ne stori, to pomeni, da </w:t>
      </w:r>
      <w:r w:rsidR="00C15139" w:rsidRPr="00140638">
        <w:rPr>
          <w:rFonts w:ascii="Arial" w:eastAsia="Times New Roman" w:hAnsi="Arial" w:cs="Arial"/>
          <w:iCs/>
          <w:sz w:val="20"/>
          <w:szCs w:val="20"/>
          <w:lang w:eastAsia="en-GB"/>
        </w:rPr>
        <w:t>sprememba projekta in/ali dodatno naročena dela</w:t>
      </w:r>
      <w:r w:rsidR="00C15139" w:rsidRPr="00140638">
        <w:rPr>
          <w:rFonts w:ascii="Arial" w:eastAsia="Times New Roman" w:hAnsi="Arial" w:cs="Arial"/>
          <w:sz w:val="20"/>
          <w:szCs w:val="20"/>
          <w:lang w:eastAsia="en-GB"/>
        </w:rPr>
        <w:t xml:space="preserve"> nimajo vpliva na pogodbeno ceno in roke za izvedbo del. Za ta dela pozneje ni mogoče zahtevati plačila.</w:t>
      </w:r>
    </w:p>
    <w:p w14:paraId="705FCAE4" w14:textId="77777777" w:rsidR="00C15139" w:rsidRPr="00D52CAF" w:rsidRDefault="00C15139" w:rsidP="00C15139">
      <w:pPr>
        <w:spacing w:after="0" w:line="240" w:lineRule="auto"/>
        <w:jc w:val="both"/>
        <w:rPr>
          <w:rFonts w:ascii="Arial" w:eastAsia="Times New Roman" w:hAnsi="Arial" w:cs="Arial"/>
          <w:sz w:val="20"/>
          <w:szCs w:val="20"/>
          <w:lang w:eastAsia="en-GB"/>
        </w:rPr>
      </w:pPr>
    </w:p>
    <w:p w14:paraId="14AA7AEF" w14:textId="77777777" w:rsidR="00C15139" w:rsidRPr="00D52CAF" w:rsidRDefault="00C15139" w:rsidP="00C15139">
      <w:pPr>
        <w:spacing w:line="240" w:lineRule="auto"/>
        <w:jc w:val="both"/>
        <w:rPr>
          <w:rFonts w:ascii="Arial" w:hAnsi="Arial" w:cs="Arial"/>
          <w:bCs/>
          <w:sz w:val="20"/>
          <w:szCs w:val="20"/>
        </w:rPr>
      </w:pPr>
      <w:r w:rsidRPr="00D52CAF">
        <w:rPr>
          <w:rFonts w:ascii="Arial" w:hAnsi="Arial" w:cs="Arial"/>
          <w:bCs/>
          <w:sz w:val="20"/>
          <w:szCs w:val="20"/>
        </w:rPr>
        <w:t>V primeru posebnega pisnega naročila naročnika se pozneje naročena dela, ki niso bila opuščena po krivdi izvajalca, obračunajo po predhodno izvedenih pogajanjih med pogodbenimi strankami in v sorazmerju s pogodbenimi cenami. Predhodno sklenjen Aneks k Pogodbi, je pogoj za plačilo, razen, če je treba izvesti nujna dela, ker vplivajo na stabilnosti objekta, ali pa zaradi tega, da se odvrne grozeča nevarnost.</w:t>
      </w:r>
    </w:p>
    <w:p w14:paraId="6B3AEECD" w14:textId="77777777" w:rsidR="00C15139" w:rsidRPr="00D52CAF" w:rsidRDefault="00C15139" w:rsidP="00C15139">
      <w:pPr>
        <w:pStyle w:val="Telobesedila"/>
        <w:rPr>
          <w:sz w:val="20"/>
          <w:szCs w:val="20"/>
        </w:rPr>
      </w:pPr>
      <w:r w:rsidRPr="00D52CAF">
        <w:rPr>
          <w:sz w:val="20"/>
          <w:szCs w:val="20"/>
        </w:rPr>
        <w:t xml:space="preserve">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zahteva rešitve, ki niso v skladu s pravili stroke, mora izvajalec naročnika na to opozoriti in mu svetovati primernejšo rešitev. </w:t>
      </w:r>
    </w:p>
    <w:p w14:paraId="7D7ED652" w14:textId="77777777" w:rsidR="00C15139" w:rsidRDefault="00C15139" w:rsidP="008D4936">
      <w:pPr>
        <w:overflowPunct w:val="0"/>
        <w:spacing w:after="0"/>
        <w:jc w:val="both"/>
        <w:rPr>
          <w:rFonts w:ascii="Arial" w:hAnsi="Arial" w:cs="Arial"/>
          <w:bCs/>
          <w:sz w:val="20"/>
          <w:szCs w:val="20"/>
          <w:lang w:eastAsia="ar-SA"/>
        </w:rPr>
      </w:pPr>
    </w:p>
    <w:p w14:paraId="5540699F" w14:textId="77777777" w:rsidR="00C15139" w:rsidRPr="00D52CAF" w:rsidRDefault="00C15139" w:rsidP="008D4936">
      <w:pPr>
        <w:overflowPunct w:val="0"/>
        <w:spacing w:after="0"/>
        <w:jc w:val="both"/>
        <w:rPr>
          <w:rFonts w:ascii="Arial" w:hAnsi="Arial" w:cs="Arial"/>
          <w:bCs/>
          <w:sz w:val="20"/>
          <w:szCs w:val="20"/>
          <w:lang w:eastAsia="ar-SA"/>
        </w:rPr>
      </w:pPr>
    </w:p>
    <w:p w14:paraId="59BED06F" w14:textId="77777777" w:rsidR="0063624B" w:rsidRPr="00D52CAF" w:rsidRDefault="0063624B" w:rsidP="00F9040C">
      <w:pPr>
        <w:pStyle w:val="Odstavekseznama"/>
        <w:numPr>
          <w:ilvl w:val="0"/>
          <w:numId w:val="35"/>
        </w:numPr>
        <w:spacing w:after="0" w:line="276" w:lineRule="auto"/>
        <w:jc w:val="center"/>
        <w:rPr>
          <w:rFonts w:ascii="Arial" w:hAnsi="Arial" w:cs="Arial"/>
          <w:sz w:val="20"/>
          <w:szCs w:val="20"/>
        </w:rPr>
      </w:pPr>
      <w:bookmarkStart w:id="38" w:name="_Hlk167201617"/>
      <w:r w:rsidRPr="00D52CAF">
        <w:rPr>
          <w:rFonts w:ascii="Arial" w:hAnsi="Arial" w:cs="Arial"/>
          <w:sz w:val="20"/>
          <w:szCs w:val="20"/>
        </w:rPr>
        <w:t>člen</w:t>
      </w:r>
    </w:p>
    <w:bookmarkEnd w:id="38"/>
    <w:p w14:paraId="5C55F022" w14:textId="77777777" w:rsidR="0063624B" w:rsidRPr="00D52CAF" w:rsidRDefault="0063624B" w:rsidP="008D4936">
      <w:pPr>
        <w:overflowPunct w:val="0"/>
        <w:spacing w:after="0"/>
        <w:jc w:val="both"/>
        <w:rPr>
          <w:rFonts w:ascii="Arial" w:hAnsi="Arial" w:cs="Arial"/>
          <w:bCs/>
          <w:sz w:val="20"/>
          <w:szCs w:val="20"/>
          <w:lang w:eastAsia="ar-SA"/>
        </w:rPr>
      </w:pPr>
      <w:r w:rsidRPr="00D52CAF">
        <w:rPr>
          <w:rFonts w:ascii="Arial" w:hAnsi="Arial" w:cs="Arial"/>
          <w:bCs/>
          <w:sz w:val="20"/>
          <w:szCs w:val="20"/>
          <w:lang w:eastAsia="ar-SA"/>
        </w:rPr>
        <w:t>Izvajalec se zaveže, da bo vse podatke tehničnega in poslovnega značaja, do katerih ima dostop pri izvrševanju te pogodbe, vzajemno varoval kot poslovno skrivnost tako tekom trajanja te pogodbe kot po njenem prenehanju.</w:t>
      </w:r>
    </w:p>
    <w:p w14:paraId="67EA3C6A" w14:textId="77777777" w:rsidR="0063624B" w:rsidRPr="00D52CAF" w:rsidRDefault="0063624B" w:rsidP="008D4936">
      <w:pPr>
        <w:overflowPunct w:val="0"/>
        <w:spacing w:after="0"/>
        <w:jc w:val="both"/>
        <w:rPr>
          <w:rFonts w:ascii="Arial" w:hAnsi="Arial" w:cs="Arial"/>
          <w:bCs/>
          <w:sz w:val="20"/>
          <w:szCs w:val="20"/>
          <w:lang w:eastAsia="ar-SA"/>
        </w:rPr>
      </w:pPr>
    </w:p>
    <w:p w14:paraId="201C9636" w14:textId="77777777" w:rsidR="0063624B" w:rsidRPr="00D52CAF" w:rsidRDefault="0063624B" w:rsidP="008D4936">
      <w:pPr>
        <w:overflowPunct w:val="0"/>
        <w:spacing w:after="0"/>
        <w:jc w:val="both"/>
        <w:rPr>
          <w:rFonts w:ascii="Arial" w:hAnsi="Arial" w:cs="Arial"/>
          <w:bCs/>
          <w:sz w:val="20"/>
          <w:szCs w:val="20"/>
          <w:lang w:eastAsia="ar-SA"/>
        </w:rPr>
      </w:pPr>
      <w:r w:rsidRPr="00D52CAF">
        <w:rPr>
          <w:rFonts w:ascii="Arial" w:hAnsi="Arial" w:cs="Arial"/>
          <w:bCs/>
          <w:sz w:val="20"/>
          <w:szCs w:val="20"/>
          <w:lang w:eastAsia="ar-SA"/>
        </w:rPr>
        <w:t>Izvajalec ne bo brez predhodnega pisnega soglasja naročnika, prenesel na tretjo osebo pogodbe ali dela pogodbe, ali kakršnekoli pravice, koristi, obveznosti ali interesa iz pogodbe ali na podlagi le-te.</w:t>
      </w:r>
    </w:p>
    <w:p w14:paraId="03BB5815" w14:textId="77777777" w:rsidR="0063624B" w:rsidRPr="00D52CAF" w:rsidRDefault="0063624B" w:rsidP="008D4936">
      <w:pPr>
        <w:overflowPunct w:val="0"/>
        <w:spacing w:after="0"/>
        <w:jc w:val="both"/>
        <w:rPr>
          <w:rFonts w:ascii="Arial" w:hAnsi="Arial" w:cs="Arial"/>
          <w:bCs/>
          <w:sz w:val="20"/>
          <w:szCs w:val="20"/>
          <w:lang w:eastAsia="ar-SA"/>
        </w:rPr>
      </w:pPr>
    </w:p>
    <w:p w14:paraId="452ED587" w14:textId="77777777" w:rsidR="0063624B" w:rsidRPr="00D52CAF" w:rsidRDefault="00C16CA7"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w:t>
      </w:r>
      <w:r w:rsidR="0063624B" w:rsidRPr="00D52CAF">
        <w:rPr>
          <w:rFonts w:ascii="Arial" w:hAnsi="Arial" w:cs="Arial"/>
          <w:sz w:val="20"/>
          <w:szCs w:val="20"/>
        </w:rPr>
        <w:t>člen</w:t>
      </w:r>
    </w:p>
    <w:p w14:paraId="30C262DA" w14:textId="77777777" w:rsidR="00C16CA7" w:rsidRPr="00D52CAF" w:rsidRDefault="00C16CA7" w:rsidP="008D4936">
      <w:pPr>
        <w:overflowPunct w:val="0"/>
        <w:spacing w:after="0"/>
        <w:jc w:val="both"/>
        <w:rPr>
          <w:rFonts w:ascii="Arial" w:hAnsi="Arial" w:cs="Arial"/>
          <w:bCs/>
          <w:sz w:val="20"/>
          <w:szCs w:val="20"/>
          <w:lang w:eastAsia="ar-SA"/>
        </w:rPr>
      </w:pPr>
    </w:p>
    <w:p w14:paraId="2C5711A0" w14:textId="77777777" w:rsidR="00C16CA7" w:rsidRPr="00D52CAF" w:rsidRDefault="00C16CA7" w:rsidP="008D4936">
      <w:pPr>
        <w:overflowPunct w:val="0"/>
        <w:spacing w:after="0"/>
        <w:jc w:val="both"/>
        <w:rPr>
          <w:rFonts w:ascii="Arial" w:hAnsi="Arial" w:cs="Arial"/>
          <w:bCs/>
          <w:sz w:val="20"/>
          <w:szCs w:val="20"/>
          <w:lang w:eastAsia="ar-SA"/>
        </w:rPr>
      </w:pPr>
      <w:r w:rsidRPr="00D52CAF">
        <w:rPr>
          <w:rFonts w:ascii="Arial" w:hAnsi="Arial" w:cs="Arial"/>
          <w:bCs/>
          <w:sz w:val="20"/>
          <w:szCs w:val="20"/>
          <w:lang w:eastAsia="ar-SA"/>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34BE518" w14:textId="77777777" w:rsidR="00C16CA7" w:rsidRPr="00D52CAF" w:rsidRDefault="00C16CA7" w:rsidP="00C16CA7">
      <w:pPr>
        <w:ind w:left="284"/>
        <w:jc w:val="both"/>
        <w:rPr>
          <w:rFonts w:ascii="Arial" w:eastAsia="Times New Roman" w:hAnsi="Arial" w:cs="Arial"/>
          <w:bCs/>
          <w:sz w:val="20"/>
          <w:szCs w:val="20"/>
          <w:lang w:eastAsia="sl-SI"/>
        </w:rPr>
      </w:pPr>
    </w:p>
    <w:p w14:paraId="31A08583" w14:textId="77777777" w:rsidR="00C16CA7" w:rsidRPr="00D52CAF" w:rsidRDefault="00C16CA7" w:rsidP="008D4936">
      <w:pPr>
        <w:overflowPunct w:val="0"/>
        <w:spacing w:after="0"/>
        <w:jc w:val="both"/>
        <w:rPr>
          <w:rFonts w:ascii="Arial" w:hAnsi="Arial" w:cs="Arial"/>
          <w:bCs/>
          <w:sz w:val="20"/>
          <w:szCs w:val="20"/>
          <w:lang w:eastAsia="ar-SA"/>
        </w:rPr>
      </w:pPr>
      <w:r w:rsidRPr="00D52CAF">
        <w:rPr>
          <w:rFonts w:ascii="Arial" w:hAnsi="Arial" w:cs="Arial"/>
          <w:bCs/>
          <w:sz w:val="20"/>
          <w:szCs w:val="20"/>
          <w:lang w:eastAsia="ar-SA"/>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0028254D" w:rsidRPr="00D52CAF">
        <w:rPr>
          <w:rFonts w:ascii="Arial" w:hAnsi="Arial" w:cs="Arial"/>
          <w:bCs/>
          <w:sz w:val="20"/>
          <w:szCs w:val="20"/>
          <w:lang w:eastAsia="ar-SA"/>
        </w:rPr>
        <w:t>podizvajanje</w:t>
      </w:r>
      <w:proofErr w:type="spellEnd"/>
      <w:r w:rsidRPr="00D52CAF">
        <w:rPr>
          <w:rFonts w:ascii="Arial" w:hAnsi="Arial" w:cs="Arial"/>
          <w:bCs/>
          <w:sz w:val="20"/>
          <w:szCs w:val="20"/>
          <w:lang w:eastAsia="ar-S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w:t>
      </w:r>
      <w:r w:rsidRPr="00D52CAF">
        <w:rPr>
          <w:rFonts w:ascii="Arial" w:hAnsi="Arial" w:cs="Arial"/>
          <w:bCs/>
          <w:sz w:val="20"/>
          <w:szCs w:val="20"/>
          <w:lang w:eastAsia="ar-SA"/>
        </w:rPr>
        <w:lastRenderedPageBreak/>
        <w:t xml:space="preserve">nesorazmerne stroške ali bistvene težave pri nemoteni izvedbi gradnje ali nesorazmerno časovno zamudo in pod pogojem, da naročnik izvajalca najkasneje v 20 dneh od seznanitve s kršitvijo obvesti, da se pogodba ne razveže. </w:t>
      </w:r>
    </w:p>
    <w:p w14:paraId="762ECA7A" w14:textId="77777777" w:rsidR="00C16CA7" w:rsidRPr="00D52CAF" w:rsidRDefault="00C16CA7" w:rsidP="008D4936">
      <w:pPr>
        <w:overflowPunct w:val="0"/>
        <w:spacing w:after="0"/>
        <w:jc w:val="both"/>
        <w:rPr>
          <w:rFonts w:ascii="Arial" w:hAnsi="Arial" w:cs="Arial"/>
          <w:bCs/>
          <w:sz w:val="20"/>
          <w:szCs w:val="20"/>
          <w:lang w:eastAsia="ar-SA"/>
        </w:rPr>
      </w:pPr>
    </w:p>
    <w:p w14:paraId="7C1AACFE" w14:textId="77777777" w:rsidR="00C16CA7" w:rsidRPr="00D52CAF" w:rsidRDefault="00C16CA7" w:rsidP="008D4936">
      <w:pPr>
        <w:overflowPunct w:val="0"/>
        <w:spacing w:after="0"/>
        <w:jc w:val="both"/>
        <w:rPr>
          <w:rFonts w:ascii="Arial" w:hAnsi="Arial" w:cs="Arial"/>
          <w:bCs/>
          <w:sz w:val="20"/>
          <w:szCs w:val="20"/>
          <w:lang w:eastAsia="ar-SA"/>
        </w:rPr>
      </w:pPr>
      <w:r w:rsidRPr="00D52CAF">
        <w:rPr>
          <w:rFonts w:ascii="Arial" w:hAnsi="Arial" w:cs="Arial"/>
          <w:bCs/>
          <w:sz w:val="20"/>
          <w:szCs w:val="20"/>
          <w:lang w:eastAsia="ar-SA"/>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66B8416" w14:textId="77777777" w:rsidR="006B011B" w:rsidRPr="00D52CAF" w:rsidRDefault="006B011B" w:rsidP="00FB6AC2">
      <w:pPr>
        <w:pStyle w:val="Telobesedila"/>
        <w:rPr>
          <w:sz w:val="20"/>
          <w:szCs w:val="20"/>
        </w:rPr>
      </w:pPr>
    </w:p>
    <w:p w14:paraId="05B7048E" w14:textId="77777777" w:rsidR="007A0355" w:rsidRDefault="007A0355" w:rsidP="00F9040C">
      <w:pPr>
        <w:pStyle w:val="Odstavekseznama"/>
        <w:numPr>
          <w:ilvl w:val="0"/>
          <w:numId w:val="35"/>
        </w:numPr>
        <w:spacing w:after="0" w:line="276"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 xml:space="preserve">člen </w:t>
      </w:r>
    </w:p>
    <w:p w14:paraId="593676C7" w14:textId="77777777" w:rsidR="007A0355" w:rsidRPr="007A0355" w:rsidRDefault="007A0355" w:rsidP="007A0355">
      <w:pPr>
        <w:spacing w:after="0" w:line="276" w:lineRule="auto"/>
        <w:jc w:val="center"/>
        <w:rPr>
          <w:rFonts w:ascii="Arial" w:eastAsia="Times New Roman" w:hAnsi="Arial" w:cs="Arial"/>
          <w:sz w:val="20"/>
          <w:szCs w:val="20"/>
          <w:lang w:eastAsia="sl-SI"/>
        </w:rPr>
      </w:pPr>
    </w:p>
    <w:p w14:paraId="19779D2B" w14:textId="77777777" w:rsidR="00C16CA7" w:rsidRPr="00D52CAF" w:rsidRDefault="00C16CA7" w:rsidP="00C16CA7">
      <w:pPr>
        <w:numPr>
          <w:ilvl w:val="12"/>
          <w:numId w:val="0"/>
        </w:numPr>
        <w:spacing w:after="0" w:line="240" w:lineRule="auto"/>
        <w:jc w:val="both"/>
        <w:rPr>
          <w:rFonts w:ascii="Arial" w:eastAsia="Times New Roman" w:hAnsi="Arial" w:cs="Arial"/>
          <w:sz w:val="20"/>
          <w:szCs w:val="20"/>
          <w:lang w:eastAsia="sl-SI"/>
        </w:rPr>
      </w:pPr>
      <w:r w:rsidRPr="00D52CAF">
        <w:rPr>
          <w:rFonts w:ascii="Arial" w:eastAsia="Times New Roman" w:hAnsi="Arial" w:cs="Arial"/>
          <w:sz w:val="20"/>
          <w:szCs w:val="20"/>
          <w:lang w:eastAsia="sl-SI"/>
        </w:rPr>
        <w:t>Pogodbeni stranki sta sporazumni, da bosta morebitna nesoglasja oz. spore reševale predvsem sporazumno, če v tem ne bi uspele, bo v sporih odločilo pristojno sodišče v Ljubljani.</w:t>
      </w:r>
    </w:p>
    <w:p w14:paraId="1CD52B2D" w14:textId="77777777" w:rsidR="00C16CA7" w:rsidRPr="00D52CAF" w:rsidRDefault="00C16CA7" w:rsidP="00FB6AC2">
      <w:pPr>
        <w:pStyle w:val="Telobesedila"/>
        <w:rPr>
          <w:sz w:val="20"/>
          <w:szCs w:val="20"/>
        </w:rPr>
      </w:pPr>
    </w:p>
    <w:p w14:paraId="38E62BCC" w14:textId="77777777" w:rsidR="00C16CA7" w:rsidRPr="007A0355" w:rsidRDefault="00C16CA7" w:rsidP="00F9040C">
      <w:pPr>
        <w:pStyle w:val="Odstavekseznama"/>
        <w:numPr>
          <w:ilvl w:val="0"/>
          <w:numId w:val="35"/>
        </w:numPr>
        <w:spacing w:after="0" w:line="276" w:lineRule="auto"/>
        <w:jc w:val="center"/>
        <w:rPr>
          <w:rFonts w:ascii="Arial" w:hAnsi="Arial" w:cs="Arial"/>
          <w:sz w:val="20"/>
          <w:szCs w:val="20"/>
        </w:rPr>
      </w:pPr>
      <w:r w:rsidRPr="007A0355">
        <w:rPr>
          <w:rFonts w:ascii="Arial" w:hAnsi="Arial" w:cs="Arial"/>
          <w:sz w:val="20"/>
          <w:szCs w:val="20"/>
        </w:rPr>
        <w:t>člen</w:t>
      </w:r>
    </w:p>
    <w:p w14:paraId="712B11C4" w14:textId="77777777" w:rsidR="00C16CA7" w:rsidRPr="00D52CAF" w:rsidRDefault="00C16CA7" w:rsidP="00C16CA7">
      <w:pPr>
        <w:keepLines/>
        <w:overflowPunct w:val="0"/>
        <w:autoSpaceDE w:val="0"/>
        <w:autoSpaceDN w:val="0"/>
        <w:adjustRightInd w:val="0"/>
        <w:spacing w:after="0" w:line="240" w:lineRule="auto"/>
        <w:jc w:val="both"/>
        <w:textAlignment w:val="baseline"/>
        <w:rPr>
          <w:rFonts w:ascii="Arial" w:eastAsia="Times New Roman" w:hAnsi="Arial" w:cs="Arial"/>
          <w:color w:val="000000"/>
          <w:sz w:val="20"/>
          <w:szCs w:val="20"/>
          <w:lang w:eastAsia="sl-SI"/>
        </w:rPr>
      </w:pPr>
      <w:r w:rsidRPr="00D52CAF">
        <w:rPr>
          <w:rFonts w:ascii="Arial" w:eastAsia="Times New Roman" w:hAnsi="Arial" w:cs="Arial"/>
          <w:color w:val="000000"/>
          <w:sz w:val="20"/>
          <w:szCs w:val="20"/>
          <w:lang w:eastAsia="sl-SI"/>
        </w:rPr>
        <w:t xml:space="preserve">Ta pogodba stopi v veljavo z dnem, ko jo podpišeta obe pogodbeni stranki in pod </w:t>
      </w:r>
      <w:proofErr w:type="spellStart"/>
      <w:r w:rsidRPr="00D52CAF">
        <w:rPr>
          <w:rFonts w:ascii="Arial" w:eastAsia="Times New Roman" w:hAnsi="Arial" w:cs="Arial"/>
          <w:color w:val="000000"/>
          <w:sz w:val="20"/>
          <w:szCs w:val="20"/>
          <w:lang w:eastAsia="sl-SI"/>
        </w:rPr>
        <w:t>odložnim</w:t>
      </w:r>
      <w:proofErr w:type="spellEnd"/>
      <w:r w:rsidRPr="00D52CAF">
        <w:rPr>
          <w:rFonts w:ascii="Arial" w:eastAsia="Times New Roman" w:hAnsi="Arial" w:cs="Arial"/>
          <w:color w:val="000000"/>
          <w:sz w:val="20"/>
          <w:szCs w:val="20"/>
          <w:lang w:eastAsia="sl-SI"/>
        </w:rPr>
        <w:t xml:space="preserve"> pogojem, da izvajalec predloži garancijo banke oz. zavarovalnice za dobro izvedbo pogodbenih obveznosti ter podpisano izjavo o lastniški strukturi ponudnika v skladu z 6. odstavkom 14. člena Zakona o integriteti in preprečevanju korupcije (</w:t>
      </w:r>
      <w:proofErr w:type="spellStart"/>
      <w:r w:rsidRPr="00D52CAF">
        <w:rPr>
          <w:rFonts w:ascii="Arial" w:eastAsia="Times New Roman" w:hAnsi="Arial" w:cs="Arial"/>
          <w:color w:val="000000"/>
          <w:sz w:val="20"/>
          <w:szCs w:val="20"/>
          <w:lang w:eastAsia="sl-SI"/>
        </w:rPr>
        <w:t>ZIntPK</w:t>
      </w:r>
      <w:proofErr w:type="spellEnd"/>
      <w:r w:rsidRPr="00D52CAF">
        <w:rPr>
          <w:rFonts w:ascii="Arial" w:eastAsia="Times New Roman" w:hAnsi="Arial" w:cs="Arial"/>
          <w:color w:val="000000"/>
          <w:sz w:val="20"/>
          <w:szCs w:val="20"/>
          <w:lang w:eastAsia="sl-SI"/>
        </w:rPr>
        <w:t>).</w:t>
      </w:r>
    </w:p>
    <w:p w14:paraId="1C55722F" w14:textId="77777777" w:rsidR="00C16CA7" w:rsidRPr="00D52CAF" w:rsidRDefault="00C16CA7" w:rsidP="00C16CA7">
      <w:pPr>
        <w:keepLines/>
        <w:overflowPunct w:val="0"/>
        <w:autoSpaceDE w:val="0"/>
        <w:autoSpaceDN w:val="0"/>
        <w:adjustRightInd w:val="0"/>
        <w:spacing w:after="0" w:line="240" w:lineRule="auto"/>
        <w:jc w:val="both"/>
        <w:textAlignment w:val="baseline"/>
        <w:rPr>
          <w:rFonts w:ascii="Arial" w:eastAsia="Times New Roman" w:hAnsi="Arial" w:cs="Arial"/>
          <w:color w:val="000000"/>
          <w:sz w:val="20"/>
          <w:szCs w:val="20"/>
          <w:lang w:eastAsia="sl-SI"/>
        </w:rPr>
      </w:pPr>
    </w:p>
    <w:p w14:paraId="150A30CC" w14:textId="77777777" w:rsidR="00C16CA7" w:rsidRPr="00D52CAF" w:rsidRDefault="00C16CA7" w:rsidP="00C16CA7">
      <w:pPr>
        <w:keepLines/>
        <w:overflowPunct w:val="0"/>
        <w:autoSpaceDE w:val="0"/>
        <w:autoSpaceDN w:val="0"/>
        <w:adjustRightInd w:val="0"/>
        <w:spacing w:after="0" w:line="240" w:lineRule="auto"/>
        <w:jc w:val="both"/>
        <w:textAlignment w:val="baseline"/>
        <w:rPr>
          <w:rFonts w:ascii="Arial" w:eastAsia="Times New Roman" w:hAnsi="Arial" w:cs="Arial"/>
          <w:color w:val="000000"/>
          <w:sz w:val="20"/>
          <w:szCs w:val="20"/>
          <w:lang w:eastAsia="sl-SI"/>
        </w:rPr>
      </w:pPr>
      <w:r w:rsidRPr="00D52CAF">
        <w:rPr>
          <w:rFonts w:ascii="Arial" w:eastAsia="Times New Roman" w:hAnsi="Arial" w:cs="Arial"/>
          <w:color w:val="000000"/>
          <w:sz w:val="20"/>
          <w:szCs w:val="20"/>
          <w:lang w:eastAsia="sl-SI"/>
        </w:rPr>
        <w:t>Vse morebitne spremembe in dopolnitve te pogodbe so veljavne le v pisni obliki kot dodatek k pogodbi.</w:t>
      </w:r>
    </w:p>
    <w:p w14:paraId="42FEACAB" w14:textId="77777777" w:rsidR="00C16CA7" w:rsidRPr="00D52CAF" w:rsidRDefault="00C16CA7" w:rsidP="00C16CA7">
      <w:pPr>
        <w:numPr>
          <w:ilvl w:val="12"/>
          <w:numId w:val="0"/>
        </w:numPr>
        <w:spacing w:after="0" w:line="240" w:lineRule="auto"/>
        <w:jc w:val="both"/>
        <w:rPr>
          <w:rFonts w:ascii="Arial" w:eastAsia="Times New Roman" w:hAnsi="Arial" w:cs="Arial"/>
          <w:sz w:val="20"/>
          <w:szCs w:val="20"/>
          <w:lang w:eastAsia="sl-SI"/>
        </w:rPr>
      </w:pPr>
    </w:p>
    <w:p w14:paraId="3F32FC8E" w14:textId="77777777" w:rsidR="00C16CA7" w:rsidRDefault="00BB17B9" w:rsidP="00BB17B9">
      <w:pPr>
        <w:spacing w:after="0" w:line="276" w:lineRule="auto"/>
        <w:ind w:left="16" w:right="55" w:hanging="10"/>
        <w:jc w:val="both"/>
        <w:rPr>
          <w:rFonts w:ascii="Arial" w:eastAsia="Times New Roman" w:hAnsi="Arial" w:cs="Arial"/>
          <w:sz w:val="20"/>
          <w:szCs w:val="20"/>
          <w:lang w:eastAsia="sl-SI"/>
        </w:rPr>
      </w:pPr>
      <w:r w:rsidRPr="00D52CAF">
        <w:rPr>
          <w:rFonts w:ascii="Arial" w:eastAsia="Garamond" w:hAnsi="Arial" w:cs="Arial"/>
          <w:color w:val="000000"/>
          <w:sz w:val="20"/>
          <w:szCs w:val="20"/>
        </w:rPr>
        <w:t>Pogodba je sestavljena in podpisana v dveh enakih izvodih, od katerih prejme vsaka pogodbena stranka en izvod.</w:t>
      </w:r>
      <w:r w:rsidR="00C16CA7" w:rsidRPr="00D52CAF">
        <w:rPr>
          <w:rFonts w:ascii="Arial" w:eastAsia="Times New Roman" w:hAnsi="Arial" w:cs="Arial"/>
          <w:sz w:val="20"/>
          <w:szCs w:val="20"/>
          <w:lang w:eastAsia="sl-SI"/>
        </w:rPr>
        <w:t>/ Pogodba je sestavljena v obliki elektronskega dokumenta, ki ga elektronsko podpišejo z varnim elektronskim podpisom vsi podpisniki, vsak podpisnik pa prejme identično kopijo podpisanega elektronskega dokumenta.</w:t>
      </w:r>
    </w:p>
    <w:p w14:paraId="267CB379" w14:textId="77777777" w:rsidR="00D720BE" w:rsidRDefault="00D720BE" w:rsidP="00BB17B9">
      <w:pPr>
        <w:spacing w:after="0" w:line="276" w:lineRule="auto"/>
        <w:ind w:left="16" w:right="55" w:hanging="10"/>
        <w:jc w:val="both"/>
        <w:rPr>
          <w:rFonts w:ascii="Arial" w:eastAsia="Times New Roman" w:hAnsi="Arial" w:cs="Arial"/>
          <w:sz w:val="20"/>
          <w:szCs w:val="20"/>
          <w:lang w:eastAsia="sl-SI"/>
        </w:rPr>
      </w:pPr>
    </w:p>
    <w:p w14:paraId="2D0243AB" w14:textId="77777777" w:rsidR="00D720BE" w:rsidRPr="00D720BE" w:rsidRDefault="00D720BE" w:rsidP="00D720BE">
      <w:pPr>
        <w:spacing w:after="0" w:line="276" w:lineRule="auto"/>
        <w:ind w:left="16" w:right="55" w:hanging="10"/>
        <w:jc w:val="both"/>
        <w:rPr>
          <w:rFonts w:ascii="Arial" w:eastAsia="Times New Roman" w:hAnsi="Arial" w:cs="Arial"/>
          <w:sz w:val="20"/>
          <w:szCs w:val="20"/>
          <w:lang w:eastAsia="sl-SI"/>
        </w:rPr>
      </w:pPr>
      <w:r w:rsidRPr="00D720BE">
        <w:rPr>
          <w:rFonts w:ascii="Arial" w:eastAsia="Times New Roman" w:hAnsi="Arial" w:cs="Arial"/>
          <w:sz w:val="20"/>
          <w:szCs w:val="20"/>
          <w:lang w:eastAsia="sl-SI"/>
        </w:rPr>
        <w:tab/>
        <w:t>Priloge:</w:t>
      </w:r>
    </w:p>
    <w:p w14:paraId="4AEABF20" w14:textId="3A681503" w:rsidR="00D720BE" w:rsidRPr="00D720BE" w:rsidRDefault="00D720BE" w:rsidP="00D720BE">
      <w:pPr>
        <w:pStyle w:val="Odstavekseznama"/>
        <w:numPr>
          <w:ilvl w:val="0"/>
          <w:numId w:val="50"/>
        </w:numPr>
        <w:spacing w:after="0" w:line="276" w:lineRule="auto"/>
        <w:ind w:right="55"/>
        <w:jc w:val="both"/>
        <w:rPr>
          <w:rFonts w:ascii="Arial" w:eastAsia="Times New Roman" w:hAnsi="Arial" w:cs="Arial"/>
          <w:sz w:val="20"/>
          <w:szCs w:val="20"/>
          <w:lang w:eastAsia="sl-SI"/>
        </w:rPr>
      </w:pPr>
      <w:r w:rsidRPr="00D720BE">
        <w:rPr>
          <w:rFonts w:ascii="Arial" w:eastAsia="Times New Roman" w:hAnsi="Arial" w:cs="Arial"/>
          <w:sz w:val="20"/>
          <w:szCs w:val="20"/>
          <w:lang w:eastAsia="sl-SI"/>
        </w:rPr>
        <w:t>finančno zavarovanje za dobro izvedbo pogodbenih obveznosti,</w:t>
      </w:r>
    </w:p>
    <w:p w14:paraId="2DDE280D" w14:textId="5AD77583" w:rsidR="00D720BE" w:rsidRPr="00D720BE" w:rsidRDefault="00D720BE" w:rsidP="00D720BE">
      <w:pPr>
        <w:pStyle w:val="Odstavekseznama"/>
        <w:numPr>
          <w:ilvl w:val="0"/>
          <w:numId w:val="50"/>
        </w:numPr>
        <w:spacing w:after="0" w:line="276" w:lineRule="auto"/>
        <w:ind w:right="55"/>
        <w:jc w:val="both"/>
        <w:rPr>
          <w:rFonts w:ascii="Arial" w:eastAsia="Times New Roman" w:hAnsi="Arial" w:cs="Arial"/>
          <w:sz w:val="20"/>
          <w:szCs w:val="20"/>
          <w:lang w:eastAsia="sl-SI"/>
        </w:rPr>
      </w:pPr>
      <w:r w:rsidRPr="00D720BE">
        <w:rPr>
          <w:rFonts w:ascii="Arial" w:eastAsia="Times New Roman" w:hAnsi="Arial" w:cs="Arial"/>
          <w:sz w:val="20"/>
          <w:szCs w:val="20"/>
          <w:lang w:eastAsia="sl-SI"/>
        </w:rPr>
        <w:t xml:space="preserve">dokazilo o zavarovanju projektantske odgovornosti </w:t>
      </w:r>
      <w:r>
        <w:rPr>
          <w:rFonts w:ascii="Arial" w:eastAsia="Times New Roman" w:hAnsi="Arial" w:cs="Arial"/>
          <w:sz w:val="20"/>
          <w:szCs w:val="20"/>
          <w:lang w:eastAsia="sl-SI"/>
        </w:rPr>
        <w:t>(</w:t>
      </w:r>
      <w:r w:rsidRPr="00D720BE">
        <w:rPr>
          <w:rFonts w:ascii="Arial" w:eastAsia="Times New Roman" w:hAnsi="Arial" w:cs="Arial"/>
          <w:sz w:val="20"/>
          <w:szCs w:val="20"/>
          <w:lang w:eastAsia="sl-SI"/>
        </w:rPr>
        <w:t>kopija zavarovalne police</w:t>
      </w:r>
      <w:r>
        <w:rPr>
          <w:rFonts w:ascii="Arial" w:eastAsia="Times New Roman" w:hAnsi="Arial" w:cs="Arial"/>
          <w:sz w:val="20"/>
          <w:szCs w:val="20"/>
          <w:lang w:eastAsia="sl-SI"/>
        </w:rPr>
        <w:t>)</w:t>
      </w:r>
      <w:r w:rsidRPr="00D720BE">
        <w:rPr>
          <w:rFonts w:ascii="Arial" w:eastAsia="Times New Roman" w:hAnsi="Arial" w:cs="Arial"/>
          <w:sz w:val="20"/>
          <w:szCs w:val="20"/>
          <w:lang w:eastAsia="sl-SI"/>
        </w:rPr>
        <w:t xml:space="preserve">, </w:t>
      </w:r>
    </w:p>
    <w:p w14:paraId="7492E342" w14:textId="477E0BA6" w:rsidR="00D720BE" w:rsidRPr="00D720BE" w:rsidRDefault="00D720BE" w:rsidP="00D720BE">
      <w:pPr>
        <w:pStyle w:val="Odstavekseznama"/>
        <w:numPr>
          <w:ilvl w:val="0"/>
          <w:numId w:val="50"/>
        </w:numPr>
        <w:spacing w:after="0" w:line="276" w:lineRule="auto"/>
        <w:ind w:right="55"/>
        <w:jc w:val="both"/>
        <w:rPr>
          <w:rFonts w:ascii="Arial" w:eastAsia="Times New Roman" w:hAnsi="Arial" w:cs="Arial"/>
          <w:sz w:val="20"/>
          <w:szCs w:val="20"/>
          <w:lang w:eastAsia="sl-SI"/>
        </w:rPr>
      </w:pPr>
      <w:r w:rsidRPr="00D720BE">
        <w:rPr>
          <w:rFonts w:ascii="Arial" w:eastAsia="Times New Roman" w:hAnsi="Arial" w:cs="Arial"/>
          <w:sz w:val="20"/>
          <w:szCs w:val="20"/>
          <w:lang w:eastAsia="sl-SI"/>
        </w:rPr>
        <w:t>izjava o lastniški strukturi</w:t>
      </w:r>
    </w:p>
    <w:p w14:paraId="787C6B87" w14:textId="77777777" w:rsidR="00D720BE" w:rsidRDefault="00D720BE" w:rsidP="00D720BE">
      <w:pPr>
        <w:spacing w:after="0" w:line="276" w:lineRule="auto"/>
        <w:ind w:left="16" w:right="55" w:hanging="10"/>
        <w:jc w:val="both"/>
        <w:rPr>
          <w:rFonts w:ascii="Arial" w:eastAsia="Times New Roman" w:hAnsi="Arial" w:cs="Arial"/>
          <w:sz w:val="20"/>
          <w:szCs w:val="20"/>
          <w:lang w:eastAsia="sl-SI"/>
        </w:rPr>
      </w:pPr>
    </w:p>
    <w:p w14:paraId="63FC6EB3" w14:textId="77777777" w:rsidR="00D720BE" w:rsidRPr="00D52CAF" w:rsidRDefault="00D720BE" w:rsidP="00BB17B9">
      <w:pPr>
        <w:spacing w:after="0" w:line="276" w:lineRule="auto"/>
        <w:ind w:left="16" w:right="55" w:hanging="10"/>
        <w:jc w:val="both"/>
        <w:rPr>
          <w:rFonts w:ascii="Arial" w:eastAsia="Times New Roman" w:hAnsi="Arial" w:cs="Arial"/>
          <w:sz w:val="20"/>
          <w:szCs w:val="20"/>
          <w:lang w:eastAsia="sl-SI"/>
        </w:rPr>
      </w:pPr>
    </w:p>
    <w:tbl>
      <w:tblPr>
        <w:tblW w:w="9353" w:type="dxa"/>
        <w:tblLayout w:type="fixed"/>
        <w:tblLook w:val="04A0" w:firstRow="1" w:lastRow="0" w:firstColumn="1" w:lastColumn="0" w:noHBand="0" w:noVBand="1"/>
      </w:tblPr>
      <w:tblGrid>
        <w:gridCol w:w="3966"/>
        <w:gridCol w:w="287"/>
        <w:gridCol w:w="5100"/>
      </w:tblGrid>
      <w:tr w:rsidR="007A0355" w:rsidRPr="007A0355" w14:paraId="4651CB40" w14:textId="77777777" w:rsidTr="002D0323">
        <w:tc>
          <w:tcPr>
            <w:tcW w:w="3966" w:type="dxa"/>
            <w:shd w:val="clear" w:color="auto" w:fill="auto"/>
          </w:tcPr>
          <w:p w14:paraId="458FC471" w14:textId="77777777" w:rsidR="00D720BE" w:rsidRDefault="00D720BE" w:rsidP="002D0323">
            <w:pPr>
              <w:tabs>
                <w:tab w:val="right" w:pos="9072"/>
              </w:tabs>
              <w:rPr>
                <w:rFonts w:ascii="Arial" w:hAnsi="Arial" w:cs="Arial"/>
                <w:b/>
                <w:sz w:val="20"/>
                <w:szCs w:val="20"/>
              </w:rPr>
            </w:pPr>
          </w:p>
          <w:p w14:paraId="220FA4A9" w14:textId="4C35C33C" w:rsidR="007A0355" w:rsidRPr="007A0355" w:rsidRDefault="007A0355" w:rsidP="002D0323">
            <w:pPr>
              <w:tabs>
                <w:tab w:val="right" w:pos="9072"/>
              </w:tabs>
              <w:rPr>
                <w:rFonts w:ascii="Arial" w:hAnsi="Arial" w:cs="Arial"/>
                <w:b/>
                <w:sz w:val="20"/>
                <w:szCs w:val="20"/>
              </w:rPr>
            </w:pPr>
            <w:r w:rsidRPr="007A0355">
              <w:rPr>
                <w:rFonts w:ascii="Arial" w:hAnsi="Arial" w:cs="Arial"/>
                <w:b/>
                <w:sz w:val="20"/>
                <w:szCs w:val="20"/>
              </w:rPr>
              <w:t>NAROČNIK :</w:t>
            </w:r>
          </w:p>
        </w:tc>
        <w:tc>
          <w:tcPr>
            <w:tcW w:w="567" w:type="dxa"/>
            <w:gridSpan w:val="2"/>
            <w:shd w:val="clear" w:color="auto" w:fill="auto"/>
          </w:tcPr>
          <w:p w14:paraId="4D2CAF66" w14:textId="77777777" w:rsidR="007A0355" w:rsidRPr="007A0355" w:rsidRDefault="007A0355" w:rsidP="002D0323">
            <w:pPr>
              <w:rPr>
                <w:rFonts w:ascii="Arial" w:hAnsi="Arial" w:cs="Arial"/>
                <w:b/>
                <w:caps/>
                <w:sz w:val="20"/>
                <w:szCs w:val="20"/>
              </w:rPr>
            </w:pPr>
          </w:p>
        </w:tc>
      </w:tr>
      <w:tr w:rsidR="007A0355" w:rsidRPr="007A0355" w14:paraId="4AA5BF67" w14:textId="77777777" w:rsidTr="002D0323">
        <w:tc>
          <w:tcPr>
            <w:tcW w:w="3966" w:type="dxa"/>
            <w:shd w:val="clear" w:color="auto" w:fill="auto"/>
          </w:tcPr>
          <w:p w14:paraId="4AEF1F01" w14:textId="77777777" w:rsidR="007A0355" w:rsidRPr="007A0355" w:rsidRDefault="007A0355" w:rsidP="002D0323">
            <w:pPr>
              <w:tabs>
                <w:tab w:val="right" w:pos="9072"/>
              </w:tabs>
              <w:rPr>
                <w:rFonts w:ascii="Arial" w:hAnsi="Arial" w:cs="Arial"/>
                <w:iCs/>
                <w:sz w:val="20"/>
                <w:szCs w:val="20"/>
              </w:rPr>
            </w:pPr>
          </w:p>
          <w:p w14:paraId="52855183" w14:textId="77777777" w:rsidR="007A0355" w:rsidRPr="007A0355" w:rsidRDefault="007A0355" w:rsidP="002D0323">
            <w:pPr>
              <w:tabs>
                <w:tab w:val="right" w:pos="9072"/>
              </w:tabs>
              <w:rPr>
                <w:rFonts w:ascii="Arial" w:hAnsi="Arial" w:cs="Arial"/>
                <w:b/>
                <w:bCs/>
                <w:iCs/>
                <w:sz w:val="20"/>
                <w:szCs w:val="20"/>
              </w:rPr>
            </w:pPr>
            <w:r w:rsidRPr="007A0355">
              <w:rPr>
                <w:rFonts w:ascii="Arial" w:hAnsi="Arial" w:cs="Arial"/>
                <w:b/>
                <w:bCs/>
                <w:iCs/>
                <w:sz w:val="20"/>
                <w:szCs w:val="20"/>
              </w:rPr>
              <w:t>UNIVERZA V LJUBLJANI</w:t>
            </w:r>
          </w:p>
          <w:p w14:paraId="5F94FADC" w14:textId="77777777" w:rsidR="007A0355" w:rsidRPr="007A0355" w:rsidRDefault="007A0355" w:rsidP="002D0323">
            <w:pPr>
              <w:tabs>
                <w:tab w:val="right" w:pos="9072"/>
              </w:tabs>
              <w:rPr>
                <w:rFonts w:ascii="Arial" w:hAnsi="Arial" w:cs="Arial"/>
                <w:iCs/>
                <w:sz w:val="20"/>
                <w:szCs w:val="20"/>
              </w:rPr>
            </w:pPr>
          </w:p>
          <w:p w14:paraId="7168B5D1" w14:textId="77777777" w:rsidR="007A0355" w:rsidRPr="007A0355" w:rsidRDefault="007A0355" w:rsidP="002D0323">
            <w:pPr>
              <w:tabs>
                <w:tab w:val="right" w:pos="9072"/>
              </w:tabs>
              <w:rPr>
                <w:rFonts w:ascii="Arial" w:hAnsi="Arial" w:cs="Arial"/>
                <w:iCs/>
                <w:sz w:val="20"/>
                <w:szCs w:val="20"/>
              </w:rPr>
            </w:pPr>
            <w:r w:rsidRPr="007A0355">
              <w:rPr>
                <w:rFonts w:ascii="Arial" w:hAnsi="Arial" w:cs="Arial"/>
                <w:iCs/>
                <w:sz w:val="20"/>
                <w:szCs w:val="20"/>
              </w:rPr>
              <w:t>prof. dr. Gregor Majdič, rektor</w:t>
            </w:r>
          </w:p>
          <w:p w14:paraId="59140258" w14:textId="77777777" w:rsidR="007A0355" w:rsidRPr="007A0355" w:rsidRDefault="007A0355" w:rsidP="002D0323">
            <w:pPr>
              <w:tabs>
                <w:tab w:val="right" w:pos="9072"/>
              </w:tabs>
              <w:rPr>
                <w:rFonts w:ascii="Arial" w:hAnsi="Arial" w:cs="Arial"/>
                <w:iCs/>
                <w:sz w:val="20"/>
                <w:szCs w:val="20"/>
              </w:rPr>
            </w:pPr>
            <w:r w:rsidRPr="007A0355">
              <w:rPr>
                <w:rFonts w:ascii="Arial" w:hAnsi="Arial" w:cs="Arial"/>
                <w:iCs/>
                <w:sz w:val="20"/>
                <w:szCs w:val="20"/>
              </w:rPr>
              <w:t>Žig in podpis:</w:t>
            </w:r>
          </w:p>
          <w:p w14:paraId="6FAAC7B4" w14:textId="77777777" w:rsidR="007A0355" w:rsidRPr="007A0355" w:rsidRDefault="007A0355" w:rsidP="002D0323">
            <w:pPr>
              <w:tabs>
                <w:tab w:val="right" w:pos="9072"/>
              </w:tabs>
              <w:rPr>
                <w:rFonts w:ascii="Arial" w:hAnsi="Arial" w:cs="Arial"/>
                <w:iCs/>
                <w:sz w:val="20"/>
                <w:szCs w:val="20"/>
              </w:rPr>
            </w:pPr>
          </w:p>
          <w:p w14:paraId="05BC2726" w14:textId="77777777" w:rsidR="007A0355" w:rsidRPr="007A0355" w:rsidRDefault="007A0355" w:rsidP="002D0323">
            <w:pPr>
              <w:tabs>
                <w:tab w:val="right" w:pos="9072"/>
              </w:tabs>
              <w:rPr>
                <w:rFonts w:ascii="Arial" w:hAnsi="Arial" w:cs="Arial"/>
                <w:iCs/>
                <w:sz w:val="20"/>
                <w:szCs w:val="20"/>
              </w:rPr>
            </w:pPr>
            <w:r w:rsidRPr="007A0355">
              <w:rPr>
                <w:rFonts w:ascii="Arial" w:hAnsi="Arial" w:cs="Arial"/>
                <w:iCs/>
                <w:sz w:val="20"/>
                <w:szCs w:val="20"/>
              </w:rPr>
              <w:t>Kraj: ………………………………….</w:t>
            </w:r>
          </w:p>
          <w:p w14:paraId="1E369FDE" w14:textId="77777777" w:rsidR="007A0355" w:rsidRPr="007A0355" w:rsidRDefault="007A0355" w:rsidP="002D0323">
            <w:pPr>
              <w:tabs>
                <w:tab w:val="right" w:pos="9072"/>
              </w:tabs>
              <w:rPr>
                <w:rFonts w:ascii="Arial" w:hAnsi="Arial" w:cs="Arial"/>
                <w:iCs/>
                <w:sz w:val="20"/>
                <w:szCs w:val="20"/>
              </w:rPr>
            </w:pPr>
            <w:r w:rsidRPr="007A0355">
              <w:rPr>
                <w:rFonts w:ascii="Arial" w:hAnsi="Arial" w:cs="Arial"/>
                <w:iCs/>
                <w:sz w:val="20"/>
                <w:szCs w:val="20"/>
              </w:rPr>
              <w:t>Datum: ………………………………</w:t>
            </w:r>
          </w:p>
          <w:p w14:paraId="309FD0EE" w14:textId="77777777" w:rsidR="007A0355" w:rsidRPr="007A0355" w:rsidRDefault="007A0355" w:rsidP="002D0323">
            <w:pPr>
              <w:tabs>
                <w:tab w:val="right" w:pos="9072"/>
              </w:tabs>
              <w:rPr>
                <w:rFonts w:ascii="Arial" w:hAnsi="Arial" w:cs="Arial"/>
                <w:iCs/>
                <w:sz w:val="20"/>
                <w:szCs w:val="20"/>
              </w:rPr>
            </w:pPr>
          </w:p>
          <w:p w14:paraId="7E1F06A9" w14:textId="77777777" w:rsidR="007A0355" w:rsidRPr="007A0355" w:rsidRDefault="007A0355" w:rsidP="002D0323">
            <w:pPr>
              <w:tabs>
                <w:tab w:val="right" w:pos="9072"/>
              </w:tabs>
              <w:rPr>
                <w:rFonts w:ascii="Arial" w:hAnsi="Arial" w:cs="Arial"/>
                <w:iCs/>
                <w:sz w:val="20"/>
                <w:szCs w:val="20"/>
              </w:rPr>
            </w:pPr>
            <w:r w:rsidRPr="007A0355">
              <w:rPr>
                <w:rFonts w:ascii="Arial" w:hAnsi="Arial" w:cs="Arial"/>
                <w:iCs/>
                <w:sz w:val="20"/>
                <w:szCs w:val="20"/>
              </w:rPr>
              <w:t xml:space="preserve">in </w:t>
            </w:r>
          </w:p>
          <w:p w14:paraId="074F7730" w14:textId="77777777" w:rsidR="007A0355" w:rsidRPr="007A0355" w:rsidRDefault="007A0355" w:rsidP="002D0323">
            <w:pPr>
              <w:tabs>
                <w:tab w:val="right" w:pos="9072"/>
              </w:tabs>
              <w:rPr>
                <w:rFonts w:ascii="Arial" w:hAnsi="Arial" w:cs="Arial"/>
                <w:iCs/>
                <w:sz w:val="20"/>
                <w:szCs w:val="20"/>
              </w:rPr>
            </w:pPr>
          </w:p>
          <w:p w14:paraId="0E9C0E3C" w14:textId="77777777" w:rsidR="007A0355" w:rsidRPr="007A0355" w:rsidRDefault="007A0355" w:rsidP="002D0323">
            <w:pPr>
              <w:tabs>
                <w:tab w:val="right" w:pos="9072"/>
              </w:tabs>
              <w:rPr>
                <w:rFonts w:ascii="Arial" w:hAnsi="Arial" w:cs="Arial"/>
                <w:b/>
                <w:iCs/>
                <w:caps/>
                <w:sz w:val="20"/>
                <w:szCs w:val="20"/>
              </w:rPr>
            </w:pPr>
          </w:p>
        </w:tc>
        <w:tc>
          <w:tcPr>
            <w:tcW w:w="567" w:type="dxa"/>
            <w:gridSpan w:val="2"/>
            <w:shd w:val="clear" w:color="auto" w:fill="auto"/>
          </w:tcPr>
          <w:p w14:paraId="13DAC434" w14:textId="77777777" w:rsidR="007A0355" w:rsidRPr="007A0355" w:rsidRDefault="007A0355" w:rsidP="002D0323">
            <w:pPr>
              <w:rPr>
                <w:rFonts w:ascii="Arial" w:hAnsi="Arial" w:cs="Arial"/>
                <w:b/>
                <w:iCs/>
                <w:caps/>
                <w:sz w:val="20"/>
                <w:szCs w:val="20"/>
              </w:rPr>
            </w:pPr>
          </w:p>
        </w:tc>
      </w:tr>
      <w:tr w:rsidR="007A0355" w:rsidRPr="007A0355" w14:paraId="087121A6" w14:textId="77777777" w:rsidTr="002D0323">
        <w:tc>
          <w:tcPr>
            <w:tcW w:w="3966" w:type="dxa"/>
            <w:shd w:val="clear" w:color="auto" w:fill="auto"/>
          </w:tcPr>
          <w:p w14:paraId="53ACBB51" w14:textId="77777777" w:rsidR="007A0355" w:rsidRPr="007A0355" w:rsidRDefault="007A0355" w:rsidP="002D0323">
            <w:pPr>
              <w:tabs>
                <w:tab w:val="right" w:pos="9072"/>
              </w:tabs>
              <w:rPr>
                <w:rFonts w:ascii="Arial" w:hAnsi="Arial" w:cs="Arial"/>
                <w:b/>
                <w:caps/>
                <w:sz w:val="20"/>
                <w:szCs w:val="20"/>
              </w:rPr>
            </w:pPr>
            <w:r w:rsidRPr="007A0355">
              <w:rPr>
                <w:rFonts w:ascii="Arial" w:hAnsi="Arial" w:cs="Arial"/>
                <w:b/>
                <w:caps/>
                <w:sz w:val="20"/>
                <w:szCs w:val="20"/>
              </w:rPr>
              <w:lastRenderedPageBreak/>
              <w:t>UNIVERZA V LJUBLJANI</w:t>
            </w:r>
          </w:p>
          <w:p w14:paraId="249AF7A8" w14:textId="77777777" w:rsidR="007A0355" w:rsidRPr="007A0355" w:rsidRDefault="007A0355" w:rsidP="002D0323">
            <w:pPr>
              <w:tabs>
                <w:tab w:val="right" w:pos="9072"/>
              </w:tabs>
              <w:rPr>
                <w:rFonts w:ascii="Arial" w:hAnsi="Arial" w:cs="Arial"/>
                <w:b/>
                <w:caps/>
                <w:sz w:val="20"/>
                <w:szCs w:val="20"/>
              </w:rPr>
            </w:pPr>
            <w:r w:rsidRPr="007A0355">
              <w:rPr>
                <w:rFonts w:ascii="Arial" w:hAnsi="Arial" w:cs="Arial"/>
                <w:b/>
                <w:caps/>
                <w:sz w:val="20"/>
                <w:szCs w:val="20"/>
              </w:rPr>
              <w:t>MEDICINSKA FAKULTETA</w:t>
            </w:r>
          </w:p>
        </w:tc>
        <w:tc>
          <w:tcPr>
            <w:tcW w:w="567" w:type="dxa"/>
            <w:gridSpan w:val="2"/>
            <w:shd w:val="clear" w:color="auto" w:fill="auto"/>
          </w:tcPr>
          <w:p w14:paraId="681BAAB7" w14:textId="77777777" w:rsidR="007A0355" w:rsidRPr="007A0355" w:rsidRDefault="007A0355" w:rsidP="002D0323">
            <w:pPr>
              <w:rPr>
                <w:rFonts w:ascii="Arial" w:hAnsi="Arial" w:cs="Arial"/>
                <w:b/>
                <w:caps/>
                <w:sz w:val="20"/>
                <w:szCs w:val="20"/>
              </w:rPr>
            </w:pPr>
          </w:p>
        </w:tc>
      </w:tr>
      <w:tr w:rsidR="007A0355" w:rsidRPr="007A0355" w14:paraId="5D3A59CF" w14:textId="77777777" w:rsidTr="002D0323">
        <w:tc>
          <w:tcPr>
            <w:tcW w:w="3966" w:type="dxa"/>
            <w:shd w:val="clear" w:color="auto" w:fill="auto"/>
          </w:tcPr>
          <w:p w14:paraId="772497BF" w14:textId="77777777" w:rsidR="007A0355" w:rsidRPr="007A0355" w:rsidRDefault="007A0355" w:rsidP="002D0323">
            <w:pPr>
              <w:tabs>
                <w:tab w:val="left" w:pos="1701"/>
              </w:tabs>
              <w:rPr>
                <w:rFonts w:ascii="Arial" w:hAnsi="Arial" w:cs="Arial"/>
                <w:sz w:val="20"/>
                <w:szCs w:val="20"/>
              </w:rPr>
            </w:pPr>
          </w:p>
        </w:tc>
        <w:tc>
          <w:tcPr>
            <w:tcW w:w="567" w:type="dxa"/>
            <w:gridSpan w:val="2"/>
            <w:shd w:val="clear" w:color="auto" w:fill="auto"/>
          </w:tcPr>
          <w:p w14:paraId="51DE6E4D" w14:textId="77777777" w:rsidR="007A0355" w:rsidRPr="007A0355" w:rsidRDefault="007A0355" w:rsidP="002D0323">
            <w:pPr>
              <w:tabs>
                <w:tab w:val="right" w:pos="9072"/>
              </w:tabs>
              <w:rPr>
                <w:rFonts w:ascii="Arial" w:hAnsi="Arial" w:cs="Arial"/>
                <w:b/>
                <w:caps/>
                <w:sz w:val="20"/>
                <w:szCs w:val="20"/>
              </w:rPr>
            </w:pPr>
          </w:p>
        </w:tc>
      </w:tr>
      <w:tr w:rsidR="007A0355" w:rsidRPr="007A0355" w14:paraId="04EB7CAB" w14:textId="77777777" w:rsidTr="002D0323">
        <w:tc>
          <w:tcPr>
            <w:tcW w:w="3966" w:type="dxa"/>
            <w:shd w:val="clear" w:color="auto" w:fill="auto"/>
          </w:tcPr>
          <w:p w14:paraId="2294523D" w14:textId="77777777" w:rsidR="007A0355" w:rsidRPr="007A0355" w:rsidRDefault="007A0355" w:rsidP="002D0323">
            <w:pPr>
              <w:tabs>
                <w:tab w:val="left" w:pos="1701"/>
              </w:tabs>
              <w:rPr>
                <w:rFonts w:ascii="Arial" w:hAnsi="Arial" w:cs="Arial"/>
                <w:sz w:val="20"/>
                <w:szCs w:val="20"/>
              </w:rPr>
            </w:pPr>
            <w:r w:rsidRPr="007A0355">
              <w:rPr>
                <w:rFonts w:ascii="Arial" w:hAnsi="Arial" w:cs="Arial"/>
                <w:sz w:val="20"/>
                <w:szCs w:val="20"/>
              </w:rPr>
              <w:t>prof. dr. Igor Švab, dr. med., dekan</w:t>
            </w:r>
          </w:p>
        </w:tc>
        <w:tc>
          <w:tcPr>
            <w:tcW w:w="567" w:type="dxa"/>
            <w:gridSpan w:val="2"/>
            <w:shd w:val="clear" w:color="auto" w:fill="auto"/>
          </w:tcPr>
          <w:p w14:paraId="2F23A130" w14:textId="77777777" w:rsidR="007A0355" w:rsidRPr="007A0355" w:rsidRDefault="007A0355" w:rsidP="002D0323">
            <w:pPr>
              <w:tabs>
                <w:tab w:val="right" w:pos="9072"/>
              </w:tabs>
              <w:rPr>
                <w:rFonts w:ascii="Arial" w:hAnsi="Arial" w:cs="Arial"/>
                <w:b/>
                <w:caps/>
                <w:sz w:val="20"/>
                <w:szCs w:val="20"/>
              </w:rPr>
            </w:pPr>
          </w:p>
        </w:tc>
      </w:tr>
      <w:tr w:rsidR="007A0355" w:rsidRPr="007A0355" w14:paraId="188ECD90" w14:textId="77777777" w:rsidTr="002D0323">
        <w:tc>
          <w:tcPr>
            <w:tcW w:w="3966" w:type="dxa"/>
            <w:shd w:val="clear" w:color="auto" w:fill="auto"/>
          </w:tcPr>
          <w:p w14:paraId="591A5182" w14:textId="77777777" w:rsidR="007A0355" w:rsidRPr="007A0355" w:rsidRDefault="007A0355" w:rsidP="002D0323">
            <w:pPr>
              <w:tabs>
                <w:tab w:val="left" w:pos="1701"/>
              </w:tabs>
              <w:rPr>
                <w:rFonts w:ascii="Arial" w:hAnsi="Arial" w:cs="Arial"/>
                <w:i/>
                <w:sz w:val="20"/>
                <w:szCs w:val="20"/>
              </w:rPr>
            </w:pPr>
            <w:r w:rsidRPr="007A0355">
              <w:rPr>
                <w:rFonts w:ascii="Arial" w:hAnsi="Arial" w:cs="Arial"/>
                <w:i/>
                <w:sz w:val="20"/>
                <w:szCs w:val="20"/>
              </w:rPr>
              <w:t>Žig in podpis:</w:t>
            </w:r>
          </w:p>
        </w:tc>
        <w:tc>
          <w:tcPr>
            <w:tcW w:w="567" w:type="dxa"/>
            <w:gridSpan w:val="2"/>
            <w:shd w:val="clear" w:color="auto" w:fill="auto"/>
          </w:tcPr>
          <w:p w14:paraId="61B5DA91" w14:textId="77777777" w:rsidR="007A0355" w:rsidRPr="007A0355" w:rsidRDefault="007A0355" w:rsidP="002D0323">
            <w:pPr>
              <w:tabs>
                <w:tab w:val="right" w:pos="9072"/>
              </w:tabs>
              <w:rPr>
                <w:rFonts w:ascii="Arial" w:hAnsi="Arial" w:cs="Arial"/>
                <w:b/>
                <w:caps/>
                <w:sz w:val="20"/>
                <w:szCs w:val="20"/>
              </w:rPr>
            </w:pPr>
          </w:p>
        </w:tc>
      </w:tr>
      <w:tr w:rsidR="007A0355" w:rsidRPr="007A0355" w14:paraId="60DFAF3D" w14:textId="77777777" w:rsidTr="002D0323">
        <w:tc>
          <w:tcPr>
            <w:tcW w:w="3966" w:type="dxa"/>
            <w:shd w:val="clear" w:color="auto" w:fill="auto"/>
          </w:tcPr>
          <w:p w14:paraId="3970BB78" w14:textId="77777777" w:rsidR="007A0355" w:rsidRPr="007A0355" w:rsidRDefault="007A0355" w:rsidP="002D0323">
            <w:pPr>
              <w:tabs>
                <w:tab w:val="right" w:pos="9072"/>
              </w:tabs>
              <w:rPr>
                <w:rFonts w:ascii="Arial" w:hAnsi="Arial" w:cs="Arial"/>
                <w:sz w:val="20"/>
                <w:szCs w:val="20"/>
              </w:rPr>
            </w:pPr>
          </w:p>
        </w:tc>
        <w:tc>
          <w:tcPr>
            <w:tcW w:w="567" w:type="dxa"/>
            <w:gridSpan w:val="2"/>
            <w:shd w:val="clear" w:color="auto" w:fill="auto"/>
          </w:tcPr>
          <w:p w14:paraId="34D4C03D" w14:textId="77777777" w:rsidR="007A0355" w:rsidRPr="007A0355" w:rsidRDefault="007A0355" w:rsidP="002D0323">
            <w:pPr>
              <w:tabs>
                <w:tab w:val="right" w:pos="9072"/>
              </w:tabs>
              <w:rPr>
                <w:rFonts w:ascii="Arial" w:hAnsi="Arial" w:cs="Arial"/>
                <w:b/>
                <w:caps/>
                <w:sz w:val="20"/>
                <w:szCs w:val="20"/>
              </w:rPr>
            </w:pPr>
          </w:p>
        </w:tc>
      </w:tr>
      <w:tr w:rsidR="007A0355" w:rsidRPr="007A0355" w14:paraId="174239A9" w14:textId="77777777" w:rsidTr="002D0323">
        <w:tc>
          <w:tcPr>
            <w:tcW w:w="3966" w:type="dxa"/>
            <w:shd w:val="clear" w:color="auto" w:fill="auto"/>
          </w:tcPr>
          <w:p w14:paraId="00529127" w14:textId="77777777" w:rsidR="007A0355" w:rsidRPr="007A0355" w:rsidRDefault="007A0355" w:rsidP="002D0323">
            <w:pPr>
              <w:tabs>
                <w:tab w:val="right" w:pos="9072"/>
              </w:tabs>
              <w:rPr>
                <w:rFonts w:ascii="Arial" w:hAnsi="Arial" w:cs="Arial"/>
                <w:b/>
                <w:caps/>
                <w:sz w:val="20"/>
                <w:szCs w:val="20"/>
              </w:rPr>
            </w:pPr>
            <w:r w:rsidRPr="007A0355">
              <w:rPr>
                <w:rFonts w:ascii="Arial" w:hAnsi="Arial" w:cs="Arial"/>
                <w:sz w:val="20"/>
                <w:szCs w:val="20"/>
              </w:rPr>
              <w:t>Kraj: ………………………………….</w:t>
            </w:r>
          </w:p>
        </w:tc>
        <w:tc>
          <w:tcPr>
            <w:tcW w:w="567" w:type="dxa"/>
            <w:gridSpan w:val="2"/>
            <w:shd w:val="clear" w:color="auto" w:fill="auto"/>
          </w:tcPr>
          <w:p w14:paraId="7A973E69" w14:textId="77777777" w:rsidR="007A0355" w:rsidRPr="007A0355" w:rsidRDefault="007A0355" w:rsidP="002D0323">
            <w:pPr>
              <w:tabs>
                <w:tab w:val="right" w:pos="9072"/>
              </w:tabs>
              <w:rPr>
                <w:rFonts w:ascii="Arial" w:hAnsi="Arial" w:cs="Arial"/>
                <w:b/>
                <w:caps/>
                <w:sz w:val="20"/>
                <w:szCs w:val="20"/>
              </w:rPr>
            </w:pPr>
          </w:p>
        </w:tc>
      </w:tr>
      <w:tr w:rsidR="007A0355" w:rsidRPr="007A0355" w14:paraId="7B2231F6" w14:textId="77777777" w:rsidTr="002D0323">
        <w:tc>
          <w:tcPr>
            <w:tcW w:w="3966" w:type="dxa"/>
            <w:shd w:val="clear" w:color="auto" w:fill="auto"/>
          </w:tcPr>
          <w:p w14:paraId="62AABF77" w14:textId="77777777" w:rsidR="007A0355" w:rsidRPr="007A0355" w:rsidRDefault="007A0355" w:rsidP="002D0323">
            <w:pPr>
              <w:tabs>
                <w:tab w:val="right" w:pos="9072"/>
              </w:tabs>
              <w:rPr>
                <w:rFonts w:ascii="Arial" w:hAnsi="Arial" w:cs="Arial"/>
                <w:sz w:val="20"/>
                <w:szCs w:val="20"/>
              </w:rPr>
            </w:pPr>
            <w:r w:rsidRPr="007A0355">
              <w:rPr>
                <w:rFonts w:ascii="Arial" w:hAnsi="Arial" w:cs="Arial"/>
                <w:sz w:val="20"/>
                <w:szCs w:val="20"/>
              </w:rPr>
              <w:t>Datum: ………………………………</w:t>
            </w:r>
          </w:p>
          <w:p w14:paraId="4B80257A" w14:textId="77777777" w:rsidR="007A0355" w:rsidRPr="007A0355" w:rsidRDefault="007A0355" w:rsidP="002D0323">
            <w:pPr>
              <w:tabs>
                <w:tab w:val="right" w:pos="9072"/>
              </w:tabs>
              <w:rPr>
                <w:rFonts w:ascii="Arial" w:hAnsi="Arial" w:cs="Arial"/>
                <w:sz w:val="20"/>
                <w:szCs w:val="20"/>
              </w:rPr>
            </w:pPr>
          </w:p>
          <w:p w14:paraId="0E2A8CB8" w14:textId="77777777" w:rsidR="007A0355" w:rsidRPr="007A0355" w:rsidRDefault="007A0355" w:rsidP="002D0323">
            <w:pPr>
              <w:tabs>
                <w:tab w:val="right" w:pos="9072"/>
              </w:tabs>
              <w:rPr>
                <w:rFonts w:ascii="Arial" w:hAnsi="Arial" w:cs="Arial"/>
                <w:sz w:val="20"/>
                <w:szCs w:val="20"/>
              </w:rPr>
            </w:pPr>
          </w:p>
          <w:p w14:paraId="116528B1" w14:textId="77777777" w:rsidR="007A0355" w:rsidRPr="007A0355" w:rsidRDefault="007A0355" w:rsidP="002D0323">
            <w:pPr>
              <w:tabs>
                <w:tab w:val="right" w:pos="9072"/>
              </w:tabs>
              <w:rPr>
                <w:rFonts w:ascii="Arial" w:hAnsi="Arial" w:cs="Arial"/>
                <w:b/>
                <w:bCs/>
                <w:caps/>
                <w:sz w:val="20"/>
                <w:szCs w:val="20"/>
              </w:rPr>
            </w:pPr>
          </w:p>
        </w:tc>
        <w:tc>
          <w:tcPr>
            <w:tcW w:w="567" w:type="dxa"/>
            <w:gridSpan w:val="2"/>
            <w:shd w:val="clear" w:color="auto" w:fill="auto"/>
          </w:tcPr>
          <w:p w14:paraId="70D6CA77" w14:textId="77777777" w:rsidR="007A0355" w:rsidRPr="007A0355" w:rsidRDefault="007A0355" w:rsidP="002D0323">
            <w:pPr>
              <w:tabs>
                <w:tab w:val="right" w:pos="9072"/>
              </w:tabs>
              <w:rPr>
                <w:rFonts w:ascii="Arial" w:hAnsi="Arial" w:cs="Arial"/>
                <w:b/>
                <w:caps/>
                <w:sz w:val="20"/>
                <w:szCs w:val="20"/>
              </w:rPr>
            </w:pPr>
          </w:p>
        </w:tc>
      </w:tr>
      <w:tr w:rsidR="007A0355" w:rsidRPr="007A0355" w14:paraId="4970DD9E" w14:textId="77777777" w:rsidTr="002D0323">
        <w:trPr>
          <w:gridAfter w:val="1"/>
          <w:wAfter w:w="5100" w:type="dxa"/>
        </w:trPr>
        <w:tc>
          <w:tcPr>
            <w:tcW w:w="4253" w:type="dxa"/>
            <w:gridSpan w:val="2"/>
            <w:shd w:val="clear" w:color="auto" w:fill="auto"/>
          </w:tcPr>
          <w:p w14:paraId="69E39896" w14:textId="77777777" w:rsidR="007A0355" w:rsidRPr="007A0355" w:rsidRDefault="007A0355" w:rsidP="002D0323">
            <w:pPr>
              <w:autoSpaceDE w:val="0"/>
              <w:autoSpaceDN w:val="0"/>
              <w:adjustRightInd w:val="0"/>
              <w:rPr>
                <w:rFonts w:ascii="Arial" w:hAnsi="Arial" w:cs="Arial"/>
                <w:b/>
                <w:bCs/>
                <w:sz w:val="20"/>
                <w:szCs w:val="20"/>
              </w:rPr>
            </w:pPr>
            <w:r w:rsidRPr="007A0355">
              <w:rPr>
                <w:rFonts w:ascii="Arial" w:hAnsi="Arial" w:cs="Arial"/>
                <w:b/>
                <w:bCs/>
                <w:sz w:val="20"/>
                <w:szCs w:val="20"/>
              </w:rPr>
              <w:t>IZVAJALEC:</w:t>
            </w:r>
          </w:p>
          <w:p w14:paraId="5B6193D3" w14:textId="77777777" w:rsidR="007A0355" w:rsidRPr="007A0355" w:rsidRDefault="007A0355" w:rsidP="002D0323">
            <w:pPr>
              <w:autoSpaceDE w:val="0"/>
              <w:autoSpaceDN w:val="0"/>
              <w:adjustRightInd w:val="0"/>
              <w:rPr>
                <w:rFonts w:ascii="Arial" w:hAnsi="Arial" w:cs="Arial"/>
                <w:b/>
                <w:bCs/>
                <w:sz w:val="20"/>
                <w:szCs w:val="20"/>
              </w:rPr>
            </w:pPr>
          </w:p>
        </w:tc>
      </w:tr>
      <w:tr w:rsidR="007A0355" w:rsidRPr="007A0355" w14:paraId="4495B589" w14:textId="77777777" w:rsidTr="002D0323">
        <w:trPr>
          <w:gridAfter w:val="1"/>
          <w:wAfter w:w="5100" w:type="dxa"/>
        </w:trPr>
        <w:tc>
          <w:tcPr>
            <w:tcW w:w="4253" w:type="dxa"/>
            <w:gridSpan w:val="2"/>
            <w:shd w:val="clear" w:color="auto" w:fill="auto"/>
          </w:tcPr>
          <w:p w14:paraId="09F2D9AF" w14:textId="77777777" w:rsidR="007A0355" w:rsidRPr="007A0355" w:rsidRDefault="007A0355" w:rsidP="007A0355">
            <w:pPr>
              <w:rPr>
                <w:rFonts w:ascii="Arial" w:hAnsi="Arial" w:cs="Arial"/>
                <w:i/>
                <w:sz w:val="20"/>
                <w:szCs w:val="20"/>
              </w:rPr>
            </w:pPr>
          </w:p>
        </w:tc>
      </w:tr>
      <w:tr w:rsidR="007A0355" w:rsidRPr="007A0355" w14:paraId="12A2DBFF" w14:textId="77777777" w:rsidTr="002D0323">
        <w:trPr>
          <w:gridAfter w:val="1"/>
          <w:wAfter w:w="5100" w:type="dxa"/>
        </w:trPr>
        <w:tc>
          <w:tcPr>
            <w:tcW w:w="4253" w:type="dxa"/>
            <w:gridSpan w:val="2"/>
            <w:shd w:val="clear" w:color="auto" w:fill="auto"/>
          </w:tcPr>
          <w:p w14:paraId="3E6233FE" w14:textId="77777777" w:rsidR="007A0355" w:rsidRPr="007A0355" w:rsidRDefault="007A0355" w:rsidP="002D0323">
            <w:pPr>
              <w:rPr>
                <w:rFonts w:ascii="Arial" w:hAnsi="Arial" w:cs="Arial"/>
                <w:sz w:val="20"/>
                <w:szCs w:val="20"/>
              </w:rPr>
            </w:pPr>
            <w:r w:rsidRPr="007A0355">
              <w:rPr>
                <w:rFonts w:ascii="Arial" w:hAnsi="Arial" w:cs="Arial"/>
                <w:sz w:val="20"/>
                <w:szCs w:val="20"/>
              </w:rPr>
              <w:t xml:space="preserve">………………………………………..  </w:t>
            </w:r>
          </w:p>
          <w:p w14:paraId="58716E57" w14:textId="77777777" w:rsidR="007A0355" w:rsidRPr="007A0355" w:rsidRDefault="007A0355" w:rsidP="002D0323">
            <w:pPr>
              <w:rPr>
                <w:rFonts w:ascii="Arial" w:hAnsi="Arial" w:cs="Arial"/>
                <w:b/>
                <w:sz w:val="20"/>
                <w:szCs w:val="20"/>
              </w:rPr>
            </w:pPr>
            <w:r w:rsidRPr="007A0355">
              <w:rPr>
                <w:rFonts w:ascii="Arial" w:hAnsi="Arial" w:cs="Arial"/>
                <w:sz w:val="20"/>
                <w:szCs w:val="20"/>
              </w:rPr>
              <w:t xml:space="preserve">………………………………………..  </w:t>
            </w:r>
          </w:p>
        </w:tc>
      </w:tr>
      <w:tr w:rsidR="007A0355" w:rsidRPr="007A0355" w14:paraId="4DA281AA" w14:textId="77777777" w:rsidTr="002D0323">
        <w:trPr>
          <w:gridAfter w:val="1"/>
          <w:wAfter w:w="5100" w:type="dxa"/>
        </w:trPr>
        <w:tc>
          <w:tcPr>
            <w:tcW w:w="4253" w:type="dxa"/>
            <w:gridSpan w:val="2"/>
            <w:shd w:val="clear" w:color="auto" w:fill="auto"/>
          </w:tcPr>
          <w:p w14:paraId="0CDE77B1" w14:textId="77777777" w:rsidR="007A0355" w:rsidRPr="007A0355" w:rsidRDefault="007A0355" w:rsidP="002D0323">
            <w:pPr>
              <w:rPr>
                <w:rFonts w:ascii="Arial" w:hAnsi="Arial" w:cs="Arial"/>
                <w:sz w:val="20"/>
                <w:szCs w:val="20"/>
              </w:rPr>
            </w:pPr>
            <w:r w:rsidRPr="007A0355">
              <w:rPr>
                <w:rFonts w:ascii="Arial" w:hAnsi="Arial" w:cs="Arial"/>
                <w:i/>
                <w:sz w:val="20"/>
                <w:szCs w:val="20"/>
              </w:rPr>
              <w:t>Žig in podpis:</w:t>
            </w:r>
          </w:p>
        </w:tc>
      </w:tr>
      <w:tr w:rsidR="007A0355" w:rsidRPr="007A0355" w14:paraId="55614D50" w14:textId="77777777" w:rsidTr="002D0323">
        <w:trPr>
          <w:gridAfter w:val="1"/>
          <w:wAfter w:w="5100" w:type="dxa"/>
        </w:trPr>
        <w:tc>
          <w:tcPr>
            <w:tcW w:w="4253" w:type="dxa"/>
            <w:gridSpan w:val="2"/>
            <w:shd w:val="clear" w:color="auto" w:fill="auto"/>
          </w:tcPr>
          <w:p w14:paraId="6E5531B8" w14:textId="77777777" w:rsidR="007A0355" w:rsidRPr="007A0355" w:rsidRDefault="007A0355" w:rsidP="002D0323">
            <w:pPr>
              <w:rPr>
                <w:rFonts w:ascii="Arial" w:hAnsi="Arial" w:cs="Arial"/>
                <w:i/>
                <w:sz w:val="20"/>
                <w:szCs w:val="20"/>
              </w:rPr>
            </w:pPr>
          </w:p>
        </w:tc>
      </w:tr>
      <w:tr w:rsidR="007A0355" w:rsidRPr="007A0355" w14:paraId="7765497F" w14:textId="77777777" w:rsidTr="002D0323">
        <w:trPr>
          <w:gridAfter w:val="1"/>
          <w:wAfter w:w="5100" w:type="dxa"/>
        </w:trPr>
        <w:tc>
          <w:tcPr>
            <w:tcW w:w="4253" w:type="dxa"/>
            <w:gridSpan w:val="2"/>
            <w:shd w:val="clear" w:color="auto" w:fill="auto"/>
          </w:tcPr>
          <w:p w14:paraId="10DFDE71" w14:textId="77777777" w:rsidR="007A0355" w:rsidRPr="007A0355" w:rsidRDefault="007A0355" w:rsidP="002D0323">
            <w:pPr>
              <w:rPr>
                <w:rFonts w:ascii="Arial" w:hAnsi="Arial" w:cs="Arial"/>
                <w:i/>
                <w:sz w:val="20"/>
                <w:szCs w:val="20"/>
              </w:rPr>
            </w:pPr>
            <w:r w:rsidRPr="007A0355">
              <w:rPr>
                <w:rFonts w:ascii="Arial" w:hAnsi="Arial" w:cs="Arial"/>
                <w:sz w:val="20"/>
                <w:szCs w:val="20"/>
              </w:rPr>
              <w:t>Kraj: ………………………………….</w:t>
            </w:r>
          </w:p>
        </w:tc>
      </w:tr>
      <w:tr w:rsidR="007A0355" w:rsidRPr="007A0355" w14:paraId="34328A86" w14:textId="77777777" w:rsidTr="002D0323">
        <w:trPr>
          <w:gridAfter w:val="1"/>
          <w:wAfter w:w="5100" w:type="dxa"/>
        </w:trPr>
        <w:tc>
          <w:tcPr>
            <w:tcW w:w="4253" w:type="dxa"/>
            <w:gridSpan w:val="2"/>
            <w:shd w:val="clear" w:color="auto" w:fill="auto"/>
          </w:tcPr>
          <w:p w14:paraId="03C1930A" w14:textId="77777777" w:rsidR="007A0355" w:rsidRPr="007A0355" w:rsidRDefault="007A0355" w:rsidP="002D0323">
            <w:pPr>
              <w:rPr>
                <w:rFonts w:ascii="Arial" w:hAnsi="Arial" w:cs="Arial"/>
                <w:sz w:val="20"/>
                <w:szCs w:val="20"/>
              </w:rPr>
            </w:pPr>
            <w:r w:rsidRPr="007A0355">
              <w:rPr>
                <w:rFonts w:ascii="Arial" w:hAnsi="Arial" w:cs="Arial"/>
                <w:sz w:val="20"/>
                <w:szCs w:val="20"/>
              </w:rPr>
              <w:t>Datum: ………………………………</w:t>
            </w:r>
            <w:r>
              <w:rPr>
                <w:rFonts w:ascii="Arial" w:hAnsi="Arial" w:cs="Arial"/>
                <w:sz w:val="20"/>
                <w:szCs w:val="20"/>
              </w:rPr>
              <w:t xml:space="preserve"> </w:t>
            </w:r>
          </w:p>
        </w:tc>
      </w:tr>
    </w:tbl>
    <w:p w14:paraId="11F910BF" w14:textId="77777777" w:rsidR="00C16CA7" w:rsidRPr="00D52CAF" w:rsidRDefault="00C16CA7" w:rsidP="00C16CA7">
      <w:pPr>
        <w:numPr>
          <w:ilvl w:val="12"/>
          <w:numId w:val="0"/>
        </w:numPr>
        <w:spacing w:after="0" w:line="240" w:lineRule="auto"/>
        <w:rPr>
          <w:rFonts w:ascii="Arial" w:eastAsia="Times New Roman" w:hAnsi="Arial" w:cs="Arial"/>
          <w:sz w:val="20"/>
          <w:szCs w:val="20"/>
          <w:lang w:eastAsia="sl-SI"/>
        </w:rPr>
      </w:pPr>
    </w:p>
    <w:p w14:paraId="1B042F9A" w14:textId="77777777" w:rsidR="00A25DB3" w:rsidRDefault="00A25DB3" w:rsidP="006734C7">
      <w:pPr>
        <w:numPr>
          <w:ilvl w:val="12"/>
          <w:numId w:val="0"/>
        </w:numPr>
        <w:tabs>
          <w:tab w:val="left" w:pos="6237"/>
        </w:tabs>
        <w:spacing w:after="0" w:line="240" w:lineRule="auto"/>
        <w:ind w:left="-9014"/>
        <w:jc w:val="center"/>
        <w:rPr>
          <w:rFonts w:ascii="Arial" w:eastAsia="Times New Roman" w:hAnsi="Arial" w:cs="Arial"/>
          <w:b/>
          <w:sz w:val="22"/>
          <w:szCs w:val="20"/>
          <w:lang w:eastAsia="sl-SI"/>
        </w:rPr>
      </w:pPr>
    </w:p>
    <w:p w14:paraId="0AA2F3FA" w14:textId="77777777" w:rsidR="00A25DB3" w:rsidRDefault="00A25DB3"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3CA522AB"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154D85BF"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4E0608F4"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00D4C5F6"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10FC96E7"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3B4E33C7"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29E21D1C"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69C80A7D"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5BF98312"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6C32E35A"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40D37D91"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63AB51E2"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19745741"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133CC140"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37DB004F"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25F03E08"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6D5307FD"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651AFD21"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26B65B14"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316E7322"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4068EDD9" w14:textId="0D8F081A" w:rsidR="00A25DB3" w:rsidRDefault="00140638" w:rsidP="00140638">
      <w:pPr>
        <w:numPr>
          <w:ilvl w:val="12"/>
          <w:numId w:val="0"/>
        </w:numPr>
        <w:tabs>
          <w:tab w:val="left" w:pos="1020"/>
        </w:tabs>
        <w:spacing w:after="0" w:line="240" w:lineRule="auto"/>
        <w:ind w:left="-9014"/>
        <w:jc w:val="both"/>
        <w:rPr>
          <w:rFonts w:ascii="Arial" w:eastAsia="Times New Roman" w:hAnsi="Arial" w:cs="Arial"/>
          <w:b/>
          <w:sz w:val="22"/>
          <w:szCs w:val="20"/>
          <w:lang w:eastAsia="sl-SI"/>
        </w:rPr>
      </w:pPr>
      <w:r>
        <w:rPr>
          <w:rFonts w:ascii="Arial" w:eastAsia="Times New Roman" w:hAnsi="Arial" w:cs="Arial"/>
          <w:b/>
          <w:sz w:val="22"/>
          <w:szCs w:val="20"/>
          <w:lang w:eastAsia="sl-SI"/>
        </w:rPr>
        <w:tab/>
      </w:r>
    </w:p>
    <w:p w14:paraId="6148D750" w14:textId="77777777" w:rsidR="006734C7" w:rsidRDefault="006734C7" w:rsidP="006734C7">
      <w:pPr>
        <w:numPr>
          <w:ilvl w:val="12"/>
          <w:numId w:val="0"/>
        </w:numPr>
        <w:tabs>
          <w:tab w:val="left" w:pos="6237"/>
        </w:tabs>
        <w:spacing w:after="0" w:line="240" w:lineRule="auto"/>
        <w:ind w:left="-9014"/>
        <w:jc w:val="center"/>
        <w:rPr>
          <w:rFonts w:ascii="Arial" w:eastAsia="Times New Roman" w:hAnsi="Arial" w:cs="Arial"/>
          <w:b/>
          <w:sz w:val="22"/>
          <w:szCs w:val="20"/>
          <w:lang w:eastAsia="sl-SI"/>
        </w:rPr>
      </w:pPr>
      <w:r>
        <w:rPr>
          <w:rFonts w:ascii="Arial" w:eastAsia="Times New Roman" w:hAnsi="Arial" w:cs="Arial"/>
          <w:b/>
          <w:sz w:val="22"/>
          <w:szCs w:val="20"/>
          <w:lang w:eastAsia="sl-SI"/>
        </w:rPr>
        <w:lastRenderedPageBreak/>
        <w:t>OBR 15</w:t>
      </w:r>
    </w:p>
    <w:p w14:paraId="4278FE31" w14:textId="77777777" w:rsidR="006734C7" w:rsidRDefault="006734C7" w:rsidP="006734C7">
      <w:pPr>
        <w:numPr>
          <w:ilvl w:val="12"/>
          <w:numId w:val="0"/>
        </w:numPr>
        <w:tabs>
          <w:tab w:val="left" w:pos="6237"/>
        </w:tabs>
        <w:spacing w:after="0" w:line="240" w:lineRule="auto"/>
        <w:jc w:val="center"/>
        <w:rPr>
          <w:rFonts w:ascii="Arial" w:eastAsia="Times New Roman" w:hAnsi="Arial" w:cs="Arial"/>
          <w:b/>
          <w:sz w:val="22"/>
          <w:szCs w:val="20"/>
          <w:lang w:eastAsia="sl-SI"/>
        </w:rPr>
      </w:pPr>
    </w:p>
    <w:p w14:paraId="36BC7E62" w14:textId="77777777" w:rsidR="006734C7" w:rsidRDefault="006734C7" w:rsidP="006734C7">
      <w:pPr>
        <w:numPr>
          <w:ilvl w:val="12"/>
          <w:numId w:val="0"/>
        </w:numPr>
        <w:tabs>
          <w:tab w:val="left" w:pos="6237"/>
        </w:tabs>
        <w:spacing w:after="0" w:line="240" w:lineRule="auto"/>
        <w:jc w:val="center"/>
        <w:rPr>
          <w:rFonts w:ascii="Arial" w:eastAsia="Times New Roman" w:hAnsi="Arial" w:cs="Arial"/>
          <w:b/>
          <w:sz w:val="22"/>
          <w:szCs w:val="20"/>
          <w:lang w:eastAsia="sl-SI"/>
        </w:rPr>
      </w:pPr>
    </w:p>
    <w:p w14:paraId="7849549C" w14:textId="77777777" w:rsidR="006734C7" w:rsidRDefault="006734C7" w:rsidP="006734C7">
      <w:pPr>
        <w:numPr>
          <w:ilvl w:val="12"/>
          <w:numId w:val="0"/>
        </w:numPr>
        <w:tabs>
          <w:tab w:val="left" w:pos="6237"/>
        </w:tabs>
        <w:spacing w:after="0" w:line="240" w:lineRule="auto"/>
        <w:jc w:val="center"/>
        <w:rPr>
          <w:rFonts w:ascii="Arial" w:eastAsia="Times New Roman" w:hAnsi="Arial" w:cs="Arial"/>
          <w:b/>
          <w:sz w:val="22"/>
          <w:szCs w:val="20"/>
          <w:lang w:eastAsia="sl-SI"/>
        </w:rPr>
      </w:pPr>
    </w:p>
    <w:p w14:paraId="303FCACD" w14:textId="77777777" w:rsidR="006734C7" w:rsidRPr="006734C7" w:rsidRDefault="006734C7" w:rsidP="006734C7">
      <w:pPr>
        <w:numPr>
          <w:ilvl w:val="12"/>
          <w:numId w:val="0"/>
        </w:numPr>
        <w:tabs>
          <w:tab w:val="left" w:pos="6237"/>
        </w:tabs>
        <w:spacing w:after="0" w:line="240" w:lineRule="auto"/>
        <w:jc w:val="center"/>
        <w:rPr>
          <w:rFonts w:ascii="Arial" w:eastAsia="Times New Roman" w:hAnsi="Arial" w:cs="Arial"/>
          <w:b/>
          <w:sz w:val="22"/>
          <w:szCs w:val="20"/>
          <w:lang w:eastAsia="sl-SI"/>
        </w:rPr>
      </w:pPr>
      <w:r w:rsidRPr="006734C7">
        <w:rPr>
          <w:rFonts w:ascii="Arial" w:eastAsia="Times New Roman" w:hAnsi="Arial" w:cs="Arial"/>
          <w:b/>
          <w:sz w:val="22"/>
          <w:szCs w:val="20"/>
          <w:lang w:eastAsia="sl-SI"/>
        </w:rPr>
        <w:t>IZJAVA PONUDNIKA</w:t>
      </w:r>
    </w:p>
    <w:p w14:paraId="1A53E421" w14:textId="77777777" w:rsidR="006734C7" w:rsidRPr="006734C7" w:rsidRDefault="006734C7" w:rsidP="006734C7">
      <w:pPr>
        <w:numPr>
          <w:ilvl w:val="12"/>
          <w:numId w:val="0"/>
        </w:numPr>
        <w:tabs>
          <w:tab w:val="left" w:pos="6237"/>
        </w:tabs>
        <w:spacing w:after="0" w:line="240" w:lineRule="auto"/>
        <w:jc w:val="center"/>
        <w:rPr>
          <w:rFonts w:ascii="Arial" w:eastAsia="Times New Roman" w:hAnsi="Arial" w:cs="Arial"/>
          <w:b/>
          <w:sz w:val="22"/>
          <w:szCs w:val="20"/>
          <w:lang w:eastAsia="sl-SI"/>
        </w:rPr>
      </w:pPr>
    </w:p>
    <w:p w14:paraId="1F638EAC" w14:textId="77777777" w:rsidR="006734C7" w:rsidRPr="006734C7" w:rsidRDefault="006734C7" w:rsidP="006734C7">
      <w:pPr>
        <w:numPr>
          <w:ilvl w:val="12"/>
          <w:numId w:val="0"/>
        </w:numPr>
        <w:tabs>
          <w:tab w:val="left" w:pos="6237"/>
        </w:tabs>
        <w:spacing w:after="0" w:line="240" w:lineRule="auto"/>
        <w:jc w:val="center"/>
        <w:rPr>
          <w:rFonts w:ascii="Arial" w:eastAsia="Times New Roman" w:hAnsi="Arial" w:cs="Arial"/>
          <w:b/>
          <w:sz w:val="22"/>
          <w:szCs w:val="20"/>
          <w:lang w:eastAsia="sl-SI"/>
        </w:rPr>
      </w:pPr>
      <w:r w:rsidRPr="006734C7">
        <w:rPr>
          <w:rFonts w:ascii="Arial" w:eastAsia="Times New Roman" w:hAnsi="Arial" w:cs="Arial"/>
          <w:b/>
          <w:sz w:val="22"/>
          <w:szCs w:val="20"/>
          <w:lang w:eastAsia="sl-SI"/>
        </w:rPr>
        <w:t xml:space="preserve">O PREDLOŽITVI GARANCIJE BANKE OZ. ZAVAROVALNICE </w:t>
      </w:r>
    </w:p>
    <w:p w14:paraId="4965174E" w14:textId="77777777" w:rsidR="006734C7" w:rsidRPr="006734C7" w:rsidRDefault="006734C7" w:rsidP="006734C7">
      <w:pPr>
        <w:numPr>
          <w:ilvl w:val="12"/>
          <w:numId w:val="0"/>
        </w:numPr>
        <w:tabs>
          <w:tab w:val="left" w:pos="6237"/>
        </w:tabs>
        <w:spacing w:after="0" w:line="240" w:lineRule="auto"/>
        <w:jc w:val="center"/>
        <w:rPr>
          <w:rFonts w:ascii="Arial" w:eastAsia="Times New Roman" w:hAnsi="Arial" w:cs="Arial"/>
          <w:b/>
          <w:sz w:val="22"/>
          <w:szCs w:val="20"/>
          <w:lang w:eastAsia="sl-SI"/>
        </w:rPr>
      </w:pPr>
    </w:p>
    <w:p w14:paraId="463BD55D" w14:textId="77777777" w:rsidR="006734C7" w:rsidRPr="006734C7" w:rsidRDefault="006734C7" w:rsidP="006734C7">
      <w:pPr>
        <w:numPr>
          <w:ilvl w:val="12"/>
          <w:numId w:val="0"/>
        </w:numPr>
        <w:tabs>
          <w:tab w:val="left" w:pos="6237"/>
        </w:tabs>
        <w:spacing w:after="0" w:line="240" w:lineRule="auto"/>
        <w:jc w:val="center"/>
        <w:rPr>
          <w:rFonts w:ascii="Arial" w:eastAsia="Times New Roman" w:hAnsi="Arial" w:cs="Arial"/>
          <w:sz w:val="22"/>
          <w:szCs w:val="20"/>
          <w:lang w:eastAsia="sl-SI"/>
        </w:rPr>
      </w:pPr>
      <w:r w:rsidRPr="006734C7">
        <w:rPr>
          <w:rFonts w:ascii="Arial" w:eastAsia="Times New Roman" w:hAnsi="Arial" w:cs="Arial"/>
          <w:b/>
          <w:bCs/>
          <w:sz w:val="22"/>
          <w:szCs w:val="20"/>
          <w:lang w:eastAsia="sl-SI"/>
        </w:rPr>
        <w:t>ZA DOBRO IZVEDBO POGODBENIH OBVEZNOSTI</w:t>
      </w:r>
    </w:p>
    <w:p w14:paraId="00753C50" w14:textId="77777777" w:rsidR="006734C7" w:rsidRPr="006734C7" w:rsidRDefault="006734C7" w:rsidP="006734C7">
      <w:pPr>
        <w:numPr>
          <w:ilvl w:val="12"/>
          <w:numId w:val="0"/>
        </w:numPr>
        <w:tabs>
          <w:tab w:val="left" w:pos="6237"/>
        </w:tabs>
        <w:spacing w:after="0" w:line="240" w:lineRule="auto"/>
        <w:jc w:val="both"/>
        <w:rPr>
          <w:rFonts w:ascii="Arial" w:eastAsia="Times New Roman" w:hAnsi="Arial" w:cs="Arial"/>
          <w:sz w:val="22"/>
          <w:szCs w:val="20"/>
          <w:lang w:eastAsia="sl-SI"/>
        </w:rPr>
      </w:pPr>
    </w:p>
    <w:p w14:paraId="2C976F47" w14:textId="77777777" w:rsidR="006734C7" w:rsidRPr="006734C7" w:rsidRDefault="006734C7" w:rsidP="006734C7">
      <w:pPr>
        <w:numPr>
          <w:ilvl w:val="12"/>
          <w:numId w:val="0"/>
        </w:numPr>
        <w:tabs>
          <w:tab w:val="left" w:pos="6237"/>
        </w:tabs>
        <w:spacing w:after="0" w:line="240" w:lineRule="auto"/>
        <w:jc w:val="both"/>
        <w:rPr>
          <w:rFonts w:ascii="Arial" w:eastAsia="Times New Roman" w:hAnsi="Arial" w:cs="Arial"/>
          <w:sz w:val="22"/>
          <w:szCs w:val="20"/>
          <w:lang w:eastAsia="sl-SI"/>
        </w:rPr>
      </w:pPr>
    </w:p>
    <w:p w14:paraId="4894C2B2" w14:textId="77777777" w:rsidR="006734C7" w:rsidRPr="006734C7" w:rsidRDefault="006734C7" w:rsidP="006734C7">
      <w:pPr>
        <w:tabs>
          <w:tab w:val="center" w:pos="4536"/>
          <w:tab w:val="right" w:pos="9072"/>
        </w:tabs>
        <w:spacing w:after="0" w:line="360" w:lineRule="auto"/>
        <w:rPr>
          <w:rFonts w:ascii="Arial" w:eastAsia="Times New Roman" w:hAnsi="Arial" w:cs="Arial"/>
          <w:b/>
          <w:sz w:val="22"/>
          <w:szCs w:val="22"/>
          <w:lang w:eastAsia="sl-SI"/>
        </w:rPr>
      </w:pPr>
    </w:p>
    <w:p w14:paraId="0DFE0C15" w14:textId="77777777" w:rsidR="006734C7" w:rsidRPr="002A70B0" w:rsidRDefault="006734C7" w:rsidP="006734C7">
      <w:pPr>
        <w:spacing w:after="0" w:line="360" w:lineRule="auto"/>
        <w:jc w:val="both"/>
        <w:rPr>
          <w:rFonts w:ascii="Arial" w:eastAsia="Times New Roman" w:hAnsi="Arial" w:cs="Arial"/>
          <w:sz w:val="20"/>
          <w:szCs w:val="20"/>
          <w:lang w:eastAsia="sl-SI"/>
        </w:rPr>
      </w:pPr>
      <w:r w:rsidRPr="002A70B0">
        <w:rPr>
          <w:rFonts w:ascii="Arial" w:eastAsia="Times New Roman" w:hAnsi="Arial" w:cs="Arial"/>
          <w:sz w:val="20"/>
          <w:szCs w:val="20"/>
          <w:lang w:eastAsia="sl-SI"/>
        </w:rPr>
        <w:t xml:space="preserve">V skladu z javnim naročilom </w:t>
      </w:r>
      <w:r w:rsidRPr="002A70B0">
        <w:rPr>
          <w:rFonts w:ascii="Arial" w:eastAsia="Times New Roman" w:hAnsi="Arial" w:cs="Arial"/>
          <w:b/>
          <w:bCs/>
          <w:iCs/>
          <w:sz w:val="20"/>
          <w:szCs w:val="20"/>
          <w:lang w:eastAsia="sl-SI"/>
        </w:rPr>
        <w:t>»</w:t>
      </w:r>
      <w:r w:rsidRPr="002A70B0">
        <w:rPr>
          <w:rFonts w:ascii="Arial" w:hAnsi="Arial" w:cs="Arial"/>
          <w:b/>
          <w:bCs/>
          <w:sz w:val="20"/>
          <w:szCs w:val="20"/>
        </w:rPr>
        <w:t>Izdelava projektne dokumentacije za Kampus Vrazov trg KVT II</w:t>
      </w:r>
      <w:r w:rsidRPr="002A70B0">
        <w:rPr>
          <w:rFonts w:ascii="Arial" w:eastAsia="SimSun" w:hAnsi="Arial" w:cs="Arial"/>
          <w:b/>
          <w:bCs/>
          <w:iCs/>
          <w:kern w:val="3"/>
          <w:sz w:val="20"/>
          <w:szCs w:val="20"/>
          <w:lang w:val="en-US" w:eastAsia="zh-CN" w:bidi="hi-IN"/>
        </w:rPr>
        <w:t xml:space="preserve">« </w:t>
      </w:r>
      <w:r w:rsidRPr="002A70B0">
        <w:rPr>
          <w:rFonts w:ascii="Arial" w:eastAsia="Times New Roman" w:hAnsi="Arial" w:cs="Arial"/>
          <w:sz w:val="20"/>
          <w:szCs w:val="20"/>
          <w:lang w:eastAsia="sl-SI"/>
        </w:rPr>
        <w:t xml:space="preserve">objavljenim na Portalu javnih naročil pod št. JN……………. dne.............. 2024, </w:t>
      </w:r>
    </w:p>
    <w:p w14:paraId="66224284" w14:textId="77777777" w:rsidR="006734C7" w:rsidRPr="002A70B0" w:rsidRDefault="006734C7" w:rsidP="006734C7">
      <w:pPr>
        <w:spacing w:after="0" w:line="360" w:lineRule="auto"/>
        <w:jc w:val="both"/>
        <w:rPr>
          <w:rFonts w:ascii="Arial" w:eastAsia="Times New Roman" w:hAnsi="Arial" w:cs="Arial"/>
          <w:sz w:val="20"/>
          <w:szCs w:val="20"/>
          <w:lang w:eastAsia="sl-SI"/>
        </w:rPr>
      </w:pPr>
    </w:p>
    <w:p w14:paraId="4B5EA755" w14:textId="77777777" w:rsidR="006734C7" w:rsidRPr="002A70B0" w:rsidRDefault="006734C7" w:rsidP="006734C7">
      <w:pPr>
        <w:spacing w:after="0" w:line="360" w:lineRule="auto"/>
        <w:jc w:val="both"/>
        <w:rPr>
          <w:rFonts w:ascii="Arial" w:eastAsia="Times New Roman" w:hAnsi="Arial" w:cs="Arial"/>
          <w:b/>
          <w:sz w:val="20"/>
          <w:szCs w:val="20"/>
          <w:lang w:eastAsia="sl-SI"/>
        </w:rPr>
      </w:pPr>
      <w:r w:rsidRPr="002A70B0">
        <w:rPr>
          <w:rFonts w:ascii="Arial" w:eastAsia="Times New Roman" w:hAnsi="Arial" w:cs="Arial"/>
          <w:sz w:val="20"/>
          <w:szCs w:val="20"/>
          <w:lang w:eastAsia="sl-SI"/>
        </w:rPr>
        <w:t>izjavljamo,</w:t>
      </w:r>
    </w:p>
    <w:p w14:paraId="09463881" w14:textId="77777777" w:rsidR="006734C7" w:rsidRPr="002A70B0" w:rsidRDefault="006734C7" w:rsidP="006734C7">
      <w:pPr>
        <w:numPr>
          <w:ilvl w:val="12"/>
          <w:numId w:val="0"/>
        </w:numPr>
        <w:tabs>
          <w:tab w:val="left" w:pos="6237"/>
        </w:tabs>
        <w:spacing w:after="0" w:line="240" w:lineRule="auto"/>
        <w:jc w:val="both"/>
        <w:rPr>
          <w:rFonts w:ascii="Arial" w:eastAsia="Times New Roman" w:hAnsi="Arial" w:cs="Arial"/>
          <w:sz w:val="20"/>
          <w:szCs w:val="20"/>
          <w:lang w:eastAsia="sl-SI"/>
        </w:rPr>
      </w:pPr>
    </w:p>
    <w:p w14:paraId="65F2716C" w14:textId="77777777" w:rsidR="006734C7" w:rsidRPr="002A70B0" w:rsidRDefault="006734C7" w:rsidP="006734C7">
      <w:pPr>
        <w:numPr>
          <w:ilvl w:val="12"/>
          <w:numId w:val="0"/>
        </w:numPr>
        <w:tabs>
          <w:tab w:val="left" w:pos="6237"/>
        </w:tabs>
        <w:spacing w:after="0" w:line="360" w:lineRule="auto"/>
        <w:jc w:val="both"/>
        <w:rPr>
          <w:rFonts w:ascii="Arial" w:eastAsia="Times New Roman" w:hAnsi="Arial" w:cs="Arial"/>
          <w:sz w:val="20"/>
          <w:szCs w:val="20"/>
          <w:lang w:eastAsia="sl-SI"/>
        </w:rPr>
      </w:pPr>
      <w:r w:rsidRPr="002A70B0">
        <w:rPr>
          <w:rFonts w:ascii="Arial" w:eastAsia="Times New Roman" w:hAnsi="Arial" w:cs="Arial"/>
          <w:sz w:val="20"/>
          <w:szCs w:val="20"/>
          <w:lang w:eastAsia="sl-SI"/>
        </w:rPr>
        <w:t xml:space="preserve">da bomo, v primeru, da bo naša ponudba izbrana za izvedbo predmetnega naročila, pridobili za naročnika javnega naročila, nepreklicno in brezpogojno garancijo banke/zavarovalnice za dobro izvedbo pogodbenih obveznosti v višini 10 pogodbene vrednosti (z DDV) in da bo garancija banke oz. zavarovalnice izdana skladno z vzorcem garancije iz razpisne dokumentacije, ki je priloga te izjave ter izročena naročniku v skladu z določili pogodbe. </w:t>
      </w:r>
    </w:p>
    <w:p w14:paraId="20F61DCB" w14:textId="77777777" w:rsidR="006734C7" w:rsidRPr="002A70B0" w:rsidRDefault="006734C7" w:rsidP="006734C7">
      <w:pPr>
        <w:numPr>
          <w:ilvl w:val="12"/>
          <w:numId w:val="0"/>
        </w:numPr>
        <w:spacing w:after="0" w:line="240" w:lineRule="auto"/>
        <w:jc w:val="both"/>
        <w:rPr>
          <w:rFonts w:ascii="Arial" w:eastAsia="Times New Roman" w:hAnsi="Arial" w:cs="Arial"/>
          <w:sz w:val="20"/>
          <w:szCs w:val="20"/>
          <w:lang w:eastAsia="sl-SI"/>
        </w:rPr>
      </w:pPr>
    </w:p>
    <w:p w14:paraId="1CE1BB42" w14:textId="77777777" w:rsidR="006734C7" w:rsidRPr="002A70B0" w:rsidRDefault="006734C7" w:rsidP="006734C7">
      <w:pPr>
        <w:numPr>
          <w:ilvl w:val="12"/>
          <w:numId w:val="0"/>
        </w:numPr>
        <w:spacing w:after="0" w:line="240" w:lineRule="auto"/>
        <w:jc w:val="both"/>
        <w:rPr>
          <w:rFonts w:ascii="Arial" w:eastAsia="Times New Roman" w:hAnsi="Arial" w:cs="Arial"/>
          <w:sz w:val="20"/>
          <w:szCs w:val="20"/>
          <w:lang w:eastAsia="sl-SI"/>
        </w:rPr>
      </w:pPr>
    </w:p>
    <w:p w14:paraId="1AD98388" w14:textId="77777777" w:rsidR="006734C7" w:rsidRPr="002A70B0" w:rsidRDefault="006734C7" w:rsidP="006734C7">
      <w:pPr>
        <w:numPr>
          <w:ilvl w:val="12"/>
          <w:numId w:val="0"/>
        </w:numPr>
        <w:spacing w:after="0" w:line="240" w:lineRule="auto"/>
        <w:jc w:val="both"/>
        <w:rPr>
          <w:rFonts w:ascii="Arial" w:eastAsia="Times New Roman" w:hAnsi="Arial" w:cs="Arial"/>
          <w:sz w:val="20"/>
          <w:szCs w:val="20"/>
          <w:lang w:eastAsia="sl-SI"/>
        </w:rPr>
      </w:pPr>
    </w:p>
    <w:p w14:paraId="2597C6DC" w14:textId="77777777" w:rsidR="006734C7" w:rsidRPr="002A70B0" w:rsidRDefault="006734C7" w:rsidP="006734C7">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4AB4A037" w14:textId="77777777" w:rsidR="006734C7" w:rsidRPr="002A70B0" w:rsidRDefault="006734C7" w:rsidP="006734C7">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2A70B0">
        <w:rPr>
          <w:rFonts w:ascii="Arial" w:eastAsia="Times New Roman" w:hAnsi="Arial" w:cs="Arial"/>
          <w:kern w:val="3"/>
          <w:sz w:val="20"/>
          <w:szCs w:val="20"/>
          <w:lang w:eastAsia="zh-CN"/>
        </w:rPr>
        <w:t>Datum:</w:t>
      </w:r>
      <w:r w:rsidRPr="002A70B0">
        <w:rPr>
          <w:rFonts w:ascii="Arial" w:eastAsia="Times New Roman" w:hAnsi="Arial" w:cs="Arial"/>
          <w:kern w:val="3"/>
          <w:sz w:val="20"/>
          <w:szCs w:val="20"/>
          <w:lang w:eastAsia="zh-CN"/>
        </w:rPr>
        <w:tab/>
      </w:r>
      <w:r w:rsidRPr="002A70B0">
        <w:rPr>
          <w:rFonts w:ascii="Arial" w:eastAsia="Times New Roman" w:hAnsi="Arial" w:cs="Arial"/>
          <w:kern w:val="3"/>
          <w:sz w:val="20"/>
          <w:szCs w:val="20"/>
          <w:lang w:eastAsia="zh-CN"/>
        </w:rPr>
        <w:tab/>
      </w:r>
      <w:r w:rsidRPr="002A70B0">
        <w:rPr>
          <w:rFonts w:ascii="Arial" w:eastAsia="Times New Roman" w:hAnsi="Arial" w:cs="Arial"/>
          <w:kern w:val="3"/>
          <w:sz w:val="20"/>
          <w:szCs w:val="20"/>
          <w:lang w:eastAsia="zh-CN"/>
        </w:rPr>
        <w:tab/>
      </w:r>
      <w:r w:rsidRPr="002A70B0">
        <w:rPr>
          <w:rFonts w:ascii="Arial" w:eastAsia="Times New Roman" w:hAnsi="Arial" w:cs="Arial"/>
          <w:kern w:val="3"/>
          <w:sz w:val="20"/>
          <w:szCs w:val="20"/>
          <w:lang w:eastAsia="zh-CN"/>
        </w:rPr>
        <w:tab/>
      </w:r>
      <w:r w:rsidRPr="002A70B0">
        <w:rPr>
          <w:rFonts w:ascii="Arial" w:eastAsia="Times New Roman" w:hAnsi="Arial" w:cs="Arial"/>
          <w:kern w:val="3"/>
          <w:sz w:val="20"/>
          <w:szCs w:val="20"/>
          <w:lang w:eastAsia="zh-CN"/>
        </w:rPr>
        <w:tab/>
      </w:r>
      <w:r w:rsidRPr="002A70B0">
        <w:rPr>
          <w:rFonts w:ascii="Arial" w:eastAsia="Times New Roman" w:hAnsi="Arial" w:cs="Arial"/>
          <w:kern w:val="3"/>
          <w:sz w:val="20"/>
          <w:szCs w:val="20"/>
          <w:lang w:eastAsia="zh-CN"/>
        </w:rPr>
        <w:tab/>
      </w:r>
      <w:r w:rsidRPr="002A70B0">
        <w:rPr>
          <w:rFonts w:ascii="Arial" w:eastAsia="Times New Roman" w:hAnsi="Arial" w:cs="Arial"/>
          <w:kern w:val="3"/>
          <w:sz w:val="20"/>
          <w:szCs w:val="20"/>
          <w:lang w:eastAsia="zh-CN"/>
        </w:rPr>
        <w:tab/>
        <w:t>Podpis:</w:t>
      </w:r>
    </w:p>
    <w:p w14:paraId="0E7343F6" w14:textId="77777777" w:rsidR="006734C7" w:rsidRPr="002A70B0" w:rsidRDefault="006734C7" w:rsidP="006734C7">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7702F002" w14:textId="77777777" w:rsidR="006734C7" w:rsidRPr="002A70B0" w:rsidRDefault="006734C7" w:rsidP="006734C7">
      <w:pPr>
        <w:numPr>
          <w:ilvl w:val="12"/>
          <w:numId w:val="0"/>
        </w:numPr>
        <w:spacing w:after="0" w:line="240" w:lineRule="auto"/>
        <w:jc w:val="both"/>
        <w:rPr>
          <w:rFonts w:ascii="Arial" w:eastAsia="Times New Roman" w:hAnsi="Arial" w:cs="Arial"/>
          <w:sz w:val="20"/>
          <w:szCs w:val="20"/>
          <w:lang w:eastAsia="sl-SI"/>
        </w:rPr>
      </w:pPr>
      <w:r w:rsidRPr="002A70B0">
        <w:rPr>
          <w:rFonts w:ascii="Arial" w:eastAsia="SimSun" w:hAnsi="Arial" w:cs="Arial"/>
          <w:kern w:val="3"/>
          <w:sz w:val="20"/>
          <w:szCs w:val="20"/>
          <w:lang w:val="en-US" w:eastAsia="zh-CN" w:bidi="hi-IN"/>
        </w:rPr>
        <w:t>_________________</w:t>
      </w:r>
      <w:r w:rsidRPr="002A70B0">
        <w:rPr>
          <w:rFonts w:ascii="Arial" w:eastAsia="SimSun" w:hAnsi="Arial" w:cs="Arial"/>
          <w:kern w:val="3"/>
          <w:sz w:val="20"/>
          <w:szCs w:val="20"/>
          <w:lang w:val="en-US" w:eastAsia="zh-CN" w:bidi="hi-IN"/>
        </w:rPr>
        <w:tab/>
      </w:r>
      <w:r w:rsidRPr="002A70B0">
        <w:rPr>
          <w:rFonts w:ascii="Arial" w:eastAsia="SimSun" w:hAnsi="Arial" w:cs="Arial"/>
          <w:kern w:val="3"/>
          <w:sz w:val="20"/>
          <w:szCs w:val="20"/>
          <w:lang w:val="en-US" w:eastAsia="zh-CN" w:bidi="hi-IN"/>
        </w:rPr>
        <w:tab/>
      </w:r>
      <w:r w:rsidRPr="002A70B0">
        <w:rPr>
          <w:rFonts w:ascii="Arial" w:eastAsia="SimSun" w:hAnsi="Arial" w:cs="Arial"/>
          <w:kern w:val="3"/>
          <w:sz w:val="20"/>
          <w:szCs w:val="20"/>
          <w:lang w:val="en-US" w:eastAsia="zh-CN" w:bidi="hi-IN"/>
        </w:rPr>
        <w:tab/>
      </w:r>
      <w:r w:rsidRPr="002A70B0">
        <w:rPr>
          <w:rFonts w:ascii="Arial" w:eastAsia="SimSun" w:hAnsi="Arial" w:cs="Arial"/>
          <w:kern w:val="3"/>
          <w:sz w:val="20"/>
          <w:szCs w:val="20"/>
          <w:lang w:val="en-US" w:eastAsia="zh-CN" w:bidi="hi-IN"/>
        </w:rPr>
        <w:tab/>
      </w:r>
      <w:r w:rsidRPr="002A70B0">
        <w:rPr>
          <w:rFonts w:ascii="Arial" w:eastAsia="SimSun" w:hAnsi="Arial" w:cs="Arial"/>
          <w:kern w:val="3"/>
          <w:sz w:val="20"/>
          <w:szCs w:val="20"/>
          <w:lang w:val="en-US" w:eastAsia="zh-CN" w:bidi="hi-IN"/>
        </w:rPr>
        <w:tab/>
      </w:r>
      <w:r w:rsidRPr="002A70B0">
        <w:rPr>
          <w:rFonts w:ascii="Arial" w:eastAsia="SimSun" w:hAnsi="Arial" w:cs="Arial"/>
          <w:kern w:val="3"/>
          <w:sz w:val="20"/>
          <w:szCs w:val="20"/>
          <w:lang w:val="en-US" w:eastAsia="zh-CN" w:bidi="hi-IN"/>
        </w:rPr>
        <w:tab/>
        <w:t>___________________</w:t>
      </w:r>
    </w:p>
    <w:p w14:paraId="46BE6D0B" w14:textId="77777777" w:rsidR="006734C7" w:rsidRPr="002A70B0" w:rsidRDefault="006734C7" w:rsidP="006734C7">
      <w:pPr>
        <w:spacing w:after="0" w:line="240" w:lineRule="auto"/>
        <w:jc w:val="both"/>
        <w:rPr>
          <w:rFonts w:ascii="Arial" w:eastAsia="Times New Roman" w:hAnsi="Arial" w:cs="Arial"/>
          <w:b/>
          <w:sz w:val="20"/>
          <w:szCs w:val="20"/>
          <w:lang w:eastAsia="sl-SI"/>
        </w:rPr>
      </w:pPr>
    </w:p>
    <w:p w14:paraId="126A23A1" w14:textId="77777777" w:rsidR="006734C7" w:rsidRPr="002A70B0" w:rsidRDefault="006734C7" w:rsidP="006734C7">
      <w:pPr>
        <w:spacing w:after="0" w:line="240" w:lineRule="auto"/>
        <w:rPr>
          <w:rFonts w:ascii="Arial" w:eastAsia="Times New Roman" w:hAnsi="Arial" w:cs="Arial"/>
          <w:sz w:val="20"/>
          <w:szCs w:val="20"/>
          <w:lang w:eastAsia="sl-SI"/>
        </w:rPr>
      </w:pPr>
    </w:p>
    <w:p w14:paraId="0CE588CB" w14:textId="77777777" w:rsidR="006734C7" w:rsidRPr="002A70B0" w:rsidRDefault="006734C7" w:rsidP="006734C7">
      <w:pPr>
        <w:spacing w:after="0" w:line="240" w:lineRule="auto"/>
        <w:rPr>
          <w:rFonts w:ascii="Arial" w:eastAsia="Times New Roman" w:hAnsi="Arial" w:cs="Arial"/>
          <w:sz w:val="20"/>
          <w:szCs w:val="20"/>
          <w:lang w:eastAsia="sl-SI"/>
        </w:rPr>
      </w:pPr>
    </w:p>
    <w:p w14:paraId="5CBD9B27" w14:textId="77777777" w:rsidR="006734C7" w:rsidRPr="006734C7" w:rsidRDefault="006734C7" w:rsidP="006734C7">
      <w:pPr>
        <w:spacing w:after="0" w:line="240" w:lineRule="auto"/>
        <w:rPr>
          <w:rFonts w:ascii="Arial" w:eastAsia="Times New Roman" w:hAnsi="Arial" w:cs="Arial"/>
          <w:sz w:val="22"/>
          <w:szCs w:val="20"/>
          <w:lang w:eastAsia="sl-SI"/>
        </w:rPr>
      </w:pPr>
    </w:p>
    <w:p w14:paraId="70F604FA" w14:textId="77777777" w:rsidR="006734C7" w:rsidRPr="006734C7" w:rsidRDefault="006734C7" w:rsidP="006734C7">
      <w:pPr>
        <w:spacing w:after="0" w:line="240" w:lineRule="auto"/>
        <w:rPr>
          <w:rFonts w:ascii="Arial" w:eastAsia="Times New Roman" w:hAnsi="Arial" w:cs="Arial"/>
          <w:sz w:val="22"/>
          <w:szCs w:val="20"/>
          <w:lang w:eastAsia="sl-SI"/>
        </w:rPr>
      </w:pPr>
    </w:p>
    <w:p w14:paraId="2929D48C" w14:textId="77777777" w:rsidR="006734C7" w:rsidRPr="006734C7" w:rsidRDefault="006734C7" w:rsidP="006734C7">
      <w:pPr>
        <w:spacing w:after="0" w:line="240" w:lineRule="auto"/>
        <w:rPr>
          <w:rFonts w:ascii="Arial" w:eastAsia="Times New Roman" w:hAnsi="Arial" w:cs="Arial"/>
          <w:sz w:val="22"/>
          <w:szCs w:val="20"/>
          <w:lang w:eastAsia="sl-SI"/>
        </w:rPr>
      </w:pPr>
    </w:p>
    <w:p w14:paraId="44CBBDB9" w14:textId="77777777" w:rsidR="006734C7" w:rsidRPr="006734C7" w:rsidRDefault="006734C7" w:rsidP="006734C7">
      <w:pPr>
        <w:spacing w:after="0" w:line="240" w:lineRule="auto"/>
        <w:rPr>
          <w:rFonts w:ascii="Arial" w:eastAsia="Times New Roman" w:hAnsi="Arial" w:cs="Arial"/>
          <w:sz w:val="22"/>
          <w:szCs w:val="20"/>
          <w:lang w:eastAsia="sl-SI"/>
        </w:rPr>
      </w:pPr>
    </w:p>
    <w:p w14:paraId="573A4B41" w14:textId="77777777" w:rsidR="00BD2028" w:rsidRDefault="00BD2028" w:rsidP="00226B05">
      <w:pPr>
        <w:rPr>
          <w:lang w:eastAsia="sl-SI"/>
        </w:rPr>
      </w:pPr>
    </w:p>
    <w:p w14:paraId="7265EFC6" w14:textId="77777777" w:rsidR="00BD2028" w:rsidRDefault="00BD2028" w:rsidP="00226B05">
      <w:pPr>
        <w:rPr>
          <w:lang w:eastAsia="sl-SI"/>
        </w:rPr>
      </w:pPr>
    </w:p>
    <w:p w14:paraId="4BAC861A" w14:textId="77777777" w:rsidR="00BD2028" w:rsidRPr="00A25DB3" w:rsidRDefault="002A70B0" w:rsidP="00226B05">
      <w:pPr>
        <w:rPr>
          <w:rFonts w:ascii="Arial" w:hAnsi="Arial" w:cs="Arial"/>
          <w:sz w:val="20"/>
          <w:szCs w:val="20"/>
          <w:lang w:eastAsia="sl-SI"/>
        </w:rPr>
      </w:pPr>
      <w:r w:rsidRPr="00A25DB3">
        <w:rPr>
          <w:rFonts w:ascii="Arial" w:hAnsi="Arial" w:cs="Arial"/>
          <w:sz w:val="20"/>
          <w:szCs w:val="20"/>
          <w:lang w:eastAsia="sl-SI"/>
        </w:rPr>
        <w:t xml:space="preserve">Priloga: </w:t>
      </w:r>
    </w:p>
    <w:p w14:paraId="34A160FF" w14:textId="77777777" w:rsidR="00BD2028" w:rsidRPr="00A25DB3" w:rsidRDefault="002A70B0" w:rsidP="00226B05">
      <w:pPr>
        <w:rPr>
          <w:rFonts w:ascii="Arial" w:hAnsi="Arial" w:cs="Arial"/>
          <w:sz w:val="20"/>
          <w:szCs w:val="20"/>
          <w:lang w:eastAsia="sl-SI"/>
        </w:rPr>
      </w:pPr>
      <w:r w:rsidRPr="00A25DB3">
        <w:rPr>
          <w:rFonts w:ascii="Arial" w:hAnsi="Arial" w:cs="Arial"/>
          <w:sz w:val="20"/>
          <w:szCs w:val="20"/>
          <w:lang w:eastAsia="sl-SI"/>
        </w:rPr>
        <w:t>- Vzorec garancije za dobro izvedbo pogodbenih obveznosti</w:t>
      </w:r>
    </w:p>
    <w:p w14:paraId="2E12F067" w14:textId="77777777" w:rsidR="002A70B0" w:rsidRDefault="002A70B0"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279D6A20" w14:textId="77777777" w:rsidR="00A25DB3" w:rsidRDefault="00A25DB3"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5CFD04C5" w14:textId="77777777" w:rsidR="00A25DB3" w:rsidRDefault="00A25DB3"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71ACEDC7" w14:textId="77777777" w:rsidR="00A25DB3" w:rsidRDefault="00A25DB3"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122AE0EF" w14:textId="77777777" w:rsidR="00A25DB3" w:rsidRDefault="00A25DB3"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1203EB32" w14:textId="77777777" w:rsidR="00A25DB3" w:rsidRDefault="00A25DB3"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1B3E66CC" w14:textId="77777777" w:rsidR="00725AC0" w:rsidRDefault="00725AC0"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3B62A3BF" w14:textId="77777777" w:rsidR="00A25DB3" w:rsidRDefault="00A25DB3"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5230B445" w14:textId="77777777" w:rsidR="00A25DB3" w:rsidRDefault="00A25DB3"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304A1283" w14:textId="77777777" w:rsidR="00A25DB3" w:rsidRDefault="00A25DB3"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24B4E7AF" w14:textId="77777777" w:rsidR="0012047B" w:rsidRPr="0012047B" w:rsidRDefault="0012047B" w:rsidP="0012047B">
      <w:pPr>
        <w:autoSpaceDE w:val="0"/>
        <w:autoSpaceDN w:val="0"/>
        <w:adjustRightInd w:val="0"/>
        <w:spacing w:after="0" w:line="240" w:lineRule="auto"/>
        <w:rPr>
          <w:rFonts w:ascii="Arial" w:eastAsia="Times New Roman" w:hAnsi="Arial" w:cs="Arial"/>
          <w:b/>
          <w:bCs/>
          <w:color w:val="000000"/>
          <w:sz w:val="22"/>
          <w:szCs w:val="22"/>
          <w:lang w:eastAsia="sl-SI"/>
        </w:rPr>
      </w:pPr>
      <w:r>
        <w:rPr>
          <w:rFonts w:ascii="Arial" w:eastAsia="Times New Roman" w:hAnsi="Arial" w:cs="Arial"/>
          <w:b/>
          <w:bCs/>
          <w:color w:val="000000"/>
          <w:sz w:val="22"/>
          <w:szCs w:val="22"/>
          <w:lang w:eastAsia="sl-SI"/>
        </w:rPr>
        <w:lastRenderedPageBreak/>
        <w:t>OBR 15a</w:t>
      </w:r>
    </w:p>
    <w:p w14:paraId="4B28F1FA" w14:textId="77777777" w:rsidR="0012047B" w:rsidRPr="0012047B" w:rsidRDefault="0012047B" w:rsidP="0012047B">
      <w:pPr>
        <w:spacing w:after="0" w:line="240" w:lineRule="auto"/>
        <w:jc w:val="both"/>
        <w:rPr>
          <w:rFonts w:ascii="Arial" w:eastAsia="Times New Roman" w:hAnsi="Arial" w:cs="Arial"/>
          <w:b/>
          <w:sz w:val="22"/>
          <w:szCs w:val="22"/>
          <w:lang w:eastAsia="sl-SI"/>
        </w:rPr>
      </w:pPr>
      <w:r w:rsidRPr="0012047B">
        <w:rPr>
          <w:rFonts w:ascii="Arial" w:eastAsia="Times New Roman" w:hAnsi="Arial" w:cs="Arial"/>
          <w:b/>
          <w:sz w:val="22"/>
          <w:szCs w:val="22"/>
          <w:lang w:eastAsia="sl-SI"/>
        </w:rPr>
        <w:t>Vzorec: GARANCIJA ZA DOBRO IZVEDBO POGODBENIH OBVEZNOSTI</w:t>
      </w:r>
    </w:p>
    <w:p w14:paraId="7CD7CFA5" w14:textId="77777777" w:rsidR="0012047B" w:rsidRPr="0012047B" w:rsidRDefault="0012047B" w:rsidP="0012047B">
      <w:pPr>
        <w:spacing w:after="0" w:line="240" w:lineRule="auto"/>
        <w:jc w:val="both"/>
        <w:rPr>
          <w:rFonts w:ascii="Arial" w:eastAsia="Times New Roman" w:hAnsi="Arial" w:cs="Arial"/>
          <w:sz w:val="22"/>
          <w:szCs w:val="22"/>
          <w:lang w:eastAsia="sl-SI"/>
        </w:rPr>
      </w:pPr>
    </w:p>
    <w:p w14:paraId="7E45E63F"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12047B">
        <w:rPr>
          <w:rFonts w:ascii="Arial" w:eastAsia="Times New Roman" w:hAnsi="Arial" w:cs="Arial"/>
          <w:i/>
          <w:sz w:val="20"/>
          <w:szCs w:val="20"/>
        </w:rPr>
        <w:t>Glava s podatki o garantu (zavarovalnici/banki) ali SWIFT ključ</w:t>
      </w:r>
    </w:p>
    <w:p w14:paraId="5A9F0216"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11FE1EE"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sz w:val="20"/>
          <w:szCs w:val="20"/>
        </w:rPr>
        <w:t xml:space="preserve">Za: Univerza v Ljubljani, </w:t>
      </w:r>
      <w:r>
        <w:rPr>
          <w:rFonts w:ascii="Arial" w:eastAsia="Times New Roman" w:hAnsi="Arial" w:cs="Arial"/>
          <w:sz w:val="20"/>
          <w:szCs w:val="20"/>
        </w:rPr>
        <w:t>Medicinska fakulteta, Vrazov trg 002, 1000 Ljubljana</w:t>
      </w:r>
    </w:p>
    <w:p w14:paraId="5F2B3C6E"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12047B">
        <w:rPr>
          <w:rFonts w:ascii="Arial" w:eastAsia="Times New Roman" w:hAnsi="Arial" w:cs="Arial"/>
          <w:sz w:val="20"/>
          <w:szCs w:val="20"/>
        </w:rPr>
        <w:t xml:space="preserve">Datum: ........ </w:t>
      </w:r>
      <w:r w:rsidRPr="0012047B">
        <w:rPr>
          <w:rFonts w:ascii="Arial" w:eastAsia="Times New Roman" w:hAnsi="Arial" w:cs="Arial"/>
          <w:i/>
          <w:sz w:val="20"/>
          <w:szCs w:val="20"/>
        </w:rPr>
        <w:t>(vpiše se datum izdaje)</w:t>
      </w:r>
    </w:p>
    <w:p w14:paraId="18BA210E"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792C870"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12047B">
        <w:rPr>
          <w:rFonts w:ascii="Arial" w:eastAsia="Times New Roman" w:hAnsi="Arial" w:cs="Arial"/>
          <w:b/>
          <w:sz w:val="20"/>
          <w:szCs w:val="20"/>
        </w:rPr>
        <w:t>VRSTA ZAVAROVANJA:</w:t>
      </w:r>
      <w:r w:rsidRPr="0012047B">
        <w:rPr>
          <w:rFonts w:ascii="Arial" w:eastAsia="Times New Roman" w:hAnsi="Arial" w:cs="Arial"/>
          <w:sz w:val="20"/>
          <w:szCs w:val="20"/>
        </w:rPr>
        <w:t xml:space="preserve"> ........... </w:t>
      </w:r>
      <w:r w:rsidRPr="0012047B">
        <w:rPr>
          <w:rFonts w:ascii="Arial" w:eastAsia="Times New Roman" w:hAnsi="Arial" w:cs="Arial"/>
          <w:i/>
          <w:sz w:val="20"/>
          <w:szCs w:val="20"/>
        </w:rPr>
        <w:t>(vpiše se vrsta zavarovanja: kavcijsko zavarovanje/bančna garancija)</w:t>
      </w:r>
    </w:p>
    <w:p w14:paraId="15204CED"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333EA94"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 xml:space="preserve">ŠTEVILKA: </w:t>
      </w:r>
      <w:r w:rsidRPr="0012047B">
        <w:rPr>
          <w:rFonts w:ascii="Arial" w:eastAsia="Times New Roman" w:hAnsi="Arial" w:cs="Arial"/>
          <w:sz w:val="20"/>
          <w:szCs w:val="20"/>
        </w:rPr>
        <w:t xml:space="preserve">.... </w:t>
      </w:r>
      <w:r w:rsidRPr="0012047B">
        <w:rPr>
          <w:rFonts w:ascii="Arial" w:eastAsia="Times New Roman" w:hAnsi="Arial" w:cs="Arial"/>
          <w:i/>
          <w:sz w:val="20"/>
          <w:szCs w:val="20"/>
        </w:rPr>
        <w:t>(vpiše se številka zavarovanja)</w:t>
      </w:r>
    </w:p>
    <w:p w14:paraId="49BAF85F"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4D72EBA"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GARANT:</w:t>
      </w:r>
      <w:r w:rsidRPr="0012047B">
        <w:rPr>
          <w:rFonts w:ascii="Arial" w:eastAsia="Times New Roman" w:hAnsi="Arial" w:cs="Arial"/>
          <w:sz w:val="20"/>
          <w:szCs w:val="20"/>
        </w:rPr>
        <w:t xml:space="preserve"> ..... </w:t>
      </w:r>
      <w:r w:rsidRPr="0012047B">
        <w:rPr>
          <w:rFonts w:ascii="Arial" w:eastAsia="Times New Roman" w:hAnsi="Arial" w:cs="Arial"/>
          <w:i/>
          <w:sz w:val="20"/>
          <w:szCs w:val="20"/>
        </w:rPr>
        <w:t>(vpiše se ime in naslov zavarovalnice/banke v kraju izdaje)</w:t>
      </w:r>
    </w:p>
    <w:p w14:paraId="6E2863B8"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E8674FE"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 xml:space="preserve">NAROČNIK: </w:t>
      </w:r>
      <w:r w:rsidRPr="0012047B">
        <w:rPr>
          <w:rFonts w:ascii="Arial" w:eastAsia="Times New Roman" w:hAnsi="Arial" w:cs="Arial"/>
          <w:sz w:val="20"/>
          <w:szCs w:val="20"/>
        </w:rPr>
        <w:t xml:space="preserve">...... </w:t>
      </w:r>
      <w:r w:rsidRPr="0012047B">
        <w:rPr>
          <w:rFonts w:ascii="Arial" w:eastAsia="Times New Roman" w:hAnsi="Arial" w:cs="Arial"/>
          <w:i/>
          <w:sz w:val="20"/>
          <w:szCs w:val="20"/>
        </w:rPr>
        <w:t>(vpiše se ime in naslov naročnika zavarovanja, tj. v postopku javnega naročanja izbranega ponudnika)</w:t>
      </w:r>
    </w:p>
    <w:p w14:paraId="27430486"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11150C3"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12047B">
        <w:rPr>
          <w:rFonts w:ascii="Arial" w:eastAsia="Times New Roman" w:hAnsi="Arial" w:cs="Arial"/>
          <w:b/>
          <w:sz w:val="20"/>
          <w:szCs w:val="20"/>
        </w:rPr>
        <w:t>UPRAVIČENEC:</w:t>
      </w:r>
      <w:r w:rsidRPr="0012047B">
        <w:rPr>
          <w:rFonts w:ascii="Arial" w:eastAsia="Times New Roman" w:hAnsi="Arial" w:cs="Arial"/>
          <w:sz w:val="20"/>
          <w:szCs w:val="20"/>
        </w:rPr>
        <w:t xml:space="preserve"> Univerza v Ljubljani, </w:t>
      </w:r>
      <w:r>
        <w:rPr>
          <w:rFonts w:ascii="Arial" w:eastAsia="Times New Roman" w:hAnsi="Arial" w:cs="Arial"/>
          <w:sz w:val="20"/>
          <w:szCs w:val="20"/>
        </w:rPr>
        <w:t>Medicinska fakulteta, Vrazov trg 002, 1000 Ljubljana</w:t>
      </w:r>
    </w:p>
    <w:p w14:paraId="205418A4"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5421036"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12047B">
        <w:rPr>
          <w:rFonts w:ascii="Arial" w:eastAsia="Times New Roman" w:hAnsi="Arial" w:cs="Arial"/>
          <w:b/>
          <w:sz w:val="20"/>
          <w:szCs w:val="20"/>
        </w:rPr>
        <w:t xml:space="preserve">OSNOVNI POSEL: </w:t>
      </w:r>
      <w:r w:rsidRPr="0012047B">
        <w:rPr>
          <w:rFonts w:ascii="Arial" w:eastAsia="Times New Roman" w:hAnsi="Arial" w:cs="Arial"/>
          <w:sz w:val="20"/>
          <w:szCs w:val="20"/>
        </w:rPr>
        <w:t xml:space="preserve">obveznost naročnika zavarovanja iz pogodbe št. ... z dne ..... </w:t>
      </w:r>
      <w:r w:rsidRPr="0012047B">
        <w:rPr>
          <w:rFonts w:ascii="Arial" w:eastAsia="Times New Roman" w:hAnsi="Arial" w:cs="Arial"/>
          <w:i/>
          <w:sz w:val="20"/>
          <w:szCs w:val="20"/>
        </w:rPr>
        <w:t>(vpiše se številko in datum pogodbe o izvedbi javnega naročila sklenjene na podlagi postopka z oznako JN.....)</w:t>
      </w:r>
      <w:r w:rsidRPr="0012047B">
        <w:rPr>
          <w:rFonts w:ascii="Arial" w:eastAsia="Times New Roman" w:hAnsi="Arial" w:cs="Arial"/>
          <w:sz w:val="20"/>
          <w:szCs w:val="20"/>
        </w:rPr>
        <w:t xml:space="preserve"> za </w:t>
      </w:r>
      <w:r w:rsidRPr="0012047B">
        <w:rPr>
          <w:rFonts w:ascii="Arial" w:hAnsi="Arial" w:cs="Arial"/>
          <w:b/>
          <w:bCs/>
          <w:sz w:val="20"/>
          <w:szCs w:val="20"/>
        </w:rPr>
        <w:t>Izdelava projektne dokumentacije za Kampus Vrazov trg KVT II</w:t>
      </w:r>
      <w:r w:rsidRPr="00BF3CF6">
        <w:rPr>
          <w:rFonts w:ascii="Arial" w:hAnsi="Arial" w:cs="Arial"/>
          <w:b/>
          <w:bCs/>
          <w:sz w:val="22"/>
          <w:szCs w:val="22"/>
        </w:rPr>
        <w:t>.</w:t>
      </w:r>
      <w:r>
        <w:rPr>
          <w:rFonts w:ascii="Arial" w:hAnsi="Arial" w:cs="Arial"/>
          <w:b/>
          <w:bCs/>
          <w:sz w:val="22"/>
          <w:szCs w:val="22"/>
        </w:rPr>
        <w:t xml:space="preserve"> </w:t>
      </w:r>
      <w:r w:rsidRPr="0012047B">
        <w:rPr>
          <w:rFonts w:ascii="Arial" w:eastAsia="Times New Roman" w:hAnsi="Arial" w:cs="Arial"/>
          <w:sz w:val="20"/>
          <w:szCs w:val="20"/>
        </w:rPr>
        <w:t>v vrednosti ……….. EUR (z DDV)</w:t>
      </w:r>
    </w:p>
    <w:p w14:paraId="6274D024"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i/>
          <w:sz w:val="20"/>
          <w:szCs w:val="20"/>
        </w:rPr>
        <w:t xml:space="preserve"> </w:t>
      </w:r>
    </w:p>
    <w:p w14:paraId="3661DDD4"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 xml:space="preserve">ZNESEK IN VALUTA: </w:t>
      </w:r>
      <w:r w:rsidRPr="0012047B">
        <w:rPr>
          <w:rFonts w:ascii="Arial" w:eastAsia="Times New Roman" w:hAnsi="Arial" w:cs="Arial"/>
          <w:sz w:val="20"/>
          <w:szCs w:val="20"/>
        </w:rPr>
        <w:t xml:space="preserve">.... </w:t>
      </w:r>
      <w:r w:rsidRPr="0012047B">
        <w:rPr>
          <w:rFonts w:ascii="Arial" w:eastAsia="Times New Roman" w:hAnsi="Arial" w:cs="Arial"/>
          <w:i/>
          <w:sz w:val="20"/>
          <w:szCs w:val="20"/>
        </w:rPr>
        <w:t>(vpiše se najvišji znesek (</w:t>
      </w:r>
      <w:r>
        <w:rPr>
          <w:rFonts w:ascii="Arial" w:eastAsia="Times New Roman" w:hAnsi="Arial" w:cs="Arial"/>
          <w:i/>
          <w:sz w:val="20"/>
          <w:szCs w:val="20"/>
        </w:rPr>
        <w:t>10</w:t>
      </w:r>
      <w:r w:rsidRPr="0012047B">
        <w:rPr>
          <w:rFonts w:ascii="Arial" w:eastAsia="Times New Roman" w:hAnsi="Arial" w:cs="Arial"/>
          <w:i/>
          <w:sz w:val="20"/>
          <w:szCs w:val="20"/>
        </w:rPr>
        <w:t>% pogodbene vrednosti z DDV) s številko in besedo ter valuta)</w:t>
      </w:r>
    </w:p>
    <w:p w14:paraId="6387E54E"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74D2A0"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 xml:space="preserve">LISTINE, KI JIH JE POLEG IZJAVE TREBA PRILOŽITI ZAHTEVI ZA PLAČILO IN SE IZRECNO ZAHTEVAJO V SPODNJEM BESEDILU: </w:t>
      </w:r>
      <w:r w:rsidRPr="0012047B">
        <w:rPr>
          <w:rFonts w:ascii="Arial" w:eastAsia="Times New Roman" w:hAnsi="Arial" w:cs="Arial"/>
          <w:sz w:val="20"/>
          <w:szCs w:val="20"/>
        </w:rPr>
        <w:t>nobena</w:t>
      </w:r>
    </w:p>
    <w:p w14:paraId="6FC1368A"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256340E"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JEZIK V ZAHTEVANIH LISTINAH:</w:t>
      </w:r>
      <w:r w:rsidRPr="0012047B">
        <w:rPr>
          <w:rFonts w:ascii="Arial" w:eastAsia="Times New Roman" w:hAnsi="Arial" w:cs="Arial"/>
          <w:sz w:val="20"/>
          <w:szCs w:val="20"/>
        </w:rPr>
        <w:t xml:space="preserve"> slovenski</w:t>
      </w:r>
    </w:p>
    <w:p w14:paraId="2017FAE5"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300D5B1"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OBLIKA PREDLOŽITVE:</w:t>
      </w:r>
      <w:r w:rsidRPr="0012047B">
        <w:rPr>
          <w:rFonts w:ascii="Arial" w:eastAsia="Times New Roman" w:hAnsi="Arial" w:cs="Arial"/>
          <w:sz w:val="20"/>
          <w:szCs w:val="20"/>
        </w:rPr>
        <w:t xml:space="preserve"> v papirni obliki s priporočeno pošto ali katerokoli obliko hitre pošte ali v elektronski obliki po SWIFT sistemu na naslov ...... </w:t>
      </w:r>
      <w:r w:rsidRPr="0012047B">
        <w:rPr>
          <w:rFonts w:ascii="Arial" w:eastAsia="Times New Roman" w:hAnsi="Arial" w:cs="Arial"/>
          <w:i/>
          <w:sz w:val="20"/>
          <w:szCs w:val="20"/>
        </w:rPr>
        <w:t>(navede se SWIFT naslova garanta)</w:t>
      </w:r>
    </w:p>
    <w:p w14:paraId="6212D179"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6FAF790"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KRAJ PREDLOŽITVE:</w:t>
      </w:r>
      <w:r w:rsidRPr="0012047B">
        <w:rPr>
          <w:rFonts w:ascii="Arial" w:eastAsia="Times New Roman" w:hAnsi="Arial" w:cs="Arial"/>
          <w:sz w:val="20"/>
          <w:szCs w:val="20"/>
        </w:rPr>
        <w:t xml:space="preserve"> ..... </w:t>
      </w:r>
      <w:r w:rsidRPr="0012047B">
        <w:rPr>
          <w:rFonts w:ascii="Arial" w:eastAsia="Times New Roman" w:hAnsi="Arial" w:cs="Arial"/>
          <w:i/>
          <w:sz w:val="20"/>
          <w:szCs w:val="20"/>
        </w:rPr>
        <w:t>(garant vpiše naslov podružnice, kjer se opravi predložitev papirnih listin, in elektronski naslov za predložitev v elektronski obliki, kot na primer garantov SWIFT naslov)</w:t>
      </w:r>
      <w:r w:rsidRPr="0012047B">
        <w:rPr>
          <w:rFonts w:ascii="Arial" w:eastAsia="Times New Roman" w:hAnsi="Arial" w:cs="Arial"/>
          <w:sz w:val="20"/>
          <w:szCs w:val="20"/>
        </w:rPr>
        <w:t xml:space="preserve"> </w:t>
      </w:r>
    </w:p>
    <w:p w14:paraId="64F7F24D"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sz w:val="20"/>
          <w:szCs w:val="20"/>
        </w:rPr>
        <w:t>Ne glede na navedeno, se predložitev papirnih listin lahko opravi v katerikoli podružnici garanta na območju Republike Slovenije.</w:t>
      </w:r>
      <w:r w:rsidRPr="0012047B" w:rsidDel="00D4087F">
        <w:rPr>
          <w:rFonts w:ascii="Arial" w:eastAsia="Times New Roman" w:hAnsi="Arial" w:cs="Arial"/>
          <w:sz w:val="20"/>
          <w:szCs w:val="20"/>
        </w:rPr>
        <w:t xml:space="preserve"> </w:t>
      </w:r>
    </w:p>
    <w:p w14:paraId="17176D82"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sz w:val="20"/>
          <w:szCs w:val="20"/>
        </w:rPr>
        <w:t xml:space="preserve">  </w:t>
      </w:r>
    </w:p>
    <w:p w14:paraId="78D0DF87"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 xml:space="preserve">DATUM VELJAVNOSTI: </w:t>
      </w:r>
      <w:r w:rsidRPr="0012047B">
        <w:rPr>
          <w:rFonts w:ascii="Arial" w:eastAsia="Times New Roman" w:hAnsi="Arial" w:cs="Arial"/>
          <w:sz w:val="20"/>
          <w:szCs w:val="20"/>
        </w:rPr>
        <w:t xml:space="preserve">........ </w:t>
      </w:r>
      <w:r w:rsidRPr="0012047B">
        <w:rPr>
          <w:rFonts w:ascii="Arial" w:eastAsia="Times New Roman" w:hAnsi="Arial" w:cs="Arial"/>
          <w:i/>
          <w:sz w:val="20"/>
          <w:szCs w:val="20"/>
        </w:rPr>
        <w:t>(vpiše se datum zapadlosti zavarovanja (najmanj 30 dni po zaključku pogodbenih del))</w:t>
      </w:r>
    </w:p>
    <w:p w14:paraId="001C2CF1"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3F4C66F"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STRANKA, KI JE DOLŽNA PLAČATI STROŠKE:</w:t>
      </w:r>
      <w:r w:rsidRPr="0012047B">
        <w:rPr>
          <w:rFonts w:ascii="Arial" w:eastAsia="Times New Roman" w:hAnsi="Arial" w:cs="Arial"/>
          <w:sz w:val="20"/>
          <w:szCs w:val="20"/>
        </w:rPr>
        <w:t xml:space="preserve"> ..... </w:t>
      </w:r>
      <w:r w:rsidRPr="0012047B">
        <w:rPr>
          <w:rFonts w:ascii="Arial" w:eastAsia="Times New Roman" w:hAnsi="Arial" w:cs="Arial"/>
          <w:i/>
          <w:sz w:val="20"/>
          <w:szCs w:val="20"/>
        </w:rPr>
        <w:t>(vpiše se ime naročnika zavarovanja, tj. v postopku javnega naročanja izbranega ponudnika)</w:t>
      </w:r>
    </w:p>
    <w:p w14:paraId="706D6298"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F6C5A61" w14:textId="77777777" w:rsidR="0012047B" w:rsidRPr="0012047B" w:rsidRDefault="0012047B" w:rsidP="0012047B">
      <w:pPr>
        <w:spacing w:after="120" w:line="240" w:lineRule="auto"/>
        <w:jc w:val="both"/>
        <w:rPr>
          <w:rFonts w:ascii="Arial" w:eastAsia="Times New Roman" w:hAnsi="Arial" w:cs="Arial"/>
          <w:sz w:val="20"/>
          <w:szCs w:val="20"/>
        </w:rPr>
      </w:pPr>
      <w:r w:rsidRPr="0012047B">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AD40A23" w14:textId="77777777" w:rsidR="0012047B" w:rsidRPr="0012047B" w:rsidRDefault="0012047B" w:rsidP="0012047B">
      <w:pPr>
        <w:spacing w:after="120" w:line="240" w:lineRule="auto"/>
        <w:jc w:val="both"/>
        <w:rPr>
          <w:rFonts w:ascii="Arial" w:eastAsia="Times New Roman" w:hAnsi="Arial" w:cs="Arial"/>
          <w:sz w:val="20"/>
          <w:szCs w:val="20"/>
        </w:rPr>
      </w:pPr>
      <w:r w:rsidRPr="0012047B">
        <w:rPr>
          <w:rFonts w:ascii="Arial" w:eastAsia="Times New Roman" w:hAnsi="Arial" w:cs="Arial"/>
          <w:sz w:val="20"/>
          <w:szCs w:val="20"/>
        </w:rPr>
        <w:t>Katerokoli zahtevo za plačilo po tem zavarovanju moramo prejeti na datum veljavnosti zavarovanja ali pred njim v zgoraj navedenem kraju predložitve.</w:t>
      </w:r>
    </w:p>
    <w:p w14:paraId="6395C4D1" w14:textId="77777777" w:rsidR="0012047B" w:rsidRPr="0012047B" w:rsidRDefault="0012047B" w:rsidP="0012047B">
      <w:pPr>
        <w:spacing w:after="120" w:line="240" w:lineRule="auto"/>
        <w:jc w:val="both"/>
        <w:rPr>
          <w:rFonts w:ascii="Arial" w:eastAsia="Times New Roman" w:hAnsi="Arial" w:cs="Arial"/>
          <w:sz w:val="20"/>
          <w:szCs w:val="20"/>
        </w:rPr>
      </w:pPr>
      <w:r w:rsidRPr="0012047B">
        <w:rPr>
          <w:rFonts w:ascii="Arial" w:eastAsia="Times New Roman" w:hAnsi="Arial" w:cs="Arial"/>
          <w:sz w:val="20"/>
          <w:szCs w:val="20"/>
        </w:rPr>
        <w:t>Morebitne spore v zvezi s tem zavarovanjem rešuje stvarno pristojno sodišče v Ljubljani po slovenskem pravu.</w:t>
      </w:r>
    </w:p>
    <w:p w14:paraId="03AC798B" w14:textId="77777777" w:rsidR="0012047B" w:rsidRPr="0012047B" w:rsidRDefault="0012047B" w:rsidP="0012047B">
      <w:pPr>
        <w:spacing w:after="0" w:line="240" w:lineRule="auto"/>
        <w:jc w:val="both"/>
        <w:rPr>
          <w:rFonts w:ascii="Arial" w:eastAsia="Times New Roman" w:hAnsi="Arial" w:cs="Arial"/>
          <w:sz w:val="20"/>
          <w:szCs w:val="20"/>
        </w:rPr>
      </w:pPr>
      <w:r w:rsidRPr="0012047B">
        <w:rPr>
          <w:rFonts w:ascii="Arial" w:eastAsia="Times New Roman" w:hAnsi="Arial" w:cs="Arial"/>
          <w:sz w:val="20"/>
          <w:szCs w:val="20"/>
        </w:rPr>
        <w:t>Za to zavarovanje veljajo Enotna pravila za garancije na poziv (EPGP) revizija iz leta 2010, izdana pri MTZ pod št. 758.</w:t>
      </w:r>
    </w:p>
    <w:p w14:paraId="0ABF8764"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12047B">
        <w:rPr>
          <w:rFonts w:ascii="Arial" w:eastAsia="Times New Roman" w:hAnsi="Arial" w:cs="Arial"/>
          <w:sz w:val="20"/>
          <w:szCs w:val="20"/>
        </w:rPr>
        <w:tab/>
      </w:r>
      <w:r w:rsidRPr="0012047B">
        <w:rPr>
          <w:rFonts w:ascii="Arial" w:eastAsia="Times New Roman" w:hAnsi="Arial" w:cs="Arial"/>
          <w:sz w:val="20"/>
          <w:szCs w:val="20"/>
        </w:rPr>
        <w:tab/>
      </w:r>
      <w:r w:rsidRPr="0012047B">
        <w:rPr>
          <w:rFonts w:ascii="Arial" w:eastAsia="Times New Roman" w:hAnsi="Arial" w:cs="Arial"/>
          <w:sz w:val="20"/>
          <w:szCs w:val="20"/>
        </w:rPr>
        <w:tab/>
      </w:r>
      <w:r w:rsidRPr="0012047B">
        <w:rPr>
          <w:rFonts w:ascii="Arial" w:eastAsia="Times New Roman" w:hAnsi="Arial" w:cs="Arial"/>
          <w:sz w:val="20"/>
          <w:szCs w:val="20"/>
        </w:rPr>
        <w:tab/>
        <w:t xml:space="preserve">                        garant</w:t>
      </w:r>
      <w:r w:rsidRPr="0012047B">
        <w:rPr>
          <w:rFonts w:ascii="Arial" w:eastAsia="Times New Roman" w:hAnsi="Arial" w:cs="Arial"/>
          <w:sz w:val="20"/>
          <w:szCs w:val="20"/>
        </w:rPr>
        <w:tab/>
      </w:r>
      <w:r w:rsidRPr="0012047B">
        <w:rPr>
          <w:rFonts w:ascii="Arial" w:eastAsia="Times New Roman" w:hAnsi="Arial" w:cs="Arial"/>
          <w:sz w:val="20"/>
          <w:szCs w:val="20"/>
        </w:rPr>
        <w:tab/>
      </w:r>
      <w:r w:rsidRPr="0012047B">
        <w:rPr>
          <w:rFonts w:ascii="Arial" w:eastAsia="Times New Roman" w:hAnsi="Arial" w:cs="Arial"/>
          <w:sz w:val="20"/>
          <w:szCs w:val="20"/>
        </w:rPr>
        <w:tab/>
      </w:r>
      <w:r w:rsidRPr="0012047B">
        <w:rPr>
          <w:rFonts w:ascii="Arial" w:eastAsia="Times New Roman" w:hAnsi="Arial" w:cs="Arial"/>
          <w:sz w:val="20"/>
          <w:szCs w:val="20"/>
        </w:rPr>
        <w:tab/>
      </w:r>
      <w:r w:rsidRPr="0012047B">
        <w:rPr>
          <w:rFonts w:ascii="Arial" w:eastAsia="Times New Roman" w:hAnsi="Arial" w:cs="Arial"/>
          <w:sz w:val="20"/>
          <w:szCs w:val="20"/>
        </w:rPr>
        <w:tab/>
      </w:r>
      <w:r w:rsidRPr="0012047B">
        <w:rPr>
          <w:rFonts w:ascii="Arial" w:eastAsia="Times New Roman" w:hAnsi="Arial" w:cs="Arial"/>
          <w:sz w:val="20"/>
          <w:szCs w:val="20"/>
        </w:rPr>
        <w:tab/>
      </w:r>
    </w:p>
    <w:p w14:paraId="70B9BC26"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12047B">
        <w:rPr>
          <w:rFonts w:ascii="Arial" w:eastAsia="Times New Roman" w:hAnsi="Arial" w:cs="Arial"/>
          <w:sz w:val="20"/>
          <w:szCs w:val="20"/>
        </w:rPr>
        <w:t>(žig in podpis)</w:t>
      </w:r>
    </w:p>
    <w:p w14:paraId="2074002F" w14:textId="77777777" w:rsidR="00CD6EFD" w:rsidRDefault="00CD6EFD" w:rsidP="00CD6EFD">
      <w:pPr>
        <w:pStyle w:val="Naslov"/>
        <w:rPr>
          <w:rFonts w:ascii="Arial" w:hAnsi="Arial" w:cs="Arial"/>
          <w:sz w:val="24"/>
          <w:szCs w:val="24"/>
        </w:rPr>
      </w:pPr>
      <w:r>
        <w:rPr>
          <w:rFonts w:ascii="Arial" w:hAnsi="Arial" w:cs="Arial"/>
          <w:sz w:val="24"/>
          <w:szCs w:val="24"/>
        </w:rPr>
        <w:lastRenderedPageBreak/>
        <w:t xml:space="preserve">OBR </w:t>
      </w:r>
      <w:r w:rsidR="004A3F49">
        <w:rPr>
          <w:rFonts w:ascii="Arial" w:hAnsi="Arial" w:cs="Arial"/>
          <w:sz w:val="24"/>
          <w:szCs w:val="24"/>
        </w:rPr>
        <w:t>1</w:t>
      </w:r>
      <w:r>
        <w:rPr>
          <w:rFonts w:ascii="Arial" w:hAnsi="Arial" w:cs="Arial"/>
          <w:sz w:val="24"/>
          <w:szCs w:val="24"/>
        </w:rPr>
        <w:t>6</w:t>
      </w:r>
    </w:p>
    <w:p w14:paraId="1D37C0A7" w14:textId="77777777" w:rsidR="00CD6EFD" w:rsidRPr="009D6C76" w:rsidRDefault="00CD6EFD" w:rsidP="00CD6EFD">
      <w:pPr>
        <w:rPr>
          <w:lang w:eastAsia="sl-SI"/>
        </w:rPr>
      </w:pPr>
    </w:p>
    <w:p w14:paraId="7EE67545" w14:textId="77777777" w:rsidR="00CD6EFD" w:rsidRPr="009D6C76" w:rsidRDefault="00CD6EFD" w:rsidP="00610B7A">
      <w:pPr>
        <w:suppressAutoHyphens/>
        <w:autoSpaceDN w:val="0"/>
        <w:spacing w:after="0" w:line="240" w:lineRule="auto"/>
        <w:jc w:val="center"/>
        <w:textAlignment w:val="baseline"/>
        <w:rPr>
          <w:rFonts w:ascii="Arial" w:eastAsia="Times New Roman" w:hAnsi="Arial" w:cs="Arial"/>
          <w:b/>
          <w:sz w:val="22"/>
          <w:szCs w:val="22"/>
          <w:lang w:eastAsia="sl-SI"/>
        </w:rPr>
      </w:pPr>
      <w:r w:rsidRPr="009D6C76">
        <w:rPr>
          <w:rFonts w:ascii="Arial" w:eastAsia="Times New Roman" w:hAnsi="Arial" w:cs="Arial"/>
          <w:b/>
          <w:sz w:val="22"/>
          <w:szCs w:val="22"/>
          <w:lang w:eastAsia="sl-SI"/>
        </w:rPr>
        <w:t xml:space="preserve">IZJAVA </w:t>
      </w:r>
      <w:r>
        <w:rPr>
          <w:rFonts w:ascii="Arial" w:eastAsia="Times New Roman" w:hAnsi="Arial" w:cs="Arial"/>
          <w:b/>
          <w:sz w:val="22"/>
          <w:szCs w:val="22"/>
          <w:lang w:eastAsia="sl-SI"/>
        </w:rPr>
        <w:t>O IZPOLNJEVANJU TEMELJNIH OKOLJSKIH ZAHTEV</w:t>
      </w:r>
    </w:p>
    <w:p w14:paraId="6A2DD784" w14:textId="77777777" w:rsidR="00CD6EFD" w:rsidRPr="009D6C76" w:rsidRDefault="00CD6EFD" w:rsidP="00CD6EFD">
      <w:pPr>
        <w:spacing w:after="0" w:line="240" w:lineRule="auto"/>
        <w:jc w:val="center"/>
        <w:rPr>
          <w:rFonts w:ascii="Arial" w:eastAsia="Times New Roman" w:hAnsi="Arial" w:cs="Arial"/>
          <w:b/>
          <w:sz w:val="22"/>
          <w:szCs w:val="22"/>
          <w:lang w:eastAsia="sl-SI"/>
        </w:rPr>
      </w:pPr>
    </w:p>
    <w:p w14:paraId="7BB1E21A" w14:textId="77777777" w:rsidR="00CD6EFD" w:rsidRPr="009D6C76" w:rsidRDefault="00CD6EFD" w:rsidP="00CD6EFD">
      <w:pPr>
        <w:spacing w:after="0" w:line="240" w:lineRule="auto"/>
        <w:jc w:val="center"/>
        <w:rPr>
          <w:rFonts w:ascii="Arial" w:eastAsia="Times New Roman" w:hAnsi="Arial" w:cs="Arial"/>
          <w:b/>
          <w:sz w:val="22"/>
          <w:szCs w:val="22"/>
          <w:lang w:eastAsia="sl-SI"/>
        </w:rPr>
      </w:pPr>
    </w:p>
    <w:p w14:paraId="723C0903" w14:textId="77777777" w:rsidR="00CD6EFD" w:rsidRPr="009D6C76" w:rsidRDefault="00CD6EFD" w:rsidP="00CD6EFD">
      <w:pPr>
        <w:spacing w:after="0" w:line="240" w:lineRule="auto"/>
        <w:jc w:val="center"/>
        <w:rPr>
          <w:rFonts w:ascii="Arial" w:eastAsia="Times New Roman" w:hAnsi="Arial" w:cs="Arial"/>
          <w:b/>
          <w:sz w:val="22"/>
          <w:szCs w:val="22"/>
          <w:lang w:eastAsia="sl-SI"/>
        </w:rPr>
      </w:pPr>
    </w:p>
    <w:p w14:paraId="0432A4D1" w14:textId="77777777" w:rsidR="00CD6EFD" w:rsidRPr="004A3F49" w:rsidRDefault="004A3F49" w:rsidP="00CD6EFD">
      <w:pPr>
        <w:spacing w:after="0" w:line="240" w:lineRule="auto"/>
        <w:jc w:val="both"/>
        <w:rPr>
          <w:rFonts w:ascii="Arial" w:eastAsia="Times New Roman" w:hAnsi="Arial" w:cs="Arial"/>
          <w:b/>
          <w:sz w:val="22"/>
          <w:szCs w:val="22"/>
          <w:lang w:eastAsia="sl-SI"/>
        </w:rPr>
      </w:pPr>
      <w:r w:rsidRPr="004A3F49">
        <w:rPr>
          <w:rFonts w:ascii="Arial" w:eastAsia="Times New Roman" w:hAnsi="Arial" w:cs="Arial"/>
          <w:b/>
          <w:sz w:val="22"/>
          <w:szCs w:val="22"/>
          <w:lang w:eastAsia="sl-SI"/>
        </w:rPr>
        <w:t>PONUDNIK</w:t>
      </w:r>
    </w:p>
    <w:p w14:paraId="25E9889F" w14:textId="77777777" w:rsidR="00CD6EFD" w:rsidRPr="00BB17B9" w:rsidRDefault="00CD6EFD" w:rsidP="00CD6EFD">
      <w:pPr>
        <w:spacing w:after="0" w:line="240" w:lineRule="auto"/>
        <w:jc w:val="both"/>
        <w:rPr>
          <w:rFonts w:ascii="Arial" w:eastAsia="Times New Roman" w:hAnsi="Arial" w:cs="Arial"/>
          <w:b/>
          <w:sz w:val="20"/>
          <w:szCs w:val="20"/>
          <w:lang w:eastAsia="sl-SI"/>
        </w:rPr>
      </w:pPr>
    </w:p>
    <w:p w14:paraId="0B2AF310" w14:textId="77777777" w:rsidR="00CD6EFD" w:rsidRPr="00BB17B9" w:rsidRDefault="00CD6EFD" w:rsidP="00CD6EFD">
      <w:pPr>
        <w:spacing w:after="0" w:line="240" w:lineRule="auto"/>
        <w:jc w:val="both"/>
        <w:rPr>
          <w:rFonts w:ascii="Arial" w:eastAsia="Times New Roman" w:hAnsi="Arial" w:cs="Arial"/>
          <w:b/>
          <w:sz w:val="20"/>
          <w:szCs w:val="20"/>
          <w:lang w:eastAsia="sl-SI"/>
        </w:rPr>
      </w:pPr>
    </w:p>
    <w:p w14:paraId="09BB623D" w14:textId="77777777" w:rsidR="00CD6EFD" w:rsidRPr="00BB17B9" w:rsidRDefault="00CD6EFD" w:rsidP="00CD6EFD">
      <w:pPr>
        <w:spacing w:after="0" w:line="240" w:lineRule="auto"/>
        <w:jc w:val="both"/>
        <w:rPr>
          <w:rFonts w:ascii="Arial" w:eastAsia="Times New Roman" w:hAnsi="Arial" w:cs="Arial"/>
          <w:b/>
          <w:sz w:val="20"/>
          <w:szCs w:val="20"/>
          <w:lang w:eastAsia="sl-SI"/>
        </w:rPr>
      </w:pPr>
      <w:r w:rsidRPr="00BB17B9">
        <w:rPr>
          <w:rFonts w:ascii="Arial" w:eastAsia="Times New Roman" w:hAnsi="Arial" w:cs="Arial"/>
          <w:b/>
          <w:sz w:val="20"/>
          <w:szCs w:val="20"/>
          <w:lang w:eastAsia="sl-SI"/>
        </w:rPr>
        <w:t>_________________________________________________________________________</w:t>
      </w:r>
    </w:p>
    <w:p w14:paraId="74B48530" w14:textId="77777777" w:rsidR="00CD6EFD" w:rsidRPr="00BB17B9" w:rsidRDefault="00CD6EFD" w:rsidP="00CD6EFD">
      <w:pPr>
        <w:spacing w:after="0" w:line="240" w:lineRule="auto"/>
        <w:jc w:val="right"/>
        <w:rPr>
          <w:rFonts w:ascii="Arial" w:eastAsia="Times New Roman" w:hAnsi="Arial" w:cs="Arial"/>
          <w:b/>
          <w:sz w:val="20"/>
          <w:szCs w:val="20"/>
          <w:lang w:eastAsia="sl-SI"/>
        </w:rPr>
      </w:pPr>
    </w:p>
    <w:p w14:paraId="4C668A22" w14:textId="77777777" w:rsidR="00CD6EFD" w:rsidRPr="00BB17B9" w:rsidRDefault="00CD6EFD" w:rsidP="00CD6EFD">
      <w:pPr>
        <w:spacing w:after="0" w:line="240" w:lineRule="auto"/>
        <w:jc w:val="right"/>
        <w:rPr>
          <w:rFonts w:ascii="Arial" w:eastAsia="Times New Roman" w:hAnsi="Arial" w:cs="Arial"/>
          <w:b/>
          <w:sz w:val="20"/>
          <w:szCs w:val="20"/>
          <w:lang w:eastAsia="sl-SI"/>
        </w:rPr>
      </w:pPr>
    </w:p>
    <w:p w14:paraId="14CE1265" w14:textId="77777777" w:rsidR="00CD6EFD" w:rsidRPr="007B48E1" w:rsidRDefault="00CD6EFD" w:rsidP="007B48E1">
      <w:pPr>
        <w:autoSpaceDE w:val="0"/>
        <w:autoSpaceDN w:val="0"/>
        <w:adjustRightInd w:val="0"/>
        <w:spacing w:after="0" w:line="240" w:lineRule="auto"/>
        <w:jc w:val="both"/>
        <w:rPr>
          <w:rFonts w:ascii="Arial" w:eastAsia="Times New Roman" w:hAnsi="Arial" w:cs="Arial"/>
          <w:bCs/>
          <w:sz w:val="20"/>
          <w:szCs w:val="20"/>
          <w:lang w:eastAsia="sl-SI"/>
        </w:rPr>
      </w:pPr>
      <w:r w:rsidRPr="007B48E1">
        <w:rPr>
          <w:rFonts w:ascii="Arial" w:eastAsia="Times New Roman" w:hAnsi="Arial" w:cs="Arial"/>
          <w:bCs/>
          <w:sz w:val="20"/>
          <w:szCs w:val="20"/>
          <w:lang w:eastAsia="sl-SI"/>
        </w:rPr>
        <w:t xml:space="preserve">Spodaj podpisani gospodarski subjekt za javno naročilo </w:t>
      </w:r>
      <w:r w:rsidRPr="007B48E1">
        <w:rPr>
          <w:rFonts w:ascii="Arial" w:eastAsia="Times New Roman" w:hAnsi="Arial" w:cs="Times New Roman"/>
          <w:b/>
          <w:kern w:val="3"/>
          <w:sz w:val="20"/>
          <w:szCs w:val="20"/>
          <w:lang w:eastAsia="zh-CN"/>
        </w:rPr>
        <w:t>»</w:t>
      </w:r>
      <w:r w:rsidRPr="007B48E1">
        <w:rPr>
          <w:rFonts w:ascii="Arial" w:hAnsi="Arial" w:cs="Arial"/>
          <w:b/>
          <w:bCs/>
          <w:sz w:val="20"/>
          <w:szCs w:val="20"/>
        </w:rPr>
        <w:t>Izdelava projektne dokumentacije za Kampus Vrazov trg KVT I</w:t>
      </w:r>
      <w:r w:rsidR="00610B7A">
        <w:rPr>
          <w:rFonts w:ascii="Arial" w:hAnsi="Arial" w:cs="Arial"/>
          <w:b/>
          <w:bCs/>
          <w:sz w:val="20"/>
          <w:szCs w:val="20"/>
        </w:rPr>
        <w:t>I</w:t>
      </w:r>
      <w:r w:rsidRPr="007B48E1">
        <w:rPr>
          <w:rFonts w:ascii="Arial" w:eastAsia="SimSun" w:hAnsi="Arial" w:cs="Arial"/>
          <w:b/>
          <w:bCs/>
          <w:iCs/>
          <w:kern w:val="3"/>
          <w:sz w:val="20"/>
          <w:szCs w:val="20"/>
          <w:lang w:val="en-US" w:eastAsia="zh-CN" w:bidi="hi-IN"/>
        </w:rPr>
        <w:t>«</w:t>
      </w:r>
      <w:r w:rsidRPr="007B48E1">
        <w:rPr>
          <w:rFonts w:ascii="Arial" w:eastAsia="Times New Roman" w:hAnsi="Arial" w:cs="Arial"/>
          <w:b/>
          <w:bCs/>
          <w:sz w:val="20"/>
          <w:szCs w:val="20"/>
          <w:lang w:eastAsia="sl-SI"/>
        </w:rPr>
        <w:t>,</w:t>
      </w:r>
      <w:r w:rsidRPr="007B48E1">
        <w:rPr>
          <w:rFonts w:ascii="Arial" w:eastAsia="Times New Roman" w:hAnsi="Arial" w:cs="Arial"/>
          <w:bCs/>
          <w:sz w:val="20"/>
          <w:szCs w:val="20"/>
          <w:lang w:eastAsia="sl-SI"/>
        </w:rPr>
        <w:t xml:space="preserve"> objavljeno na Portalu javnih naročil dne ………..… 2024 pod številko objave JN ……................</w:t>
      </w:r>
      <w:r w:rsidRPr="007B48E1">
        <w:rPr>
          <w:rFonts w:ascii="Arial" w:eastAsia="Times New Roman" w:hAnsi="Arial" w:cs="Arial"/>
          <w:sz w:val="20"/>
          <w:szCs w:val="20"/>
          <w:lang w:eastAsia="sl-SI"/>
        </w:rPr>
        <w:t xml:space="preserve"> </w:t>
      </w:r>
    </w:p>
    <w:p w14:paraId="40A47094" w14:textId="77777777" w:rsidR="00CD6EFD" w:rsidRPr="007B48E1" w:rsidRDefault="00CD6EFD" w:rsidP="007B48E1">
      <w:pPr>
        <w:spacing w:after="0" w:line="240" w:lineRule="auto"/>
        <w:jc w:val="right"/>
        <w:rPr>
          <w:rFonts w:ascii="Arial" w:eastAsia="Times New Roman" w:hAnsi="Arial" w:cs="Arial"/>
          <w:b/>
          <w:sz w:val="20"/>
          <w:szCs w:val="20"/>
          <w:lang w:eastAsia="sl-SI"/>
        </w:rPr>
      </w:pPr>
    </w:p>
    <w:p w14:paraId="7F7FA6F8" w14:textId="77777777" w:rsidR="00CD6EFD" w:rsidRPr="007B48E1" w:rsidRDefault="00CD6EFD" w:rsidP="007B48E1">
      <w:pPr>
        <w:spacing w:after="0" w:line="240" w:lineRule="auto"/>
        <w:jc w:val="center"/>
        <w:rPr>
          <w:rFonts w:ascii="Arial" w:eastAsia="Times New Roman" w:hAnsi="Arial" w:cs="Arial"/>
          <w:b/>
          <w:i/>
          <w:sz w:val="20"/>
          <w:szCs w:val="20"/>
          <w:lang w:eastAsia="sl-SI"/>
        </w:rPr>
      </w:pPr>
      <w:r w:rsidRPr="007B48E1">
        <w:rPr>
          <w:rFonts w:ascii="Arial" w:eastAsia="Times New Roman" w:hAnsi="Arial" w:cs="Arial"/>
          <w:b/>
          <w:i/>
          <w:sz w:val="20"/>
          <w:szCs w:val="20"/>
          <w:lang w:eastAsia="sl-SI"/>
        </w:rPr>
        <w:t xml:space="preserve">i z j a v l j a m o , </w:t>
      </w:r>
    </w:p>
    <w:p w14:paraId="5F3563B0" w14:textId="77777777" w:rsidR="00CD6EFD" w:rsidRPr="007B48E1" w:rsidRDefault="00CD6EFD" w:rsidP="007B48E1">
      <w:pPr>
        <w:spacing w:after="0" w:line="240" w:lineRule="auto"/>
        <w:jc w:val="right"/>
        <w:rPr>
          <w:rFonts w:ascii="Arial" w:eastAsia="Times New Roman" w:hAnsi="Arial" w:cs="Arial"/>
          <w:bCs/>
          <w:sz w:val="20"/>
          <w:szCs w:val="20"/>
          <w:lang w:eastAsia="sl-SI"/>
        </w:rPr>
      </w:pPr>
    </w:p>
    <w:p w14:paraId="46E61256" w14:textId="538B3CC5" w:rsidR="00D831AC" w:rsidRDefault="008E5477" w:rsidP="001B1D79">
      <w:pPr>
        <w:spacing w:after="0" w:line="240" w:lineRule="auto"/>
        <w:jc w:val="both"/>
        <w:rPr>
          <w:rFonts w:ascii="Arial" w:eastAsia="Times New Roman" w:hAnsi="Arial" w:cs="Arial"/>
          <w:b/>
          <w:sz w:val="20"/>
          <w:szCs w:val="20"/>
          <w:lang w:eastAsia="sl-SI"/>
        </w:rPr>
      </w:pPr>
      <w:r>
        <w:rPr>
          <w:rFonts w:ascii="Arial" w:hAnsi="Arial" w:cs="Arial"/>
          <w:sz w:val="20"/>
          <w:szCs w:val="20"/>
        </w:rPr>
        <w:t xml:space="preserve">1. </w:t>
      </w:r>
      <w:r w:rsidR="007B48E1" w:rsidRPr="007B48E1">
        <w:rPr>
          <w:rFonts w:ascii="Arial" w:hAnsi="Arial" w:cs="Arial"/>
          <w:sz w:val="20"/>
          <w:szCs w:val="20"/>
        </w:rPr>
        <w:t xml:space="preserve">Pri izvajanju storitev projektiranja </w:t>
      </w:r>
      <w:r w:rsidR="007B48E1">
        <w:rPr>
          <w:rFonts w:ascii="Arial" w:hAnsi="Arial" w:cs="Arial"/>
          <w:sz w:val="20"/>
          <w:szCs w:val="20"/>
        </w:rPr>
        <w:t xml:space="preserve">bomo </w:t>
      </w:r>
      <w:r w:rsidR="007B48E1" w:rsidRPr="007B48E1">
        <w:rPr>
          <w:rFonts w:ascii="Arial" w:hAnsi="Arial" w:cs="Arial"/>
          <w:sz w:val="20"/>
          <w:szCs w:val="20"/>
        </w:rPr>
        <w:t xml:space="preserve">upoštevati </w:t>
      </w:r>
      <w:r w:rsidR="007B48E1">
        <w:rPr>
          <w:rFonts w:ascii="Arial" w:hAnsi="Arial" w:cs="Arial"/>
          <w:sz w:val="20"/>
          <w:szCs w:val="20"/>
        </w:rPr>
        <w:t xml:space="preserve">upoštevali določila </w:t>
      </w:r>
      <w:r w:rsidR="007B48E1" w:rsidRPr="007B48E1">
        <w:rPr>
          <w:rFonts w:ascii="Arial" w:hAnsi="Arial" w:cs="Arial"/>
          <w:sz w:val="20"/>
          <w:szCs w:val="20"/>
        </w:rPr>
        <w:t xml:space="preserve">Uredbe o zelenem javnem naročanju (Uradni list RS, št. 51/17, 64/19, 121/21 in 132/23; v nadaljnjem besedilu Uredba o </w:t>
      </w:r>
      <w:proofErr w:type="spellStart"/>
      <w:r w:rsidR="007B48E1" w:rsidRPr="007B48E1">
        <w:rPr>
          <w:rFonts w:ascii="Arial" w:hAnsi="Arial" w:cs="Arial"/>
          <w:sz w:val="20"/>
          <w:szCs w:val="20"/>
        </w:rPr>
        <w:t>ZeJN</w:t>
      </w:r>
      <w:proofErr w:type="spellEnd"/>
      <w:r w:rsidR="007B48E1" w:rsidRPr="007B48E1">
        <w:rPr>
          <w:rFonts w:ascii="Arial" w:hAnsi="Arial" w:cs="Arial"/>
          <w:sz w:val="20"/>
          <w:szCs w:val="20"/>
        </w:rPr>
        <w:t>)</w:t>
      </w:r>
      <w:r w:rsidR="001B1D79">
        <w:rPr>
          <w:rFonts w:ascii="Arial" w:hAnsi="Arial" w:cs="Arial"/>
          <w:sz w:val="20"/>
          <w:szCs w:val="20"/>
        </w:rPr>
        <w:t xml:space="preserve">, pri čemer bomo pri izdelavi projektne dokumentacije za izvedbo gradnje (PZI) in notranje opreme ter izdelavi popisov upoštevali določila Uredbe o </w:t>
      </w:r>
      <w:proofErr w:type="spellStart"/>
      <w:r w:rsidR="001B1D79">
        <w:rPr>
          <w:rFonts w:ascii="Arial" w:hAnsi="Arial" w:cs="Arial"/>
          <w:sz w:val="20"/>
          <w:szCs w:val="20"/>
        </w:rPr>
        <w:t>ZeJN</w:t>
      </w:r>
      <w:proofErr w:type="spellEnd"/>
      <w:r w:rsidR="001B1D79">
        <w:rPr>
          <w:rFonts w:ascii="Arial" w:hAnsi="Arial" w:cs="Arial"/>
          <w:sz w:val="20"/>
          <w:szCs w:val="20"/>
        </w:rPr>
        <w:t xml:space="preserve"> za vsako posamezno področje, navedeno v 4. členu uredbe.</w:t>
      </w:r>
      <w:r w:rsidR="007B48E1" w:rsidRPr="007B48E1">
        <w:rPr>
          <w:rFonts w:ascii="Arial" w:hAnsi="Arial" w:cs="Arial"/>
          <w:sz w:val="20"/>
          <w:szCs w:val="20"/>
        </w:rPr>
        <w:t xml:space="preserve">  </w:t>
      </w:r>
    </w:p>
    <w:p w14:paraId="035A509A" w14:textId="77777777" w:rsidR="00CD6EFD" w:rsidRDefault="00CD6EFD" w:rsidP="00CD6EFD">
      <w:pPr>
        <w:spacing w:after="0" w:line="240" w:lineRule="auto"/>
        <w:jc w:val="right"/>
        <w:rPr>
          <w:rFonts w:ascii="Arial" w:eastAsia="Times New Roman" w:hAnsi="Arial" w:cs="Arial"/>
          <w:b/>
          <w:sz w:val="20"/>
          <w:szCs w:val="20"/>
          <w:lang w:eastAsia="sl-SI"/>
        </w:rPr>
      </w:pPr>
    </w:p>
    <w:p w14:paraId="5B1A7F9B" w14:textId="77777777" w:rsidR="001B1D79" w:rsidRDefault="001B1D79" w:rsidP="00CD6EFD">
      <w:pPr>
        <w:spacing w:after="0" w:line="240" w:lineRule="auto"/>
        <w:jc w:val="right"/>
        <w:rPr>
          <w:rFonts w:ascii="Arial" w:eastAsia="Times New Roman" w:hAnsi="Arial" w:cs="Arial"/>
          <w:b/>
          <w:sz w:val="20"/>
          <w:szCs w:val="20"/>
          <w:lang w:eastAsia="sl-SI"/>
        </w:rPr>
      </w:pPr>
    </w:p>
    <w:p w14:paraId="550CEC78" w14:textId="77777777" w:rsidR="001B1D79" w:rsidRDefault="001B1D79" w:rsidP="00CD6EFD">
      <w:pPr>
        <w:spacing w:after="0" w:line="240" w:lineRule="auto"/>
        <w:jc w:val="right"/>
        <w:rPr>
          <w:rFonts w:ascii="Arial" w:eastAsia="Times New Roman" w:hAnsi="Arial" w:cs="Arial"/>
          <w:b/>
          <w:sz w:val="20"/>
          <w:szCs w:val="20"/>
          <w:lang w:eastAsia="sl-SI"/>
        </w:rPr>
      </w:pPr>
    </w:p>
    <w:p w14:paraId="02C57858" w14:textId="77777777" w:rsidR="001B1D79" w:rsidRDefault="001B1D79" w:rsidP="00CD6EFD">
      <w:pPr>
        <w:spacing w:after="0" w:line="240" w:lineRule="auto"/>
        <w:jc w:val="right"/>
        <w:rPr>
          <w:rFonts w:ascii="Arial" w:eastAsia="Times New Roman" w:hAnsi="Arial" w:cs="Arial"/>
          <w:b/>
          <w:sz w:val="20"/>
          <w:szCs w:val="20"/>
          <w:lang w:eastAsia="sl-SI"/>
        </w:rPr>
      </w:pPr>
    </w:p>
    <w:p w14:paraId="0C9A9999" w14:textId="77777777" w:rsidR="001B1D79" w:rsidRDefault="001B1D79" w:rsidP="00CD6EFD">
      <w:pPr>
        <w:spacing w:after="0" w:line="240" w:lineRule="auto"/>
        <w:jc w:val="right"/>
        <w:rPr>
          <w:rFonts w:ascii="Arial" w:eastAsia="Times New Roman" w:hAnsi="Arial" w:cs="Arial"/>
          <w:b/>
          <w:sz w:val="20"/>
          <w:szCs w:val="20"/>
          <w:lang w:eastAsia="sl-SI"/>
        </w:rPr>
      </w:pPr>
    </w:p>
    <w:p w14:paraId="75DB4214" w14:textId="77777777" w:rsidR="001B1D79" w:rsidRDefault="001B1D79" w:rsidP="00CD6EFD">
      <w:pPr>
        <w:spacing w:after="0" w:line="240" w:lineRule="auto"/>
        <w:jc w:val="right"/>
        <w:rPr>
          <w:rFonts w:ascii="Arial" w:eastAsia="Times New Roman" w:hAnsi="Arial" w:cs="Arial"/>
          <w:b/>
          <w:sz w:val="20"/>
          <w:szCs w:val="20"/>
          <w:lang w:eastAsia="sl-SI"/>
        </w:rPr>
      </w:pPr>
    </w:p>
    <w:p w14:paraId="2DE913D5" w14:textId="77777777" w:rsidR="001B1D79" w:rsidRPr="00C52AA4" w:rsidRDefault="001B1D79" w:rsidP="00CD6EFD">
      <w:pPr>
        <w:spacing w:after="0" w:line="240" w:lineRule="auto"/>
        <w:jc w:val="right"/>
        <w:rPr>
          <w:rFonts w:ascii="Arial" w:eastAsia="Times New Roman" w:hAnsi="Arial" w:cs="Arial"/>
          <w:b/>
          <w:sz w:val="20"/>
          <w:szCs w:val="20"/>
          <w:lang w:eastAsia="sl-SI"/>
        </w:rPr>
      </w:pPr>
    </w:p>
    <w:p w14:paraId="3AD2D1E1" w14:textId="77777777" w:rsidR="00CD6EFD" w:rsidRPr="00C52AA4" w:rsidRDefault="00CD6EFD" w:rsidP="00CD6EFD">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0"/>
          <w:szCs w:val="20"/>
          <w:lang w:eastAsia="zh-CN"/>
        </w:rPr>
      </w:pPr>
      <w:r w:rsidRPr="00C52AA4">
        <w:rPr>
          <w:rFonts w:ascii="Arial" w:eastAsia="Times New Roman" w:hAnsi="Arial" w:cs="Arial"/>
          <w:kern w:val="3"/>
          <w:sz w:val="20"/>
          <w:szCs w:val="20"/>
          <w:lang w:eastAsia="zh-CN"/>
        </w:rPr>
        <w:t>Datum:</w:t>
      </w:r>
      <w:r w:rsidRPr="00C52AA4">
        <w:rPr>
          <w:rFonts w:ascii="Arial" w:eastAsia="Times New Roman" w:hAnsi="Arial" w:cs="Arial"/>
          <w:kern w:val="3"/>
          <w:sz w:val="20"/>
          <w:szCs w:val="20"/>
          <w:lang w:eastAsia="zh-CN"/>
        </w:rPr>
        <w:tab/>
      </w:r>
      <w:r w:rsidRPr="00C52AA4">
        <w:rPr>
          <w:rFonts w:ascii="Arial" w:eastAsia="Times New Roman" w:hAnsi="Arial" w:cs="Arial"/>
          <w:kern w:val="3"/>
          <w:sz w:val="20"/>
          <w:szCs w:val="20"/>
          <w:lang w:eastAsia="zh-CN"/>
        </w:rPr>
        <w:tab/>
      </w:r>
      <w:r w:rsidRPr="00C52AA4">
        <w:rPr>
          <w:rFonts w:ascii="Arial" w:eastAsia="Times New Roman" w:hAnsi="Arial" w:cs="Arial"/>
          <w:kern w:val="3"/>
          <w:sz w:val="20"/>
          <w:szCs w:val="20"/>
          <w:lang w:eastAsia="zh-CN"/>
        </w:rPr>
        <w:tab/>
      </w:r>
      <w:r w:rsidRPr="00C52AA4">
        <w:rPr>
          <w:rFonts w:ascii="Arial" w:eastAsia="Times New Roman" w:hAnsi="Arial" w:cs="Arial"/>
          <w:kern w:val="3"/>
          <w:sz w:val="20"/>
          <w:szCs w:val="20"/>
          <w:lang w:eastAsia="zh-CN"/>
        </w:rPr>
        <w:tab/>
        <w:t>Podpis:</w:t>
      </w:r>
    </w:p>
    <w:p w14:paraId="44CA657A" w14:textId="77777777" w:rsidR="00CD6EFD" w:rsidRPr="00C52AA4" w:rsidRDefault="00CD6EFD" w:rsidP="00CD6EFD">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0"/>
          <w:szCs w:val="20"/>
          <w:lang w:eastAsia="zh-CN"/>
        </w:rPr>
      </w:pPr>
    </w:p>
    <w:p w14:paraId="23A3D0C4" w14:textId="77777777" w:rsidR="00CD6EFD" w:rsidRPr="00C52AA4" w:rsidRDefault="00CD6EFD" w:rsidP="00CD6EFD">
      <w:pPr>
        <w:suppressAutoHyphens/>
        <w:autoSpaceDN w:val="0"/>
        <w:spacing w:after="0" w:line="240" w:lineRule="auto"/>
        <w:jc w:val="both"/>
        <w:textAlignment w:val="baseline"/>
        <w:rPr>
          <w:rFonts w:ascii="Arial" w:eastAsia="Times New Roman" w:hAnsi="Arial" w:cs="Arial"/>
          <w:kern w:val="3"/>
          <w:sz w:val="20"/>
          <w:szCs w:val="20"/>
          <w:lang w:eastAsia="zh-CN"/>
        </w:rPr>
      </w:pPr>
      <w:r w:rsidRPr="00C52AA4">
        <w:rPr>
          <w:rFonts w:ascii="Arial" w:eastAsia="Times New Roman" w:hAnsi="Arial" w:cs="Arial"/>
          <w:kern w:val="3"/>
          <w:sz w:val="20"/>
          <w:szCs w:val="20"/>
          <w:lang w:eastAsia="zh-CN"/>
        </w:rPr>
        <w:tab/>
        <w:t>_________________</w:t>
      </w:r>
      <w:r w:rsidRPr="00C52AA4">
        <w:rPr>
          <w:rFonts w:ascii="Arial" w:eastAsia="Times New Roman" w:hAnsi="Arial" w:cs="Arial"/>
          <w:kern w:val="3"/>
          <w:sz w:val="20"/>
          <w:szCs w:val="20"/>
          <w:lang w:eastAsia="zh-CN"/>
        </w:rPr>
        <w:tab/>
      </w:r>
      <w:r w:rsidRPr="00C52AA4">
        <w:rPr>
          <w:rFonts w:ascii="Arial" w:eastAsia="Times New Roman" w:hAnsi="Arial" w:cs="Arial"/>
          <w:kern w:val="3"/>
          <w:sz w:val="20"/>
          <w:szCs w:val="20"/>
          <w:lang w:eastAsia="zh-CN"/>
        </w:rPr>
        <w:tab/>
      </w:r>
      <w:r w:rsidRPr="00C52AA4">
        <w:rPr>
          <w:rFonts w:ascii="Arial" w:eastAsia="Times New Roman" w:hAnsi="Arial" w:cs="Arial"/>
          <w:kern w:val="3"/>
          <w:sz w:val="20"/>
          <w:szCs w:val="20"/>
          <w:lang w:eastAsia="zh-CN"/>
        </w:rPr>
        <w:tab/>
      </w:r>
      <w:r w:rsidRPr="00C52AA4">
        <w:rPr>
          <w:rFonts w:ascii="Arial" w:eastAsia="Times New Roman" w:hAnsi="Arial" w:cs="Arial"/>
          <w:kern w:val="3"/>
          <w:sz w:val="20"/>
          <w:szCs w:val="20"/>
          <w:lang w:eastAsia="zh-CN"/>
        </w:rPr>
        <w:tab/>
      </w:r>
      <w:r w:rsidRPr="00C52AA4">
        <w:rPr>
          <w:rFonts w:ascii="Arial" w:eastAsia="Times New Roman" w:hAnsi="Arial" w:cs="Arial"/>
          <w:kern w:val="3"/>
          <w:sz w:val="20"/>
          <w:szCs w:val="20"/>
          <w:lang w:eastAsia="zh-CN"/>
        </w:rPr>
        <w:tab/>
      </w:r>
      <w:r w:rsidRPr="00C52AA4">
        <w:rPr>
          <w:rFonts w:ascii="Arial" w:eastAsia="Times New Roman" w:hAnsi="Arial" w:cs="Arial"/>
          <w:kern w:val="3"/>
          <w:sz w:val="20"/>
          <w:szCs w:val="20"/>
          <w:lang w:eastAsia="zh-CN"/>
        </w:rPr>
        <w:tab/>
        <w:t>___________________</w:t>
      </w:r>
      <w:bookmarkEnd w:id="16"/>
      <w:bookmarkEnd w:id="17"/>
      <w:bookmarkEnd w:id="18"/>
      <w:bookmarkEnd w:id="19"/>
    </w:p>
    <w:sectPr w:rsidR="00CD6EFD" w:rsidRPr="00C52AA4" w:rsidSect="00BB17B9">
      <w:headerReference w:type="default" r:id="rId8"/>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EDDF45" w14:textId="77777777" w:rsidR="002D0323" w:rsidRDefault="002D0323" w:rsidP="006F0C4A">
      <w:pPr>
        <w:spacing w:after="0" w:line="240" w:lineRule="auto"/>
      </w:pPr>
      <w:r>
        <w:separator/>
      </w:r>
    </w:p>
  </w:endnote>
  <w:endnote w:type="continuationSeparator" w:id="0">
    <w:p w14:paraId="4D8E7D3A" w14:textId="77777777" w:rsidR="002D0323" w:rsidRDefault="002D0323" w:rsidP="006F0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EB Garamond">
    <w:altName w:val="Cambria Math"/>
    <w:charset w:val="00"/>
    <w:family w:val="auto"/>
    <w:pitch w:val="variable"/>
    <w:sig w:usb0="E00002FF" w:usb1="0200041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SF UI Text">
    <w:altName w:val="Times New Roman"/>
    <w:charset w:val="00"/>
    <w:family w:val="auto"/>
    <w:pitch w:val="default"/>
  </w:font>
  <w:font w:name=".SFUIText-Regular">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Frutiger">
    <w:altName w:val="Courier New"/>
    <w:charset w:val="EE"/>
    <w:family w:val="swiss"/>
    <w:pitch w:val="variable"/>
    <w:sig w:usb0="00007A87" w:usb1="80000000" w:usb2="00000008"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3AD878" w14:textId="77777777" w:rsidR="002D0323" w:rsidRDefault="002D0323" w:rsidP="006F0C4A">
      <w:pPr>
        <w:spacing w:after="0" w:line="240" w:lineRule="auto"/>
      </w:pPr>
      <w:r>
        <w:separator/>
      </w:r>
    </w:p>
  </w:footnote>
  <w:footnote w:type="continuationSeparator" w:id="0">
    <w:p w14:paraId="593011C8" w14:textId="77777777" w:rsidR="002D0323" w:rsidRDefault="002D0323" w:rsidP="006F0C4A">
      <w:pPr>
        <w:spacing w:after="0" w:line="240" w:lineRule="auto"/>
      </w:pPr>
      <w:r>
        <w:continuationSeparator/>
      </w:r>
    </w:p>
  </w:footnote>
  <w:footnote w:id="1">
    <w:p w14:paraId="55BA4BF4" w14:textId="77777777" w:rsidR="002D0323" w:rsidRPr="00E62F35" w:rsidRDefault="002D0323" w:rsidP="008631C9">
      <w:pPr>
        <w:pStyle w:val="Sprotnaopomba-besedilo"/>
        <w:rPr>
          <w:rFonts w:ascii="Arial" w:hAnsi="Arial" w:cs="Arial"/>
          <w:i/>
          <w:sz w:val="16"/>
          <w:szCs w:val="16"/>
        </w:rPr>
      </w:pPr>
      <w:r w:rsidRPr="00E62F35">
        <w:rPr>
          <w:rStyle w:val="Sprotnaopomba-sklic"/>
          <w:rFonts w:ascii="Arial" w:hAnsi="Arial" w:cs="Arial"/>
          <w:i/>
          <w:sz w:val="16"/>
          <w:szCs w:val="16"/>
        </w:rPr>
        <w:footnoteRef/>
      </w:r>
      <w:r w:rsidRPr="00E62F35">
        <w:rPr>
          <w:rFonts w:ascii="Arial" w:hAnsi="Arial" w:cs="Arial"/>
          <w:i/>
          <w:sz w:val="16"/>
          <w:szCs w:val="16"/>
        </w:rPr>
        <w:t xml:space="preserve"> </w:t>
      </w:r>
      <w:proofErr w:type="spellStart"/>
      <w:r w:rsidRPr="00E62F35">
        <w:rPr>
          <w:rFonts w:ascii="Arial" w:hAnsi="Arial" w:cs="Arial"/>
          <w:i/>
          <w:sz w:val="16"/>
          <w:szCs w:val="16"/>
        </w:rPr>
        <w:t>Obrazec</w:t>
      </w:r>
      <w:proofErr w:type="spellEnd"/>
      <w:r w:rsidRPr="00E62F35">
        <w:rPr>
          <w:rFonts w:ascii="Arial" w:hAnsi="Arial" w:cs="Arial"/>
          <w:i/>
          <w:sz w:val="16"/>
          <w:szCs w:val="16"/>
        </w:rPr>
        <w:t xml:space="preserve"> se </w:t>
      </w:r>
      <w:proofErr w:type="spellStart"/>
      <w:r w:rsidRPr="00E62F35">
        <w:rPr>
          <w:rFonts w:ascii="Arial" w:hAnsi="Arial" w:cs="Arial"/>
          <w:i/>
          <w:sz w:val="16"/>
          <w:szCs w:val="16"/>
        </w:rPr>
        <w:t>izpolni</w:t>
      </w:r>
      <w:proofErr w:type="spellEnd"/>
      <w:r w:rsidRPr="00E62F35">
        <w:rPr>
          <w:rFonts w:ascii="Arial" w:hAnsi="Arial" w:cs="Arial"/>
          <w:i/>
          <w:sz w:val="16"/>
          <w:szCs w:val="16"/>
        </w:rPr>
        <w:t xml:space="preserve"> le v </w:t>
      </w:r>
      <w:proofErr w:type="spellStart"/>
      <w:r w:rsidRPr="00E62F35">
        <w:rPr>
          <w:rFonts w:ascii="Arial" w:hAnsi="Arial" w:cs="Arial"/>
          <w:i/>
          <w:sz w:val="16"/>
          <w:szCs w:val="16"/>
        </w:rPr>
        <w:t>primeru</w:t>
      </w:r>
      <w:proofErr w:type="spellEnd"/>
      <w:r w:rsidRPr="00E62F35">
        <w:rPr>
          <w:rFonts w:ascii="Arial" w:hAnsi="Arial" w:cs="Arial"/>
          <w:i/>
          <w:sz w:val="16"/>
          <w:szCs w:val="16"/>
        </w:rPr>
        <w:t xml:space="preserve">, da </w:t>
      </w:r>
      <w:proofErr w:type="spellStart"/>
      <w:r w:rsidRPr="00E62F35">
        <w:rPr>
          <w:rFonts w:ascii="Arial" w:hAnsi="Arial" w:cs="Arial"/>
          <w:i/>
          <w:sz w:val="16"/>
          <w:szCs w:val="16"/>
        </w:rPr>
        <w:t>ponudnik</w:t>
      </w:r>
      <w:proofErr w:type="spellEnd"/>
      <w:r w:rsidRPr="00E62F35">
        <w:rPr>
          <w:rFonts w:ascii="Arial" w:hAnsi="Arial" w:cs="Arial"/>
          <w:i/>
          <w:sz w:val="16"/>
          <w:szCs w:val="16"/>
        </w:rPr>
        <w:t xml:space="preserve"> </w:t>
      </w:r>
      <w:proofErr w:type="spellStart"/>
      <w:r w:rsidRPr="00E62F35">
        <w:rPr>
          <w:rFonts w:ascii="Arial" w:hAnsi="Arial" w:cs="Arial"/>
          <w:i/>
          <w:sz w:val="16"/>
          <w:szCs w:val="16"/>
        </w:rPr>
        <w:t>nastopa</w:t>
      </w:r>
      <w:proofErr w:type="spellEnd"/>
      <w:r w:rsidRPr="00E62F35">
        <w:rPr>
          <w:rFonts w:ascii="Arial" w:hAnsi="Arial" w:cs="Arial"/>
          <w:i/>
          <w:sz w:val="16"/>
          <w:szCs w:val="16"/>
        </w:rPr>
        <w:t xml:space="preserve"> s </w:t>
      </w:r>
      <w:proofErr w:type="spellStart"/>
      <w:r w:rsidRPr="00E62F35">
        <w:rPr>
          <w:rFonts w:ascii="Arial" w:hAnsi="Arial" w:cs="Arial"/>
          <w:i/>
          <w:sz w:val="16"/>
          <w:szCs w:val="16"/>
        </w:rPr>
        <w:t>partnerji</w:t>
      </w:r>
      <w:proofErr w:type="spellEnd"/>
      <w:r w:rsidRPr="00E62F35">
        <w:rPr>
          <w:rFonts w:ascii="Arial" w:hAnsi="Arial" w:cs="Arial"/>
          <w:i/>
          <w:sz w:val="16"/>
          <w:szCs w:val="16"/>
        </w:rPr>
        <w:t xml:space="preserve"> v </w:t>
      </w:r>
      <w:proofErr w:type="spellStart"/>
      <w:r w:rsidRPr="00E62F35">
        <w:rPr>
          <w:rFonts w:ascii="Arial" w:hAnsi="Arial" w:cs="Arial"/>
          <w:i/>
          <w:sz w:val="16"/>
          <w:szCs w:val="16"/>
        </w:rPr>
        <w:t>skupni</w:t>
      </w:r>
      <w:proofErr w:type="spellEnd"/>
      <w:r w:rsidRPr="00E62F35">
        <w:rPr>
          <w:rFonts w:ascii="Arial" w:hAnsi="Arial" w:cs="Arial"/>
          <w:i/>
          <w:sz w:val="16"/>
          <w:szCs w:val="16"/>
        </w:rPr>
        <w:t xml:space="preserve"> </w:t>
      </w:r>
      <w:proofErr w:type="spellStart"/>
      <w:r w:rsidRPr="00E62F35">
        <w:rPr>
          <w:rFonts w:ascii="Arial" w:hAnsi="Arial" w:cs="Arial"/>
          <w:i/>
          <w:sz w:val="16"/>
          <w:szCs w:val="16"/>
        </w:rPr>
        <w:t>ponudbi</w:t>
      </w:r>
      <w:proofErr w:type="spellEnd"/>
      <w:r w:rsidRPr="00E62F35">
        <w:rPr>
          <w:rFonts w:ascii="Arial" w:hAnsi="Arial" w:cs="Arial"/>
          <w:i/>
          <w:sz w:val="16"/>
          <w:szCs w:val="16"/>
        </w:rPr>
        <w:t xml:space="preserve">. </w:t>
      </w:r>
      <w:proofErr w:type="spellStart"/>
      <w:r w:rsidRPr="00E62F35">
        <w:rPr>
          <w:rFonts w:ascii="Arial" w:hAnsi="Arial" w:cs="Arial"/>
          <w:i/>
          <w:sz w:val="16"/>
          <w:szCs w:val="16"/>
        </w:rPr>
        <w:t>Obrazec</w:t>
      </w:r>
      <w:proofErr w:type="spellEnd"/>
      <w:r w:rsidRPr="00E62F35">
        <w:rPr>
          <w:rFonts w:ascii="Arial" w:hAnsi="Arial" w:cs="Arial"/>
          <w:i/>
          <w:sz w:val="16"/>
          <w:szCs w:val="16"/>
        </w:rPr>
        <w:t xml:space="preserve"> je </w:t>
      </w:r>
      <w:proofErr w:type="spellStart"/>
      <w:r w:rsidRPr="00E62F35">
        <w:rPr>
          <w:rFonts w:ascii="Arial" w:hAnsi="Arial" w:cs="Arial"/>
          <w:i/>
          <w:sz w:val="16"/>
          <w:szCs w:val="16"/>
        </w:rPr>
        <w:t>potrebno</w:t>
      </w:r>
      <w:proofErr w:type="spellEnd"/>
      <w:r w:rsidRPr="00E62F35">
        <w:rPr>
          <w:rFonts w:ascii="Arial" w:hAnsi="Arial" w:cs="Arial"/>
          <w:i/>
          <w:sz w:val="16"/>
          <w:szCs w:val="16"/>
        </w:rPr>
        <w:t xml:space="preserve"> </w:t>
      </w:r>
      <w:proofErr w:type="spellStart"/>
      <w:r w:rsidRPr="00E62F35">
        <w:rPr>
          <w:rFonts w:ascii="Arial" w:hAnsi="Arial" w:cs="Arial"/>
          <w:i/>
          <w:sz w:val="16"/>
          <w:szCs w:val="16"/>
        </w:rPr>
        <w:t>fotokopirati</w:t>
      </w:r>
      <w:proofErr w:type="spellEnd"/>
      <w:r w:rsidRPr="00E62F35">
        <w:rPr>
          <w:rFonts w:ascii="Arial" w:hAnsi="Arial" w:cs="Arial"/>
          <w:i/>
          <w:sz w:val="16"/>
          <w:szCs w:val="16"/>
        </w:rPr>
        <w:t xml:space="preserve"> za </w:t>
      </w:r>
      <w:proofErr w:type="spellStart"/>
      <w:r w:rsidRPr="00E62F35">
        <w:rPr>
          <w:rFonts w:ascii="Arial" w:hAnsi="Arial" w:cs="Arial"/>
          <w:i/>
          <w:sz w:val="16"/>
          <w:szCs w:val="16"/>
        </w:rPr>
        <w:t>potrebno</w:t>
      </w:r>
      <w:proofErr w:type="spellEnd"/>
      <w:r w:rsidRPr="00E62F35">
        <w:rPr>
          <w:rFonts w:ascii="Arial" w:hAnsi="Arial" w:cs="Arial"/>
          <w:i/>
          <w:sz w:val="16"/>
          <w:szCs w:val="16"/>
        </w:rPr>
        <w:t xml:space="preserve"> </w:t>
      </w:r>
      <w:proofErr w:type="spellStart"/>
      <w:r w:rsidRPr="00E62F35">
        <w:rPr>
          <w:rFonts w:ascii="Arial" w:hAnsi="Arial" w:cs="Arial"/>
          <w:i/>
          <w:sz w:val="16"/>
          <w:szCs w:val="16"/>
        </w:rPr>
        <w:t>število</w:t>
      </w:r>
      <w:proofErr w:type="spellEnd"/>
      <w:r w:rsidRPr="00E62F35">
        <w:rPr>
          <w:rFonts w:ascii="Arial" w:hAnsi="Arial" w:cs="Arial"/>
          <w:i/>
          <w:sz w:val="16"/>
          <w:szCs w:val="16"/>
        </w:rPr>
        <w:t xml:space="preserve"> </w:t>
      </w:r>
      <w:proofErr w:type="spellStart"/>
      <w:r>
        <w:rPr>
          <w:rFonts w:ascii="Arial" w:hAnsi="Arial" w:cs="Arial"/>
          <w:i/>
          <w:sz w:val="16"/>
          <w:szCs w:val="16"/>
        </w:rPr>
        <w:t>ponudnikov</w:t>
      </w:r>
      <w:proofErr w:type="spellEnd"/>
      <w:r w:rsidRPr="00E62F35">
        <w:rPr>
          <w:rFonts w:ascii="Arial" w:hAnsi="Arial" w:cs="Arial"/>
          <w:i/>
          <w:sz w:val="16"/>
          <w:szCs w:val="16"/>
        </w:rPr>
        <w:t xml:space="preserve"> v </w:t>
      </w:r>
      <w:proofErr w:type="spellStart"/>
      <w:r w:rsidRPr="00E62F35">
        <w:rPr>
          <w:rFonts w:ascii="Arial" w:hAnsi="Arial" w:cs="Arial"/>
          <w:i/>
          <w:sz w:val="16"/>
          <w:szCs w:val="16"/>
        </w:rPr>
        <w:t>skupnem</w:t>
      </w:r>
      <w:proofErr w:type="spellEnd"/>
      <w:r w:rsidRPr="00E62F35">
        <w:rPr>
          <w:rFonts w:ascii="Arial" w:hAnsi="Arial" w:cs="Arial"/>
          <w:i/>
          <w:sz w:val="16"/>
          <w:szCs w:val="16"/>
        </w:rPr>
        <w:t xml:space="preserve"> </w:t>
      </w:r>
      <w:proofErr w:type="spellStart"/>
      <w:r w:rsidRPr="00E62F35">
        <w:rPr>
          <w:rFonts w:ascii="Arial" w:hAnsi="Arial" w:cs="Arial"/>
          <w:i/>
          <w:sz w:val="16"/>
          <w:szCs w:val="16"/>
        </w:rPr>
        <w:t>nastopu</w:t>
      </w:r>
      <w:proofErr w:type="spellEnd"/>
      <w:r w:rsidRPr="00E62F35">
        <w:rPr>
          <w:rFonts w:ascii="Arial" w:hAnsi="Arial" w:cs="Arial"/>
          <w:i/>
          <w:sz w:val="16"/>
          <w:szCs w:val="16"/>
        </w:rPr>
        <w:t>.</w:t>
      </w:r>
    </w:p>
  </w:footnote>
  <w:footnote w:id="2">
    <w:p w14:paraId="6700A4FB" w14:textId="77777777" w:rsidR="002D0323" w:rsidRPr="00E62F35" w:rsidRDefault="002D0323" w:rsidP="00803B9A">
      <w:pPr>
        <w:pStyle w:val="Sprotnaopomba-besedilo"/>
        <w:rPr>
          <w:rFonts w:ascii="Arial" w:hAnsi="Arial" w:cs="Arial"/>
          <w:i/>
          <w:sz w:val="16"/>
          <w:szCs w:val="16"/>
          <w:lang w:val="es-ES"/>
        </w:rPr>
      </w:pPr>
      <w:r>
        <w:rPr>
          <w:rStyle w:val="Sprotnaopomba-sklic"/>
          <w:rFonts w:ascii="Arial" w:hAnsi="Arial" w:cs="Arial"/>
          <w:i/>
          <w:sz w:val="16"/>
          <w:szCs w:val="16"/>
        </w:rPr>
        <w:t>2</w:t>
      </w:r>
      <w:r w:rsidRPr="00E62F35">
        <w:rPr>
          <w:rFonts w:ascii="Arial" w:hAnsi="Arial" w:cs="Arial"/>
          <w:i/>
          <w:sz w:val="16"/>
          <w:szCs w:val="16"/>
          <w:lang w:val="es-ES"/>
        </w:rPr>
        <w:t>Pod</w:t>
      </w:r>
      <w:r>
        <w:rPr>
          <w:rFonts w:ascii="Arial" w:hAnsi="Arial" w:cs="Arial"/>
          <w:i/>
          <w:sz w:val="16"/>
          <w:szCs w:val="16"/>
          <w:lang w:val="es-ES"/>
        </w:rPr>
        <w:t>izvajalec</w:t>
      </w:r>
      <w:r w:rsidRPr="00E62F35">
        <w:rPr>
          <w:rFonts w:ascii="Arial" w:hAnsi="Arial" w:cs="Arial"/>
          <w:i/>
          <w:sz w:val="16"/>
          <w:szCs w:val="16"/>
          <w:lang w:val="es-ES"/>
        </w:rPr>
        <w:t xml:space="preserve">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1EC62D1E" w14:textId="77777777" w:rsidR="002D0323" w:rsidRPr="002E5A3D" w:rsidRDefault="002D0323" w:rsidP="00803B9A">
      <w:pPr>
        <w:pStyle w:val="Sprotnaopomba-besedilo"/>
        <w:rPr>
          <w:rFonts w:ascii="Garamond" w:hAnsi="Garamond"/>
          <w:i/>
          <w:lang w:val="es-ES"/>
        </w:rPr>
      </w:pPr>
      <w:r>
        <w:rPr>
          <w:rFonts w:ascii="Arial" w:hAnsi="Arial" w:cs="Arial"/>
          <w:i/>
          <w:sz w:val="16"/>
          <w:szCs w:val="16"/>
          <w:lang w:val="es-ES"/>
        </w:rPr>
        <w:t>Obrazec se izpolni le v primeru, da ponudnik nastopa s podizvajalci</w:t>
      </w:r>
      <w:r w:rsidRPr="00E62F35">
        <w:rPr>
          <w:rFonts w:ascii="Arial" w:hAnsi="Arial" w:cs="Arial"/>
          <w:i/>
          <w:sz w:val="16"/>
          <w:szCs w:val="16"/>
          <w:lang w:val="es-ES"/>
        </w:rPr>
        <w:t>.</w:t>
      </w:r>
      <w:r>
        <w:rPr>
          <w:rFonts w:ascii="Arial" w:hAnsi="Arial" w:cs="Arial"/>
          <w:i/>
          <w:sz w:val="16"/>
          <w:szCs w:val="16"/>
          <w:lang w:val="es-ES"/>
        </w:rPr>
        <w:t xml:space="preserve"> Obrazec je potrebno kopirati za potrebno število podizvajalcev.</w:t>
      </w:r>
    </w:p>
  </w:footnote>
  <w:footnote w:id="3">
    <w:p w14:paraId="33BD9C02" w14:textId="77777777" w:rsidR="002D0323" w:rsidRPr="009D6C76" w:rsidRDefault="002D0323">
      <w:pPr>
        <w:pStyle w:val="Sprotnaopomba-besedilo"/>
        <w:rPr>
          <w:rFonts w:ascii="Arial" w:hAnsi="Arial" w:cs="Arial"/>
          <w:i/>
          <w:iCs/>
          <w:sz w:val="16"/>
          <w:szCs w:val="16"/>
          <w:lang w:val="sl-SI"/>
        </w:rPr>
      </w:pPr>
      <w:r>
        <w:rPr>
          <w:rStyle w:val="Sprotnaopomba-sklic"/>
        </w:rPr>
        <w:footnoteRef/>
      </w:r>
      <w:r>
        <w:t xml:space="preserve"> </w:t>
      </w:r>
      <w:proofErr w:type="spellStart"/>
      <w:r w:rsidRPr="009D6C76">
        <w:rPr>
          <w:rFonts w:ascii="Arial" w:hAnsi="Arial" w:cs="Arial"/>
          <w:i/>
          <w:iCs/>
          <w:sz w:val="16"/>
          <w:szCs w:val="16"/>
        </w:rPr>
        <w:t>Obrazec</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fotokopirajte</w:t>
      </w:r>
      <w:proofErr w:type="spellEnd"/>
      <w:r w:rsidRPr="009D6C76">
        <w:rPr>
          <w:rFonts w:ascii="Arial" w:hAnsi="Arial" w:cs="Arial"/>
          <w:i/>
          <w:iCs/>
          <w:sz w:val="16"/>
          <w:szCs w:val="16"/>
        </w:rPr>
        <w:t xml:space="preserve"> za </w:t>
      </w:r>
      <w:proofErr w:type="spellStart"/>
      <w:r w:rsidRPr="009D6C76">
        <w:rPr>
          <w:rFonts w:ascii="Arial" w:hAnsi="Arial" w:cs="Arial"/>
          <w:i/>
          <w:iCs/>
          <w:sz w:val="16"/>
          <w:szCs w:val="16"/>
        </w:rPr>
        <w:t>potrebno</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število</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članov</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upravnega</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vodstvenega</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ali</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nadzornega</w:t>
      </w:r>
      <w:proofErr w:type="spellEnd"/>
      <w:r w:rsidRPr="009D6C76">
        <w:rPr>
          <w:rFonts w:ascii="Arial" w:hAnsi="Arial" w:cs="Arial"/>
          <w:i/>
          <w:iCs/>
          <w:sz w:val="16"/>
          <w:szCs w:val="16"/>
        </w:rPr>
        <w:t xml:space="preserve"> organa in </w:t>
      </w:r>
      <w:proofErr w:type="spellStart"/>
      <w:r w:rsidRPr="009D6C76">
        <w:rPr>
          <w:rFonts w:ascii="Arial" w:hAnsi="Arial" w:cs="Arial"/>
          <w:i/>
          <w:iCs/>
          <w:sz w:val="16"/>
          <w:szCs w:val="16"/>
        </w:rPr>
        <w:t>oseb</w:t>
      </w:r>
      <w:proofErr w:type="spellEnd"/>
      <w:r w:rsidRPr="009D6C76">
        <w:rPr>
          <w:rFonts w:ascii="Arial" w:hAnsi="Arial" w:cs="Arial"/>
          <w:i/>
          <w:iCs/>
          <w:sz w:val="16"/>
          <w:szCs w:val="16"/>
        </w:rPr>
        <w:t xml:space="preserve">, ki </w:t>
      </w:r>
      <w:proofErr w:type="spellStart"/>
      <w:r w:rsidRPr="009D6C76">
        <w:rPr>
          <w:rFonts w:ascii="Arial" w:hAnsi="Arial" w:cs="Arial"/>
          <w:i/>
          <w:iCs/>
          <w:sz w:val="16"/>
          <w:szCs w:val="16"/>
        </w:rPr>
        <w:t>imajo</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pooblastilo</w:t>
      </w:r>
      <w:proofErr w:type="spellEnd"/>
      <w:r w:rsidRPr="009D6C76">
        <w:rPr>
          <w:rFonts w:ascii="Arial" w:hAnsi="Arial" w:cs="Arial"/>
          <w:i/>
          <w:iCs/>
          <w:sz w:val="16"/>
          <w:szCs w:val="16"/>
        </w:rPr>
        <w:t xml:space="preserve"> za </w:t>
      </w:r>
      <w:proofErr w:type="spellStart"/>
      <w:r w:rsidRPr="009D6C76">
        <w:rPr>
          <w:rFonts w:ascii="Arial" w:hAnsi="Arial" w:cs="Arial"/>
          <w:i/>
          <w:iCs/>
          <w:sz w:val="16"/>
          <w:szCs w:val="16"/>
        </w:rPr>
        <w:t>zastopanje</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ali</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odločanje</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ali</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nadzor</w:t>
      </w:r>
      <w:proofErr w:type="spellEnd"/>
      <w:r w:rsidRPr="009D6C76">
        <w:rPr>
          <w:rFonts w:ascii="Arial" w:hAnsi="Arial" w:cs="Arial"/>
          <w:i/>
          <w:iCs/>
          <w:sz w:val="16"/>
          <w:szCs w:val="16"/>
        </w:rPr>
        <w:t xml:space="preserve"> v </w:t>
      </w:r>
      <w:proofErr w:type="spellStart"/>
      <w:r w:rsidRPr="009D6C76">
        <w:rPr>
          <w:rFonts w:ascii="Arial" w:hAnsi="Arial" w:cs="Arial"/>
          <w:i/>
          <w:iCs/>
          <w:sz w:val="16"/>
          <w:szCs w:val="16"/>
        </w:rPr>
        <w:t>njem</w:t>
      </w:r>
      <w:proofErr w:type="spellEnd"/>
      <w:r w:rsidRPr="009D6C76">
        <w:rPr>
          <w:rFonts w:ascii="Arial" w:hAnsi="Arial" w:cs="Arial"/>
          <w:i/>
          <w:iCs/>
          <w:sz w:val="16"/>
          <w:szCs w:val="16"/>
        </w:rPr>
        <w:t xml:space="preserve"> </w:t>
      </w:r>
    </w:p>
  </w:footnote>
  <w:footnote w:id="4">
    <w:p w14:paraId="4CAA85F4" w14:textId="3A4DDF29" w:rsidR="002D0323" w:rsidRPr="001B7D99" w:rsidRDefault="002D0323" w:rsidP="001B7D99">
      <w:pPr>
        <w:pStyle w:val="Sprotnaopomba-besedilo"/>
        <w:jc w:val="both"/>
        <w:rPr>
          <w:rFonts w:ascii="Arial" w:hAnsi="Arial" w:cs="Arial"/>
        </w:rPr>
      </w:pPr>
      <w:r w:rsidRPr="001B7D99">
        <w:rPr>
          <w:rStyle w:val="Sprotnaopomba-sklic"/>
          <w:rFonts w:ascii="Arial" w:hAnsi="Arial" w:cs="Arial"/>
        </w:rPr>
        <w:footnoteRef/>
      </w:r>
      <w:r w:rsidRPr="001B7D99">
        <w:rPr>
          <w:rFonts w:ascii="Arial" w:hAnsi="Arial" w:cs="Arial"/>
        </w:rPr>
        <w:t xml:space="preserve"> </w:t>
      </w:r>
      <w:proofErr w:type="spellStart"/>
      <w:r w:rsidRPr="00EB145A">
        <w:rPr>
          <w:rFonts w:ascii="Arial" w:hAnsi="Arial" w:cs="Arial"/>
          <w:sz w:val="16"/>
          <w:szCs w:val="16"/>
        </w:rPr>
        <w:t>Okvirni</w:t>
      </w:r>
      <w:proofErr w:type="spellEnd"/>
      <w:r w:rsidRPr="00EB145A">
        <w:rPr>
          <w:rFonts w:ascii="Arial" w:hAnsi="Arial" w:cs="Arial"/>
          <w:sz w:val="16"/>
          <w:szCs w:val="16"/>
        </w:rPr>
        <w:t xml:space="preserve"> </w:t>
      </w:r>
      <w:proofErr w:type="spellStart"/>
      <w:r w:rsidRPr="00EB145A">
        <w:rPr>
          <w:rFonts w:ascii="Arial" w:hAnsi="Arial" w:cs="Arial"/>
          <w:sz w:val="16"/>
          <w:szCs w:val="16"/>
        </w:rPr>
        <w:t>pogodbeni</w:t>
      </w:r>
      <w:proofErr w:type="spellEnd"/>
      <w:r w:rsidRPr="00EB145A">
        <w:rPr>
          <w:rFonts w:ascii="Arial" w:hAnsi="Arial" w:cs="Arial"/>
          <w:sz w:val="16"/>
          <w:szCs w:val="16"/>
        </w:rPr>
        <w:t xml:space="preserve"> </w:t>
      </w:r>
      <w:proofErr w:type="spellStart"/>
      <w:r w:rsidRPr="00EB145A">
        <w:rPr>
          <w:rFonts w:ascii="Arial" w:hAnsi="Arial" w:cs="Arial"/>
          <w:sz w:val="16"/>
          <w:szCs w:val="16"/>
        </w:rPr>
        <w:t>znesek</w:t>
      </w:r>
      <w:proofErr w:type="spellEnd"/>
      <w:r w:rsidRPr="00EB145A">
        <w:rPr>
          <w:rFonts w:ascii="Arial" w:hAnsi="Arial" w:cs="Arial"/>
          <w:sz w:val="16"/>
          <w:szCs w:val="16"/>
        </w:rPr>
        <w:t xml:space="preserve"> je </w:t>
      </w:r>
      <w:proofErr w:type="spellStart"/>
      <w:r w:rsidRPr="00EB145A">
        <w:rPr>
          <w:rFonts w:ascii="Arial" w:hAnsi="Arial" w:cs="Arial"/>
          <w:sz w:val="16"/>
          <w:szCs w:val="16"/>
        </w:rPr>
        <w:t>enak</w:t>
      </w:r>
      <w:proofErr w:type="spellEnd"/>
      <w:r w:rsidRPr="00EB145A">
        <w:rPr>
          <w:rFonts w:ascii="Arial" w:hAnsi="Arial" w:cs="Arial"/>
          <w:sz w:val="16"/>
          <w:szCs w:val="16"/>
        </w:rPr>
        <w:t xml:space="preserve"> </w:t>
      </w:r>
      <w:proofErr w:type="spellStart"/>
      <w:r w:rsidRPr="00EB145A">
        <w:rPr>
          <w:rFonts w:ascii="Arial" w:hAnsi="Arial" w:cs="Arial"/>
          <w:sz w:val="16"/>
          <w:szCs w:val="16"/>
        </w:rPr>
        <w:t>ponudbeni</w:t>
      </w:r>
      <w:proofErr w:type="spellEnd"/>
      <w:r w:rsidRPr="00EB145A">
        <w:rPr>
          <w:rFonts w:ascii="Arial" w:hAnsi="Arial" w:cs="Arial"/>
          <w:sz w:val="16"/>
          <w:szCs w:val="16"/>
        </w:rPr>
        <w:t xml:space="preserve"> </w:t>
      </w:r>
      <w:proofErr w:type="spellStart"/>
      <w:r w:rsidRPr="00EB145A">
        <w:rPr>
          <w:rFonts w:ascii="Arial" w:hAnsi="Arial" w:cs="Arial"/>
          <w:sz w:val="16"/>
          <w:szCs w:val="16"/>
        </w:rPr>
        <w:t>ceni</w:t>
      </w:r>
      <w:proofErr w:type="spellEnd"/>
      <w:r w:rsidRPr="00EB145A">
        <w:rPr>
          <w:rFonts w:ascii="Arial" w:hAnsi="Arial" w:cs="Arial"/>
          <w:sz w:val="16"/>
          <w:szCs w:val="16"/>
        </w:rPr>
        <w:t xml:space="preserve"> </w:t>
      </w:r>
      <w:proofErr w:type="spellStart"/>
      <w:r w:rsidRPr="00EB145A">
        <w:rPr>
          <w:rFonts w:ascii="Arial" w:hAnsi="Arial" w:cs="Arial"/>
          <w:sz w:val="16"/>
          <w:szCs w:val="16"/>
        </w:rPr>
        <w:t>iz</w:t>
      </w:r>
      <w:proofErr w:type="spellEnd"/>
      <w:r w:rsidRPr="00EB145A">
        <w:rPr>
          <w:rFonts w:ascii="Arial" w:hAnsi="Arial" w:cs="Arial"/>
          <w:sz w:val="16"/>
          <w:szCs w:val="16"/>
        </w:rPr>
        <w:t xml:space="preserve"> </w:t>
      </w:r>
      <w:proofErr w:type="spellStart"/>
      <w:r w:rsidRPr="00EB145A">
        <w:rPr>
          <w:rFonts w:ascii="Arial" w:hAnsi="Arial" w:cs="Arial"/>
          <w:sz w:val="16"/>
          <w:szCs w:val="16"/>
        </w:rPr>
        <w:t>obrazca</w:t>
      </w:r>
      <w:proofErr w:type="spellEnd"/>
      <w:r w:rsidRPr="00EB145A">
        <w:rPr>
          <w:rFonts w:ascii="Arial" w:hAnsi="Arial" w:cs="Arial"/>
          <w:sz w:val="16"/>
          <w:szCs w:val="16"/>
        </w:rPr>
        <w:t xml:space="preserve"> 4, ki je </w:t>
      </w:r>
      <w:proofErr w:type="spellStart"/>
      <w:r w:rsidRPr="00EB145A">
        <w:rPr>
          <w:rFonts w:ascii="Arial" w:hAnsi="Arial" w:cs="Arial"/>
          <w:sz w:val="16"/>
          <w:szCs w:val="16"/>
        </w:rPr>
        <w:t>podana</w:t>
      </w:r>
      <w:proofErr w:type="spellEnd"/>
      <w:r w:rsidRPr="00EB145A">
        <w:rPr>
          <w:rFonts w:ascii="Arial" w:hAnsi="Arial" w:cs="Arial"/>
          <w:sz w:val="16"/>
          <w:szCs w:val="16"/>
        </w:rPr>
        <w:t xml:space="preserve"> za </w:t>
      </w:r>
      <w:proofErr w:type="spellStart"/>
      <w:r w:rsidRPr="00EB145A">
        <w:rPr>
          <w:rFonts w:ascii="Arial" w:hAnsi="Arial" w:cs="Arial"/>
          <w:sz w:val="16"/>
          <w:szCs w:val="16"/>
        </w:rPr>
        <w:t>predviden</w:t>
      </w:r>
      <w:proofErr w:type="spellEnd"/>
      <w:r w:rsidRPr="00EB145A">
        <w:rPr>
          <w:rFonts w:ascii="Arial" w:hAnsi="Arial" w:cs="Arial"/>
          <w:sz w:val="16"/>
          <w:szCs w:val="16"/>
        </w:rPr>
        <w:t xml:space="preserve"> </w:t>
      </w:r>
      <w:proofErr w:type="spellStart"/>
      <w:r w:rsidRPr="00EB145A">
        <w:rPr>
          <w:rFonts w:ascii="Arial" w:hAnsi="Arial" w:cs="Arial"/>
          <w:sz w:val="16"/>
          <w:szCs w:val="16"/>
        </w:rPr>
        <w:t>čas</w:t>
      </w:r>
      <w:proofErr w:type="spellEnd"/>
      <w:r w:rsidRPr="00EB145A">
        <w:rPr>
          <w:rFonts w:ascii="Arial" w:hAnsi="Arial" w:cs="Arial"/>
          <w:sz w:val="16"/>
          <w:szCs w:val="16"/>
        </w:rPr>
        <w:t xml:space="preserve"> </w:t>
      </w:r>
      <w:proofErr w:type="spellStart"/>
      <w:r w:rsidRPr="00EB145A">
        <w:rPr>
          <w:rFonts w:ascii="Arial" w:hAnsi="Arial" w:cs="Arial"/>
          <w:sz w:val="16"/>
          <w:szCs w:val="16"/>
        </w:rPr>
        <w:t>gradnje</w:t>
      </w:r>
      <w:proofErr w:type="spellEnd"/>
      <w:r w:rsidRPr="00EB145A">
        <w:rPr>
          <w:rFonts w:ascii="Arial" w:hAnsi="Arial" w:cs="Arial"/>
          <w:sz w:val="16"/>
          <w:szCs w:val="16"/>
        </w:rPr>
        <w:t xml:space="preserve"> 24 </w:t>
      </w:r>
      <w:proofErr w:type="spellStart"/>
      <w:r w:rsidRPr="00EB145A">
        <w:rPr>
          <w:rFonts w:ascii="Arial" w:hAnsi="Arial" w:cs="Arial"/>
          <w:sz w:val="16"/>
          <w:szCs w:val="16"/>
        </w:rPr>
        <w:t>mesecev</w:t>
      </w:r>
      <w:proofErr w:type="spellEnd"/>
      <w:r w:rsidRPr="00EB145A">
        <w:rPr>
          <w:rFonts w:ascii="Arial" w:hAnsi="Arial" w:cs="Arial"/>
          <w:sz w:val="16"/>
          <w:szCs w:val="16"/>
        </w:rPr>
        <w:t>.</w:t>
      </w:r>
      <w:r w:rsidRPr="001B7D99">
        <w:rPr>
          <w:rFonts w:ascii="Arial" w:hAnsi="Arial" w:cs="Arial"/>
        </w:rPr>
        <w:t xml:space="preserve"> </w:t>
      </w:r>
    </w:p>
  </w:footnote>
  <w:footnote w:id="5">
    <w:p w14:paraId="0C16D6D7" w14:textId="77777777" w:rsidR="002D0323" w:rsidRPr="009D6C76" w:rsidRDefault="002D0323">
      <w:pPr>
        <w:pStyle w:val="Sprotnaopomba-besedilo"/>
        <w:rPr>
          <w:lang w:val="sl-SI"/>
        </w:rPr>
      </w:pPr>
      <w:r>
        <w:rPr>
          <w:rStyle w:val="Sprotnaopomba-sklic"/>
        </w:rPr>
        <w:footnoteRef/>
      </w:r>
      <w:r>
        <w:t xml:space="preserve"> </w:t>
      </w:r>
      <w:r w:rsidRPr="009D6C76">
        <w:rPr>
          <w:rFonts w:ascii="Garamond" w:hAnsi="Garamond"/>
          <w:i/>
          <w:iCs/>
          <w:lang w:val="sl-SI"/>
        </w:rPr>
        <w:t>Obrazec fotokopirajte za potrebno število gospodarskih subjektov</w:t>
      </w:r>
      <w:r>
        <w:rPr>
          <w:lang w:val="sl-SI"/>
        </w:rPr>
        <w:t xml:space="preserve"> </w:t>
      </w:r>
    </w:p>
  </w:footnote>
  <w:footnote w:id="6">
    <w:p w14:paraId="0691E44B" w14:textId="77777777" w:rsidR="00775FA2" w:rsidRDefault="00775FA2" w:rsidP="00775FA2">
      <w:pPr>
        <w:pStyle w:val="Sprotnaopomba-besedilo"/>
      </w:pPr>
      <w:r>
        <w:rPr>
          <w:rStyle w:val="Sprotnaopomba-sklic"/>
        </w:rPr>
        <w:footnoteRef/>
      </w:r>
      <w:r>
        <w:t xml:space="preserve"> </w:t>
      </w:r>
      <w:proofErr w:type="spellStart"/>
      <w:r>
        <w:t>Okvirni</w:t>
      </w:r>
      <w:proofErr w:type="spellEnd"/>
      <w:r>
        <w:t xml:space="preserve"> </w:t>
      </w:r>
      <w:proofErr w:type="spellStart"/>
      <w:r>
        <w:t>pogodbeni</w:t>
      </w:r>
      <w:proofErr w:type="spellEnd"/>
      <w:r>
        <w:t xml:space="preserve"> </w:t>
      </w:r>
      <w:proofErr w:type="spellStart"/>
      <w:r>
        <w:t>znesek</w:t>
      </w:r>
      <w:proofErr w:type="spellEnd"/>
      <w:r>
        <w:t xml:space="preserve"> je </w:t>
      </w:r>
      <w:proofErr w:type="spellStart"/>
      <w:r>
        <w:t>enak</w:t>
      </w:r>
      <w:proofErr w:type="spellEnd"/>
      <w:r>
        <w:t xml:space="preserve"> </w:t>
      </w:r>
      <w:proofErr w:type="spellStart"/>
      <w:r>
        <w:t>ponudbeni</w:t>
      </w:r>
      <w:proofErr w:type="spellEnd"/>
      <w:r>
        <w:t xml:space="preserve"> </w:t>
      </w:r>
      <w:proofErr w:type="spellStart"/>
      <w:r>
        <w:t>ceni</w:t>
      </w:r>
      <w:proofErr w:type="spellEnd"/>
      <w:r>
        <w:t xml:space="preserve"> </w:t>
      </w:r>
      <w:proofErr w:type="spellStart"/>
      <w:r>
        <w:t>iz</w:t>
      </w:r>
      <w:proofErr w:type="spellEnd"/>
      <w:r>
        <w:t xml:space="preserve"> </w:t>
      </w:r>
      <w:proofErr w:type="spellStart"/>
      <w:r>
        <w:t>obrazca</w:t>
      </w:r>
      <w:proofErr w:type="spellEnd"/>
      <w:r>
        <w:t xml:space="preserve"> 4, ki je </w:t>
      </w:r>
      <w:proofErr w:type="spellStart"/>
      <w:r>
        <w:t>podana</w:t>
      </w:r>
      <w:proofErr w:type="spellEnd"/>
      <w:r>
        <w:t xml:space="preserve"> za </w:t>
      </w:r>
      <w:proofErr w:type="spellStart"/>
      <w:r>
        <w:t>predviden</w:t>
      </w:r>
      <w:proofErr w:type="spellEnd"/>
      <w:r>
        <w:t xml:space="preserve"> </w:t>
      </w:r>
      <w:proofErr w:type="spellStart"/>
      <w:r>
        <w:t>čas</w:t>
      </w:r>
      <w:proofErr w:type="spellEnd"/>
      <w:r>
        <w:t xml:space="preserve"> </w:t>
      </w:r>
      <w:proofErr w:type="spellStart"/>
      <w:r>
        <w:t>gradnje</w:t>
      </w:r>
      <w:proofErr w:type="spellEnd"/>
      <w:r>
        <w:t xml:space="preserve"> 24 </w:t>
      </w:r>
      <w:proofErr w:type="spellStart"/>
      <w:r>
        <w:t>mesecev</w:t>
      </w:r>
      <w:proofErr w:type="spellEnd"/>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57146" w14:textId="3BDE7A25" w:rsidR="002D0323" w:rsidRPr="00C47014" w:rsidRDefault="002D0323" w:rsidP="00552C67">
    <w:pPr>
      <w:pStyle w:val="Glava"/>
      <w:jc w:val="both"/>
      <w:rPr>
        <w:rFonts w:ascii="Arial" w:hAnsi="Arial" w:cs="Arial"/>
        <w:sz w:val="16"/>
        <w:szCs w:val="16"/>
      </w:rPr>
    </w:pPr>
    <w:r w:rsidRPr="00C47014">
      <w:rPr>
        <w:rFonts w:ascii="Arial" w:hAnsi="Arial" w:cs="Arial"/>
        <w:sz w:val="16"/>
        <w:szCs w:val="16"/>
      </w:rPr>
      <w:t>Obrazci JN</w:t>
    </w:r>
    <w:r>
      <w:rPr>
        <w:rFonts w:ascii="Arial" w:hAnsi="Arial" w:cs="Arial"/>
        <w:sz w:val="16"/>
        <w:szCs w:val="16"/>
      </w:rPr>
      <w:t xml:space="preserve"> </w:t>
    </w:r>
    <w:r w:rsidRPr="00C47014">
      <w:rPr>
        <w:rFonts w:ascii="Arial" w:hAnsi="Arial" w:cs="Arial"/>
        <w:sz w:val="16"/>
        <w:szCs w:val="16"/>
      </w:rPr>
      <w:t>401-</w:t>
    </w:r>
    <w:r w:rsidR="00145F00">
      <w:rPr>
        <w:rFonts w:ascii="Arial" w:hAnsi="Arial" w:cs="Arial"/>
        <w:sz w:val="16"/>
        <w:szCs w:val="16"/>
      </w:rPr>
      <w:t>20</w:t>
    </w:r>
    <w:r w:rsidRPr="00C47014">
      <w:rPr>
        <w:rFonts w:ascii="Arial" w:hAnsi="Arial" w:cs="Arial"/>
        <w:sz w:val="16"/>
        <w:szCs w:val="16"/>
      </w:rPr>
      <w:t xml:space="preserve">/2024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16"/>
    <w:lvl w:ilvl="0">
      <w:numFmt w:val="bullet"/>
      <w:lvlText w:val="-"/>
      <w:lvlJc w:val="left"/>
      <w:pPr>
        <w:tabs>
          <w:tab w:val="num" w:pos="0"/>
        </w:tabs>
        <w:ind w:left="360" w:hanging="360"/>
      </w:pPr>
      <w:rPr>
        <w:rFonts w:ascii="Calibri" w:hAnsi="Calibri" w:cs="Calibri" w:hint="default"/>
      </w:rPr>
    </w:lvl>
  </w:abstractNum>
  <w:abstractNum w:abstractNumId="1"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2" w15:restartNumberingAfterBreak="0">
    <w:nsid w:val="0000000F"/>
    <w:multiLevelType w:val="singleLevel"/>
    <w:tmpl w:val="0000000F"/>
    <w:lvl w:ilvl="0">
      <w:numFmt w:val="bullet"/>
      <w:lvlText w:val="-"/>
      <w:lvlJc w:val="left"/>
      <w:pPr>
        <w:tabs>
          <w:tab w:val="num" w:pos="360"/>
        </w:tabs>
        <w:ind w:left="360" w:hanging="360"/>
      </w:pPr>
      <w:rPr>
        <w:rFonts w:ascii="Calibri" w:hAnsi="Calibri" w:cs="Calibri" w:hint="default"/>
        <w:lang w:val="sl-SI"/>
      </w:rPr>
    </w:lvl>
  </w:abstractNum>
  <w:abstractNum w:abstractNumId="3"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 w15:restartNumberingAfterBreak="0">
    <w:nsid w:val="03421C95"/>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62F72BA"/>
    <w:multiLevelType w:val="hybridMultilevel"/>
    <w:tmpl w:val="39D409EA"/>
    <w:lvl w:ilvl="0" w:tplc="FF98FECA">
      <w:numFmt w:val="bullet"/>
      <w:lvlText w:val="-"/>
      <w:lvlJc w:val="left"/>
      <w:pPr>
        <w:ind w:left="720" w:hanging="360"/>
      </w:pPr>
      <w:rPr>
        <w:rFonts w:ascii="Garamond" w:eastAsiaTheme="minorHAnsi" w:hAnsi="Garamond"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BC1035"/>
    <w:multiLevelType w:val="hybridMultilevel"/>
    <w:tmpl w:val="DAACB6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D82A94"/>
    <w:multiLevelType w:val="hybridMultilevel"/>
    <w:tmpl w:val="67A0CF80"/>
    <w:lvl w:ilvl="0" w:tplc="421EEE6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D5E0EA2"/>
    <w:multiLevelType w:val="hybridMultilevel"/>
    <w:tmpl w:val="452ABF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346A71"/>
    <w:multiLevelType w:val="hybridMultilevel"/>
    <w:tmpl w:val="9F90C26A"/>
    <w:lvl w:ilvl="0" w:tplc="04240001">
      <w:start w:val="1"/>
      <w:numFmt w:val="bullet"/>
      <w:lvlText w:val=""/>
      <w:lvlJc w:val="left"/>
      <w:pPr>
        <w:ind w:left="720" w:hanging="360"/>
      </w:pPr>
      <w:rPr>
        <w:rFonts w:ascii="Symbol" w:hAnsi="Symbol" w:hint="default"/>
      </w:rPr>
    </w:lvl>
    <w:lvl w:ilvl="1" w:tplc="0ABAD516">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34499E"/>
    <w:multiLevelType w:val="hybridMultilevel"/>
    <w:tmpl w:val="D1F2D3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864E94"/>
    <w:multiLevelType w:val="multilevel"/>
    <w:tmpl w:val="D44E5236"/>
    <w:lvl w:ilvl="0">
      <w:start w:val="1"/>
      <w:numFmt w:val="decimal"/>
      <w:pStyle w:val="Naslov1"/>
      <w:lvlText w:val="%1"/>
      <w:lvlJc w:val="left"/>
      <w:pPr>
        <w:ind w:left="432" w:hanging="432"/>
      </w:pPr>
    </w:lvl>
    <w:lvl w:ilvl="1">
      <w:start w:val="1"/>
      <w:numFmt w:val="decimal"/>
      <w:pStyle w:val="Naslov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3558"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C034F54"/>
    <w:multiLevelType w:val="hybridMultilevel"/>
    <w:tmpl w:val="0D7A4312"/>
    <w:lvl w:ilvl="0" w:tplc="33B8719C">
      <w:start w:val="1"/>
      <w:numFmt w:val="bullet"/>
      <w:lvlText w:val="-"/>
      <w:lvlJc w:val="left"/>
      <w:pPr>
        <w:ind w:left="726" w:hanging="360"/>
      </w:pPr>
      <w:rPr>
        <w:rFonts w:ascii="Calibri" w:hAnsi="Calibri"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4" w15:restartNumberingAfterBreak="0">
    <w:nsid w:val="1E9E4DFE"/>
    <w:multiLevelType w:val="hybridMultilevel"/>
    <w:tmpl w:val="D55A8258"/>
    <w:lvl w:ilvl="0" w:tplc="0D2A5BBE">
      <w:start w:val="4"/>
      <w:numFmt w:val="decimal"/>
      <w:lvlText w:val="%1."/>
      <w:lvlJc w:val="left"/>
      <w:pPr>
        <w:ind w:left="644" w:hanging="360"/>
      </w:pPr>
      <w:rPr>
        <w:rFonts w:hint="default"/>
        <w:b w:val="0"/>
        <w:bCs w:val="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1EDA4033"/>
    <w:multiLevelType w:val="hybridMultilevel"/>
    <w:tmpl w:val="74C078A2"/>
    <w:lvl w:ilvl="0" w:tplc="FFFFFFFF">
      <w:numFmt w:val="bullet"/>
      <w:lvlText w:val="-"/>
      <w:lvlJc w:val="left"/>
      <w:pPr>
        <w:ind w:left="1077" w:hanging="360"/>
      </w:pPr>
      <w:rPr>
        <w:rFonts w:ascii="Arial" w:eastAsia="Times New Roman" w:hAnsi="Arial" w:cs="Aria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16" w15:restartNumberingAfterBreak="0">
    <w:nsid w:val="23D970A5"/>
    <w:multiLevelType w:val="hybridMultilevel"/>
    <w:tmpl w:val="1392060C"/>
    <w:lvl w:ilvl="0" w:tplc="FF2CE22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6693DDF"/>
    <w:multiLevelType w:val="hybridMultilevel"/>
    <w:tmpl w:val="99A49ACA"/>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9" w15:restartNumberingAfterBreak="0">
    <w:nsid w:val="26CA5A34"/>
    <w:multiLevelType w:val="hybridMultilevel"/>
    <w:tmpl w:val="9CE0CA6C"/>
    <w:lvl w:ilvl="0" w:tplc="FF2CE22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C9330F"/>
    <w:multiLevelType w:val="hybridMultilevel"/>
    <w:tmpl w:val="2C6689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B32AFD"/>
    <w:multiLevelType w:val="hybridMultilevel"/>
    <w:tmpl w:val="DBDABF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38D6ACC"/>
    <w:multiLevelType w:val="hybridMultilevel"/>
    <w:tmpl w:val="6DEE9C6E"/>
    <w:lvl w:ilvl="0" w:tplc="D67E5EEE">
      <w:start w:val="1"/>
      <w:numFmt w:val="upperLetter"/>
      <w:pStyle w:val="Naslovrazlogiizkljuitev"/>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7F62305"/>
    <w:multiLevelType w:val="hybridMultilevel"/>
    <w:tmpl w:val="EA9CFD4E"/>
    <w:lvl w:ilvl="0" w:tplc="04240001">
      <w:start w:val="1"/>
      <w:numFmt w:val="bullet"/>
      <w:lvlText w:val=""/>
      <w:lvlJc w:val="left"/>
      <w:pPr>
        <w:ind w:left="720" w:hanging="360"/>
      </w:pPr>
      <w:rPr>
        <w:rFonts w:ascii="Symbol" w:hAnsi="Symbol" w:hint="default"/>
        <w:color w:val="auto"/>
        <w:lang w:val="sl-SI"/>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98E3165"/>
    <w:multiLevelType w:val="hybridMultilevel"/>
    <w:tmpl w:val="BADE7B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406CD9"/>
    <w:multiLevelType w:val="multilevel"/>
    <w:tmpl w:val="12BAEAAA"/>
    <w:styleLink w:val="WW8Num4"/>
    <w:lvl w:ilvl="0">
      <w:start w:val="1"/>
      <w:numFmt w:val="decimal"/>
      <w:lvlText w:val="%1."/>
      <w:lvlJc w:val="left"/>
      <w:pPr>
        <w:ind w:left="644" w:hanging="360"/>
      </w:pPr>
      <w:rPr>
        <w:rFonts w:ascii="Arial" w:hAnsi="Arial" w:cs="Arial"/>
        <w:b/>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28D5EE3"/>
    <w:multiLevelType w:val="hybridMultilevel"/>
    <w:tmpl w:val="D37030B2"/>
    <w:lvl w:ilvl="0" w:tplc="24924B70">
      <w:start w:val="1"/>
      <w:numFmt w:val="bullet"/>
      <w:lvlText w:val="-"/>
      <w:lvlJc w:val="left"/>
      <w:pPr>
        <w:ind w:left="1545" w:hanging="360"/>
      </w:pPr>
      <w:rPr>
        <w:rFonts w:ascii="Arial" w:hAnsi="Arial" w:hint="default"/>
        <w:w w:val="96"/>
        <w:sz w:val="20"/>
        <w:szCs w:val="20"/>
        <w:lang w:val="sl" w:eastAsia="sl" w:bidi="sl"/>
      </w:rPr>
    </w:lvl>
    <w:lvl w:ilvl="1" w:tplc="753E454A">
      <w:numFmt w:val="bullet"/>
      <w:lvlText w:val="•"/>
      <w:lvlJc w:val="left"/>
      <w:pPr>
        <w:ind w:left="2293" w:hanging="360"/>
      </w:pPr>
      <w:rPr>
        <w:rFonts w:hint="default"/>
        <w:lang w:val="sl" w:eastAsia="sl" w:bidi="sl"/>
      </w:rPr>
    </w:lvl>
    <w:lvl w:ilvl="2" w:tplc="739A7352">
      <w:numFmt w:val="bullet"/>
      <w:lvlText w:val="•"/>
      <w:lvlJc w:val="left"/>
      <w:pPr>
        <w:ind w:left="3046" w:hanging="360"/>
      </w:pPr>
      <w:rPr>
        <w:rFonts w:hint="default"/>
        <w:lang w:val="sl" w:eastAsia="sl" w:bidi="sl"/>
      </w:rPr>
    </w:lvl>
    <w:lvl w:ilvl="3" w:tplc="A2CCEEF0">
      <w:numFmt w:val="bullet"/>
      <w:lvlText w:val="•"/>
      <w:lvlJc w:val="left"/>
      <w:pPr>
        <w:ind w:left="3799" w:hanging="360"/>
      </w:pPr>
      <w:rPr>
        <w:rFonts w:hint="default"/>
        <w:lang w:val="sl" w:eastAsia="sl" w:bidi="sl"/>
      </w:rPr>
    </w:lvl>
    <w:lvl w:ilvl="4" w:tplc="22183CCA">
      <w:numFmt w:val="bullet"/>
      <w:lvlText w:val="•"/>
      <w:lvlJc w:val="left"/>
      <w:pPr>
        <w:ind w:left="4553" w:hanging="360"/>
      </w:pPr>
      <w:rPr>
        <w:rFonts w:hint="default"/>
        <w:lang w:val="sl" w:eastAsia="sl" w:bidi="sl"/>
      </w:rPr>
    </w:lvl>
    <w:lvl w:ilvl="5" w:tplc="7A0EE0F2">
      <w:numFmt w:val="bullet"/>
      <w:lvlText w:val="•"/>
      <w:lvlJc w:val="left"/>
      <w:pPr>
        <w:ind w:left="5306" w:hanging="360"/>
      </w:pPr>
      <w:rPr>
        <w:rFonts w:hint="default"/>
        <w:lang w:val="sl" w:eastAsia="sl" w:bidi="sl"/>
      </w:rPr>
    </w:lvl>
    <w:lvl w:ilvl="6" w:tplc="482AF8EC">
      <w:numFmt w:val="bullet"/>
      <w:lvlText w:val="•"/>
      <w:lvlJc w:val="left"/>
      <w:pPr>
        <w:ind w:left="6059" w:hanging="360"/>
      </w:pPr>
      <w:rPr>
        <w:rFonts w:hint="default"/>
        <w:lang w:val="sl" w:eastAsia="sl" w:bidi="sl"/>
      </w:rPr>
    </w:lvl>
    <w:lvl w:ilvl="7" w:tplc="167A8A0C">
      <w:numFmt w:val="bullet"/>
      <w:lvlText w:val="•"/>
      <w:lvlJc w:val="left"/>
      <w:pPr>
        <w:ind w:left="6813" w:hanging="360"/>
      </w:pPr>
      <w:rPr>
        <w:rFonts w:hint="default"/>
        <w:lang w:val="sl" w:eastAsia="sl" w:bidi="sl"/>
      </w:rPr>
    </w:lvl>
    <w:lvl w:ilvl="8" w:tplc="522CBA80">
      <w:numFmt w:val="bullet"/>
      <w:lvlText w:val="•"/>
      <w:lvlJc w:val="left"/>
      <w:pPr>
        <w:ind w:left="7566" w:hanging="360"/>
      </w:pPr>
      <w:rPr>
        <w:rFonts w:hint="default"/>
        <w:lang w:val="sl" w:eastAsia="sl" w:bidi="sl"/>
      </w:rPr>
    </w:lvl>
  </w:abstractNum>
  <w:abstractNum w:abstractNumId="27" w15:restartNumberingAfterBreak="0">
    <w:nsid w:val="44E134A6"/>
    <w:multiLevelType w:val="hybridMultilevel"/>
    <w:tmpl w:val="1AC089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01554C"/>
    <w:multiLevelType w:val="multilevel"/>
    <w:tmpl w:val="38429D66"/>
    <w:styleLink w:val="WW8Num35"/>
    <w:lvl w:ilvl="0">
      <w:start w:val="1"/>
      <w:numFmt w:val="decimal"/>
      <w:lvlText w:val="%1."/>
      <w:lvlJc w:val="left"/>
      <w:pPr>
        <w:ind w:left="720" w:hanging="360"/>
      </w:pPr>
      <w:rPr>
        <w:rFonts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6880DD0"/>
    <w:multiLevelType w:val="multilevel"/>
    <w:tmpl w:val="26B20668"/>
    <w:styleLink w:val="WW8Num37"/>
    <w:lvl w:ilvl="0">
      <w:start w:val="11"/>
      <w:numFmt w:val="decimal"/>
      <w:lvlText w:val="%1."/>
      <w:lvlJc w:val="left"/>
      <w:pPr>
        <w:ind w:left="720"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6B84E47"/>
    <w:multiLevelType w:val="hybridMultilevel"/>
    <w:tmpl w:val="9064F1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BD6484"/>
    <w:multiLevelType w:val="hybridMultilevel"/>
    <w:tmpl w:val="E702B80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0A5A5B"/>
    <w:multiLevelType w:val="hybridMultilevel"/>
    <w:tmpl w:val="482C42A0"/>
    <w:lvl w:ilvl="0" w:tplc="04240001">
      <w:start w:val="1"/>
      <w:numFmt w:val="bullet"/>
      <w:lvlText w:val=""/>
      <w:lvlJc w:val="left"/>
      <w:pPr>
        <w:ind w:left="700" w:hanging="360"/>
      </w:pPr>
      <w:rPr>
        <w:rFonts w:ascii="Symbol" w:hAnsi="Symbol"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33"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CFB538F"/>
    <w:multiLevelType w:val="hybridMultilevel"/>
    <w:tmpl w:val="9CB42D1E"/>
    <w:lvl w:ilvl="0" w:tplc="501A8F78">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53205A"/>
    <w:multiLevelType w:val="hybridMultilevel"/>
    <w:tmpl w:val="9D0EBD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5EF462B"/>
    <w:multiLevelType w:val="hybridMultilevel"/>
    <w:tmpl w:val="3C4A4A7E"/>
    <w:lvl w:ilvl="0" w:tplc="6EF2ADF6">
      <w:start w:val="1"/>
      <w:numFmt w:val="decimal"/>
      <w:lvlText w:val="%1."/>
      <w:lvlJc w:val="left"/>
      <w:pPr>
        <w:ind w:left="644" w:hanging="360"/>
      </w:pPr>
      <w:rPr>
        <w:rFonts w:ascii="Calibri" w:eastAsia="Times New Roman" w:hAnsi="Calibri" w:cs="Tahoma" w:hint="default"/>
        <w:b w:val="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7"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725380"/>
    <w:multiLevelType w:val="hybridMultilevel"/>
    <w:tmpl w:val="1E7A9C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EEC103D"/>
    <w:multiLevelType w:val="hybridMultilevel"/>
    <w:tmpl w:val="5EFC6B5A"/>
    <w:lvl w:ilvl="0" w:tplc="04240001">
      <w:start w:val="1"/>
      <w:numFmt w:val="bullet"/>
      <w:lvlText w:val=""/>
      <w:lvlJc w:val="left"/>
      <w:pPr>
        <w:ind w:left="1077" w:hanging="360"/>
      </w:pPr>
      <w:rPr>
        <w:rFonts w:ascii="Symbol" w:hAnsi="Symbo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41" w15:restartNumberingAfterBreak="0">
    <w:nsid w:val="6F9D3589"/>
    <w:multiLevelType w:val="multilevel"/>
    <w:tmpl w:val="1AF0B81C"/>
    <w:lvl w:ilvl="0">
      <w:start w:val="1"/>
      <w:numFmt w:val="bullet"/>
      <w:lvlText w:val="-"/>
      <w:lvlJc w:val="left"/>
      <w:rPr>
        <w:rFonts w:ascii="Garamond" w:eastAsia="Garamond" w:hAnsi="Garamond" w:cs="Garamond"/>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38917D8"/>
    <w:multiLevelType w:val="hybridMultilevel"/>
    <w:tmpl w:val="485C8920"/>
    <w:lvl w:ilvl="0" w:tplc="605AB402">
      <w:start w:val="1000"/>
      <w:numFmt w:val="bullet"/>
      <w:lvlText w:val="-"/>
      <w:lvlJc w:val="left"/>
      <w:pPr>
        <w:ind w:left="720" w:hanging="360"/>
      </w:pPr>
      <w:rPr>
        <w:rFonts w:ascii="Garamond" w:eastAsiaTheme="minorHAnsi" w:hAnsi="Garamond" w:cs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849526D"/>
    <w:multiLevelType w:val="multilevel"/>
    <w:tmpl w:val="D7F43498"/>
    <w:styleLink w:val="WW8Num42"/>
    <w:lvl w:ilvl="0">
      <w:numFmt w:val="bullet"/>
      <w:lvlText w:val=""/>
      <w:lvlJc w:val="left"/>
      <w:pPr>
        <w:ind w:left="1440" w:hanging="360"/>
      </w:pPr>
      <w:rPr>
        <w:rFonts w:ascii="Symbol" w:hAnsi="Symbol" w:cs="Symbol"/>
        <w:sz w:val="22"/>
        <w:szCs w:val="22"/>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cs="Wingdings"/>
      </w:rPr>
    </w:lvl>
    <w:lvl w:ilvl="3">
      <w:numFmt w:val="bullet"/>
      <w:lvlText w:val=""/>
      <w:lvlJc w:val="left"/>
      <w:pPr>
        <w:ind w:left="3600" w:hanging="360"/>
      </w:pPr>
      <w:rPr>
        <w:rFonts w:ascii="Symbol" w:hAnsi="Symbol" w:cs="Symbol"/>
        <w:sz w:val="22"/>
        <w:szCs w:val="22"/>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cs="Wingdings"/>
      </w:rPr>
    </w:lvl>
    <w:lvl w:ilvl="6">
      <w:numFmt w:val="bullet"/>
      <w:lvlText w:val=""/>
      <w:lvlJc w:val="left"/>
      <w:pPr>
        <w:ind w:left="5760" w:hanging="360"/>
      </w:pPr>
      <w:rPr>
        <w:rFonts w:ascii="Symbol" w:hAnsi="Symbol" w:cs="Symbol"/>
        <w:sz w:val="22"/>
        <w:szCs w:val="22"/>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cs="Wingdings"/>
      </w:rPr>
    </w:lvl>
  </w:abstractNum>
  <w:abstractNum w:abstractNumId="44" w15:restartNumberingAfterBreak="0">
    <w:nsid w:val="78756A3A"/>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45" w15:restartNumberingAfterBreak="0">
    <w:nsid w:val="796569F3"/>
    <w:multiLevelType w:val="hybridMultilevel"/>
    <w:tmpl w:val="9F9CA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C6D2592"/>
    <w:multiLevelType w:val="hybridMultilevel"/>
    <w:tmpl w:val="F20699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B43C48"/>
    <w:multiLevelType w:val="hybridMultilevel"/>
    <w:tmpl w:val="C2ACF22C"/>
    <w:lvl w:ilvl="0" w:tplc="04240001">
      <w:start w:val="1"/>
      <w:numFmt w:val="bullet"/>
      <w:lvlText w:val=""/>
      <w:lvlJc w:val="left"/>
      <w:pPr>
        <w:ind w:left="360" w:hanging="360"/>
      </w:pPr>
      <w:rPr>
        <w:rFonts w:ascii="Symbol" w:hAnsi="Symbol" w:hint="default"/>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F3D2B2C"/>
    <w:multiLevelType w:val="multilevel"/>
    <w:tmpl w:val="EA50A998"/>
    <w:styleLink w:val="WW8Num43"/>
    <w:lvl w:ilvl="0">
      <w:numFmt w:val="bullet"/>
      <w:lvlText w:val=""/>
      <w:lvlJc w:val="left"/>
      <w:pPr>
        <w:ind w:left="720" w:hanging="360"/>
      </w:pPr>
      <w:rPr>
        <w:rFonts w:ascii="Symbol" w:hAnsi="Symbol" w:cs="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93424619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6286863">
    <w:abstractNumId w:val="17"/>
  </w:num>
  <w:num w:numId="3" w16cid:durableId="44643757">
    <w:abstractNumId w:val="11"/>
  </w:num>
  <w:num w:numId="4" w16cid:durableId="872227926">
    <w:abstractNumId w:val="4"/>
  </w:num>
  <w:num w:numId="5" w16cid:durableId="1939673323">
    <w:abstractNumId w:val="22"/>
  </w:num>
  <w:num w:numId="6" w16cid:durableId="1374883193">
    <w:abstractNumId w:val="37"/>
  </w:num>
  <w:num w:numId="7" w16cid:durableId="1125465454">
    <w:abstractNumId w:val="39"/>
  </w:num>
  <w:num w:numId="8" w16cid:durableId="171727295">
    <w:abstractNumId w:val="28"/>
  </w:num>
  <w:num w:numId="9" w16cid:durableId="135421488">
    <w:abstractNumId w:val="43"/>
  </w:num>
  <w:num w:numId="10" w16cid:durableId="17120972">
    <w:abstractNumId w:val="28"/>
    <w:lvlOverride w:ilvl="0">
      <w:startOverride w:val="1"/>
    </w:lvlOverride>
  </w:num>
  <w:num w:numId="11" w16cid:durableId="2125612279">
    <w:abstractNumId w:val="5"/>
  </w:num>
  <w:num w:numId="12" w16cid:durableId="1254777340">
    <w:abstractNumId w:val="10"/>
  </w:num>
  <w:num w:numId="13" w16cid:durableId="539168609">
    <w:abstractNumId w:val="8"/>
  </w:num>
  <w:num w:numId="14" w16cid:durableId="529807287">
    <w:abstractNumId w:val="45"/>
  </w:num>
  <w:num w:numId="15" w16cid:durableId="1380592082">
    <w:abstractNumId w:val="46"/>
  </w:num>
  <w:num w:numId="16" w16cid:durableId="497497703">
    <w:abstractNumId w:val="20"/>
  </w:num>
  <w:num w:numId="17" w16cid:durableId="1645550366">
    <w:abstractNumId w:val="21"/>
  </w:num>
  <w:num w:numId="18" w16cid:durableId="1853450154">
    <w:abstractNumId w:val="25"/>
  </w:num>
  <w:num w:numId="19" w16cid:durableId="380642458">
    <w:abstractNumId w:val="25"/>
    <w:lvlOverride w:ilvl="0">
      <w:startOverride w:val="1"/>
    </w:lvlOverride>
  </w:num>
  <w:num w:numId="20" w16cid:durableId="441656874">
    <w:abstractNumId w:val="3"/>
  </w:num>
  <w:num w:numId="21" w16cid:durableId="1130973832">
    <w:abstractNumId w:val="29"/>
  </w:num>
  <w:num w:numId="22" w16cid:durableId="1116365444">
    <w:abstractNumId w:val="15"/>
  </w:num>
  <w:num w:numId="23" w16cid:durableId="441342646">
    <w:abstractNumId w:val="7"/>
  </w:num>
  <w:num w:numId="24" w16cid:durableId="215431716">
    <w:abstractNumId w:val="48"/>
  </w:num>
  <w:num w:numId="25" w16cid:durableId="263155128">
    <w:abstractNumId w:val="23"/>
  </w:num>
  <w:num w:numId="26" w16cid:durableId="2060283166">
    <w:abstractNumId w:val="36"/>
  </w:num>
  <w:num w:numId="27" w16cid:durableId="544684669">
    <w:abstractNumId w:val="42"/>
  </w:num>
  <w:num w:numId="28" w16cid:durableId="774205307">
    <w:abstractNumId w:val="2"/>
  </w:num>
  <w:num w:numId="29" w16cid:durableId="548609695">
    <w:abstractNumId w:val="19"/>
  </w:num>
  <w:num w:numId="30" w16cid:durableId="792410044">
    <w:abstractNumId w:val="16"/>
  </w:num>
  <w:num w:numId="31" w16cid:durableId="292297706">
    <w:abstractNumId w:val="1"/>
  </w:num>
  <w:num w:numId="32" w16cid:durableId="1682388603">
    <w:abstractNumId w:val="34"/>
  </w:num>
  <w:num w:numId="33" w16cid:durableId="437994198">
    <w:abstractNumId w:val="27"/>
  </w:num>
  <w:num w:numId="34" w16cid:durableId="1599484174">
    <w:abstractNumId w:val="33"/>
  </w:num>
  <w:num w:numId="35" w16cid:durableId="1772701651">
    <w:abstractNumId w:val="14"/>
  </w:num>
  <w:num w:numId="36" w16cid:durableId="1798333824">
    <w:abstractNumId w:val="41"/>
  </w:num>
  <w:num w:numId="37" w16cid:durableId="1345783116">
    <w:abstractNumId w:val="44"/>
  </w:num>
  <w:num w:numId="38" w16cid:durableId="934287487">
    <w:abstractNumId w:val="31"/>
  </w:num>
  <w:num w:numId="39" w16cid:durableId="392394875">
    <w:abstractNumId w:val="38"/>
  </w:num>
  <w:num w:numId="40" w16cid:durableId="634257726">
    <w:abstractNumId w:val="32"/>
  </w:num>
  <w:num w:numId="41" w16cid:durableId="417022584">
    <w:abstractNumId w:val="47"/>
  </w:num>
  <w:num w:numId="42" w16cid:durableId="146165464">
    <w:abstractNumId w:val="6"/>
  </w:num>
  <w:num w:numId="43" w16cid:durableId="774254370">
    <w:abstractNumId w:val="30"/>
  </w:num>
  <w:num w:numId="44" w16cid:durableId="77098661">
    <w:abstractNumId w:val="26"/>
  </w:num>
  <w:num w:numId="45" w16cid:durableId="2098399193">
    <w:abstractNumId w:val="9"/>
  </w:num>
  <w:num w:numId="46" w16cid:durableId="140582989">
    <w:abstractNumId w:val="24"/>
  </w:num>
  <w:num w:numId="47" w16cid:durableId="488401296">
    <w:abstractNumId w:val="35"/>
  </w:num>
  <w:num w:numId="48" w16cid:durableId="589973940">
    <w:abstractNumId w:val="18"/>
  </w:num>
  <w:num w:numId="49" w16cid:durableId="16589723">
    <w:abstractNumId w:val="40"/>
  </w:num>
  <w:num w:numId="50" w16cid:durableId="402528984">
    <w:abstractNumId w:val="1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de-DE" w:vendorID="64" w:dllVersion="6" w:nlCheck="1" w:checkStyle="0"/>
  <w:activeWritingStyle w:appName="MSWord" w:lang="en-US" w:vendorID="64" w:dllVersion="6" w:nlCheck="1" w:checkStyle="0"/>
  <w:activeWritingStyle w:appName="MSWord" w:lang="en-GB" w:vendorID="64" w:dllVersion="6" w:nlCheck="1" w:checkStyle="1"/>
  <w:activeWritingStyle w:appName="MSWord" w:lang="es-ES" w:vendorID="64" w:dllVersion="6"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C4A"/>
    <w:rsid w:val="00001760"/>
    <w:rsid w:val="0000358F"/>
    <w:rsid w:val="00006535"/>
    <w:rsid w:val="00014435"/>
    <w:rsid w:val="00021C28"/>
    <w:rsid w:val="00023B08"/>
    <w:rsid w:val="000372C2"/>
    <w:rsid w:val="00046472"/>
    <w:rsid w:val="000469DB"/>
    <w:rsid w:val="000515FF"/>
    <w:rsid w:val="00053190"/>
    <w:rsid w:val="000650C6"/>
    <w:rsid w:val="00071BC0"/>
    <w:rsid w:val="00075320"/>
    <w:rsid w:val="00076689"/>
    <w:rsid w:val="00076CEE"/>
    <w:rsid w:val="0008205D"/>
    <w:rsid w:val="000909A4"/>
    <w:rsid w:val="00091642"/>
    <w:rsid w:val="00091DE4"/>
    <w:rsid w:val="00091FED"/>
    <w:rsid w:val="00097223"/>
    <w:rsid w:val="000A6DE3"/>
    <w:rsid w:val="000A71A7"/>
    <w:rsid w:val="000B0FAB"/>
    <w:rsid w:val="000B2452"/>
    <w:rsid w:val="000B2EDF"/>
    <w:rsid w:val="000C22C0"/>
    <w:rsid w:val="000C42FD"/>
    <w:rsid w:val="000C5A26"/>
    <w:rsid w:val="000D028F"/>
    <w:rsid w:val="000D6EA4"/>
    <w:rsid w:val="000D7BF0"/>
    <w:rsid w:val="000E11BB"/>
    <w:rsid w:val="000E1275"/>
    <w:rsid w:val="000F0554"/>
    <w:rsid w:val="000F7A9E"/>
    <w:rsid w:val="00103236"/>
    <w:rsid w:val="001033ED"/>
    <w:rsid w:val="00107E27"/>
    <w:rsid w:val="001115B3"/>
    <w:rsid w:val="00116BCB"/>
    <w:rsid w:val="00116EA3"/>
    <w:rsid w:val="0012047B"/>
    <w:rsid w:val="001249FD"/>
    <w:rsid w:val="001253EA"/>
    <w:rsid w:val="00133224"/>
    <w:rsid w:val="001354E5"/>
    <w:rsid w:val="00140638"/>
    <w:rsid w:val="001433C9"/>
    <w:rsid w:val="00143B4A"/>
    <w:rsid w:val="00145F00"/>
    <w:rsid w:val="00146969"/>
    <w:rsid w:val="001545F8"/>
    <w:rsid w:val="0015756A"/>
    <w:rsid w:val="00162C8C"/>
    <w:rsid w:val="001632B5"/>
    <w:rsid w:val="00163E03"/>
    <w:rsid w:val="00165937"/>
    <w:rsid w:val="00167442"/>
    <w:rsid w:val="0017080B"/>
    <w:rsid w:val="00172B9F"/>
    <w:rsid w:val="00173569"/>
    <w:rsid w:val="00173FF2"/>
    <w:rsid w:val="001749D2"/>
    <w:rsid w:val="0019722F"/>
    <w:rsid w:val="001A0B75"/>
    <w:rsid w:val="001A3F97"/>
    <w:rsid w:val="001A5ECA"/>
    <w:rsid w:val="001B1D79"/>
    <w:rsid w:val="001B59BD"/>
    <w:rsid w:val="001B68FE"/>
    <w:rsid w:val="001B7D99"/>
    <w:rsid w:val="001C1D26"/>
    <w:rsid w:val="001C4881"/>
    <w:rsid w:val="001C7D80"/>
    <w:rsid w:val="001E089B"/>
    <w:rsid w:val="001E2BDD"/>
    <w:rsid w:val="001E3260"/>
    <w:rsid w:val="001E32C8"/>
    <w:rsid w:val="001E61E4"/>
    <w:rsid w:val="001F05B6"/>
    <w:rsid w:val="001F2005"/>
    <w:rsid w:val="001F2518"/>
    <w:rsid w:val="001F37F3"/>
    <w:rsid w:val="00205296"/>
    <w:rsid w:val="002053E4"/>
    <w:rsid w:val="002075E2"/>
    <w:rsid w:val="00207C82"/>
    <w:rsid w:val="00213E0E"/>
    <w:rsid w:val="0021781F"/>
    <w:rsid w:val="00222D58"/>
    <w:rsid w:val="0022355A"/>
    <w:rsid w:val="00225911"/>
    <w:rsid w:val="00225DCE"/>
    <w:rsid w:val="002267BF"/>
    <w:rsid w:val="00226B05"/>
    <w:rsid w:val="00227DDE"/>
    <w:rsid w:val="00227E97"/>
    <w:rsid w:val="002310A6"/>
    <w:rsid w:val="00232F4B"/>
    <w:rsid w:val="002349EE"/>
    <w:rsid w:val="00234FBF"/>
    <w:rsid w:val="00242DAA"/>
    <w:rsid w:val="00253659"/>
    <w:rsid w:val="00254C39"/>
    <w:rsid w:val="00260C07"/>
    <w:rsid w:val="00266379"/>
    <w:rsid w:val="002679A1"/>
    <w:rsid w:val="00270F80"/>
    <w:rsid w:val="0028098B"/>
    <w:rsid w:val="00281162"/>
    <w:rsid w:val="00281714"/>
    <w:rsid w:val="0028190B"/>
    <w:rsid w:val="0028254D"/>
    <w:rsid w:val="002912A6"/>
    <w:rsid w:val="00293052"/>
    <w:rsid w:val="002A70B0"/>
    <w:rsid w:val="002B1AB0"/>
    <w:rsid w:val="002C3EDB"/>
    <w:rsid w:val="002C530E"/>
    <w:rsid w:val="002D0323"/>
    <w:rsid w:val="002D63CF"/>
    <w:rsid w:val="002E02F4"/>
    <w:rsid w:val="002F3D9A"/>
    <w:rsid w:val="003006BA"/>
    <w:rsid w:val="00302A94"/>
    <w:rsid w:val="003049DB"/>
    <w:rsid w:val="003110BE"/>
    <w:rsid w:val="00312B81"/>
    <w:rsid w:val="00314C50"/>
    <w:rsid w:val="0032408E"/>
    <w:rsid w:val="00326C43"/>
    <w:rsid w:val="00327EA4"/>
    <w:rsid w:val="00327F9E"/>
    <w:rsid w:val="00331495"/>
    <w:rsid w:val="00331FC5"/>
    <w:rsid w:val="00333226"/>
    <w:rsid w:val="00334A6D"/>
    <w:rsid w:val="0034149F"/>
    <w:rsid w:val="00352028"/>
    <w:rsid w:val="00354A84"/>
    <w:rsid w:val="00357DFB"/>
    <w:rsid w:val="003613AA"/>
    <w:rsid w:val="0036378C"/>
    <w:rsid w:val="003641A0"/>
    <w:rsid w:val="003661B1"/>
    <w:rsid w:val="00366379"/>
    <w:rsid w:val="00371653"/>
    <w:rsid w:val="0037262B"/>
    <w:rsid w:val="00375062"/>
    <w:rsid w:val="00376081"/>
    <w:rsid w:val="00377151"/>
    <w:rsid w:val="0038777B"/>
    <w:rsid w:val="003904B1"/>
    <w:rsid w:val="0039683A"/>
    <w:rsid w:val="003B2879"/>
    <w:rsid w:val="003B6EA0"/>
    <w:rsid w:val="003C1158"/>
    <w:rsid w:val="003D092D"/>
    <w:rsid w:val="003D0E21"/>
    <w:rsid w:val="003D0F22"/>
    <w:rsid w:val="003D5BA2"/>
    <w:rsid w:val="003E0C1B"/>
    <w:rsid w:val="003E240A"/>
    <w:rsid w:val="003E4653"/>
    <w:rsid w:val="003E4B62"/>
    <w:rsid w:val="003E74AA"/>
    <w:rsid w:val="003F01B4"/>
    <w:rsid w:val="003F4057"/>
    <w:rsid w:val="003F52AE"/>
    <w:rsid w:val="00404D83"/>
    <w:rsid w:val="004071CA"/>
    <w:rsid w:val="00410A36"/>
    <w:rsid w:val="0041245D"/>
    <w:rsid w:val="00417577"/>
    <w:rsid w:val="00417902"/>
    <w:rsid w:val="00420690"/>
    <w:rsid w:val="00420E77"/>
    <w:rsid w:val="0042787D"/>
    <w:rsid w:val="004310CF"/>
    <w:rsid w:val="0043653A"/>
    <w:rsid w:val="00441FDD"/>
    <w:rsid w:val="00442EC5"/>
    <w:rsid w:val="0045126B"/>
    <w:rsid w:val="004512AE"/>
    <w:rsid w:val="00456191"/>
    <w:rsid w:val="004633FF"/>
    <w:rsid w:val="00470E97"/>
    <w:rsid w:val="004718C3"/>
    <w:rsid w:val="00472A6D"/>
    <w:rsid w:val="00473A50"/>
    <w:rsid w:val="00480151"/>
    <w:rsid w:val="0048020B"/>
    <w:rsid w:val="00484943"/>
    <w:rsid w:val="0048681E"/>
    <w:rsid w:val="004873D1"/>
    <w:rsid w:val="00490162"/>
    <w:rsid w:val="00491723"/>
    <w:rsid w:val="00491EED"/>
    <w:rsid w:val="00493643"/>
    <w:rsid w:val="00494815"/>
    <w:rsid w:val="00494848"/>
    <w:rsid w:val="00497419"/>
    <w:rsid w:val="004A3F49"/>
    <w:rsid w:val="004A47FE"/>
    <w:rsid w:val="004B1C5F"/>
    <w:rsid w:val="004B4D00"/>
    <w:rsid w:val="004E41AA"/>
    <w:rsid w:val="004F0FB5"/>
    <w:rsid w:val="004F6372"/>
    <w:rsid w:val="004F73A3"/>
    <w:rsid w:val="00500260"/>
    <w:rsid w:val="005014BF"/>
    <w:rsid w:val="005038D9"/>
    <w:rsid w:val="005119B4"/>
    <w:rsid w:val="00520C55"/>
    <w:rsid w:val="00522811"/>
    <w:rsid w:val="00522B91"/>
    <w:rsid w:val="005312CE"/>
    <w:rsid w:val="005364AE"/>
    <w:rsid w:val="00547C8B"/>
    <w:rsid w:val="00550506"/>
    <w:rsid w:val="005506C1"/>
    <w:rsid w:val="00550CE7"/>
    <w:rsid w:val="00552C67"/>
    <w:rsid w:val="00553006"/>
    <w:rsid w:val="00553472"/>
    <w:rsid w:val="0055772D"/>
    <w:rsid w:val="00557861"/>
    <w:rsid w:val="0056044A"/>
    <w:rsid w:val="0056378A"/>
    <w:rsid w:val="00563BC3"/>
    <w:rsid w:val="00563E30"/>
    <w:rsid w:val="005644C0"/>
    <w:rsid w:val="00564559"/>
    <w:rsid w:val="00564F29"/>
    <w:rsid w:val="00566A67"/>
    <w:rsid w:val="00567B45"/>
    <w:rsid w:val="00585A07"/>
    <w:rsid w:val="00587F50"/>
    <w:rsid w:val="005A59D7"/>
    <w:rsid w:val="005B2875"/>
    <w:rsid w:val="005B2A4A"/>
    <w:rsid w:val="005B341B"/>
    <w:rsid w:val="005B6E5A"/>
    <w:rsid w:val="005B7121"/>
    <w:rsid w:val="005C02A3"/>
    <w:rsid w:val="005C2122"/>
    <w:rsid w:val="005C7785"/>
    <w:rsid w:val="005D0A52"/>
    <w:rsid w:val="005D0E06"/>
    <w:rsid w:val="005D27FB"/>
    <w:rsid w:val="005E490B"/>
    <w:rsid w:val="005F0BF4"/>
    <w:rsid w:val="005F394D"/>
    <w:rsid w:val="005F41CA"/>
    <w:rsid w:val="005F69F2"/>
    <w:rsid w:val="0060559A"/>
    <w:rsid w:val="0060796B"/>
    <w:rsid w:val="00610B7A"/>
    <w:rsid w:val="006213EB"/>
    <w:rsid w:val="00621C8C"/>
    <w:rsid w:val="00623829"/>
    <w:rsid w:val="00626F43"/>
    <w:rsid w:val="0063624B"/>
    <w:rsid w:val="00644410"/>
    <w:rsid w:val="00645256"/>
    <w:rsid w:val="00651641"/>
    <w:rsid w:val="00652D6F"/>
    <w:rsid w:val="00653DF1"/>
    <w:rsid w:val="00653FDF"/>
    <w:rsid w:val="00666AFC"/>
    <w:rsid w:val="006734C7"/>
    <w:rsid w:val="00674BCE"/>
    <w:rsid w:val="0067670D"/>
    <w:rsid w:val="00677917"/>
    <w:rsid w:val="00681956"/>
    <w:rsid w:val="00682989"/>
    <w:rsid w:val="006841CE"/>
    <w:rsid w:val="006855EE"/>
    <w:rsid w:val="00685A3F"/>
    <w:rsid w:val="0068663C"/>
    <w:rsid w:val="006923E4"/>
    <w:rsid w:val="006A1A0D"/>
    <w:rsid w:val="006A587B"/>
    <w:rsid w:val="006A5FAA"/>
    <w:rsid w:val="006A7770"/>
    <w:rsid w:val="006B011B"/>
    <w:rsid w:val="006B4EA4"/>
    <w:rsid w:val="006C0F62"/>
    <w:rsid w:val="006C18EB"/>
    <w:rsid w:val="006D01A9"/>
    <w:rsid w:val="006D17AB"/>
    <w:rsid w:val="006E5AEB"/>
    <w:rsid w:val="006E7F52"/>
    <w:rsid w:val="006F0C4A"/>
    <w:rsid w:val="006F5CC3"/>
    <w:rsid w:val="006F78E0"/>
    <w:rsid w:val="006F7A5C"/>
    <w:rsid w:val="00704471"/>
    <w:rsid w:val="00706BBE"/>
    <w:rsid w:val="0071364D"/>
    <w:rsid w:val="00716484"/>
    <w:rsid w:val="00716D01"/>
    <w:rsid w:val="00717A73"/>
    <w:rsid w:val="007248D6"/>
    <w:rsid w:val="00725318"/>
    <w:rsid w:val="00725AC0"/>
    <w:rsid w:val="00730EB1"/>
    <w:rsid w:val="00735F3D"/>
    <w:rsid w:val="0073652D"/>
    <w:rsid w:val="007369A7"/>
    <w:rsid w:val="00736A19"/>
    <w:rsid w:val="00740DA0"/>
    <w:rsid w:val="0074553E"/>
    <w:rsid w:val="0074609B"/>
    <w:rsid w:val="00753F22"/>
    <w:rsid w:val="007540D6"/>
    <w:rsid w:val="00755B00"/>
    <w:rsid w:val="0076488C"/>
    <w:rsid w:val="00774B09"/>
    <w:rsid w:val="00775863"/>
    <w:rsid w:val="00775FA2"/>
    <w:rsid w:val="00785C0B"/>
    <w:rsid w:val="007952DB"/>
    <w:rsid w:val="0079670F"/>
    <w:rsid w:val="007A0355"/>
    <w:rsid w:val="007A12EC"/>
    <w:rsid w:val="007A3E3C"/>
    <w:rsid w:val="007B1C94"/>
    <w:rsid w:val="007B48E1"/>
    <w:rsid w:val="007B6B06"/>
    <w:rsid w:val="007C1A3C"/>
    <w:rsid w:val="007D2C90"/>
    <w:rsid w:val="007D666A"/>
    <w:rsid w:val="007D7BFA"/>
    <w:rsid w:val="007E0FCD"/>
    <w:rsid w:val="007E1F5E"/>
    <w:rsid w:val="007E4E1D"/>
    <w:rsid w:val="007E5F1F"/>
    <w:rsid w:val="007F1109"/>
    <w:rsid w:val="007F1332"/>
    <w:rsid w:val="007F58D7"/>
    <w:rsid w:val="007F7B4D"/>
    <w:rsid w:val="00803B9A"/>
    <w:rsid w:val="00803EEE"/>
    <w:rsid w:val="0080498F"/>
    <w:rsid w:val="00807A90"/>
    <w:rsid w:val="00826CB4"/>
    <w:rsid w:val="008445ED"/>
    <w:rsid w:val="008470F5"/>
    <w:rsid w:val="008604C6"/>
    <w:rsid w:val="008631C9"/>
    <w:rsid w:val="008809D6"/>
    <w:rsid w:val="00886E00"/>
    <w:rsid w:val="00890A8D"/>
    <w:rsid w:val="008A10DD"/>
    <w:rsid w:val="008A4894"/>
    <w:rsid w:val="008A5928"/>
    <w:rsid w:val="008A7070"/>
    <w:rsid w:val="008A7F71"/>
    <w:rsid w:val="008B527C"/>
    <w:rsid w:val="008B6790"/>
    <w:rsid w:val="008C318E"/>
    <w:rsid w:val="008C61FC"/>
    <w:rsid w:val="008D4936"/>
    <w:rsid w:val="008E1570"/>
    <w:rsid w:val="008E1584"/>
    <w:rsid w:val="008E5324"/>
    <w:rsid w:val="008E5477"/>
    <w:rsid w:val="008F11AA"/>
    <w:rsid w:val="008F7276"/>
    <w:rsid w:val="008F7D71"/>
    <w:rsid w:val="0090297F"/>
    <w:rsid w:val="009035C7"/>
    <w:rsid w:val="00904FDD"/>
    <w:rsid w:val="009159D9"/>
    <w:rsid w:val="00920509"/>
    <w:rsid w:val="00926FC6"/>
    <w:rsid w:val="00930831"/>
    <w:rsid w:val="00930D06"/>
    <w:rsid w:val="00932D25"/>
    <w:rsid w:val="009364EA"/>
    <w:rsid w:val="009365CA"/>
    <w:rsid w:val="009420AD"/>
    <w:rsid w:val="00944CB2"/>
    <w:rsid w:val="00946201"/>
    <w:rsid w:val="00946B36"/>
    <w:rsid w:val="0094718C"/>
    <w:rsid w:val="00947406"/>
    <w:rsid w:val="00955D47"/>
    <w:rsid w:val="0095622E"/>
    <w:rsid w:val="009603EE"/>
    <w:rsid w:val="00961794"/>
    <w:rsid w:val="00963162"/>
    <w:rsid w:val="00965CDD"/>
    <w:rsid w:val="009704D2"/>
    <w:rsid w:val="00972AD9"/>
    <w:rsid w:val="009750D0"/>
    <w:rsid w:val="009768ED"/>
    <w:rsid w:val="00981C61"/>
    <w:rsid w:val="00984ADE"/>
    <w:rsid w:val="00987245"/>
    <w:rsid w:val="009908D2"/>
    <w:rsid w:val="009914DB"/>
    <w:rsid w:val="009927DA"/>
    <w:rsid w:val="0099305A"/>
    <w:rsid w:val="009937E0"/>
    <w:rsid w:val="009A67A5"/>
    <w:rsid w:val="009A77ED"/>
    <w:rsid w:val="009B26B7"/>
    <w:rsid w:val="009B6AA5"/>
    <w:rsid w:val="009C34CB"/>
    <w:rsid w:val="009C4C97"/>
    <w:rsid w:val="009C6952"/>
    <w:rsid w:val="009D3778"/>
    <w:rsid w:val="009D3904"/>
    <w:rsid w:val="009D514C"/>
    <w:rsid w:val="009D535E"/>
    <w:rsid w:val="009D6B50"/>
    <w:rsid w:val="009D6C76"/>
    <w:rsid w:val="009E3719"/>
    <w:rsid w:val="009E4064"/>
    <w:rsid w:val="009E4508"/>
    <w:rsid w:val="009E6159"/>
    <w:rsid w:val="009E6EA2"/>
    <w:rsid w:val="009F0186"/>
    <w:rsid w:val="009F0A4C"/>
    <w:rsid w:val="009F0C7A"/>
    <w:rsid w:val="00A023FE"/>
    <w:rsid w:val="00A02ED1"/>
    <w:rsid w:val="00A03FA1"/>
    <w:rsid w:val="00A052C8"/>
    <w:rsid w:val="00A06531"/>
    <w:rsid w:val="00A114C9"/>
    <w:rsid w:val="00A15F59"/>
    <w:rsid w:val="00A24AFE"/>
    <w:rsid w:val="00A24DF1"/>
    <w:rsid w:val="00A25DB3"/>
    <w:rsid w:val="00A33C39"/>
    <w:rsid w:val="00A375D4"/>
    <w:rsid w:val="00A40B6E"/>
    <w:rsid w:val="00A411E4"/>
    <w:rsid w:val="00A45A30"/>
    <w:rsid w:val="00A53B9F"/>
    <w:rsid w:val="00A551BA"/>
    <w:rsid w:val="00A640EF"/>
    <w:rsid w:val="00A67723"/>
    <w:rsid w:val="00A756C7"/>
    <w:rsid w:val="00A75D74"/>
    <w:rsid w:val="00A75E1A"/>
    <w:rsid w:val="00A77476"/>
    <w:rsid w:val="00A77F1A"/>
    <w:rsid w:val="00A835DA"/>
    <w:rsid w:val="00A8564B"/>
    <w:rsid w:val="00A85A5F"/>
    <w:rsid w:val="00A93654"/>
    <w:rsid w:val="00A972AB"/>
    <w:rsid w:val="00AA3E78"/>
    <w:rsid w:val="00AA4C72"/>
    <w:rsid w:val="00AB226C"/>
    <w:rsid w:val="00AB37EE"/>
    <w:rsid w:val="00AB428A"/>
    <w:rsid w:val="00AB795F"/>
    <w:rsid w:val="00AB79C1"/>
    <w:rsid w:val="00AB79D8"/>
    <w:rsid w:val="00AC33BA"/>
    <w:rsid w:val="00AC3487"/>
    <w:rsid w:val="00AC47FA"/>
    <w:rsid w:val="00AD0694"/>
    <w:rsid w:val="00AD085B"/>
    <w:rsid w:val="00AE2643"/>
    <w:rsid w:val="00AE6EA2"/>
    <w:rsid w:val="00AF077F"/>
    <w:rsid w:val="00AF104B"/>
    <w:rsid w:val="00AF584E"/>
    <w:rsid w:val="00B00DCA"/>
    <w:rsid w:val="00B106CB"/>
    <w:rsid w:val="00B12118"/>
    <w:rsid w:val="00B127A9"/>
    <w:rsid w:val="00B12C73"/>
    <w:rsid w:val="00B13CFB"/>
    <w:rsid w:val="00B172EC"/>
    <w:rsid w:val="00B17310"/>
    <w:rsid w:val="00B205FD"/>
    <w:rsid w:val="00B23DF2"/>
    <w:rsid w:val="00B25DD1"/>
    <w:rsid w:val="00B26FCF"/>
    <w:rsid w:val="00B30991"/>
    <w:rsid w:val="00B30E00"/>
    <w:rsid w:val="00B33D5D"/>
    <w:rsid w:val="00B43123"/>
    <w:rsid w:val="00B448B5"/>
    <w:rsid w:val="00B44BF6"/>
    <w:rsid w:val="00B46D7F"/>
    <w:rsid w:val="00B5218D"/>
    <w:rsid w:val="00B52337"/>
    <w:rsid w:val="00B53631"/>
    <w:rsid w:val="00B64286"/>
    <w:rsid w:val="00B65ADE"/>
    <w:rsid w:val="00B71730"/>
    <w:rsid w:val="00B717AF"/>
    <w:rsid w:val="00B72BA8"/>
    <w:rsid w:val="00B742A3"/>
    <w:rsid w:val="00B764BB"/>
    <w:rsid w:val="00B8149F"/>
    <w:rsid w:val="00B90A56"/>
    <w:rsid w:val="00B92ECD"/>
    <w:rsid w:val="00B979E6"/>
    <w:rsid w:val="00BA409C"/>
    <w:rsid w:val="00BB17B9"/>
    <w:rsid w:val="00BB194D"/>
    <w:rsid w:val="00BB1FF8"/>
    <w:rsid w:val="00BB22E2"/>
    <w:rsid w:val="00BB601C"/>
    <w:rsid w:val="00BC1417"/>
    <w:rsid w:val="00BC1F07"/>
    <w:rsid w:val="00BC3691"/>
    <w:rsid w:val="00BC396D"/>
    <w:rsid w:val="00BC4AB7"/>
    <w:rsid w:val="00BC55B0"/>
    <w:rsid w:val="00BC66F3"/>
    <w:rsid w:val="00BC78C2"/>
    <w:rsid w:val="00BD2028"/>
    <w:rsid w:val="00BD6DF7"/>
    <w:rsid w:val="00BE2D33"/>
    <w:rsid w:val="00BE527F"/>
    <w:rsid w:val="00BF0529"/>
    <w:rsid w:val="00BF095F"/>
    <w:rsid w:val="00BF21D0"/>
    <w:rsid w:val="00BF25BC"/>
    <w:rsid w:val="00BF3CF6"/>
    <w:rsid w:val="00C04957"/>
    <w:rsid w:val="00C05313"/>
    <w:rsid w:val="00C12F03"/>
    <w:rsid w:val="00C14DF7"/>
    <w:rsid w:val="00C15139"/>
    <w:rsid w:val="00C155A1"/>
    <w:rsid w:val="00C16CA7"/>
    <w:rsid w:val="00C26717"/>
    <w:rsid w:val="00C31121"/>
    <w:rsid w:val="00C32958"/>
    <w:rsid w:val="00C33C7A"/>
    <w:rsid w:val="00C354BC"/>
    <w:rsid w:val="00C35B40"/>
    <w:rsid w:val="00C37B9D"/>
    <w:rsid w:val="00C40004"/>
    <w:rsid w:val="00C41EBD"/>
    <w:rsid w:val="00C47014"/>
    <w:rsid w:val="00C52AA4"/>
    <w:rsid w:val="00C5686D"/>
    <w:rsid w:val="00C57AF8"/>
    <w:rsid w:val="00C57F61"/>
    <w:rsid w:val="00C61658"/>
    <w:rsid w:val="00C767E0"/>
    <w:rsid w:val="00C772A6"/>
    <w:rsid w:val="00C80BC7"/>
    <w:rsid w:val="00C8173C"/>
    <w:rsid w:val="00C8506A"/>
    <w:rsid w:val="00C931EF"/>
    <w:rsid w:val="00C93ECD"/>
    <w:rsid w:val="00CA1839"/>
    <w:rsid w:val="00CA3021"/>
    <w:rsid w:val="00CA4F35"/>
    <w:rsid w:val="00CB24DE"/>
    <w:rsid w:val="00CB2BFE"/>
    <w:rsid w:val="00CB3A12"/>
    <w:rsid w:val="00CB5844"/>
    <w:rsid w:val="00CB6BC4"/>
    <w:rsid w:val="00CC092A"/>
    <w:rsid w:val="00CC4898"/>
    <w:rsid w:val="00CC765C"/>
    <w:rsid w:val="00CD3B52"/>
    <w:rsid w:val="00CD6EFD"/>
    <w:rsid w:val="00CD73CA"/>
    <w:rsid w:val="00CE106A"/>
    <w:rsid w:val="00CE210F"/>
    <w:rsid w:val="00CE3F0E"/>
    <w:rsid w:val="00CE5DBD"/>
    <w:rsid w:val="00CE6375"/>
    <w:rsid w:val="00CF0E22"/>
    <w:rsid w:val="00D00373"/>
    <w:rsid w:val="00D0637C"/>
    <w:rsid w:val="00D107AC"/>
    <w:rsid w:val="00D14531"/>
    <w:rsid w:val="00D151FF"/>
    <w:rsid w:val="00D23F52"/>
    <w:rsid w:val="00D3025B"/>
    <w:rsid w:val="00D31BDC"/>
    <w:rsid w:val="00D35F2D"/>
    <w:rsid w:val="00D36E5C"/>
    <w:rsid w:val="00D41DF4"/>
    <w:rsid w:val="00D4753B"/>
    <w:rsid w:val="00D52CAF"/>
    <w:rsid w:val="00D623C4"/>
    <w:rsid w:val="00D64CBF"/>
    <w:rsid w:val="00D65098"/>
    <w:rsid w:val="00D70175"/>
    <w:rsid w:val="00D720BE"/>
    <w:rsid w:val="00D80421"/>
    <w:rsid w:val="00D831AC"/>
    <w:rsid w:val="00D861C8"/>
    <w:rsid w:val="00D96D07"/>
    <w:rsid w:val="00DB1136"/>
    <w:rsid w:val="00DB244A"/>
    <w:rsid w:val="00DC3124"/>
    <w:rsid w:val="00DC3318"/>
    <w:rsid w:val="00DC4681"/>
    <w:rsid w:val="00DC5111"/>
    <w:rsid w:val="00DE0139"/>
    <w:rsid w:val="00DE1A72"/>
    <w:rsid w:val="00DF4991"/>
    <w:rsid w:val="00DF75F6"/>
    <w:rsid w:val="00E036A7"/>
    <w:rsid w:val="00E107D1"/>
    <w:rsid w:val="00E12AB6"/>
    <w:rsid w:val="00E12F18"/>
    <w:rsid w:val="00E156E8"/>
    <w:rsid w:val="00E17348"/>
    <w:rsid w:val="00E248C0"/>
    <w:rsid w:val="00E27833"/>
    <w:rsid w:val="00E317C4"/>
    <w:rsid w:val="00E37218"/>
    <w:rsid w:val="00E37A70"/>
    <w:rsid w:val="00E37B9A"/>
    <w:rsid w:val="00E37DC8"/>
    <w:rsid w:val="00E40874"/>
    <w:rsid w:val="00E451BE"/>
    <w:rsid w:val="00E451D9"/>
    <w:rsid w:val="00E47DFC"/>
    <w:rsid w:val="00E50978"/>
    <w:rsid w:val="00E51EF8"/>
    <w:rsid w:val="00E569EC"/>
    <w:rsid w:val="00E62F35"/>
    <w:rsid w:val="00E64C00"/>
    <w:rsid w:val="00E72A19"/>
    <w:rsid w:val="00E72BE6"/>
    <w:rsid w:val="00E757B2"/>
    <w:rsid w:val="00E779FF"/>
    <w:rsid w:val="00E81AB3"/>
    <w:rsid w:val="00E83B4A"/>
    <w:rsid w:val="00E84C6D"/>
    <w:rsid w:val="00E84E4F"/>
    <w:rsid w:val="00E84FB8"/>
    <w:rsid w:val="00E85A13"/>
    <w:rsid w:val="00E97831"/>
    <w:rsid w:val="00EA01CD"/>
    <w:rsid w:val="00EA6A34"/>
    <w:rsid w:val="00EA7A88"/>
    <w:rsid w:val="00EB145A"/>
    <w:rsid w:val="00EB4818"/>
    <w:rsid w:val="00EC119B"/>
    <w:rsid w:val="00EC142E"/>
    <w:rsid w:val="00EC30F3"/>
    <w:rsid w:val="00EC3BB0"/>
    <w:rsid w:val="00EC4902"/>
    <w:rsid w:val="00EC5B05"/>
    <w:rsid w:val="00ED20C4"/>
    <w:rsid w:val="00ED2F58"/>
    <w:rsid w:val="00ED64B7"/>
    <w:rsid w:val="00EE5AD4"/>
    <w:rsid w:val="00EE66CC"/>
    <w:rsid w:val="00EF208D"/>
    <w:rsid w:val="00F03A37"/>
    <w:rsid w:val="00F05043"/>
    <w:rsid w:val="00F05CCE"/>
    <w:rsid w:val="00F070F9"/>
    <w:rsid w:val="00F072F8"/>
    <w:rsid w:val="00F1073F"/>
    <w:rsid w:val="00F1075D"/>
    <w:rsid w:val="00F11B9F"/>
    <w:rsid w:val="00F12AF0"/>
    <w:rsid w:val="00F17E37"/>
    <w:rsid w:val="00F21AB5"/>
    <w:rsid w:val="00F24B42"/>
    <w:rsid w:val="00F363E9"/>
    <w:rsid w:val="00F409B2"/>
    <w:rsid w:val="00F41ACA"/>
    <w:rsid w:val="00F449AC"/>
    <w:rsid w:val="00F45D5C"/>
    <w:rsid w:val="00F4753A"/>
    <w:rsid w:val="00F51A47"/>
    <w:rsid w:val="00F562A4"/>
    <w:rsid w:val="00F60643"/>
    <w:rsid w:val="00F63E2E"/>
    <w:rsid w:val="00F72EBC"/>
    <w:rsid w:val="00F74443"/>
    <w:rsid w:val="00F82022"/>
    <w:rsid w:val="00F867AC"/>
    <w:rsid w:val="00F877D2"/>
    <w:rsid w:val="00F901A4"/>
    <w:rsid w:val="00F901C1"/>
    <w:rsid w:val="00F9040C"/>
    <w:rsid w:val="00F90B16"/>
    <w:rsid w:val="00F92589"/>
    <w:rsid w:val="00F9659C"/>
    <w:rsid w:val="00F96B81"/>
    <w:rsid w:val="00FA002C"/>
    <w:rsid w:val="00FA005B"/>
    <w:rsid w:val="00FA0EFD"/>
    <w:rsid w:val="00FA146B"/>
    <w:rsid w:val="00FA16D8"/>
    <w:rsid w:val="00FA339D"/>
    <w:rsid w:val="00FA5812"/>
    <w:rsid w:val="00FB0783"/>
    <w:rsid w:val="00FB2D8E"/>
    <w:rsid w:val="00FB4E50"/>
    <w:rsid w:val="00FB6AC2"/>
    <w:rsid w:val="00FC4B9F"/>
    <w:rsid w:val="00FC6A0E"/>
    <w:rsid w:val="00FC771F"/>
    <w:rsid w:val="00FD2418"/>
    <w:rsid w:val="00FE0823"/>
    <w:rsid w:val="00FE088E"/>
    <w:rsid w:val="00FE216E"/>
    <w:rsid w:val="00FE42C6"/>
    <w:rsid w:val="00FE5027"/>
    <w:rsid w:val="00FE7E78"/>
    <w:rsid w:val="00FF055B"/>
    <w:rsid w:val="00FF2F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E821C"/>
  <w15:chartTrackingRefBased/>
  <w15:docId w15:val="{F8A5F075-1352-44AD-8928-0B6BDA869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aramond" w:eastAsiaTheme="minorHAnsi" w:hAnsi="Garamond" w:cstheme="minorBidi"/>
        <w:sz w:val="24"/>
        <w:szCs w:val="24"/>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autoRedefine/>
    <w:uiPriority w:val="9"/>
    <w:qFormat/>
    <w:rsid w:val="006F0C4A"/>
    <w:pPr>
      <w:keepNext/>
      <w:keepLines/>
      <w:numPr>
        <w:numId w:val="3"/>
      </w:numPr>
      <w:pBdr>
        <w:bottom w:val="single" w:sz="4" w:space="1" w:color="auto"/>
      </w:pBdr>
      <w:shd w:val="clear" w:color="auto" w:fill="E99B9D"/>
      <w:spacing w:after="0" w:line="240" w:lineRule="auto"/>
      <w:ind w:left="426" w:hanging="426"/>
      <w:jc w:val="both"/>
      <w:outlineLvl w:val="0"/>
    </w:pPr>
    <w:rPr>
      <w:rFonts w:ascii="EB Garamond" w:eastAsia="Times New Roman" w:hAnsi="EB Garamond" w:cs="EB Garamond"/>
      <w:b/>
      <w:bCs/>
      <w:color w:val="FFFFFF" w:themeColor="background1"/>
      <w:sz w:val="28"/>
      <w:szCs w:val="28"/>
      <w:lang w:val="es-ES" w:eastAsia="sl-SI"/>
    </w:rPr>
  </w:style>
  <w:style w:type="paragraph" w:styleId="Naslov2">
    <w:name w:val="heading 2"/>
    <w:next w:val="Brezrazmikov"/>
    <w:link w:val="Naslov2Znak"/>
    <w:unhideWhenUsed/>
    <w:qFormat/>
    <w:rsid w:val="006F0C4A"/>
    <w:pPr>
      <w:keepNext/>
      <w:numPr>
        <w:ilvl w:val="1"/>
        <w:numId w:val="3"/>
      </w:numPr>
      <w:spacing w:after="0" w:line="240" w:lineRule="auto"/>
      <w:ind w:left="709" w:hanging="567"/>
      <w:jc w:val="both"/>
      <w:outlineLvl w:val="1"/>
    </w:pPr>
    <w:rPr>
      <w:rFonts w:ascii="EB Garamond" w:eastAsia="Times New Roman" w:hAnsi="EB Garamond" w:cs="EB Garamond"/>
      <w:b/>
      <w:bCs/>
      <w:i/>
      <w:iCs/>
      <w:szCs w:val="28"/>
      <w:lang w:eastAsia="sl-SI"/>
    </w:rPr>
  </w:style>
  <w:style w:type="paragraph" w:styleId="Naslov3">
    <w:name w:val="heading 3"/>
    <w:basedOn w:val="Navaden"/>
    <w:next w:val="Navaden"/>
    <w:link w:val="Naslov3Znak"/>
    <w:qFormat/>
    <w:rsid w:val="006F0C4A"/>
    <w:pPr>
      <w:keepNext/>
      <w:numPr>
        <w:ilvl w:val="2"/>
        <w:numId w:val="3"/>
      </w:numPr>
      <w:spacing w:after="0" w:line="240" w:lineRule="auto"/>
      <w:ind w:left="851" w:hanging="709"/>
      <w:jc w:val="both"/>
      <w:outlineLvl w:val="2"/>
    </w:pPr>
    <w:rPr>
      <w:rFonts w:ascii="EB Garamond" w:eastAsia="Times New Roman" w:hAnsi="EB Garamond" w:cs="EB Garamond"/>
      <w:b/>
      <w:bCs/>
      <w:i/>
      <w:szCs w:val="26"/>
    </w:rPr>
  </w:style>
  <w:style w:type="paragraph" w:styleId="Naslov4">
    <w:name w:val="heading 4"/>
    <w:basedOn w:val="Navaden"/>
    <w:next w:val="Navaden"/>
    <w:link w:val="Naslov4Znak"/>
    <w:unhideWhenUsed/>
    <w:qFormat/>
    <w:rsid w:val="006F0C4A"/>
    <w:pPr>
      <w:keepNext/>
      <w:numPr>
        <w:ilvl w:val="3"/>
        <w:numId w:val="3"/>
      </w:numPr>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6F0C4A"/>
    <w:pPr>
      <w:numPr>
        <w:ilvl w:val="4"/>
        <w:numId w:val="3"/>
      </w:num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uiPriority w:val="9"/>
    <w:semiHidden/>
    <w:unhideWhenUsed/>
    <w:qFormat/>
    <w:rsid w:val="006F0C4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6F0C4A"/>
    <w:pPr>
      <w:numPr>
        <w:ilvl w:val="6"/>
        <w:numId w:val="3"/>
      </w:numPr>
      <w:spacing w:before="240" w:after="60" w:line="240" w:lineRule="auto"/>
      <w:outlineLvl w:val="6"/>
    </w:pPr>
    <w:rPr>
      <w:rFonts w:ascii="Calibri" w:eastAsia="Times New Roman" w:hAnsi="Calibri" w:cs="Times New Roman"/>
      <w:lang w:eastAsia="sl-SI"/>
    </w:rPr>
  </w:style>
  <w:style w:type="paragraph" w:styleId="Naslov8">
    <w:name w:val="heading 8"/>
    <w:basedOn w:val="Navaden"/>
    <w:next w:val="Navaden"/>
    <w:link w:val="Naslov8Znak"/>
    <w:uiPriority w:val="9"/>
    <w:semiHidden/>
    <w:unhideWhenUsed/>
    <w:qFormat/>
    <w:rsid w:val="006F0C4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6F0C4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F0C4A"/>
    <w:rPr>
      <w:rFonts w:ascii="EB Garamond" w:eastAsia="Times New Roman" w:hAnsi="EB Garamond" w:cs="EB Garamond"/>
      <w:b/>
      <w:bCs/>
      <w:color w:val="FFFFFF" w:themeColor="background1"/>
      <w:sz w:val="28"/>
      <w:szCs w:val="28"/>
      <w:shd w:val="clear" w:color="auto" w:fill="E99B9D"/>
      <w:lang w:val="es-ES" w:eastAsia="sl-SI"/>
    </w:rPr>
  </w:style>
  <w:style w:type="character" w:customStyle="1" w:styleId="Naslov2Znak">
    <w:name w:val="Naslov 2 Znak"/>
    <w:basedOn w:val="Privzetapisavaodstavka"/>
    <w:link w:val="Naslov2"/>
    <w:rsid w:val="006F0C4A"/>
    <w:rPr>
      <w:rFonts w:ascii="EB Garamond" w:eastAsia="Times New Roman" w:hAnsi="EB Garamond" w:cs="EB Garamond"/>
      <w:b/>
      <w:bCs/>
      <w:i/>
      <w:iCs/>
      <w:szCs w:val="28"/>
      <w:lang w:eastAsia="sl-SI"/>
    </w:rPr>
  </w:style>
  <w:style w:type="character" w:customStyle="1" w:styleId="Naslov3Znak">
    <w:name w:val="Naslov 3 Znak"/>
    <w:basedOn w:val="Privzetapisavaodstavka"/>
    <w:link w:val="Naslov3"/>
    <w:rsid w:val="006F0C4A"/>
    <w:rPr>
      <w:rFonts w:ascii="EB Garamond" w:eastAsia="Times New Roman" w:hAnsi="EB Garamond" w:cs="EB Garamond"/>
      <w:b/>
      <w:bCs/>
      <w:i/>
      <w:szCs w:val="26"/>
    </w:rPr>
  </w:style>
  <w:style w:type="character" w:customStyle="1" w:styleId="Naslov4Znak">
    <w:name w:val="Naslov 4 Znak"/>
    <w:basedOn w:val="Privzetapisavaodstavka"/>
    <w:link w:val="Naslov4"/>
    <w:rsid w:val="006F0C4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6F0C4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6F0C4A"/>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uiPriority w:val="9"/>
    <w:semiHidden/>
    <w:rsid w:val="006F0C4A"/>
    <w:rPr>
      <w:rFonts w:ascii="Calibri" w:eastAsia="Times New Roman" w:hAnsi="Calibri" w:cs="Times New Roman"/>
      <w:lang w:eastAsia="sl-SI"/>
    </w:rPr>
  </w:style>
  <w:style w:type="character" w:customStyle="1" w:styleId="Naslov8Znak">
    <w:name w:val="Naslov 8 Znak"/>
    <w:basedOn w:val="Privzetapisavaodstavka"/>
    <w:link w:val="Naslov8"/>
    <w:uiPriority w:val="9"/>
    <w:semiHidden/>
    <w:rsid w:val="006F0C4A"/>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6F0C4A"/>
    <w:rPr>
      <w:rFonts w:asciiTheme="majorHAnsi" w:eastAsiaTheme="majorEastAsia" w:hAnsiTheme="majorHAnsi" w:cstheme="majorBidi"/>
      <w:i/>
      <w:iCs/>
      <w:color w:val="272727" w:themeColor="text1" w:themeTint="D8"/>
      <w:sz w:val="21"/>
      <w:szCs w:val="21"/>
    </w:rPr>
  </w:style>
  <w:style w:type="paragraph" w:styleId="Odstavekseznama">
    <w:name w:val="List Paragraph"/>
    <w:aliases w:val="Heading 12,heading 1,naslov 1,Naslov .1,Odstavek seznama_IP,Seznam_IP_1,za tekst,Označevanje"/>
    <w:basedOn w:val="Navaden"/>
    <w:link w:val="OdstavekseznamaZnak"/>
    <w:uiPriority w:val="34"/>
    <w:qFormat/>
    <w:rsid w:val="006F0C4A"/>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nhideWhenUsed/>
    <w:rsid w:val="006F0C4A"/>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6F0C4A"/>
  </w:style>
  <w:style w:type="paragraph" w:styleId="Noga">
    <w:name w:val="footer"/>
    <w:basedOn w:val="Navaden"/>
    <w:link w:val="NogaZnak"/>
    <w:uiPriority w:val="99"/>
    <w:unhideWhenUsed/>
    <w:rsid w:val="006F0C4A"/>
    <w:pPr>
      <w:tabs>
        <w:tab w:val="center" w:pos="4819"/>
        <w:tab w:val="right" w:pos="9638"/>
      </w:tabs>
      <w:spacing w:after="0" w:line="240" w:lineRule="auto"/>
    </w:pPr>
  </w:style>
  <w:style w:type="character" w:customStyle="1" w:styleId="NogaZnak">
    <w:name w:val="Noga Znak"/>
    <w:basedOn w:val="Privzetapisavaodstavka"/>
    <w:link w:val="Noga"/>
    <w:uiPriority w:val="99"/>
    <w:rsid w:val="006F0C4A"/>
  </w:style>
  <w:style w:type="paragraph" w:styleId="Besedilooblaka">
    <w:name w:val="Balloon Text"/>
    <w:basedOn w:val="Navaden"/>
    <w:link w:val="BesedilooblakaZnak"/>
    <w:uiPriority w:val="99"/>
    <w:unhideWhenUsed/>
    <w:rsid w:val="006F0C4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6F0C4A"/>
    <w:rPr>
      <w:rFonts w:ascii="Tahoma" w:hAnsi="Tahoma" w:cs="Tahoma"/>
      <w:sz w:val="16"/>
      <w:szCs w:val="16"/>
    </w:rPr>
  </w:style>
  <w:style w:type="numbering" w:customStyle="1" w:styleId="Brezseznama1">
    <w:name w:val="Brez seznama1"/>
    <w:next w:val="Brezseznama"/>
    <w:uiPriority w:val="99"/>
    <w:semiHidden/>
    <w:unhideWhenUsed/>
    <w:rsid w:val="006F0C4A"/>
  </w:style>
  <w:style w:type="table" w:styleId="Tabelamrea">
    <w:name w:val="Table Grid"/>
    <w:basedOn w:val="Navadnatabel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qFormat/>
    <w:rsid w:val="006F0C4A"/>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rsid w:val="006F0C4A"/>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F0C4A"/>
    <w:rPr>
      <w:rFonts w:ascii="Verdana" w:eastAsia="Times New Roman" w:hAnsi="Verdana" w:cs="Times New Roman"/>
      <w:sz w:val="20"/>
      <w:szCs w:val="20"/>
      <w:lang w:val="en-GB"/>
    </w:rPr>
  </w:style>
  <w:style w:type="character" w:styleId="Hiperpovezava">
    <w:name w:val="Hyperlink"/>
    <w:uiPriority w:val="99"/>
    <w:rsid w:val="006F0C4A"/>
    <w:rPr>
      <w:color w:val="0000FF"/>
      <w:u w:val="single"/>
    </w:rPr>
  </w:style>
  <w:style w:type="paragraph" w:styleId="Telobesedila">
    <w:name w:val="Body Text"/>
    <w:basedOn w:val="Navaden"/>
    <w:link w:val="TelobesedilaZnak"/>
    <w:autoRedefine/>
    <w:rsid w:val="00FB6AC2"/>
    <w:pPr>
      <w:widowControl w:val="0"/>
      <w:tabs>
        <w:tab w:val="left" w:pos="-1440"/>
      </w:tabs>
      <w:overflowPunct w:val="0"/>
      <w:autoSpaceDE w:val="0"/>
      <w:autoSpaceDN w:val="0"/>
      <w:adjustRightInd w:val="0"/>
      <w:spacing w:after="0" w:line="240" w:lineRule="auto"/>
      <w:jc w:val="both"/>
      <w:textAlignment w:val="baseline"/>
    </w:pPr>
    <w:rPr>
      <w:rFonts w:ascii="Arial" w:eastAsia="Times New Roman" w:hAnsi="Arial" w:cs="Arial"/>
      <w:bCs/>
      <w:noProof/>
      <w:sz w:val="22"/>
      <w:szCs w:val="22"/>
      <w:lang w:val="de-DE" w:eastAsia="sl-SI" w:bidi="sl-SI"/>
    </w:rPr>
  </w:style>
  <w:style w:type="character" w:customStyle="1" w:styleId="TelobesedilaZnak">
    <w:name w:val="Telo besedila Znak"/>
    <w:basedOn w:val="Privzetapisavaodstavka"/>
    <w:link w:val="Telobesedila"/>
    <w:rsid w:val="00FB6AC2"/>
    <w:rPr>
      <w:rFonts w:ascii="Arial" w:eastAsia="Times New Roman" w:hAnsi="Arial" w:cs="Arial"/>
      <w:bCs/>
      <w:noProof/>
      <w:sz w:val="22"/>
      <w:szCs w:val="22"/>
      <w:lang w:val="de-DE" w:eastAsia="sl-SI" w:bidi="sl-SI"/>
    </w:rPr>
  </w:style>
  <w:style w:type="character" w:customStyle="1" w:styleId="FootnoteCharacters">
    <w:name w:val="Footnote Characters"/>
    <w:rsid w:val="006F0C4A"/>
    <w:rPr>
      <w:vertAlign w:val="superscript"/>
    </w:rPr>
  </w:style>
  <w:style w:type="character" w:styleId="Krepko">
    <w:name w:val="Strong"/>
    <w:uiPriority w:val="22"/>
    <w:qFormat/>
    <w:rsid w:val="006F0C4A"/>
    <w:rPr>
      <w:b/>
      <w:bCs/>
    </w:rPr>
  </w:style>
  <w:style w:type="character" w:customStyle="1" w:styleId="WW8Num10z1">
    <w:name w:val="WW8Num10z1"/>
    <w:rsid w:val="006F0C4A"/>
    <w:rPr>
      <w:b/>
      <w:i w:val="0"/>
    </w:rPr>
  </w:style>
  <w:style w:type="paragraph" w:customStyle="1" w:styleId="Naslov11">
    <w:name w:val="Naslov 11"/>
    <w:basedOn w:val="Navaden"/>
    <w:next w:val="Navaden"/>
    <w:rsid w:val="006F0C4A"/>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6F0C4A"/>
    <w:pPr>
      <w:widowControl w:val="0"/>
      <w:suppressLineNumbers/>
      <w:suppressAutoHyphens/>
      <w:spacing w:after="0" w:line="240" w:lineRule="auto"/>
    </w:pPr>
    <w:rPr>
      <w:rFonts w:ascii="Verdana" w:eastAsia="Arial Unicode MS" w:hAnsi="Verdana" w:cs="Times New Roman"/>
      <w:kern w:val="1"/>
      <w:sz w:val="20"/>
      <w:lang w:eastAsia="sl-SI"/>
    </w:rPr>
  </w:style>
  <w:style w:type="character" w:styleId="Sprotnaopomba-sklic">
    <w:name w:val="footnote reference"/>
    <w:aliases w:val="Footnote number,-E Fußnotenzeichen"/>
    <w:uiPriority w:val="99"/>
    <w:rsid w:val="006F0C4A"/>
    <w:rPr>
      <w:vertAlign w:val="superscript"/>
    </w:rPr>
  </w:style>
  <w:style w:type="paragraph" w:styleId="Telobesedila-zamik">
    <w:name w:val="Body Text Indent"/>
    <w:basedOn w:val="Navaden"/>
    <w:link w:val="Telobesedila-zamikZnak"/>
    <w:uiPriority w:val="99"/>
    <w:rsid w:val="006F0C4A"/>
    <w:pPr>
      <w:widowControl w:val="0"/>
      <w:suppressAutoHyphens/>
      <w:spacing w:after="120" w:line="240" w:lineRule="auto"/>
      <w:ind w:left="283"/>
    </w:pPr>
    <w:rPr>
      <w:rFonts w:ascii="Verdana" w:eastAsia="Arial Unicode MS" w:hAnsi="Verdana" w:cs="Times New Roman"/>
      <w:kern w:val="1"/>
      <w:sz w:val="20"/>
      <w:lang w:eastAsia="sl-SI"/>
    </w:rPr>
  </w:style>
  <w:style w:type="character" w:customStyle="1" w:styleId="Telobesedila-zamikZnak">
    <w:name w:val="Telo besedila - zamik Znak"/>
    <w:basedOn w:val="Privzetapisavaodstavka"/>
    <w:link w:val="Telobesedila-zamik"/>
    <w:uiPriority w:val="99"/>
    <w:rsid w:val="006F0C4A"/>
    <w:rPr>
      <w:rFonts w:ascii="Verdana" w:eastAsia="Arial Unicode MS" w:hAnsi="Verdana" w:cs="Times New Roman"/>
      <w:kern w:val="1"/>
      <w:sz w:val="20"/>
      <w:lang w:eastAsia="sl-SI"/>
    </w:rPr>
  </w:style>
  <w:style w:type="paragraph" w:customStyle="1" w:styleId="MMTopic4">
    <w:name w:val="MM Topic 4"/>
    <w:basedOn w:val="Navaden"/>
    <w:rsid w:val="006F0C4A"/>
    <w:pPr>
      <w:numPr>
        <w:numId w:val="1"/>
      </w:numPr>
      <w:spacing w:after="0" w:line="240" w:lineRule="auto"/>
    </w:pPr>
    <w:rPr>
      <w:rFonts w:ascii="Times New Roman" w:eastAsia="Times New Roman" w:hAnsi="Times New Roman" w:cs="Times New Roman"/>
      <w:szCs w:val="20"/>
      <w:lang w:val="en-AU" w:eastAsia="sl-SI"/>
    </w:rPr>
  </w:style>
  <w:style w:type="paragraph" w:customStyle="1" w:styleId="BodyText31">
    <w:name w:val="Body Text 31"/>
    <w:basedOn w:val="Navaden"/>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Cs w:val="20"/>
      <w:lang w:eastAsia="sl-SI"/>
    </w:rPr>
  </w:style>
  <w:style w:type="character" w:customStyle="1" w:styleId="BodyText3Znak">
    <w:name w:val="Body Text 3 Znak"/>
    <w:link w:val="BodyText34"/>
    <w:locked/>
    <w:rsid w:val="006F0C4A"/>
  </w:style>
  <w:style w:type="paragraph" w:customStyle="1" w:styleId="BodyText34">
    <w:name w:val="Body Text 34"/>
    <w:basedOn w:val="Navaden"/>
    <w:link w:val="BodyText3Znak"/>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style>
  <w:style w:type="paragraph" w:styleId="Telobesedila3">
    <w:name w:val="Body Text 3"/>
    <w:basedOn w:val="Navaden"/>
    <w:link w:val="Telobesedila3Znak"/>
    <w:unhideWhenUsed/>
    <w:rsid w:val="006F0C4A"/>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rsid w:val="006F0C4A"/>
    <w:rPr>
      <w:rFonts w:ascii="Verdana" w:eastAsia="Arial Unicode MS" w:hAnsi="Verdana" w:cs="Times New Roman"/>
      <w:kern w:val="1"/>
      <w:sz w:val="16"/>
      <w:szCs w:val="16"/>
      <w:lang w:eastAsia="sl-SI"/>
    </w:rPr>
  </w:style>
  <w:style w:type="paragraph" w:customStyle="1" w:styleId="Pa3">
    <w:name w:val="Pa3"/>
    <w:basedOn w:val="Navaden"/>
    <w:next w:val="Navaden"/>
    <w:rsid w:val="006F0C4A"/>
    <w:pPr>
      <w:autoSpaceDE w:val="0"/>
      <w:autoSpaceDN w:val="0"/>
      <w:adjustRightInd w:val="0"/>
      <w:spacing w:after="0" w:line="171" w:lineRule="atLeast"/>
    </w:pPr>
    <w:rPr>
      <w:rFonts w:ascii="Arial" w:eastAsia="Times New Roman" w:hAnsi="Arial" w:cs="Times New Roman"/>
      <w:lang w:eastAsia="sl-SI"/>
    </w:rPr>
  </w:style>
  <w:style w:type="character" w:customStyle="1" w:styleId="goohl3">
    <w:name w:val="goohl3"/>
    <w:basedOn w:val="Privzetapisavaodstavka"/>
    <w:rsid w:val="006F0C4A"/>
  </w:style>
  <w:style w:type="character" w:customStyle="1" w:styleId="goohl1">
    <w:name w:val="goohl1"/>
    <w:basedOn w:val="Privzetapisavaodstavka"/>
    <w:rsid w:val="006F0C4A"/>
  </w:style>
  <w:style w:type="character" w:customStyle="1" w:styleId="goohl0">
    <w:name w:val="goohl0"/>
    <w:basedOn w:val="Privzetapisavaodstavka"/>
    <w:rsid w:val="006F0C4A"/>
  </w:style>
  <w:style w:type="paragraph" w:customStyle="1" w:styleId="Index">
    <w:name w:val="Index"/>
    <w:basedOn w:val="Navaden"/>
    <w:rsid w:val="006F0C4A"/>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6F0C4A"/>
    <w:pPr>
      <w:spacing w:after="0" w:line="240" w:lineRule="auto"/>
      <w:jc w:val="both"/>
    </w:pPr>
    <w:rPr>
      <w:rFonts w:ascii="Verdana" w:eastAsia="Times New Roman" w:hAnsi="Verdana" w:cs="Times New Roman"/>
    </w:rPr>
  </w:style>
  <w:style w:type="paragraph" w:customStyle="1" w:styleId="BodyText21">
    <w:name w:val="Body Text 21"/>
    <w:basedOn w:val="Navaden"/>
    <w:rsid w:val="006F0C4A"/>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6F0C4A"/>
    <w:pPr>
      <w:spacing w:line="240" w:lineRule="exact"/>
    </w:pPr>
    <w:rPr>
      <w:rFonts w:ascii="Tahoma" w:eastAsia="Times New Roman" w:hAnsi="Tahoma" w:cs="Tahoma"/>
      <w:color w:val="222222"/>
      <w:sz w:val="20"/>
      <w:szCs w:val="20"/>
      <w:lang w:val="en-US"/>
    </w:rPr>
  </w:style>
  <w:style w:type="character" w:customStyle="1" w:styleId="shorttext">
    <w:name w:val="short_text"/>
    <w:rsid w:val="006F0C4A"/>
  </w:style>
  <w:style w:type="character" w:customStyle="1" w:styleId="hps">
    <w:name w:val="hps"/>
    <w:rsid w:val="006F0C4A"/>
  </w:style>
  <w:style w:type="character" w:customStyle="1" w:styleId="longtext">
    <w:name w:val="long_text"/>
    <w:rsid w:val="006F0C4A"/>
  </w:style>
  <w:style w:type="table" w:customStyle="1" w:styleId="Tabelamrea1">
    <w:name w:val="Tabela – mreža1"/>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6F0C4A"/>
    <w:pPr>
      <w:spacing w:after="0" w:line="240" w:lineRule="auto"/>
    </w:pPr>
    <w:rPr>
      <w:rFonts w:ascii="Times New Roman" w:eastAsia="Times New Roman" w:hAnsi="Times New Roman" w:cs="Times New Roman"/>
      <w:lang w:val="pl-PL" w:eastAsia="pl-PL"/>
    </w:rPr>
  </w:style>
  <w:style w:type="paragraph" w:customStyle="1" w:styleId="CharChar1ZnakZnakZnakZnak">
    <w:name w:val="Char Char1 Znak Znak Znak Znak"/>
    <w:basedOn w:val="Navaden"/>
    <w:rsid w:val="006F0C4A"/>
    <w:pPr>
      <w:spacing w:after="0" w:line="240" w:lineRule="auto"/>
    </w:pPr>
    <w:rPr>
      <w:rFonts w:ascii="Times New Roman" w:eastAsia="Times New Roman" w:hAnsi="Times New Roman" w:cs="Times New Roman"/>
      <w:lang w:val="pl-PL" w:eastAsia="pl-PL"/>
    </w:rPr>
  </w:style>
  <w:style w:type="paragraph" w:styleId="Telobesedila2">
    <w:name w:val="Body Text 2"/>
    <w:basedOn w:val="Navaden"/>
    <w:link w:val="Telobesedila2Znak"/>
    <w:uiPriority w:val="99"/>
    <w:rsid w:val="006F0C4A"/>
    <w:pPr>
      <w:spacing w:after="120" w:line="480" w:lineRule="auto"/>
    </w:pPr>
    <w:rPr>
      <w:rFonts w:ascii="Times New Roman" w:eastAsia="Times New Roman" w:hAnsi="Times New Roman" w:cs="Times New Roman"/>
      <w:lang w:eastAsia="sl-SI"/>
    </w:rPr>
  </w:style>
  <w:style w:type="character" w:customStyle="1" w:styleId="Telobesedila2Znak">
    <w:name w:val="Telo besedila 2 Znak"/>
    <w:basedOn w:val="Privzetapisavaodstavka"/>
    <w:link w:val="Telobesedila2"/>
    <w:uiPriority w:val="99"/>
    <w:rsid w:val="006F0C4A"/>
    <w:rPr>
      <w:rFonts w:ascii="Times New Roman" w:eastAsia="Times New Roman" w:hAnsi="Times New Roman" w:cs="Times New Roman"/>
      <w:lang w:eastAsia="sl-SI"/>
    </w:rPr>
  </w:style>
  <w:style w:type="paragraph" w:customStyle="1" w:styleId="ASB2">
    <w:name w:val="A_SB2"/>
    <w:basedOn w:val="Navaden"/>
    <w:rsid w:val="006F0C4A"/>
    <w:pPr>
      <w:spacing w:after="0" w:line="240" w:lineRule="auto"/>
    </w:pPr>
    <w:rPr>
      <w:rFonts w:ascii="Times New Roman" w:eastAsia="Times New Roman" w:hAnsi="Times New Roman" w:cs="Times New Roman"/>
      <w:szCs w:val="20"/>
      <w:lang w:eastAsia="sl-SI"/>
    </w:rPr>
  </w:style>
  <w:style w:type="paragraph" w:styleId="Seznam-nadaljevanje">
    <w:name w:val="List Continue"/>
    <w:basedOn w:val="Navaden"/>
    <w:rsid w:val="006F0C4A"/>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6F0C4A"/>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6F0C4A"/>
    <w:pPr>
      <w:autoSpaceDE w:val="0"/>
      <w:autoSpaceDN w:val="0"/>
      <w:adjustRightInd w:val="0"/>
      <w:spacing w:after="0" w:line="240" w:lineRule="auto"/>
    </w:pPr>
    <w:rPr>
      <w:rFonts w:ascii="Arial" w:eastAsia="Times New Roman" w:hAnsi="Arial" w:cs="Arial"/>
      <w:color w:val="000000"/>
      <w:lang w:eastAsia="sl-SI"/>
    </w:rPr>
  </w:style>
  <w:style w:type="paragraph" w:styleId="Podnaslov">
    <w:name w:val="Subtitle"/>
    <w:basedOn w:val="Navaden"/>
    <w:next w:val="Navaden"/>
    <w:link w:val="PodnaslovZnak"/>
    <w:qFormat/>
    <w:rsid w:val="006F0C4A"/>
    <w:pPr>
      <w:spacing w:after="60" w:line="240" w:lineRule="auto"/>
      <w:jc w:val="right"/>
      <w:outlineLvl w:val="1"/>
    </w:pPr>
    <w:rPr>
      <w:rFonts w:ascii="Times New Roman" w:eastAsia="Times New Roman" w:hAnsi="Times New Roman" w:cs="Times New Roman"/>
      <w:b/>
      <w:lang w:eastAsia="sl-SI"/>
    </w:rPr>
  </w:style>
  <w:style w:type="character" w:customStyle="1" w:styleId="PodnaslovZnak">
    <w:name w:val="Podnaslov Znak"/>
    <w:basedOn w:val="Privzetapisavaodstavka"/>
    <w:link w:val="Podnaslov"/>
    <w:rsid w:val="006F0C4A"/>
    <w:rPr>
      <w:rFonts w:ascii="Times New Roman" w:eastAsia="Times New Roman" w:hAnsi="Times New Roman" w:cs="Times New Roman"/>
      <w:b/>
      <w:lang w:eastAsia="sl-SI"/>
    </w:rPr>
  </w:style>
  <w:style w:type="paragraph" w:styleId="Pripombabesedilo">
    <w:name w:val="annotation text"/>
    <w:aliases w:val="Komentar - besedilo,Znak4"/>
    <w:basedOn w:val="Navaden"/>
    <w:link w:val="PripombabesediloZnak"/>
    <w:uiPriority w:val="99"/>
    <w:unhideWhenUsed/>
    <w:rsid w:val="006F0C4A"/>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aliases w:val="Komentar - besedilo Znak,Znak4 Znak"/>
    <w:basedOn w:val="Privzetapisavaodstavka"/>
    <w:link w:val="Pripombabesedilo"/>
    <w:uiPriority w:val="99"/>
    <w:rsid w:val="006F0C4A"/>
    <w:rPr>
      <w:rFonts w:ascii="Calibri" w:eastAsia="Calibri" w:hAnsi="Calibri" w:cs="Times New Roman"/>
      <w:sz w:val="20"/>
      <w:szCs w:val="20"/>
    </w:rPr>
  </w:style>
  <w:style w:type="character" w:styleId="Pripombasklic">
    <w:name w:val="annotation reference"/>
    <w:uiPriority w:val="99"/>
    <w:unhideWhenUsed/>
    <w:rsid w:val="006F0C4A"/>
    <w:rPr>
      <w:sz w:val="16"/>
      <w:szCs w:val="16"/>
    </w:rPr>
  </w:style>
  <w:style w:type="paragraph" w:customStyle="1" w:styleId="odstavek1">
    <w:name w:val="odstavek1"/>
    <w:basedOn w:val="Navaden"/>
    <w:rsid w:val="006F0C4A"/>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6F0C4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6F0C4A"/>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6F0C4A"/>
    <w:rPr>
      <w:b/>
      <w:bCs w:val="0"/>
      <w:i w:val="0"/>
      <w:iCs w:val="0"/>
      <w:sz w:val="28"/>
    </w:rPr>
  </w:style>
  <w:style w:type="paragraph" w:customStyle="1" w:styleId="navadenbrezodstavka">
    <w:name w:val="navaden brez odstavka"/>
    <w:basedOn w:val="Navaden"/>
    <w:semiHidden/>
    <w:rsid w:val="006F0C4A"/>
    <w:pPr>
      <w:spacing w:after="0" w:line="240" w:lineRule="auto"/>
      <w:ind w:left="180"/>
      <w:jc w:val="both"/>
    </w:pPr>
    <w:rPr>
      <w:rFonts w:ascii="Times New Roman" w:eastAsia="Calibri" w:hAnsi="Times New Roman" w:cs="Times New Roman"/>
      <w:lang w:eastAsia="sl-SI"/>
    </w:rPr>
  </w:style>
  <w:style w:type="paragraph" w:styleId="Seznam">
    <w:name w:val="List"/>
    <w:basedOn w:val="Navaden"/>
    <w:rsid w:val="006F0C4A"/>
    <w:pPr>
      <w:spacing w:after="0" w:line="240" w:lineRule="auto"/>
      <w:ind w:left="283" w:hanging="283"/>
      <w:contextualSpacing/>
    </w:pPr>
    <w:rPr>
      <w:rFonts w:ascii="Times New Roman" w:eastAsia="Times New Roman" w:hAnsi="Times New Roman" w:cs="Times New Roman"/>
      <w:lang w:eastAsia="sl-SI"/>
    </w:rPr>
  </w:style>
  <w:style w:type="paragraph" w:styleId="Konnaopomba-besedilo">
    <w:name w:val="endnote text"/>
    <w:basedOn w:val="Navaden"/>
    <w:link w:val="Konnaopomba-besediloZnak"/>
    <w:rsid w:val="006F0C4A"/>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6F0C4A"/>
    <w:rPr>
      <w:rFonts w:ascii="Times New Roman" w:eastAsia="Times New Roman" w:hAnsi="Times New Roman" w:cs="Times New Roman"/>
      <w:sz w:val="20"/>
      <w:szCs w:val="20"/>
      <w:lang w:eastAsia="sl-SI"/>
    </w:rPr>
  </w:style>
  <w:style w:type="character" w:styleId="Konnaopomba-sklic">
    <w:name w:val="endnote reference"/>
    <w:rsid w:val="006F0C4A"/>
    <w:rPr>
      <w:vertAlign w:val="superscript"/>
    </w:rPr>
  </w:style>
  <w:style w:type="paragraph" w:styleId="Zadevapripombe">
    <w:name w:val="annotation subject"/>
    <w:basedOn w:val="Pripombabesedilo"/>
    <w:next w:val="Pripombabesedilo"/>
    <w:link w:val="ZadevapripombeZnak"/>
    <w:uiPriority w:val="99"/>
    <w:rsid w:val="006F0C4A"/>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uiPriority w:val="99"/>
    <w:rsid w:val="006F0C4A"/>
    <w:rPr>
      <w:rFonts w:ascii="Times New Roman" w:eastAsia="Times New Roman" w:hAnsi="Times New Roman" w:cs="Times New Roman"/>
      <w:b/>
      <w:bCs/>
      <w:sz w:val="20"/>
      <w:szCs w:val="20"/>
      <w:lang w:eastAsia="sl-SI"/>
    </w:rPr>
  </w:style>
  <w:style w:type="paragraph" w:styleId="Revizija">
    <w:name w:val="Revision"/>
    <w:hidden/>
    <w:uiPriority w:val="99"/>
    <w:semiHidden/>
    <w:rsid w:val="006F0C4A"/>
    <w:pPr>
      <w:spacing w:after="0" w:line="240" w:lineRule="auto"/>
    </w:pPr>
    <w:rPr>
      <w:rFonts w:ascii="Times New Roman" w:eastAsia="Times New Roman" w:hAnsi="Times New Roman" w:cs="Times New Roman"/>
      <w:lang w:eastAsia="sl-SI"/>
    </w:rPr>
  </w:style>
  <w:style w:type="paragraph" w:customStyle="1" w:styleId="ListParagraph1">
    <w:name w:val="List Paragraph1"/>
    <w:basedOn w:val="Navaden"/>
    <w:uiPriority w:val="34"/>
    <w:qFormat/>
    <w:rsid w:val="006F0C4A"/>
    <w:pPr>
      <w:spacing w:after="0" w:line="240" w:lineRule="auto"/>
      <w:ind w:left="720"/>
      <w:contextualSpacing/>
    </w:pPr>
    <w:rPr>
      <w:rFonts w:ascii="Times New Roman" w:eastAsia="Times New Roman" w:hAnsi="Times New Roman" w:cs="Times New Roman"/>
      <w:lang w:eastAsia="sl-SI"/>
    </w:rPr>
  </w:style>
  <w:style w:type="paragraph" w:customStyle="1" w:styleId="Navaden2">
    <w:name w:val="Navaden2"/>
    <w:basedOn w:val="Navaden"/>
    <w:autoRedefine/>
    <w:rsid w:val="006F0C4A"/>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6F0C4A"/>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6F0C4A"/>
    <w:rPr>
      <w:rFonts w:ascii=".SFUIText-Regular" w:hAnsi=".SFUIText-Regular" w:hint="default"/>
      <w:b w:val="0"/>
      <w:bCs w:val="0"/>
      <w:i w:val="0"/>
      <w:iCs w:val="0"/>
    </w:rPr>
  </w:style>
  <w:style w:type="character" w:customStyle="1" w:styleId="apple-converted-space">
    <w:name w:val="apple-converted-space"/>
    <w:rsid w:val="006F0C4A"/>
  </w:style>
  <w:style w:type="paragraph" w:customStyle="1" w:styleId="NavadenTimesNewRoman">
    <w:name w:val="Navaden Times New Roman"/>
    <w:basedOn w:val="Navaden"/>
    <w:rsid w:val="006F0C4A"/>
    <w:pPr>
      <w:widowControl w:val="0"/>
      <w:spacing w:after="0" w:line="240" w:lineRule="auto"/>
    </w:pPr>
    <w:rPr>
      <w:rFonts w:ascii="Arial" w:eastAsia="Times New Roman" w:hAnsi="Arial" w:cs="Times New Roman"/>
      <w:szCs w:val="20"/>
      <w:lang w:eastAsia="sl-SI"/>
    </w:rPr>
  </w:style>
  <w:style w:type="paragraph" w:styleId="Brezrazmikov">
    <w:name w:val="No Spacing"/>
    <w:link w:val="BrezrazmikovZnak"/>
    <w:uiPriority w:val="1"/>
    <w:qFormat/>
    <w:rsid w:val="006F0C4A"/>
    <w:pPr>
      <w:spacing w:after="0" w:line="240" w:lineRule="auto"/>
    </w:pPr>
    <w:rPr>
      <w:rFonts w:ascii="Calibri" w:eastAsia="Calibri" w:hAnsi="Calibri" w:cs="Times New Roman"/>
      <w:lang w:val="en-US"/>
    </w:rPr>
  </w:style>
  <w:style w:type="paragraph" w:styleId="Naslovpoiljatelja">
    <w:name w:val="envelope return"/>
    <w:basedOn w:val="Navaden"/>
    <w:unhideWhenUsed/>
    <w:rsid w:val="006F0C4A"/>
    <w:pPr>
      <w:spacing w:after="0" w:line="240" w:lineRule="auto"/>
    </w:pPr>
    <w:rPr>
      <w:rFonts w:ascii="Times New Roman" w:eastAsia="Times New Roman" w:hAnsi="Times New Roman" w:cs="Times New Roman"/>
      <w:szCs w:val="20"/>
      <w:lang w:eastAsia="sl-SI"/>
    </w:rPr>
  </w:style>
  <w:style w:type="paragraph" w:styleId="Naslov">
    <w:name w:val="Title"/>
    <w:basedOn w:val="Navaden"/>
    <w:next w:val="Navaden"/>
    <w:link w:val="NaslovZnak"/>
    <w:qFormat/>
    <w:rsid w:val="006F0C4A"/>
    <w:pPr>
      <w:spacing w:after="60" w:line="240" w:lineRule="auto"/>
      <w:jc w:val="both"/>
      <w:outlineLvl w:val="0"/>
    </w:pPr>
    <w:rPr>
      <w:rFonts w:eastAsia="Times New Roman" w:cs="EB Garamond"/>
      <w:b/>
      <w:bCs/>
      <w:kern w:val="28"/>
      <w:sz w:val="32"/>
      <w:szCs w:val="32"/>
      <w:lang w:eastAsia="sl-SI"/>
    </w:rPr>
  </w:style>
  <w:style w:type="character" w:customStyle="1" w:styleId="NaslovZnak">
    <w:name w:val="Naslov Znak"/>
    <w:basedOn w:val="Privzetapisavaodstavka"/>
    <w:link w:val="Naslov"/>
    <w:rsid w:val="006F0C4A"/>
    <w:rPr>
      <w:rFonts w:eastAsia="Times New Roman" w:cs="EB Garamond"/>
      <w:b/>
      <w:bCs/>
      <w:kern w:val="28"/>
      <w:sz w:val="32"/>
      <w:szCs w:val="32"/>
      <w:lang w:eastAsia="sl-SI"/>
    </w:rPr>
  </w:style>
  <w:style w:type="character" w:customStyle="1" w:styleId="OdstavekseznamaZnak">
    <w:name w:val="Odstavek seznama Znak"/>
    <w:aliases w:val="Heading 12 Znak,heading 1 Znak,naslov 1 Znak,Naslov .1 Znak,Odstavek seznama_IP Znak,Seznam_IP_1 Znak,za tekst Znak,Označevanje Znak"/>
    <w:link w:val="Odstavekseznama"/>
    <w:uiPriority w:val="34"/>
    <w:qFormat/>
    <w:locked/>
    <w:rsid w:val="006F0C4A"/>
  </w:style>
  <w:style w:type="character" w:customStyle="1" w:styleId="translation">
    <w:name w:val="translation"/>
    <w:rsid w:val="006F0C4A"/>
  </w:style>
  <w:style w:type="character" w:customStyle="1" w:styleId="Arial9Znak">
    <w:name w:val="Arial 9 Znak"/>
    <w:link w:val="Arial9"/>
    <w:locked/>
    <w:rsid w:val="006F0C4A"/>
    <w:rPr>
      <w:rFonts w:ascii="Arial" w:hAnsi="Arial" w:cs="Arial"/>
      <w:sz w:val="18"/>
    </w:rPr>
  </w:style>
  <w:style w:type="paragraph" w:customStyle="1" w:styleId="Arial9">
    <w:name w:val="Arial 9"/>
    <w:basedOn w:val="Navaden"/>
    <w:link w:val="Arial9Znak"/>
    <w:qFormat/>
    <w:rsid w:val="006F0C4A"/>
    <w:pPr>
      <w:spacing w:after="0" w:line="240" w:lineRule="auto"/>
      <w:jc w:val="both"/>
    </w:pPr>
    <w:rPr>
      <w:rFonts w:ascii="Arial" w:hAnsi="Arial" w:cs="Arial"/>
      <w:sz w:val="18"/>
    </w:rPr>
  </w:style>
  <w:style w:type="character" w:customStyle="1" w:styleId="Arial9Char">
    <w:name w:val="Arial 9 Char"/>
    <w:locked/>
    <w:rsid w:val="006F0C4A"/>
    <w:rPr>
      <w:rFonts w:ascii="Arial" w:hAnsi="Arial"/>
      <w:sz w:val="18"/>
      <w:szCs w:val="20"/>
    </w:rPr>
  </w:style>
  <w:style w:type="paragraph" w:customStyle="1" w:styleId="Article">
    <w:name w:val="Article"/>
    <w:basedOn w:val="Odstavekseznama"/>
    <w:qFormat/>
    <w:rsid w:val="006F0C4A"/>
    <w:pPr>
      <w:widowControl w:val="0"/>
      <w:numPr>
        <w:numId w:val="2"/>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link w:val="NavadenspletZnak"/>
    <w:unhideWhenUsed/>
    <w:rsid w:val="006F0C4A"/>
    <w:pPr>
      <w:spacing w:before="100" w:beforeAutospacing="1" w:after="100" w:afterAutospacing="1" w:line="240" w:lineRule="auto"/>
    </w:pPr>
    <w:rPr>
      <w:rFonts w:ascii="Times New Roman" w:hAnsi="Times New Roman" w:cs="Times New Roman"/>
      <w:color w:val="000000"/>
      <w:lang w:eastAsia="sl-SI"/>
    </w:rPr>
  </w:style>
  <w:style w:type="character" w:customStyle="1" w:styleId="Nerazreenaomemba1">
    <w:name w:val="Nerazrešena omemba1"/>
    <w:basedOn w:val="Privzetapisavaodstavka"/>
    <w:uiPriority w:val="99"/>
    <w:semiHidden/>
    <w:unhideWhenUsed/>
    <w:rsid w:val="006F0C4A"/>
    <w:rPr>
      <w:color w:val="605E5C"/>
      <w:shd w:val="clear" w:color="auto" w:fill="E1DFDD"/>
    </w:rPr>
  </w:style>
  <w:style w:type="character" w:customStyle="1" w:styleId="tlid-translation">
    <w:name w:val="tlid-translation"/>
    <w:basedOn w:val="Privzetapisavaodstavka"/>
    <w:rsid w:val="006F0C4A"/>
  </w:style>
  <w:style w:type="paragraph" w:styleId="Kazalovsebine2">
    <w:name w:val="toc 2"/>
    <w:basedOn w:val="Navaden"/>
    <w:next w:val="Navaden"/>
    <w:autoRedefine/>
    <w:uiPriority w:val="39"/>
    <w:unhideWhenUsed/>
    <w:qFormat/>
    <w:rsid w:val="006F0C4A"/>
    <w:pPr>
      <w:spacing w:after="100"/>
      <w:ind w:left="220"/>
    </w:pPr>
  </w:style>
  <w:style w:type="paragraph" w:styleId="Kazalovsebine3">
    <w:name w:val="toc 3"/>
    <w:basedOn w:val="Navaden"/>
    <w:next w:val="Navaden"/>
    <w:autoRedefine/>
    <w:uiPriority w:val="39"/>
    <w:unhideWhenUsed/>
    <w:qFormat/>
    <w:rsid w:val="006F0C4A"/>
    <w:pPr>
      <w:spacing w:after="100"/>
      <w:ind w:left="440"/>
    </w:pPr>
  </w:style>
  <w:style w:type="paragraph" w:customStyle="1" w:styleId="BESEDILO">
    <w:name w:val="BESEDILO"/>
    <w:rsid w:val="006F0C4A"/>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Nerazreenaomemba2">
    <w:name w:val="Nerazrešena omemba2"/>
    <w:basedOn w:val="Privzetapisavaodstavka"/>
    <w:uiPriority w:val="99"/>
    <w:semiHidden/>
    <w:unhideWhenUsed/>
    <w:rsid w:val="006F0C4A"/>
    <w:rPr>
      <w:color w:val="605E5C"/>
      <w:shd w:val="clear" w:color="auto" w:fill="E1DFDD"/>
    </w:rPr>
  </w:style>
  <w:style w:type="table" w:customStyle="1" w:styleId="TableNormal1">
    <w:name w:val="Table Normal1"/>
    <w:uiPriority w:val="2"/>
    <w:semiHidden/>
    <w:unhideWhenUsed/>
    <w:qFormat/>
    <w:rsid w:val="006F0C4A"/>
    <w:pPr>
      <w:widowControl w:val="0"/>
      <w:autoSpaceDE w:val="0"/>
      <w:autoSpaceDN w:val="0"/>
      <w:spacing w:after="0" w:line="240" w:lineRule="auto"/>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6F0C4A"/>
    <w:pPr>
      <w:widowControl w:val="0"/>
      <w:autoSpaceDE w:val="0"/>
      <w:autoSpaceDN w:val="0"/>
      <w:spacing w:after="0" w:line="240" w:lineRule="auto"/>
    </w:pPr>
    <w:rPr>
      <w:rFonts w:ascii="Times New Roman" w:eastAsia="Times New Roman" w:hAnsi="Times New Roman" w:cs="Times New Roman"/>
      <w:sz w:val="22"/>
      <w:szCs w:val="22"/>
    </w:rPr>
  </w:style>
  <w:style w:type="paragraph" w:customStyle="1" w:styleId="tevilnatoka">
    <w:name w:val="Številčna točka"/>
    <w:basedOn w:val="Navaden"/>
    <w:qFormat/>
    <w:rsid w:val="006F0C4A"/>
    <w:pPr>
      <w:numPr>
        <w:numId w:val="4"/>
      </w:numPr>
    </w:pPr>
  </w:style>
  <w:style w:type="paragraph" w:customStyle="1" w:styleId="tevilnatoka11Nova">
    <w:name w:val="Številčna točka 1.1 Nova"/>
    <w:basedOn w:val="Navaden"/>
    <w:qFormat/>
    <w:rsid w:val="006F0C4A"/>
    <w:pPr>
      <w:numPr>
        <w:ilvl w:val="1"/>
        <w:numId w:val="4"/>
      </w:numPr>
    </w:pPr>
  </w:style>
  <w:style w:type="paragraph" w:customStyle="1" w:styleId="tevilnatoka111">
    <w:name w:val="Številčna točka 1.1.1"/>
    <w:basedOn w:val="Navaden"/>
    <w:qFormat/>
    <w:rsid w:val="006F0C4A"/>
    <w:pPr>
      <w:numPr>
        <w:ilvl w:val="2"/>
        <w:numId w:val="4"/>
      </w:numPr>
    </w:pPr>
  </w:style>
  <w:style w:type="character" w:styleId="Besedilooznabemesta">
    <w:name w:val="Placeholder Text"/>
    <w:basedOn w:val="Privzetapisavaodstavka"/>
    <w:uiPriority w:val="99"/>
    <w:semiHidden/>
    <w:rsid w:val="006F0C4A"/>
    <w:rPr>
      <w:color w:val="808080"/>
    </w:rPr>
  </w:style>
  <w:style w:type="character" w:customStyle="1" w:styleId="hierarchicaltableinformationtitle">
    <w:name w:val="hierarchical_tableinformation_title"/>
    <w:basedOn w:val="Privzetapisavaodstavka"/>
    <w:rsid w:val="006F0C4A"/>
  </w:style>
  <w:style w:type="character" w:styleId="SledenaHiperpovezava">
    <w:name w:val="FollowedHyperlink"/>
    <w:basedOn w:val="Privzetapisavaodstavka"/>
    <w:uiPriority w:val="99"/>
    <w:semiHidden/>
    <w:unhideWhenUsed/>
    <w:rsid w:val="006F0C4A"/>
    <w:rPr>
      <w:color w:val="954F72" w:themeColor="followedHyperlink"/>
      <w:u w:val="single"/>
    </w:rPr>
  </w:style>
  <w:style w:type="paragraph" w:styleId="Telobesedila-zamik2">
    <w:name w:val="Body Text Indent 2"/>
    <w:basedOn w:val="Navaden"/>
    <w:link w:val="Telobesedila-zamik2Znak"/>
    <w:unhideWhenUsed/>
    <w:rsid w:val="006F0C4A"/>
    <w:pPr>
      <w:spacing w:after="120" w:line="480" w:lineRule="auto"/>
      <w:ind w:left="283"/>
    </w:pPr>
  </w:style>
  <w:style w:type="character" w:customStyle="1" w:styleId="Telobesedila-zamik2Znak">
    <w:name w:val="Telo besedila - zamik 2 Znak"/>
    <w:basedOn w:val="Privzetapisavaodstavka"/>
    <w:link w:val="Telobesedila-zamik2"/>
    <w:rsid w:val="006F0C4A"/>
  </w:style>
  <w:style w:type="table" w:customStyle="1" w:styleId="Tabelamrea3">
    <w:name w:val="Tabela – mreža3"/>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avaden"/>
    <w:uiPriority w:val="99"/>
    <w:rsid w:val="006F0C4A"/>
    <w:pPr>
      <w:spacing w:after="0" w:line="288" w:lineRule="auto"/>
      <w:jc w:val="both"/>
    </w:pPr>
    <w:rPr>
      <w:rFonts w:ascii="Times New Roman" w:eastAsia="Times New Roman" w:hAnsi="Times New Roman" w:cs="Times New Roman"/>
      <w:sz w:val="22"/>
      <w:lang w:eastAsia="sl-SI"/>
    </w:rPr>
  </w:style>
  <w:style w:type="table" w:customStyle="1" w:styleId="Tabelamrea4">
    <w:name w:val="Tabela – mreža4"/>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razlogiizkljuitev">
    <w:name w:val="Naslov razlogi izključitev"/>
    <w:basedOn w:val="Brezrazmikov"/>
    <w:link w:val="NaslovrazlogiizkljuitevZnak"/>
    <w:qFormat/>
    <w:rsid w:val="006F0C4A"/>
    <w:pPr>
      <w:numPr>
        <w:numId w:val="5"/>
      </w:numPr>
      <w:pBdr>
        <w:bottom w:val="double" w:sz="6" w:space="1" w:color="auto"/>
      </w:pBdr>
      <w:ind w:left="567" w:hanging="425"/>
      <w:jc w:val="both"/>
    </w:pPr>
    <w:rPr>
      <w:rFonts w:cs="EB Garamond"/>
    </w:rPr>
  </w:style>
  <w:style w:type="character" w:customStyle="1" w:styleId="BrezrazmikovZnak">
    <w:name w:val="Brez razmikov Znak"/>
    <w:basedOn w:val="Privzetapisavaodstavka"/>
    <w:link w:val="Brezrazmikov"/>
    <w:uiPriority w:val="1"/>
    <w:rsid w:val="006F0C4A"/>
    <w:rPr>
      <w:rFonts w:ascii="Calibri" w:eastAsia="Calibri" w:hAnsi="Calibri" w:cs="Times New Roman"/>
      <w:lang w:val="en-US"/>
    </w:rPr>
  </w:style>
  <w:style w:type="character" w:customStyle="1" w:styleId="NaslovrazlogiizkljuitevZnak">
    <w:name w:val="Naslov razlogi izključitev Znak"/>
    <w:basedOn w:val="BrezrazmikovZnak"/>
    <w:link w:val="Naslovrazlogiizkljuitev"/>
    <w:rsid w:val="006F0C4A"/>
    <w:rPr>
      <w:rFonts w:ascii="Calibri" w:eastAsia="Calibri" w:hAnsi="Calibri" w:cs="EB Garamond"/>
      <w:lang w:val="en-US"/>
    </w:rPr>
  </w:style>
  <w:style w:type="paragraph" w:styleId="NaslovTOC">
    <w:name w:val="TOC Heading"/>
    <w:basedOn w:val="Naslov1"/>
    <w:next w:val="Navaden"/>
    <w:uiPriority w:val="39"/>
    <w:unhideWhenUsed/>
    <w:qFormat/>
    <w:rsid w:val="00947406"/>
    <w:pPr>
      <w:pBdr>
        <w:bottom w:val="none" w:sz="0" w:space="0" w:color="auto"/>
      </w:pBdr>
      <w:shd w:val="clear" w:color="auto" w:fill="auto"/>
      <w:spacing w:before="480" w:line="276" w:lineRule="auto"/>
      <w:ind w:left="360" w:hanging="360"/>
      <w:outlineLvl w:val="9"/>
    </w:pPr>
    <w:rPr>
      <w:rFonts w:ascii="Garamond" w:eastAsiaTheme="majorEastAsia" w:hAnsi="Garamond" w:cstheme="majorBidi"/>
      <w:color w:val="000000" w:themeColor="text1"/>
      <w:sz w:val="24"/>
      <w:lang w:val="sl-SI"/>
    </w:rPr>
  </w:style>
  <w:style w:type="character" w:customStyle="1" w:styleId="Bodytext">
    <w:name w:val="Body text_"/>
    <w:basedOn w:val="Privzetapisavaodstavka"/>
    <w:link w:val="Telobesedila5"/>
    <w:semiHidden/>
    <w:locked/>
    <w:rsid w:val="00947406"/>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947406"/>
    <w:pPr>
      <w:shd w:val="clear" w:color="auto" w:fill="FFFFFF"/>
      <w:spacing w:after="780" w:line="0" w:lineRule="atLeast"/>
      <w:ind w:left="180" w:hanging="640"/>
      <w:jc w:val="both"/>
    </w:pPr>
    <w:rPr>
      <w:rFonts w:ascii="Calibri" w:eastAsia="Calibri" w:hAnsi="Calibri" w:cs="Calibri"/>
      <w:sz w:val="21"/>
      <w:szCs w:val="21"/>
    </w:rPr>
  </w:style>
  <w:style w:type="character" w:customStyle="1" w:styleId="Bodytext3">
    <w:name w:val="Body text (3)_"/>
    <w:basedOn w:val="Privzetapisavaodstavka"/>
    <w:link w:val="Bodytext30"/>
    <w:semiHidden/>
    <w:locked/>
    <w:rsid w:val="00947406"/>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947406"/>
    <w:pPr>
      <w:shd w:val="clear" w:color="auto" w:fill="FFFFFF"/>
      <w:spacing w:before="1140" w:after="4620" w:line="0" w:lineRule="atLeast"/>
      <w:ind w:left="180" w:hanging="560"/>
      <w:jc w:val="both"/>
    </w:pPr>
    <w:rPr>
      <w:rFonts w:ascii="Calibri" w:eastAsia="Calibri" w:hAnsi="Calibri" w:cs="Calibri"/>
      <w:sz w:val="21"/>
      <w:szCs w:val="21"/>
    </w:rPr>
  </w:style>
  <w:style w:type="paragraph" w:customStyle="1" w:styleId="Tabela">
    <w:name w:val="Tabela"/>
    <w:basedOn w:val="Navaden"/>
    <w:semiHidden/>
    <w:rsid w:val="00947406"/>
    <w:pPr>
      <w:autoSpaceDE w:val="0"/>
      <w:autoSpaceDN w:val="0"/>
      <w:adjustRightInd w:val="0"/>
      <w:spacing w:after="0" w:line="240" w:lineRule="auto"/>
      <w:ind w:left="180"/>
      <w:jc w:val="both"/>
    </w:pPr>
    <w:rPr>
      <w:rFonts w:ascii="Verdana" w:eastAsia="Times New Roman" w:hAnsi="Verdana" w:cs="Times New Roman"/>
      <w:sz w:val="20"/>
      <w:szCs w:val="20"/>
      <w:lang w:eastAsia="sl-SI"/>
    </w:rPr>
  </w:style>
  <w:style w:type="paragraph" w:customStyle="1" w:styleId="Bullet">
    <w:name w:val="Bullet"/>
    <w:basedOn w:val="Navaden"/>
    <w:autoRedefine/>
    <w:semiHidden/>
    <w:rsid w:val="00947406"/>
    <w:pPr>
      <w:overflowPunct w:val="0"/>
      <w:autoSpaceDE w:val="0"/>
      <w:autoSpaceDN w:val="0"/>
      <w:adjustRightInd w:val="0"/>
      <w:spacing w:after="120" w:line="240" w:lineRule="auto"/>
      <w:ind w:left="180"/>
      <w:jc w:val="center"/>
    </w:pPr>
    <w:rPr>
      <w:rFonts w:ascii="Verdana" w:eastAsia="Times New Roman" w:hAnsi="Verdana" w:cs="Verdana"/>
      <w:sz w:val="20"/>
      <w:szCs w:val="20"/>
    </w:rPr>
  </w:style>
  <w:style w:type="character" w:styleId="tevilkastrani">
    <w:name w:val="page number"/>
    <w:semiHidden/>
    <w:unhideWhenUsed/>
    <w:rsid w:val="00947406"/>
    <w:rPr>
      <w:rFonts w:ascii="Times New Roman" w:hAnsi="Times New Roman" w:cs="Times New Roman" w:hint="default"/>
    </w:rPr>
  </w:style>
  <w:style w:type="character" w:customStyle="1" w:styleId="Bodytext3NotBold">
    <w:name w:val="Body text (3) + Not Bold"/>
    <w:basedOn w:val="Bodytext3"/>
    <w:rsid w:val="00947406"/>
    <w:rPr>
      <w:rFonts w:ascii="Calibri" w:eastAsia="Calibri" w:hAnsi="Calibri" w:cs="Calibri"/>
      <w:b/>
      <w:bCs/>
      <w:spacing w:val="0"/>
      <w:sz w:val="21"/>
      <w:szCs w:val="21"/>
      <w:shd w:val="clear" w:color="auto" w:fill="FFFFFF"/>
    </w:rPr>
  </w:style>
  <w:style w:type="paragraph" w:customStyle="1" w:styleId="Telobesedila4">
    <w:name w:val="Telo besedila4"/>
    <w:basedOn w:val="Navaden"/>
    <w:rsid w:val="00947406"/>
    <w:pPr>
      <w:shd w:val="clear" w:color="auto" w:fill="FFFFFF"/>
      <w:spacing w:before="600" w:after="2100" w:line="269" w:lineRule="exact"/>
      <w:ind w:left="180"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947406"/>
    <w:pPr>
      <w:spacing w:after="0" w:line="240" w:lineRule="auto"/>
      <w:ind w:left="180"/>
      <w:jc w:val="both"/>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947406"/>
    <w:rPr>
      <w:rFonts w:ascii="Tahoma" w:hAnsi="Tahoma" w:cs="Tahoma"/>
      <w:sz w:val="16"/>
      <w:szCs w:val="16"/>
    </w:rPr>
  </w:style>
  <w:style w:type="character" w:customStyle="1" w:styleId="NavadenspletZnak">
    <w:name w:val="Navaden (splet) Znak"/>
    <w:link w:val="Navadensplet"/>
    <w:rsid w:val="00947406"/>
    <w:rPr>
      <w:rFonts w:ascii="Times New Roman" w:hAnsi="Times New Roman" w:cs="Times New Roman"/>
      <w:color w:val="000000"/>
      <w:lang w:eastAsia="sl-SI"/>
    </w:rPr>
  </w:style>
  <w:style w:type="paragraph" w:customStyle="1" w:styleId="len">
    <w:name w:val="Člen"/>
    <w:basedOn w:val="Navaden"/>
    <w:link w:val="lenZnak"/>
    <w:qFormat/>
    <w:rsid w:val="00947406"/>
    <w:pPr>
      <w:suppressAutoHyphens/>
      <w:overflowPunct w:val="0"/>
      <w:autoSpaceDE w:val="0"/>
      <w:autoSpaceDN w:val="0"/>
      <w:adjustRightInd w:val="0"/>
      <w:spacing w:before="480" w:after="0" w:line="240" w:lineRule="auto"/>
      <w:ind w:left="180"/>
      <w:jc w:val="center"/>
      <w:textAlignment w:val="baseline"/>
    </w:pPr>
    <w:rPr>
      <w:rFonts w:ascii="Arial" w:eastAsia="Times New Roman" w:hAnsi="Arial" w:cs="Arial"/>
      <w:b/>
      <w:sz w:val="22"/>
      <w:lang w:eastAsia="sl-SI"/>
    </w:rPr>
  </w:style>
  <w:style w:type="character" w:customStyle="1" w:styleId="lenZnak">
    <w:name w:val="Člen Znak"/>
    <w:link w:val="len"/>
    <w:rsid w:val="00947406"/>
    <w:rPr>
      <w:rFonts w:ascii="Arial" w:eastAsia="Times New Roman" w:hAnsi="Arial" w:cs="Arial"/>
      <w:b/>
      <w:sz w:val="22"/>
      <w:lang w:eastAsia="sl-SI"/>
    </w:rPr>
  </w:style>
  <w:style w:type="paragraph" w:customStyle="1" w:styleId="Odstavek">
    <w:name w:val="Odstavek"/>
    <w:basedOn w:val="Navaden"/>
    <w:link w:val="OdstavekZnak"/>
    <w:qFormat/>
    <w:rsid w:val="00947406"/>
    <w:pPr>
      <w:overflowPunct w:val="0"/>
      <w:autoSpaceDE w:val="0"/>
      <w:autoSpaceDN w:val="0"/>
      <w:adjustRightInd w:val="0"/>
      <w:spacing w:before="240" w:after="0" w:line="240" w:lineRule="auto"/>
      <w:ind w:left="180" w:firstLine="1021"/>
      <w:jc w:val="both"/>
      <w:textAlignment w:val="baseline"/>
    </w:pPr>
    <w:rPr>
      <w:rFonts w:ascii="Arial" w:eastAsia="Times New Roman" w:hAnsi="Arial" w:cs="Arial"/>
      <w:sz w:val="22"/>
      <w:lang w:eastAsia="sl-SI"/>
    </w:rPr>
  </w:style>
  <w:style w:type="character" w:customStyle="1" w:styleId="OdstavekZnak">
    <w:name w:val="Odstavek Znak"/>
    <w:link w:val="Odstavek"/>
    <w:rsid w:val="00947406"/>
    <w:rPr>
      <w:rFonts w:ascii="Arial" w:eastAsia="Times New Roman" w:hAnsi="Arial" w:cs="Arial"/>
      <w:sz w:val="22"/>
      <w:lang w:eastAsia="sl-SI"/>
    </w:rPr>
  </w:style>
  <w:style w:type="paragraph" w:customStyle="1" w:styleId="Oddelek">
    <w:name w:val="Oddelek"/>
    <w:basedOn w:val="Navaden"/>
    <w:link w:val="OddelekZnak1"/>
    <w:qFormat/>
    <w:rsid w:val="00947406"/>
    <w:pPr>
      <w:overflowPunct w:val="0"/>
      <w:autoSpaceDE w:val="0"/>
      <w:autoSpaceDN w:val="0"/>
      <w:adjustRightInd w:val="0"/>
      <w:spacing w:before="480" w:after="0" w:line="240" w:lineRule="auto"/>
      <w:ind w:left="180"/>
      <w:jc w:val="center"/>
      <w:textAlignment w:val="baseline"/>
    </w:pPr>
    <w:rPr>
      <w:rFonts w:ascii="Arial" w:eastAsia="Times New Roman" w:hAnsi="Arial" w:cs="Arial"/>
      <w:sz w:val="22"/>
      <w:lang w:eastAsia="sl-SI"/>
    </w:rPr>
  </w:style>
  <w:style w:type="character" w:customStyle="1" w:styleId="OddelekZnak1">
    <w:name w:val="Oddelek Znak1"/>
    <w:link w:val="Oddelek"/>
    <w:rsid w:val="00947406"/>
    <w:rPr>
      <w:rFonts w:ascii="Arial" w:eastAsia="Times New Roman" w:hAnsi="Arial" w:cs="Arial"/>
      <w:sz w:val="22"/>
      <w:lang w:eastAsia="sl-SI"/>
    </w:rPr>
  </w:style>
  <w:style w:type="paragraph" w:customStyle="1" w:styleId="Alineazaodstavkom">
    <w:name w:val="Alinea za odstavkom"/>
    <w:basedOn w:val="Navaden"/>
    <w:link w:val="AlineazaodstavkomZnak"/>
    <w:qFormat/>
    <w:rsid w:val="00947406"/>
    <w:pPr>
      <w:numPr>
        <w:numId w:val="6"/>
      </w:numPr>
      <w:spacing w:after="0"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947406"/>
    <w:rPr>
      <w:rFonts w:ascii="Arial" w:eastAsia="Times New Roman" w:hAnsi="Arial" w:cs="Arial"/>
      <w:sz w:val="22"/>
      <w:lang w:eastAsia="sl-SI"/>
    </w:rPr>
  </w:style>
  <w:style w:type="paragraph" w:customStyle="1" w:styleId="lennaslov">
    <w:name w:val="Člen_naslov"/>
    <w:basedOn w:val="len"/>
    <w:qFormat/>
    <w:rsid w:val="00947406"/>
    <w:pPr>
      <w:spacing w:before="0"/>
    </w:pPr>
  </w:style>
  <w:style w:type="paragraph" w:styleId="Kazalovsebine4">
    <w:name w:val="toc 4"/>
    <w:basedOn w:val="Navaden"/>
    <w:next w:val="Navaden"/>
    <w:autoRedefine/>
    <w:uiPriority w:val="39"/>
    <w:unhideWhenUsed/>
    <w:rsid w:val="00947406"/>
    <w:pPr>
      <w:spacing w:after="100" w:line="276" w:lineRule="auto"/>
      <w:ind w:left="660"/>
    </w:pPr>
    <w:rPr>
      <w:rFonts w:eastAsiaTheme="minorEastAsia"/>
      <w:sz w:val="22"/>
      <w:szCs w:val="22"/>
      <w:lang w:eastAsia="sl-SI"/>
    </w:rPr>
  </w:style>
  <w:style w:type="paragraph" w:styleId="Kazalovsebine5">
    <w:name w:val="toc 5"/>
    <w:basedOn w:val="Navaden"/>
    <w:next w:val="Navaden"/>
    <w:autoRedefine/>
    <w:uiPriority w:val="39"/>
    <w:unhideWhenUsed/>
    <w:rsid w:val="00947406"/>
    <w:pPr>
      <w:spacing w:after="100" w:line="276" w:lineRule="auto"/>
      <w:ind w:left="880"/>
    </w:pPr>
    <w:rPr>
      <w:rFonts w:eastAsiaTheme="minorEastAsia"/>
      <w:sz w:val="22"/>
      <w:szCs w:val="22"/>
      <w:lang w:eastAsia="sl-SI"/>
    </w:rPr>
  </w:style>
  <w:style w:type="paragraph" w:styleId="Kazalovsebine6">
    <w:name w:val="toc 6"/>
    <w:basedOn w:val="Navaden"/>
    <w:next w:val="Navaden"/>
    <w:autoRedefine/>
    <w:uiPriority w:val="39"/>
    <w:unhideWhenUsed/>
    <w:rsid w:val="00947406"/>
    <w:pPr>
      <w:spacing w:after="100" w:line="276" w:lineRule="auto"/>
      <w:ind w:left="1100"/>
    </w:pPr>
    <w:rPr>
      <w:rFonts w:eastAsiaTheme="minorEastAsia"/>
      <w:sz w:val="22"/>
      <w:szCs w:val="22"/>
      <w:lang w:eastAsia="sl-SI"/>
    </w:rPr>
  </w:style>
  <w:style w:type="paragraph" w:styleId="Kazalovsebine7">
    <w:name w:val="toc 7"/>
    <w:basedOn w:val="Navaden"/>
    <w:next w:val="Navaden"/>
    <w:autoRedefine/>
    <w:uiPriority w:val="39"/>
    <w:unhideWhenUsed/>
    <w:rsid w:val="00947406"/>
    <w:pPr>
      <w:spacing w:after="100" w:line="276" w:lineRule="auto"/>
      <w:ind w:left="1320"/>
    </w:pPr>
    <w:rPr>
      <w:rFonts w:eastAsiaTheme="minorEastAsia"/>
      <w:sz w:val="22"/>
      <w:szCs w:val="22"/>
      <w:lang w:eastAsia="sl-SI"/>
    </w:rPr>
  </w:style>
  <w:style w:type="paragraph" w:styleId="Kazalovsebine8">
    <w:name w:val="toc 8"/>
    <w:basedOn w:val="Navaden"/>
    <w:next w:val="Navaden"/>
    <w:autoRedefine/>
    <w:uiPriority w:val="39"/>
    <w:unhideWhenUsed/>
    <w:rsid w:val="00947406"/>
    <w:pPr>
      <w:spacing w:after="100" w:line="276" w:lineRule="auto"/>
      <w:ind w:left="1540"/>
    </w:pPr>
    <w:rPr>
      <w:rFonts w:eastAsiaTheme="minorEastAsia"/>
      <w:sz w:val="22"/>
      <w:szCs w:val="22"/>
      <w:lang w:eastAsia="sl-SI"/>
    </w:rPr>
  </w:style>
  <w:style w:type="paragraph" w:styleId="Kazalovsebine9">
    <w:name w:val="toc 9"/>
    <w:basedOn w:val="Navaden"/>
    <w:next w:val="Navaden"/>
    <w:autoRedefine/>
    <w:uiPriority w:val="39"/>
    <w:unhideWhenUsed/>
    <w:rsid w:val="00947406"/>
    <w:pPr>
      <w:spacing w:after="100" w:line="276" w:lineRule="auto"/>
      <w:ind w:left="1760"/>
    </w:pPr>
    <w:rPr>
      <w:rFonts w:eastAsiaTheme="minorEastAsia"/>
      <w:sz w:val="22"/>
      <w:szCs w:val="22"/>
      <w:lang w:eastAsia="sl-SI"/>
    </w:rPr>
  </w:style>
  <w:style w:type="paragraph" w:styleId="Golobesedilo">
    <w:name w:val="Plain Text"/>
    <w:basedOn w:val="Navaden"/>
    <w:link w:val="GolobesediloZnak"/>
    <w:uiPriority w:val="99"/>
    <w:semiHidden/>
    <w:unhideWhenUsed/>
    <w:rsid w:val="00947406"/>
    <w:pPr>
      <w:spacing w:after="0" w:line="240" w:lineRule="auto"/>
    </w:pPr>
    <w:rPr>
      <w:rFonts w:ascii="Calibri" w:hAnsi="Calibri"/>
      <w:sz w:val="22"/>
      <w:szCs w:val="21"/>
    </w:rPr>
  </w:style>
  <w:style w:type="character" w:customStyle="1" w:styleId="GolobesediloZnak">
    <w:name w:val="Golo besedilo Znak"/>
    <w:basedOn w:val="Privzetapisavaodstavka"/>
    <w:link w:val="Golobesedilo"/>
    <w:uiPriority w:val="99"/>
    <w:semiHidden/>
    <w:rsid w:val="00947406"/>
    <w:rPr>
      <w:rFonts w:ascii="Calibri" w:hAnsi="Calibri"/>
      <w:sz w:val="22"/>
      <w:szCs w:val="21"/>
    </w:rPr>
  </w:style>
  <w:style w:type="paragraph" w:customStyle="1" w:styleId="odstavek0">
    <w:name w:val="odstavek"/>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 w:type="paragraph" w:customStyle="1" w:styleId="tevilnatoka0">
    <w:name w:val="tevilnatoka"/>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 w:type="numbering" w:customStyle="1" w:styleId="WW8Num35">
    <w:name w:val="WW8Num35"/>
    <w:basedOn w:val="Brezseznama"/>
    <w:rsid w:val="00312B81"/>
    <w:pPr>
      <w:numPr>
        <w:numId w:val="8"/>
      </w:numPr>
    </w:pPr>
  </w:style>
  <w:style w:type="numbering" w:customStyle="1" w:styleId="WW8Num42">
    <w:name w:val="WW8Num42"/>
    <w:basedOn w:val="Brezseznama"/>
    <w:rsid w:val="00312B81"/>
    <w:pPr>
      <w:numPr>
        <w:numId w:val="9"/>
      </w:numPr>
    </w:pPr>
  </w:style>
  <w:style w:type="numbering" w:customStyle="1" w:styleId="WW8Num4">
    <w:name w:val="WW8Num4"/>
    <w:basedOn w:val="Brezseznama"/>
    <w:rsid w:val="00E47DFC"/>
    <w:pPr>
      <w:numPr>
        <w:numId w:val="18"/>
      </w:numPr>
    </w:pPr>
  </w:style>
  <w:style w:type="numbering" w:customStyle="1" w:styleId="WW8Num37">
    <w:name w:val="WW8Num37"/>
    <w:basedOn w:val="Brezseznama"/>
    <w:rsid w:val="00EE66CC"/>
    <w:pPr>
      <w:numPr>
        <w:numId w:val="21"/>
      </w:numPr>
    </w:pPr>
  </w:style>
  <w:style w:type="numbering" w:customStyle="1" w:styleId="WW8Num43">
    <w:name w:val="WW8Num43"/>
    <w:basedOn w:val="Brezseznama"/>
    <w:rsid w:val="00BD2028"/>
    <w:pPr>
      <w:numPr>
        <w:numId w:val="24"/>
      </w:numPr>
    </w:pPr>
  </w:style>
  <w:style w:type="paragraph" w:customStyle="1" w:styleId="Standard">
    <w:name w:val="Standard"/>
    <w:rsid w:val="0012047B"/>
    <w:pPr>
      <w:suppressAutoHyphens/>
      <w:autoSpaceDN w:val="0"/>
      <w:spacing w:after="0" w:line="240" w:lineRule="auto"/>
      <w:textAlignment w:val="baseline"/>
    </w:pPr>
    <w:rPr>
      <w:rFonts w:ascii="Times New Roman" w:eastAsia="Times New Roman" w:hAnsi="Times New Roman" w:cs="Times New Roman"/>
      <w:kern w:val="3"/>
      <w:szCs w:val="20"/>
      <w:lang w:eastAsia="zh-CN"/>
    </w:rPr>
  </w:style>
  <w:style w:type="character" w:customStyle="1" w:styleId="Tablecaption">
    <w:name w:val="Table caption_"/>
    <w:link w:val="Tablecaption0"/>
    <w:rsid w:val="006855EE"/>
    <w:rPr>
      <w:rFonts w:ascii="Arial" w:eastAsia="Arial" w:hAnsi="Arial" w:cs="Arial"/>
      <w:b/>
      <w:bCs/>
      <w:sz w:val="16"/>
      <w:szCs w:val="16"/>
      <w:shd w:val="clear" w:color="auto" w:fill="FFFFFF"/>
    </w:rPr>
  </w:style>
  <w:style w:type="paragraph" w:customStyle="1" w:styleId="Tablecaption0">
    <w:name w:val="Table caption"/>
    <w:basedOn w:val="Navaden"/>
    <w:link w:val="Tablecaption"/>
    <w:rsid w:val="006855EE"/>
    <w:pPr>
      <w:widowControl w:val="0"/>
      <w:shd w:val="clear" w:color="auto" w:fill="FFFFFF"/>
      <w:spacing w:after="0" w:line="266" w:lineRule="auto"/>
    </w:pPr>
    <w:rPr>
      <w:rFonts w:ascii="Arial" w:eastAsia="Arial" w:hAnsi="Arial" w:cs="Arial"/>
      <w:b/>
      <w:bCs/>
      <w:sz w:val="16"/>
      <w:szCs w:val="16"/>
    </w:rPr>
  </w:style>
  <w:style w:type="character" w:customStyle="1" w:styleId="Heading2">
    <w:name w:val="Heading #2_"/>
    <w:link w:val="Heading20"/>
    <w:rsid w:val="006B011B"/>
    <w:rPr>
      <w:rFonts w:eastAsia="Garamond" w:cs="Garamond"/>
      <w:b/>
      <w:bCs/>
      <w:sz w:val="22"/>
      <w:szCs w:val="22"/>
      <w:shd w:val="clear" w:color="auto" w:fill="FFFFFF"/>
    </w:rPr>
  </w:style>
  <w:style w:type="paragraph" w:customStyle="1" w:styleId="Heading20">
    <w:name w:val="Heading #2"/>
    <w:basedOn w:val="Navaden"/>
    <w:link w:val="Heading2"/>
    <w:rsid w:val="006B011B"/>
    <w:pPr>
      <w:widowControl w:val="0"/>
      <w:shd w:val="clear" w:color="auto" w:fill="FFFFFF"/>
      <w:spacing w:after="200" w:line="240" w:lineRule="auto"/>
      <w:jc w:val="both"/>
      <w:outlineLvl w:val="1"/>
    </w:pPr>
    <w:rPr>
      <w:rFonts w:eastAsia="Garamond" w:cs="Garamond"/>
      <w:b/>
      <w:bCs/>
      <w:sz w:val="22"/>
      <w:szCs w:val="22"/>
    </w:rPr>
  </w:style>
  <w:style w:type="character" w:customStyle="1" w:styleId="PripombabesediloZnak2">
    <w:name w:val="Pripomba – besedilo Znak2"/>
    <w:aliases w:val="Komentar - besedilo Znak1,Znak4 Znak1"/>
    <w:rsid w:val="006B011B"/>
    <w:rPr>
      <w:rFonts w:ascii="Calibri" w:eastAsia="Calibri" w:hAnsi="Calibri"/>
      <w:lang w:val="en-US" w:eastAsia="ar-SA"/>
    </w:rPr>
  </w:style>
  <w:style w:type="character" w:customStyle="1" w:styleId="Other">
    <w:name w:val="Other_"/>
    <w:link w:val="Other0"/>
    <w:rsid w:val="003E240A"/>
    <w:rPr>
      <w:rFonts w:eastAsia="Garamond" w:cs="Garamond"/>
      <w:sz w:val="22"/>
      <w:szCs w:val="22"/>
      <w:shd w:val="clear" w:color="auto" w:fill="FFFFFF"/>
    </w:rPr>
  </w:style>
  <w:style w:type="paragraph" w:customStyle="1" w:styleId="Other0">
    <w:name w:val="Other"/>
    <w:basedOn w:val="Navaden"/>
    <w:link w:val="Other"/>
    <w:rsid w:val="003E240A"/>
    <w:pPr>
      <w:widowControl w:val="0"/>
      <w:shd w:val="clear" w:color="auto" w:fill="FFFFFF"/>
      <w:spacing w:after="210" w:line="254" w:lineRule="auto"/>
      <w:jc w:val="both"/>
    </w:pPr>
    <w:rPr>
      <w:rFonts w:eastAsia="Garamond" w:cs="Garamon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290841">
      <w:bodyDiv w:val="1"/>
      <w:marLeft w:val="0"/>
      <w:marRight w:val="0"/>
      <w:marTop w:val="0"/>
      <w:marBottom w:val="0"/>
      <w:divBdr>
        <w:top w:val="none" w:sz="0" w:space="0" w:color="auto"/>
        <w:left w:val="none" w:sz="0" w:space="0" w:color="auto"/>
        <w:bottom w:val="none" w:sz="0" w:space="0" w:color="auto"/>
        <w:right w:val="none" w:sz="0" w:space="0" w:color="auto"/>
      </w:divBdr>
    </w:div>
    <w:div w:id="734738439">
      <w:bodyDiv w:val="1"/>
      <w:marLeft w:val="0"/>
      <w:marRight w:val="0"/>
      <w:marTop w:val="0"/>
      <w:marBottom w:val="0"/>
      <w:divBdr>
        <w:top w:val="none" w:sz="0" w:space="0" w:color="auto"/>
        <w:left w:val="none" w:sz="0" w:space="0" w:color="auto"/>
        <w:bottom w:val="none" w:sz="0" w:space="0" w:color="auto"/>
        <w:right w:val="none" w:sz="0" w:space="0" w:color="auto"/>
      </w:divBdr>
    </w:div>
    <w:div w:id="1557202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853A34F-ECF4-4CB7-9E04-41E2F1BF2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42</Pages>
  <Words>13313</Words>
  <Characters>75886</Characters>
  <Application>Microsoft Office Word</Application>
  <DocSecurity>0</DocSecurity>
  <Lines>632</Lines>
  <Paragraphs>178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UL Medicinska fakulteta</Company>
  <LinksUpToDate>false</LinksUpToDate>
  <CharactersWithSpaces>89021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Andreja Žagar</cp:lastModifiedBy>
  <cp:revision>23</cp:revision>
  <cp:lastPrinted>2024-08-16T05:13:00Z</cp:lastPrinted>
  <dcterms:created xsi:type="dcterms:W3CDTF">2024-08-13T09:34:00Z</dcterms:created>
  <dcterms:modified xsi:type="dcterms:W3CDTF">2024-09-11T14:04:00Z</dcterms:modified>
</cp:coreProperties>
</file>